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5A91" w:rsidRPr="00246B8C" w:rsidRDefault="00D15A91" w:rsidP="00E2456D">
      <w:pPr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p w:rsidR="00D15A91" w:rsidRPr="00C650EE" w:rsidRDefault="00D15A91" w:rsidP="00D15A91">
      <w:pPr>
        <w:pStyle w:val="Default"/>
        <w:ind w:left="720"/>
        <w:jc w:val="both"/>
        <w:rPr>
          <w:b/>
          <w:sz w:val="28"/>
          <w:szCs w:val="28"/>
        </w:rPr>
      </w:pPr>
      <w:r w:rsidRPr="00C650EE">
        <w:rPr>
          <w:b/>
          <w:sz w:val="28"/>
          <w:szCs w:val="28"/>
        </w:rPr>
        <w:t>Рабочая программа по предмету «</w:t>
      </w:r>
      <w:r w:rsidR="00E2456D" w:rsidRPr="00C650EE">
        <w:rPr>
          <w:b/>
          <w:sz w:val="28"/>
          <w:szCs w:val="28"/>
        </w:rPr>
        <w:t>Математика</w:t>
      </w:r>
      <w:r w:rsidRPr="00C650EE">
        <w:rPr>
          <w:b/>
          <w:sz w:val="28"/>
          <w:szCs w:val="28"/>
        </w:rPr>
        <w:t xml:space="preserve">» для 5-9 классов составлена на основе нормативных документов: </w:t>
      </w:r>
    </w:p>
    <w:p w:rsidR="000E5CDA" w:rsidRPr="0041648A" w:rsidRDefault="000E5CDA" w:rsidP="00D15A91">
      <w:pPr>
        <w:pStyle w:val="Default"/>
        <w:ind w:left="720"/>
        <w:jc w:val="both"/>
        <w:rPr>
          <w:sz w:val="28"/>
          <w:szCs w:val="28"/>
        </w:rPr>
      </w:pPr>
    </w:p>
    <w:p w:rsidR="00D15A91" w:rsidRPr="008718D4" w:rsidRDefault="00D15A91" w:rsidP="00D15A91">
      <w:pPr>
        <w:pStyle w:val="Default"/>
        <w:spacing w:after="27"/>
        <w:ind w:left="720"/>
        <w:jc w:val="both"/>
      </w:pPr>
      <w:r w:rsidRPr="008718D4">
        <w:t xml:space="preserve">1. Федеральный государственный образовательный стандарт основного общего образования (утвержден приказом Министерства образования и науки Российской Федерации от «17» декабря 2010 г. №1897), (в ред. Приказов Министерства образования и науки РФ от 29.12.2014 N 1644 и от 31.12.2015 г. № 1577); </w:t>
      </w:r>
    </w:p>
    <w:p w:rsidR="00D15A91" w:rsidRPr="008718D4" w:rsidRDefault="00D15A91" w:rsidP="00D15A91">
      <w:pPr>
        <w:pStyle w:val="Default"/>
        <w:spacing w:after="27"/>
        <w:ind w:left="720"/>
        <w:jc w:val="both"/>
      </w:pPr>
      <w:r w:rsidRPr="008718D4">
        <w:t>2. Приказ Министерства образования и науки Российской Федерации от 31 марта 2014 года № 253 «О федеральном перечне учебников, рекомендуемых к использованию при реализации имеющих государственную аккредитацию образовательных программ начального общего, основного общего, среднего общего образования» (с изменениями, внесенными приказами Министерства образования и науки Российской Федерации от 8 июня 2015 года № 576, от 28 декабря 2015 года № 1529, от 26 января 2016 года № 38</w:t>
      </w:r>
      <w:r w:rsidR="00512639">
        <w:t xml:space="preserve">, </w:t>
      </w:r>
      <w:r w:rsidR="00512639" w:rsidRPr="0066661D">
        <w:t>от  8июня 2017 года №535, от 5 июля 2017 года №629</w:t>
      </w:r>
      <w:r w:rsidRPr="008718D4">
        <w:t xml:space="preserve">). </w:t>
      </w:r>
    </w:p>
    <w:p w:rsidR="00D15A91" w:rsidRPr="008718D4" w:rsidRDefault="00D15A91" w:rsidP="00D15A91">
      <w:pPr>
        <w:pStyle w:val="Default"/>
        <w:spacing w:after="27"/>
        <w:ind w:left="720"/>
        <w:jc w:val="both"/>
      </w:pPr>
      <w:r w:rsidRPr="008718D4">
        <w:t xml:space="preserve">3. Основная образовательная программа общего образования МБОУ башкирский лицей им.М.Бурангуловас.Раевский. </w:t>
      </w:r>
    </w:p>
    <w:p w:rsidR="008718D4" w:rsidRDefault="00D15A91" w:rsidP="008718D4">
      <w:pPr>
        <w:spacing w:after="0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8718D4">
        <w:rPr>
          <w:rFonts w:ascii="Times New Roman" w:hAnsi="Times New Roman" w:cs="Times New Roman"/>
          <w:sz w:val="24"/>
          <w:szCs w:val="24"/>
        </w:rPr>
        <w:t xml:space="preserve">4. </w:t>
      </w:r>
      <w:r w:rsidR="00CC5A7C">
        <w:rPr>
          <w:rFonts w:ascii="Times New Roman" w:hAnsi="Times New Roman" w:cs="Times New Roman"/>
          <w:sz w:val="24"/>
          <w:szCs w:val="24"/>
        </w:rPr>
        <w:t xml:space="preserve">Математика. Сборник рабочих программ. 5-6 классы/ составитель Т.А Бурмистрова-М.: Просвещение, 2015. </w:t>
      </w:r>
      <w:r w:rsidR="008718D4" w:rsidRPr="008718D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718D4" w:rsidRDefault="008718D4" w:rsidP="008718D4">
      <w:pPr>
        <w:spacing w:after="0"/>
        <w:ind w:left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 w:rsidRPr="008718D4">
        <w:rPr>
          <w:rFonts w:ascii="Times New Roman" w:hAnsi="Times New Roman" w:cs="Times New Roman"/>
          <w:sz w:val="24"/>
          <w:szCs w:val="24"/>
        </w:rPr>
        <w:t xml:space="preserve">Авторская программа по алгебре 7 – 9 класс Ю. Н. Макарычева, Н. Г. Миндюк, К. И. Нешкова, С. Б. Суворовой. </w:t>
      </w:r>
    </w:p>
    <w:p w:rsidR="0041648A" w:rsidRPr="0041648A" w:rsidRDefault="008718D4" w:rsidP="008718D4">
      <w:pPr>
        <w:spacing w:after="0" w:line="240" w:lineRule="auto"/>
        <w:rPr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6. </w:t>
      </w:r>
      <w:r w:rsidRPr="008718D4">
        <w:rPr>
          <w:rFonts w:ascii="Times New Roman" w:eastAsia="Calibri" w:hAnsi="Times New Roman" w:cs="Times New Roman"/>
          <w:sz w:val="24"/>
          <w:szCs w:val="24"/>
        </w:rPr>
        <w:t>Геометрия. Сборник рабочих программ. 7-9 классы</w:t>
      </w:r>
      <w:r w:rsidR="00CC5A7C">
        <w:rPr>
          <w:rFonts w:ascii="Times New Roman" w:eastAsia="Calibri" w:hAnsi="Times New Roman" w:cs="Times New Roman"/>
          <w:sz w:val="24"/>
          <w:szCs w:val="24"/>
        </w:rPr>
        <w:t>/ составитель Т.А. Бурмистрова.-М.: Просвещение , 2015</w:t>
      </w:r>
      <w:r w:rsidRPr="008718D4">
        <w:rPr>
          <w:rFonts w:ascii="Times New Roman" w:eastAsia="Calibri" w:hAnsi="Times New Roman" w:cs="Times New Roman"/>
          <w:sz w:val="24"/>
          <w:szCs w:val="24"/>
        </w:rPr>
        <w:t>.</w:t>
      </w:r>
    </w:p>
    <w:p w:rsidR="00D15A91" w:rsidRPr="00512639" w:rsidRDefault="00D15A91" w:rsidP="00D15A91">
      <w:pPr>
        <w:pStyle w:val="Default"/>
        <w:ind w:left="284"/>
        <w:jc w:val="both"/>
        <w:rPr>
          <w:b/>
        </w:rPr>
      </w:pPr>
      <w:r w:rsidRPr="00512639">
        <w:rPr>
          <w:b/>
        </w:rPr>
        <w:t>Программа ориентирована на работу по учебникам</w:t>
      </w:r>
      <w:r w:rsidR="00E2456D" w:rsidRPr="00512639">
        <w:rPr>
          <w:b/>
        </w:rPr>
        <w:t xml:space="preserve"> и учебным пособиям</w:t>
      </w:r>
      <w:r w:rsidRPr="00512639">
        <w:rPr>
          <w:b/>
        </w:rPr>
        <w:t xml:space="preserve">: </w:t>
      </w:r>
    </w:p>
    <w:p w:rsidR="004C3B1E" w:rsidRPr="004C3B1E" w:rsidRDefault="004C3B1E" w:rsidP="009F645A">
      <w:pPr>
        <w:pStyle w:val="a3"/>
        <w:numPr>
          <w:ilvl w:val="0"/>
          <w:numId w:val="4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C3B1E">
        <w:rPr>
          <w:rFonts w:ascii="Times New Roman" w:hAnsi="Times New Roman" w:cs="Times New Roman"/>
          <w:sz w:val="24"/>
          <w:szCs w:val="24"/>
        </w:rPr>
        <w:t xml:space="preserve">Н. Я. Виленкин, В. И. Жохов, А. С. Чесноков, С. И. Шварцбурд. Математика 5 класс: учеб. для общеобразоват. учрежд. / – М.:   </w:t>
      </w:r>
    </w:p>
    <w:p w:rsidR="004C3B1E" w:rsidRPr="004C3B1E" w:rsidRDefault="004C3B1E" w:rsidP="004C3B1E">
      <w:pPr>
        <w:pStyle w:val="a3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C3B1E">
        <w:rPr>
          <w:rFonts w:ascii="Times New Roman" w:hAnsi="Times New Roman" w:cs="Times New Roman"/>
          <w:sz w:val="24"/>
          <w:szCs w:val="24"/>
        </w:rPr>
        <w:t>Просвещение</w:t>
      </w:r>
      <w:r w:rsidR="00780163">
        <w:rPr>
          <w:rFonts w:ascii="Times New Roman" w:hAnsi="Times New Roman" w:cs="Times New Roman"/>
          <w:sz w:val="24"/>
          <w:szCs w:val="24"/>
        </w:rPr>
        <w:t xml:space="preserve">, </w:t>
      </w:r>
      <w:r w:rsidR="00CC5A7C">
        <w:rPr>
          <w:rFonts w:ascii="Times New Roman" w:hAnsi="Times New Roman" w:cs="Times New Roman"/>
          <w:sz w:val="24"/>
          <w:szCs w:val="24"/>
        </w:rPr>
        <w:t>2017</w:t>
      </w:r>
      <w:r w:rsidRPr="004C3B1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C3B1E" w:rsidRPr="004C3B1E" w:rsidRDefault="004C3B1E" w:rsidP="009F645A">
      <w:pPr>
        <w:pStyle w:val="a3"/>
        <w:numPr>
          <w:ilvl w:val="0"/>
          <w:numId w:val="4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C3B1E">
        <w:rPr>
          <w:rFonts w:ascii="Times New Roman" w:hAnsi="Times New Roman" w:cs="Times New Roman"/>
          <w:sz w:val="24"/>
          <w:szCs w:val="24"/>
        </w:rPr>
        <w:t xml:space="preserve">Н. Я. Виленкин, В. И. Жохов, А. С. Чесноков, С. И. Шварцбурд. Математика 6 класс: учеб. для общеобразоват. учрежд. / – М.:    </w:t>
      </w:r>
    </w:p>
    <w:p w:rsidR="004C3B1E" w:rsidRPr="004C3B1E" w:rsidRDefault="004C3B1E" w:rsidP="004C3B1E">
      <w:pPr>
        <w:pStyle w:val="a3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C3B1E">
        <w:rPr>
          <w:rFonts w:ascii="Times New Roman" w:hAnsi="Times New Roman" w:cs="Times New Roman"/>
          <w:sz w:val="24"/>
          <w:szCs w:val="24"/>
        </w:rPr>
        <w:t>Просвещение</w:t>
      </w:r>
      <w:r w:rsidR="00CC5A7C">
        <w:rPr>
          <w:rFonts w:ascii="Times New Roman" w:hAnsi="Times New Roman" w:cs="Times New Roman"/>
          <w:sz w:val="24"/>
          <w:szCs w:val="24"/>
        </w:rPr>
        <w:t>, 2017</w:t>
      </w:r>
    </w:p>
    <w:p w:rsidR="008718D4" w:rsidRPr="008718D4" w:rsidRDefault="008718D4" w:rsidP="009F645A">
      <w:pPr>
        <w:pStyle w:val="a3"/>
        <w:numPr>
          <w:ilvl w:val="0"/>
          <w:numId w:val="43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718D4">
        <w:rPr>
          <w:rFonts w:ascii="Times New Roman" w:hAnsi="Times New Roman" w:cs="Times New Roman"/>
          <w:bCs/>
          <w:sz w:val="24"/>
          <w:szCs w:val="24"/>
        </w:rPr>
        <w:t xml:space="preserve">Ю. Н. Макарычев, Н. Г. Миндюк, К. И. Нешков, С. Б. Суворова. Алгебра 7 класс: </w:t>
      </w:r>
      <w:r w:rsidRPr="008718D4">
        <w:rPr>
          <w:rFonts w:ascii="Times New Roman" w:hAnsi="Times New Roman" w:cs="Times New Roman"/>
          <w:sz w:val="24"/>
          <w:szCs w:val="24"/>
        </w:rPr>
        <w:t>учеб. для общеобразоват. учрежд. / – М.: Просвещение</w:t>
      </w:r>
      <w:r w:rsidR="00CC5A7C">
        <w:rPr>
          <w:rFonts w:ascii="Times New Roman" w:hAnsi="Times New Roman" w:cs="Times New Roman"/>
          <w:sz w:val="24"/>
          <w:szCs w:val="24"/>
        </w:rPr>
        <w:t>, 2016.</w:t>
      </w:r>
      <w:r w:rsidRPr="008718D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718D4" w:rsidRPr="008718D4" w:rsidRDefault="008718D4" w:rsidP="009F645A">
      <w:pPr>
        <w:pStyle w:val="a3"/>
        <w:numPr>
          <w:ilvl w:val="0"/>
          <w:numId w:val="43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718D4">
        <w:rPr>
          <w:rFonts w:ascii="Times New Roman" w:hAnsi="Times New Roman" w:cs="Times New Roman"/>
          <w:bCs/>
          <w:sz w:val="24"/>
          <w:szCs w:val="24"/>
        </w:rPr>
        <w:t xml:space="preserve">Ю. Н. Макарычев, Н. Г. Миндюк, К. И. Нешков, С. Б. Суворова. Алгебра 8 класс: </w:t>
      </w:r>
      <w:r w:rsidRPr="008718D4">
        <w:rPr>
          <w:rFonts w:ascii="Times New Roman" w:hAnsi="Times New Roman" w:cs="Times New Roman"/>
          <w:sz w:val="24"/>
          <w:szCs w:val="24"/>
        </w:rPr>
        <w:t>учеб. для общеобразоват. учрежд. / – М.: Просвещение</w:t>
      </w:r>
      <w:r w:rsidR="00CC5A7C">
        <w:rPr>
          <w:rFonts w:ascii="Times New Roman" w:hAnsi="Times New Roman" w:cs="Times New Roman"/>
          <w:sz w:val="24"/>
          <w:szCs w:val="24"/>
        </w:rPr>
        <w:t>, 2016.</w:t>
      </w:r>
      <w:r w:rsidRPr="008718D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C3B1E" w:rsidRPr="004C3B1E" w:rsidRDefault="008718D4" w:rsidP="009F645A">
      <w:pPr>
        <w:pStyle w:val="a3"/>
        <w:numPr>
          <w:ilvl w:val="0"/>
          <w:numId w:val="4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C3B1E">
        <w:rPr>
          <w:rFonts w:ascii="Times New Roman" w:hAnsi="Times New Roman" w:cs="Times New Roman"/>
          <w:bCs/>
          <w:sz w:val="24"/>
          <w:szCs w:val="24"/>
        </w:rPr>
        <w:t xml:space="preserve">Ю. Н. Макарычев, Н. Г. Миндюк, К. И. Нешков, С. Б. Суворова. Алгебра 9 класс: </w:t>
      </w:r>
      <w:r w:rsidRPr="004C3B1E">
        <w:rPr>
          <w:rFonts w:ascii="Times New Roman" w:hAnsi="Times New Roman" w:cs="Times New Roman"/>
          <w:sz w:val="24"/>
          <w:szCs w:val="24"/>
        </w:rPr>
        <w:t xml:space="preserve">учеб. для общеобразоват. учрежд. / – М.: </w:t>
      </w:r>
      <w:r w:rsidR="004C3B1E" w:rsidRPr="004C3B1E">
        <w:rPr>
          <w:rFonts w:ascii="Times New Roman" w:hAnsi="Times New Roman" w:cs="Times New Roman"/>
          <w:sz w:val="24"/>
          <w:szCs w:val="24"/>
        </w:rPr>
        <w:t xml:space="preserve">           </w:t>
      </w:r>
    </w:p>
    <w:p w:rsidR="00CD6058" w:rsidRPr="004C3B1E" w:rsidRDefault="008718D4" w:rsidP="004C3B1E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C3B1E">
        <w:rPr>
          <w:rFonts w:ascii="Times New Roman" w:hAnsi="Times New Roman" w:cs="Times New Roman"/>
          <w:sz w:val="24"/>
          <w:szCs w:val="24"/>
        </w:rPr>
        <w:t>Просвещение</w:t>
      </w:r>
      <w:r w:rsidR="00CC5A7C">
        <w:rPr>
          <w:rFonts w:ascii="Times New Roman" w:hAnsi="Times New Roman" w:cs="Times New Roman"/>
          <w:sz w:val="24"/>
          <w:szCs w:val="24"/>
        </w:rPr>
        <w:t>, 2016.</w:t>
      </w:r>
      <w:r w:rsidRPr="004C3B1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D6058" w:rsidRDefault="008718D4" w:rsidP="00CC5A7C">
      <w:pPr>
        <w:pStyle w:val="a3"/>
        <w:numPr>
          <w:ilvl w:val="0"/>
          <w:numId w:val="43"/>
        </w:numPr>
        <w:spacing w:after="0" w:line="240" w:lineRule="auto"/>
        <w:jc w:val="both"/>
      </w:pPr>
      <w:r w:rsidRPr="00C650EE">
        <w:rPr>
          <w:rFonts w:ascii="Times New Roman" w:eastAsia="Calibri" w:hAnsi="Times New Roman" w:cs="Times New Roman"/>
          <w:sz w:val="24"/>
          <w:szCs w:val="24"/>
        </w:rPr>
        <w:t>Геометрия: 7-9 кл. / А. В. Погорелов. – М.: Просвещение</w:t>
      </w:r>
      <w:r w:rsidR="00037E60">
        <w:rPr>
          <w:rFonts w:ascii="Times New Roman" w:eastAsia="Calibri" w:hAnsi="Times New Roman" w:cs="Times New Roman"/>
          <w:sz w:val="24"/>
          <w:szCs w:val="24"/>
        </w:rPr>
        <w:t>, 2016.</w:t>
      </w:r>
    </w:p>
    <w:p w:rsidR="00C650EE" w:rsidRDefault="00C650EE" w:rsidP="00C650EE">
      <w:pPr>
        <w:pStyle w:val="a3"/>
        <w:spacing w:after="0" w:line="240" w:lineRule="auto"/>
        <w:ind w:left="284"/>
        <w:jc w:val="both"/>
      </w:pPr>
    </w:p>
    <w:p w:rsidR="00C650EE" w:rsidRDefault="00C650EE" w:rsidP="00C650EE">
      <w:pPr>
        <w:pStyle w:val="a3"/>
        <w:spacing w:after="0" w:line="240" w:lineRule="auto"/>
        <w:ind w:left="284"/>
        <w:jc w:val="both"/>
      </w:pPr>
    </w:p>
    <w:p w:rsidR="00C650EE" w:rsidRDefault="00C650EE" w:rsidP="00C650EE">
      <w:pPr>
        <w:pStyle w:val="a3"/>
        <w:spacing w:after="0" w:line="240" w:lineRule="auto"/>
        <w:ind w:left="284"/>
        <w:jc w:val="both"/>
      </w:pPr>
    </w:p>
    <w:p w:rsidR="00C650EE" w:rsidRPr="00CD6058" w:rsidRDefault="00C650EE" w:rsidP="00C650EE">
      <w:pPr>
        <w:pStyle w:val="a3"/>
        <w:spacing w:after="0" w:line="240" w:lineRule="auto"/>
        <w:ind w:left="284"/>
        <w:jc w:val="both"/>
      </w:pPr>
    </w:p>
    <w:p w:rsidR="00246B8C" w:rsidRPr="00090040" w:rsidRDefault="00246B8C" w:rsidP="00CD6058">
      <w:pPr>
        <w:pStyle w:val="a3"/>
        <w:numPr>
          <w:ilvl w:val="0"/>
          <w:numId w:val="1"/>
        </w:num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90040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Планируемые результаты освоения учебного </w:t>
      </w:r>
      <w:r w:rsidR="00AF7639">
        <w:rPr>
          <w:rFonts w:ascii="Times New Roman" w:hAnsi="Times New Roman" w:cs="Times New Roman"/>
          <w:b/>
          <w:sz w:val="28"/>
          <w:szCs w:val="28"/>
        </w:rPr>
        <w:t>предмета</w:t>
      </w:r>
    </w:p>
    <w:p w:rsidR="00A95BAE" w:rsidRPr="008718D4" w:rsidRDefault="00C650EE" w:rsidP="00A95BAE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="00A95BAE" w:rsidRPr="008718D4">
        <w:rPr>
          <w:rFonts w:ascii="Times New Roman" w:hAnsi="Times New Roman" w:cs="Times New Roman"/>
          <w:sz w:val="24"/>
          <w:szCs w:val="24"/>
        </w:rPr>
        <w:t>Изучение предмета по данной программе способствует формированию у учащихся личностных, метапредметных и предметных результатов обучения, соответствующих требованиям федерального государственного образовательного стандарта основного общего образования.</w:t>
      </w:r>
    </w:p>
    <w:p w:rsidR="00A95BAE" w:rsidRPr="008718D4" w:rsidRDefault="00A95BAE" w:rsidP="00F36729">
      <w:pPr>
        <w:pStyle w:val="a3"/>
        <w:rPr>
          <w:rFonts w:ascii="Times New Roman" w:hAnsi="Times New Roman" w:cs="Times New Roman"/>
          <w:b/>
          <w:bCs/>
          <w:sz w:val="24"/>
          <w:szCs w:val="24"/>
        </w:rPr>
      </w:pPr>
    </w:p>
    <w:p w:rsidR="00DD0B8B" w:rsidRPr="008718D4" w:rsidRDefault="00DD0B8B" w:rsidP="00F36729">
      <w:pPr>
        <w:pStyle w:val="a3"/>
        <w:rPr>
          <w:rFonts w:ascii="Times New Roman" w:hAnsi="Times New Roman" w:cs="Times New Roman"/>
          <w:b/>
          <w:bCs/>
          <w:sz w:val="24"/>
          <w:szCs w:val="24"/>
        </w:rPr>
      </w:pPr>
      <w:r w:rsidRPr="008718D4">
        <w:rPr>
          <w:rFonts w:ascii="Times New Roman" w:hAnsi="Times New Roman" w:cs="Times New Roman"/>
          <w:b/>
          <w:bCs/>
          <w:sz w:val="24"/>
          <w:szCs w:val="24"/>
        </w:rPr>
        <w:t xml:space="preserve">Личностные </w:t>
      </w:r>
      <w:r w:rsidR="00A95BAE" w:rsidRPr="008718D4">
        <w:rPr>
          <w:rFonts w:ascii="Times New Roman" w:hAnsi="Times New Roman" w:cs="Times New Roman"/>
          <w:b/>
          <w:bCs/>
          <w:sz w:val="24"/>
          <w:szCs w:val="24"/>
        </w:rPr>
        <w:t>результаты</w:t>
      </w:r>
    </w:p>
    <w:p w:rsidR="008718D4" w:rsidRPr="008718D4" w:rsidRDefault="008718D4" w:rsidP="009F645A">
      <w:pPr>
        <w:numPr>
          <w:ilvl w:val="0"/>
          <w:numId w:val="42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8718D4">
        <w:rPr>
          <w:rFonts w:ascii="Times New Roman" w:eastAsia="Calibri" w:hAnsi="Times New Roman" w:cs="Times New Roman"/>
          <w:sz w:val="24"/>
          <w:szCs w:val="24"/>
        </w:rPr>
        <w:t>формирование ответственного отношения к учению, готовности и способности обучающихся к саморазвитию и самообразованию на основе мотивации к обучению и познанию, выбору дальнейшего образования на базе ориентировки в мире профессий и профессиональных предпочтений, осознанному построению индивидуальной образовательной траектории с учетом устойчивых познавательных интересов;</w:t>
      </w:r>
    </w:p>
    <w:p w:rsidR="008718D4" w:rsidRPr="008718D4" w:rsidRDefault="008718D4" w:rsidP="009F645A">
      <w:pPr>
        <w:numPr>
          <w:ilvl w:val="0"/>
          <w:numId w:val="42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8718D4">
        <w:rPr>
          <w:rFonts w:ascii="Times New Roman" w:eastAsia="Calibri" w:hAnsi="Times New Roman" w:cs="Times New Roman"/>
          <w:sz w:val="24"/>
          <w:szCs w:val="24"/>
        </w:rPr>
        <w:t>формирование целостного мировоззрения, соответствующего современному уровню развития науки и общественной практики;</w:t>
      </w:r>
    </w:p>
    <w:p w:rsidR="008718D4" w:rsidRPr="008718D4" w:rsidRDefault="008718D4" w:rsidP="009F645A">
      <w:pPr>
        <w:numPr>
          <w:ilvl w:val="0"/>
          <w:numId w:val="42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8718D4">
        <w:rPr>
          <w:rFonts w:ascii="Times New Roman" w:eastAsia="Calibri" w:hAnsi="Times New Roman" w:cs="Times New Roman"/>
          <w:sz w:val="24"/>
          <w:szCs w:val="24"/>
        </w:rPr>
        <w:t>формирование коммуникативной компетентности в общении и сотрудничестве со сверстниками, старшими и младшими в образовательной, общественно полезной, учебно-исследовательской, творческой и других видов деятельности;</w:t>
      </w:r>
    </w:p>
    <w:p w:rsidR="008718D4" w:rsidRPr="008718D4" w:rsidRDefault="008718D4" w:rsidP="009F645A">
      <w:pPr>
        <w:numPr>
          <w:ilvl w:val="0"/>
          <w:numId w:val="42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8718D4">
        <w:rPr>
          <w:rFonts w:ascii="Times New Roman" w:eastAsia="Calibri" w:hAnsi="Times New Roman" w:cs="Times New Roman"/>
          <w:sz w:val="24"/>
          <w:szCs w:val="24"/>
        </w:rPr>
        <w:t>умение ясно, точно, грамотно излагать свои мысли в умственной и письменной речи, понимать смысл поставленной задачи, выстраивать аргументацию, приводить примеры и контрпримеры;</w:t>
      </w:r>
    </w:p>
    <w:p w:rsidR="008718D4" w:rsidRPr="008718D4" w:rsidRDefault="008718D4" w:rsidP="009F645A">
      <w:pPr>
        <w:numPr>
          <w:ilvl w:val="0"/>
          <w:numId w:val="42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8718D4">
        <w:rPr>
          <w:rFonts w:ascii="Times New Roman" w:eastAsia="Calibri" w:hAnsi="Times New Roman" w:cs="Times New Roman"/>
          <w:sz w:val="24"/>
          <w:szCs w:val="24"/>
        </w:rPr>
        <w:t>критичность мышления, умение распознавать логически некорректные высказывания, отличать гипотезу от факта;</w:t>
      </w:r>
    </w:p>
    <w:p w:rsidR="008718D4" w:rsidRPr="008718D4" w:rsidRDefault="008718D4" w:rsidP="009F645A">
      <w:pPr>
        <w:numPr>
          <w:ilvl w:val="0"/>
          <w:numId w:val="42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8718D4">
        <w:rPr>
          <w:rFonts w:ascii="Times New Roman" w:eastAsia="Calibri" w:hAnsi="Times New Roman" w:cs="Times New Roman"/>
          <w:sz w:val="24"/>
          <w:szCs w:val="24"/>
        </w:rPr>
        <w:t>креативность мышления, инициативу, находчивость, активность при решении геометрических задач;</w:t>
      </w:r>
    </w:p>
    <w:p w:rsidR="008718D4" w:rsidRPr="008718D4" w:rsidRDefault="008718D4" w:rsidP="009F645A">
      <w:pPr>
        <w:numPr>
          <w:ilvl w:val="0"/>
          <w:numId w:val="42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8718D4">
        <w:rPr>
          <w:rFonts w:ascii="Times New Roman" w:eastAsia="Calibri" w:hAnsi="Times New Roman" w:cs="Times New Roman"/>
          <w:sz w:val="24"/>
          <w:szCs w:val="24"/>
        </w:rPr>
        <w:t>умение контролировать процесс и результат учебной математической деятельности;</w:t>
      </w:r>
    </w:p>
    <w:p w:rsidR="004E5346" w:rsidRPr="00262708" w:rsidRDefault="00262708" w:rsidP="002627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      8)</w:t>
      </w:r>
      <w:r w:rsidR="008718D4" w:rsidRPr="00262708">
        <w:rPr>
          <w:rFonts w:ascii="Times New Roman" w:eastAsia="Calibri" w:hAnsi="Times New Roman" w:cs="Times New Roman"/>
          <w:sz w:val="24"/>
          <w:szCs w:val="24"/>
        </w:rPr>
        <w:t>способность к эмоциональному восприятию математических объектов, задач, решений, рассуждений;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262708" w:rsidRPr="00262708" w:rsidRDefault="00262708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4E5346" w:rsidRPr="00262708" w:rsidRDefault="004E5346" w:rsidP="00262708">
      <w:pPr>
        <w:pStyle w:val="a3"/>
        <w:spacing w:after="0" w:line="240" w:lineRule="auto"/>
        <w:ind w:left="360"/>
        <w:rPr>
          <w:rFonts w:ascii="Times New Roman" w:hAnsi="Times New Roman" w:cs="Times New Roman"/>
          <w:b/>
          <w:sz w:val="24"/>
          <w:szCs w:val="24"/>
        </w:rPr>
      </w:pPr>
      <w:r w:rsidRPr="00262708">
        <w:rPr>
          <w:rFonts w:ascii="Times New Roman" w:hAnsi="Times New Roman" w:cs="Times New Roman"/>
          <w:b/>
          <w:sz w:val="24"/>
          <w:szCs w:val="24"/>
        </w:rPr>
        <w:t>Метапредметные результаты</w:t>
      </w:r>
    </w:p>
    <w:p w:rsidR="004E5346" w:rsidRPr="00262708" w:rsidRDefault="004E5346" w:rsidP="00262708">
      <w:pPr>
        <w:pStyle w:val="a3"/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</w:p>
    <w:p w:rsidR="004E5346" w:rsidRPr="00262708" w:rsidRDefault="004E5346" w:rsidP="00262708">
      <w:pPr>
        <w:pStyle w:val="a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62708">
        <w:rPr>
          <w:rFonts w:ascii="Times New Roman" w:hAnsi="Times New Roman" w:cs="Times New Roman"/>
          <w:b/>
          <w:sz w:val="24"/>
          <w:szCs w:val="24"/>
        </w:rPr>
        <w:t>Регулятивные УУД:</w:t>
      </w:r>
    </w:p>
    <w:p w:rsidR="004E5346" w:rsidRPr="00262708" w:rsidRDefault="004E5346" w:rsidP="00262708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62708">
        <w:rPr>
          <w:rFonts w:ascii="Times New Roman" w:hAnsi="Times New Roman" w:cs="Times New Roman"/>
          <w:sz w:val="24"/>
          <w:szCs w:val="24"/>
        </w:rPr>
        <w:t>•</w:t>
      </w:r>
      <w:r w:rsidRPr="00262708">
        <w:rPr>
          <w:rFonts w:ascii="Times New Roman" w:hAnsi="Times New Roman" w:cs="Times New Roman"/>
          <w:sz w:val="24"/>
          <w:szCs w:val="24"/>
        </w:rPr>
        <w:tab/>
        <w:t>умение самостоятельно определять цели своего обучения, ставить и формулировать для себя новые задачи в учёбе, развивать мотивы и интересы своей познавательной деятельности;</w:t>
      </w:r>
    </w:p>
    <w:p w:rsidR="004E5346" w:rsidRPr="00262708" w:rsidRDefault="004E5346" w:rsidP="00262708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62708">
        <w:rPr>
          <w:rFonts w:ascii="Times New Roman" w:hAnsi="Times New Roman" w:cs="Times New Roman"/>
          <w:sz w:val="24"/>
          <w:szCs w:val="24"/>
        </w:rPr>
        <w:t>•</w:t>
      </w:r>
      <w:r w:rsidRPr="00262708">
        <w:rPr>
          <w:rFonts w:ascii="Times New Roman" w:hAnsi="Times New Roman" w:cs="Times New Roman"/>
          <w:sz w:val="24"/>
          <w:szCs w:val="24"/>
        </w:rPr>
        <w:tab/>
        <w:t>умение соотносить свои действия с планируемыми результатами, осуществлять контроль своей деятельности в процессе достижения результата, определять способы действий в рамках предложенных условий и требований, корректировать свои действия в соответствии с изменяющейся ситуацией;</w:t>
      </w:r>
    </w:p>
    <w:p w:rsidR="004E5346" w:rsidRPr="00262708" w:rsidRDefault="004E5346" w:rsidP="00262708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E5346" w:rsidRPr="00262708" w:rsidRDefault="004E5346" w:rsidP="00262708">
      <w:pPr>
        <w:pStyle w:val="a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62708">
        <w:rPr>
          <w:rFonts w:ascii="Times New Roman" w:hAnsi="Times New Roman" w:cs="Times New Roman"/>
          <w:b/>
          <w:sz w:val="24"/>
          <w:szCs w:val="24"/>
        </w:rPr>
        <w:t xml:space="preserve">Коммуникативные УУД: </w:t>
      </w:r>
    </w:p>
    <w:p w:rsidR="004E5346" w:rsidRPr="00262708" w:rsidRDefault="004E5346" w:rsidP="00262708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62708">
        <w:rPr>
          <w:rFonts w:ascii="Times New Roman" w:hAnsi="Times New Roman" w:cs="Times New Roman"/>
          <w:sz w:val="24"/>
          <w:szCs w:val="24"/>
        </w:rPr>
        <w:t>•</w:t>
      </w:r>
      <w:r w:rsidRPr="00262708">
        <w:rPr>
          <w:rFonts w:ascii="Times New Roman" w:hAnsi="Times New Roman" w:cs="Times New Roman"/>
          <w:sz w:val="24"/>
          <w:szCs w:val="24"/>
        </w:rPr>
        <w:tab/>
        <w:t xml:space="preserve">умение находить в различных источниках информацию, необходимую для решения математических задач, и представлять её в понятной форме, принимать решение в условиях неполной или избыточной, точной или вероятностной информации; </w:t>
      </w:r>
    </w:p>
    <w:p w:rsidR="004E5346" w:rsidRPr="00262708" w:rsidRDefault="004E5346" w:rsidP="00262708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62708">
        <w:rPr>
          <w:rFonts w:ascii="Times New Roman" w:hAnsi="Times New Roman" w:cs="Times New Roman"/>
          <w:sz w:val="24"/>
          <w:szCs w:val="24"/>
        </w:rPr>
        <w:lastRenderedPageBreak/>
        <w:t>•</w:t>
      </w:r>
      <w:r w:rsidRPr="00262708">
        <w:rPr>
          <w:rFonts w:ascii="Times New Roman" w:hAnsi="Times New Roman" w:cs="Times New Roman"/>
          <w:sz w:val="24"/>
          <w:szCs w:val="24"/>
        </w:rPr>
        <w:tab/>
        <w:t>работают в группах: распределяют спланированные действия в соответствии с поставленными задачами;</w:t>
      </w:r>
    </w:p>
    <w:p w:rsidR="004E5346" w:rsidRPr="00262708" w:rsidRDefault="004E5346" w:rsidP="00262708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62708">
        <w:rPr>
          <w:rFonts w:ascii="Times New Roman" w:hAnsi="Times New Roman" w:cs="Times New Roman"/>
          <w:sz w:val="24"/>
          <w:szCs w:val="24"/>
        </w:rPr>
        <w:t>•</w:t>
      </w:r>
      <w:r w:rsidRPr="00262708">
        <w:rPr>
          <w:rFonts w:ascii="Times New Roman" w:hAnsi="Times New Roman" w:cs="Times New Roman"/>
          <w:sz w:val="24"/>
          <w:szCs w:val="24"/>
        </w:rPr>
        <w:tab/>
        <w:t>высказывают собственную точку зрения, ее доказывают или опровергают;</w:t>
      </w:r>
    </w:p>
    <w:p w:rsidR="004E5346" w:rsidRPr="00262708" w:rsidRDefault="004E5346" w:rsidP="00262708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62708">
        <w:rPr>
          <w:rFonts w:ascii="Times New Roman" w:hAnsi="Times New Roman" w:cs="Times New Roman"/>
          <w:sz w:val="24"/>
          <w:szCs w:val="24"/>
        </w:rPr>
        <w:t>•</w:t>
      </w:r>
      <w:r w:rsidRPr="00262708">
        <w:rPr>
          <w:rFonts w:ascii="Times New Roman" w:hAnsi="Times New Roman" w:cs="Times New Roman"/>
          <w:sz w:val="24"/>
          <w:szCs w:val="24"/>
        </w:rPr>
        <w:tab/>
        <w:t>слушают и слышат другое мнение, ведут дискуссию, оперируют фактами, как для доказательства, так и для опровержения существующего мнения;</w:t>
      </w:r>
    </w:p>
    <w:p w:rsidR="004E5346" w:rsidRPr="00262708" w:rsidRDefault="004E5346" w:rsidP="00262708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E5346" w:rsidRPr="00262708" w:rsidRDefault="004E5346" w:rsidP="00262708">
      <w:pPr>
        <w:pStyle w:val="a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62708">
        <w:rPr>
          <w:rFonts w:ascii="Times New Roman" w:hAnsi="Times New Roman" w:cs="Times New Roman"/>
          <w:b/>
          <w:sz w:val="24"/>
          <w:szCs w:val="24"/>
        </w:rPr>
        <w:t>Познавательные УУД:</w:t>
      </w:r>
    </w:p>
    <w:p w:rsidR="004E5346" w:rsidRPr="00262708" w:rsidRDefault="004E5346" w:rsidP="00262708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62708">
        <w:rPr>
          <w:rFonts w:ascii="Times New Roman" w:hAnsi="Times New Roman" w:cs="Times New Roman"/>
          <w:sz w:val="24"/>
          <w:szCs w:val="24"/>
        </w:rPr>
        <w:t>•</w:t>
      </w:r>
      <w:r w:rsidRPr="00262708">
        <w:rPr>
          <w:rFonts w:ascii="Times New Roman" w:hAnsi="Times New Roman" w:cs="Times New Roman"/>
          <w:sz w:val="24"/>
          <w:szCs w:val="24"/>
        </w:rPr>
        <w:tab/>
        <w:t>умение определять понятия, создавать обобщения, устанавливать аналогии, классифицировать, самостоятельно выбирать основания и критерии для классификации;</w:t>
      </w:r>
    </w:p>
    <w:p w:rsidR="004E5346" w:rsidRPr="00262708" w:rsidRDefault="004E5346" w:rsidP="00262708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62708">
        <w:rPr>
          <w:rFonts w:ascii="Times New Roman" w:hAnsi="Times New Roman" w:cs="Times New Roman"/>
          <w:sz w:val="24"/>
          <w:szCs w:val="24"/>
        </w:rPr>
        <w:t>•</w:t>
      </w:r>
      <w:r w:rsidRPr="00262708">
        <w:rPr>
          <w:rFonts w:ascii="Times New Roman" w:hAnsi="Times New Roman" w:cs="Times New Roman"/>
          <w:sz w:val="24"/>
          <w:szCs w:val="24"/>
        </w:rPr>
        <w:tab/>
        <w:t xml:space="preserve">умение устанавливать причинно-следственные связи, строить логическое рассуждение, умозаключение (индуктивное, дедуктивное и по аналогии) и делать выводы; </w:t>
      </w:r>
    </w:p>
    <w:p w:rsidR="004E5346" w:rsidRPr="00262708" w:rsidRDefault="004E5346" w:rsidP="00262708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62708">
        <w:rPr>
          <w:rFonts w:ascii="Times New Roman" w:hAnsi="Times New Roman" w:cs="Times New Roman"/>
          <w:sz w:val="24"/>
          <w:szCs w:val="24"/>
        </w:rPr>
        <w:t>•</w:t>
      </w:r>
      <w:r w:rsidRPr="00262708">
        <w:rPr>
          <w:rFonts w:ascii="Times New Roman" w:hAnsi="Times New Roman" w:cs="Times New Roman"/>
          <w:sz w:val="24"/>
          <w:szCs w:val="24"/>
        </w:rPr>
        <w:tab/>
        <w:t>развитие компетентности в области использования ин- формационно-коммуникационных технологий;</w:t>
      </w:r>
    </w:p>
    <w:p w:rsidR="004E5346" w:rsidRPr="00262708" w:rsidRDefault="004E5346" w:rsidP="00262708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62708">
        <w:rPr>
          <w:rFonts w:ascii="Times New Roman" w:hAnsi="Times New Roman" w:cs="Times New Roman"/>
          <w:sz w:val="24"/>
          <w:szCs w:val="24"/>
        </w:rPr>
        <w:t>•</w:t>
      </w:r>
      <w:r w:rsidRPr="00262708">
        <w:rPr>
          <w:rFonts w:ascii="Times New Roman" w:hAnsi="Times New Roman" w:cs="Times New Roman"/>
          <w:sz w:val="24"/>
          <w:szCs w:val="24"/>
        </w:rPr>
        <w:tab/>
        <w:t>первоначальные представления об идеях и о методах математики как об универсальном языке науки и техники, о средстве моделирования явлений и процессов;</w:t>
      </w:r>
    </w:p>
    <w:p w:rsidR="004E5346" w:rsidRPr="00262708" w:rsidRDefault="004E5346" w:rsidP="00262708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62708">
        <w:rPr>
          <w:rFonts w:ascii="Times New Roman" w:hAnsi="Times New Roman" w:cs="Times New Roman"/>
          <w:sz w:val="24"/>
          <w:szCs w:val="24"/>
        </w:rPr>
        <w:t>•</w:t>
      </w:r>
      <w:r w:rsidRPr="00262708">
        <w:rPr>
          <w:rFonts w:ascii="Times New Roman" w:hAnsi="Times New Roman" w:cs="Times New Roman"/>
          <w:sz w:val="24"/>
          <w:szCs w:val="24"/>
        </w:rPr>
        <w:tab/>
        <w:t>умение видеть математическую задачу в контексте проблемной ситуации в других дисциплинах, в окружающей жизни;</w:t>
      </w:r>
    </w:p>
    <w:p w:rsidR="004E5346" w:rsidRPr="00262708" w:rsidRDefault="004E5346" w:rsidP="00262708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62708">
        <w:rPr>
          <w:rFonts w:ascii="Times New Roman" w:hAnsi="Times New Roman" w:cs="Times New Roman"/>
          <w:sz w:val="24"/>
          <w:szCs w:val="24"/>
        </w:rPr>
        <w:t>•</w:t>
      </w:r>
      <w:r w:rsidRPr="00262708">
        <w:rPr>
          <w:rFonts w:ascii="Times New Roman" w:hAnsi="Times New Roman" w:cs="Times New Roman"/>
          <w:sz w:val="24"/>
          <w:szCs w:val="24"/>
        </w:rPr>
        <w:tab/>
        <w:t>умение понимать и использовать математические средства наглядности (графики, таблицы, схемы и др.) для иллюстрации, интерпретации, аргументации;</w:t>
      </w:r>
    </w:p>
    <w:p w:rsidR="004E5346" w:rsidRPr="00262708" w:rsidRDefault="004E5346" w:rsidP="00262708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62708">
        <w:rPr>
          <w:rFonts w:ascii="Times New Roman" w:hAnsi="Times New Roman" w:cs="Times New Roman"/>
          <w:sz w:val="24"/>
          <w:szCs w:val="24"/>
        </w:rPr>
        <w:t>•</w:t>
      </w:r>
      <w:r w:rsidRPr="00262708">
        <w:rPr>
          <w:rFonts w:ascii="Times New Roman" w:hAnsi="Times New Roman" w:cs="Times New Roman"/>
          <w:sz w:val="24"/>
          <w:szCs w:val="24"/>
        </w:rPr>
        <w:tab/>
        <w:t>умение выдвигать гипотезы при решении задачи, понимать необходимость их проверки;</w:t>
      </w:r>
    </w:p>
    <w:p w:rsidR="001A2EA1" w:rsidRDefault="004E5346" w:rsidP="00262708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62708">
        <w:rPr>
          <w:rFonts w:ascii="Times New Roman" w:hAnsi="Times New Roman" w:cs="Times New Roman"/>
          <w:sz w:val="24"/>
          <w:szCs w:val="24"/>
        </w:rPr>
        <w:t>•</w:t>
      </w:r>
      <w:r w:rsidRPr="00262708">
        <w:rPr>
          <w:rFonts w:ascii="Times New Roman" w:hAnsi="Times New Roman" w:cs="Times New Roman"/>
          <w:sz w:val="24"/>
          <w:szCs w:val="24"/>
        </w:rPr>
        <w:tab/>
        <w:t>понимание сущности алгоритмических предписаний и умение действовать в соответствии с предложенным алгоритмом.</w:t>
      </w:r>
    </w:p>
    <w:p w:rsidR="00401A41" w:rsidRDefault="00401A41" w:rsidP="00401A41">
      <w:pPr>
        <w:pStyle w:val="a3"/>
        <w:spacing w:after="0" w:line="240" w:lineRule="auto"/>
        <w:rPr>
          <w:rFonts w:ascii="Times New Roman" w:hAnsi="Times New Roman" w:cs="Times New Roman"/>
          <w:b/>
          <w:sz w:val="24"/>
        </w:rPr>
      </w:pPr>
    </w:p>
    <w:p w:rsidR="00401A41" w:rsidRDefault="00401A41" w:rsidP="00401A41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03E">
        <w:rPr>
          <w:rFonts w:ascii="Times New Roman" w:hAnsi="Times New Roman" w:cs="Times New Roman"/>
          <w:b/>
          <w:sz w:val="24"/>
        </w:rPr>
        <w:t>Контроль уровня обученности.</w:t>
      </w:r>
    </w:p>
    <w:p w:rsidR="001A2EA1" w:rsidRDefault="001A2EA1" w:rsidP="001A2EA1">
      <w:pPr>
        <w:pStyle w:val="a3"/>
        <w:spacing w:after="0" w:line="24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    </w:t>
      </w:r>
      <w:r w:rsidRPr="00246B8C">
        <w:rPr>
          <w:rFonts w:ascii="Times New Roman" w:hAnsi="Times New Roman" w:cs="Times New Roman"/>
          <w:sz w:val="24"/>
        </w:rPr>
        <w:t>Контроль знаний умений и навыков включает систему работ: самостоятельные работы на часть урока и на целый урок, тесты</w:t>
      </w:r>
      <w:r>
        <w:rPr>
          <w:rFonts w:ascii="Times New Roman" w:hAnsi="Times New Roman" w:cs="Times New Roman"/>
          <w:sz w:val="24"/>
        </w:rPr>
        <w:t>, математические диктанты</w:t>
      </w:r>
      <w:r w:rsidRPr="00246B8C">
        <w:rPr>
          <w:rFonts w:ascii="Times New Roman" w:hAnsi="Times New Roman" w:cs="Times New Roman"/>
          <w:sz w:val="24"/>
        </w:rPr>
        <w:t xml:space="preserve"> и контрольные </w:t>
      </w:r>
      <w:r>
        <w:rPr>
          <w:rFonts w:ascii="Times New Roman" w:hAnsi="Times New Roman" w:cs="Times New Roman"/>
          <w:sz w:val="24"/>
        </w:rPr>
        <w:t>работы</w:t>
      </w:r>
      <w:r w:rsidRPr="00246B8C">
        <w:rPr>
          <w:rFonts w:ascii="Times New Roman" w:hAnsi="Times New Roman" w:cs="Times New Roman"/>
          <w:sz w:val="24"/>
        </w:rPr>
        <w:t xml:space="preserve">. Каждый вариант контрольной работы содержит </w:t>
      </w:r>
      <w:r>
        <w:rPr>
          <w:rFonts w:ascii="Times New Roman" w:hAnsi="Times New Roman" w:cs="Times New Roman"/>
          <w:sz w:val="24"/>
        </w:rPr>
        <w:t>задания, соответствующие уровню обязательной подготовки и более продвинутые по степени сложности задания.</w:t>
      </w:r>
    </w:p>
    <w:p w:rsidR="001A2EA1" w:rsidRDefault="001A2EA1" w:rsidP="001A2EA1">
      <w:pPr>
        <w:pStyle w:val="a3"/>
        <w:spacing w:after="0" w:line="240" w:lineRule="auto"/>
        <w:rPr>
          <w:rFonts w:ascii="Times New Roman" w:hAnsi="Times New Roman" w:cs="Times New Roman"/>
          <w:b/>
          <w:sz w:val="24"/>
        </w:rPr>
      </w:pPr>
    </w:p>
    <w:p w:rsidR="00750B87" w:rsidRDefault="00750B87" w:rsidP="001A2EA1">
      <w:pPr>
        <w:pStyle w:val="a3"/>
        <w:jc w:val="both"/>
        <w:rPr>
          <w:rFonts w:ascii="Times New Roman" w:hAnsi="Times New Roman" w:cs="Times New Roman"/>
          <w:sz w:val="24"/>
        </w:rPr>
      </w:pPr>
    </w:p>
    <w:p w:rsidR="00750B87" w:rsidRDefault="00750B87" w:rsidP="001A2EA1">
      <w:pPr>
        <w:pStyle w:val="a3"/>
        <w:jc w:val="both"/>
        <w:rPr>
          <w:rFonts w:ascii="Times New Roman" w:hAnsi="Times New Roman" w:cs="Times New Roman"/>
          <w:sz w:val="24"/>
        </w:rPr>
      </w:pPr>
    </w:p>
    <w:p w:rsidR="00750B87" w:rsidRDefault="00750B87" w:rsidP="001A2EA1">
      <w:pPr>
        <w:pStyle w:val="a3"/>
        <w:jc w:val="both"/>
        <w:rPr>
          <w:rFonts w:ascii="Times New Roman" w:hAnsi="Times New Roman" w:cs="Times New Roman"/>
          <w:sz w:val="24"/>
        </w:rPr>
      </w:pPr>
    </w:p>
    <w:p w:rsidR="00750B87" w:rsidRDefault="00750B87" w:rsidP="001A2EA1">
      <w:pPr>
        <w:pStyle w:val="a3"/>
        <w:jc w:val="both"/>
        <w:rPr>
          <w:rFonts w:ascii="Times New Roman" w:hAnsi="Times New Roman" w:cs="Times New Roman"/>
          <w:sz w:val="24"/>
        </w:rPr>
      </w:pPr>
    </w:p>
    <w:p w:rsidR="00750B87" w:rsidRDefault="00750B87" w:rsidP="001A2EA1">
      <w:pPr>
        <w:pStyle w:val="a3"/>
        <w:jc w:val="both"/>
        <w:rPr>
          <w:rFonts w:ascii="Times New Roman" w:hAnsi="Times New Roman" w:cs="Times New Roman"/>
          <w:sz w:val="24"/>
        </w:rPr>
      </w:pPr>
    </w:p>
    <w:p w:rsidR="00750B87" w:rsidRDefault="00750B87" w:rsidP="001A2EA1">
      <w:pPr>
        <w:pStyle w:val="a3"/>
        <w:jc w:val="both"/>
        <w:rPr>
          <w:rFonts w:ascii="Times New Roman" w:hAnsi="Times New Roman" w:cs="Times New Roman"/>
          <w:sz w:val="24"/>
        </w:rPr>
      </w:pPr>
    </w:p>
    <w:p w:rsidR="00750B87" w:rsidRDefault="00750B87" w:rsidP="001A2EA1">
      <w:pPr>
        <w:pStyle w:val="a3"/>
        <w:jc w:val="both"/>
        <w:rPr>
          <w:rFonts w:ascii="Times New Roman" w:hAnsi="Times New Roman" w:cs="Times New Roman"/>
          <w:sz w:val="24"/>
        </w:rPr>
      </w:pPr>
    </w:p>
    <w:p w:rsidR="00750B87" w:rsidRDefault="00750B87" w:rsidP="001A2EA1">
      <w:pPr>
        <w:pStyle w:val="a3"/>
        <w:jc w:val="both"/>
        <w:rPr>
          <w:rFonts w:ascii="Times New Roman" w:hAnsi="Times New Roman" w:cs="Times New Roman"/>
          <w:sz w:val="24"/>
        </w:rPr>
      </w:pPr>
    </w:p>
    <w:p w:rsidR="00750B87" w:rsidRDefault="00750B87" w:rsidP="001A2EA1">
      <w:pPr>
        <w:pStyle w:val="a3"/>
        <w:jc w:val="both"/>
        <w:rPr>
          <w:rFonts w:ascii="Times New Roman" w:hAnsi="Times New Roman" w:cs="Times New Roman"/>
          <w:sz w:val="24"/>
        </w:rPr>
      </w:pPr>
    </w:p>
    <w:p w:rsidR="001A2EA1" w:rsidRPr="00401A41" w:rsidRDefault="001A2EA1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  <w:r w:rsidRPr="00246B8C">
        <w:rPr>
          <w:rFonts w:ascii="Times New Roman" w:hAnsi="Times New Roman" w:cs="Times New Roman"/>
          <w:sz w:val="24"/>
        </w:rPr>
        <w:lastRenderedPageBreak/>
        <w:t xml:space="preserve"> </w:t>
      </w:r>
      <w:r w:rsidRPr="00401A41">
        <w:rPr>
          <w:rFonts w:ascii="Times New Roman" w:hAnsi="Times New Roman" w:cs="Times New Roman"/>
          <w:b/>
          <w:sz w:val="24"/>
        </w:rPr>
        <w:t xml:space="preserve">5 класс </w:t>
      </w:r>
    </w:p>
    <w:p w:rsidR="000E648C" w:rsidRDefault="00016B66" w:rsidP="0038046F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В 5 классе  13 текущих</w:t>
      </w:r>
      <w:r w:rsidRPr="00054730">
        <w:rPr>
          <w:rFonts w:ascii="Times New Roman" w:hAnsi="Times New Roman" w:cs="Times New Roman"/>
          <w:sz w:val="24"/>
          <w:szCs w:val="24"/>
        </w:rPr>
        <w:t xml:space="preserve"> контрольных работ</w:t>
      </w:r>
      <w:r>
        <w:rPr>
          <w:rFonts w:ascii="Times New Roman" w:hAnsi="Times New Roman" w:cs="Times New Roman"/>
          <w:sz w:val="24"/>
          <w:szCs w:val="24"/>
        </w:rPr>
        <w:t xml:space="preserve">, входная и </w:t>
      </w:r>
      <w:r w:rsidRPr="00054730">
        <w:rPr>
          <w:rFonts w:ascii="Times New Roman" w:hAnsi="Times New Roman" w:cs="Times New Roman"/>
          <w:sz w:val="24"/>
          <w:szCs w:val="24"/>
        </w:rPr>
        <w:t xml:space="preserve"> итогов</w:t>
      </w:r>
      <w:r>
        <w:rPr>
          <w:rFonts w:ascii="Times New Roman" w:hAnsi="Times New Roman" w:cs="Times New Roman"/>
          <w:sz w:val="24"/>
          <w:szCs w:val="24"/>
        </w:rPr>
        <w:t>ая работы.</w:t>
      </w:r>
    </w:p>
    <w:p w:rsidR="000E648C" w:rsidRDefault="000E648C" w:rsidP="0038046F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</w:rPr>
        <w:sectPr w:rsidR="000E648C" w:rsidSect="00750B87">
          <w:footerReference w:type="default" r:id="rId9"/>
          <w:pgSz w:w="16838" w:h="11906" w:orient="landscape"/>
          <w:pgMar w:top="1134" w:right="850" w:bottom="1134" w:left="1701" w:header="708" w:footer="708" w:gutter="0"/>
          <w:pgNumType w:start="3"/>
          <w:cols w:space="708"/>
          <w:docGrid w:linePitch="360"/>
        </w:sectPr>
      </w:pPr>
    </w:p>
    <w:tbl>
      <w:tblPr>
        <w:tblW w:w="5000" w:type="pct"/>
        <w:tblCellSpacing w:w="0" w:type="dxa"/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6849"/>
      </w:tblGrid>
      <w:tr w:rsidR="000E648C" w:rsidRPr="00BF056D" w:rsidTr="0038046F">
        <w:trPr>
          <w:tblCellSpacing w:w="0" w:type="dxa"/>
        </w:trPr>
        <w:tc>
          <w:tcPr>
            <w:tcW w:w="0" w:type="auto"/>
            <w:tcBorders>
              <w:top w:val="single" w:sz="6" w:space="0" w:color="DD9999"/>
            </w:tcBorders>
            <w:tcMar>
              <w:top w:w="75" w:type="dxa"/>
              <w:left w:w="30" w:type="dxa"/>
              <w:bottom w:w="75" w:type="dxa"/>
              <w:right w:w="30" w:type="dxa"/>
            </w:tcMar>
            <w:vAlign w:val="center"/>
            <w:hideMark/>
          </w:tcPr>
          <w:p w:rsidR="000E648C" w:rsidRDefault="001A2EA1" w:rsidP="000E648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246B8C">
              <w:rPr>
                <w:rFonts w:ascii="Times New Roman" w:hAnsi="Times New Roman" w:cs="Times New Roman"/>
                <w:sz w:val="24"/>
              </w:rPr>
              <w:lastRenderedPageBreak/>
              <w:t xml:space="preserve">Входной контроль </w:t>
            </w:r>
          </w:p>
          <w:p w:rsidR="000E648C" w:rsidRPr="000E648C" w:rsidRDefault="000E648C" w:rsidP="000E648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E64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Вариант №1</w:t>
            </w:r>
          </w:p>
          <w:p w:rsidR="000E648C" w:rsidRPr="000E648C" w:rsidRDefault="000E648C" w:rsidP="000E648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E64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 Найти значения выражения:</w:t>
            </w:r>
          </w:p>
          <w:p w:rsidR="000E648C" w:rsidRPr="000E648C" w:rsidRDefault="000E648C" w:rsidP="000E648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E64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(790 – 17220 : 84) · 64 + 54 · 903.</w:t>
            </w:r>
          </w:p>
          <w:p w:rsidR="000E648C" w:rsidRPr="000E648C" w:rsidRDefault="000E648C" w:rsidP="000E648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E64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 Через ручей сделали мостик из трех досок одинаковой длины. Ширина первой доски 34 см, вторая доска уже первой на 10 см и шире третьей доски на 7 см. Какой ширины мостик, если эти доски соединены вплотную?</w:t>
            </w:r>
          </w:p>
          <w:p w:rsidR="000E648C" w:rsidRPr="000E648C" w:rsidRDefault="000E648C" w:rsidP="000E648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E64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 Из автобусного парка выехали одновременно в противоположных направлениях два автобуса. Скорость одного автобуса 40 км/ч, а скорость другого 60 км/ч. Какое расстояние  будет между ними через 6 часов?</w:t>
            </w:r>
          </w:p>
          <w:p w:rsidR="000E648C" w:rsidRPr="000E648C" w:rsidRDefault="000E648C" w:rsidP="000E648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E64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 Найди площадь прямоугольника, если его ширина 4 см, а длина в 3 раза больше.</w:t>
            </w:r>
          </w:p>
          <w:p w:rsidR="000E648C" w:rsidRPr="000E648C" w:rsidRDefault="000E648C" w:rsidP="000E648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E64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 Решите уравнение:</w:t>
            </w:r>
          </w:p>
          <w:p w:rsidR="000E648C" w:rsidRPr="000E648C" w:rsidRDefault="000E648C" w:rsidP="000E648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E64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 a · 67 = 6432;       б) 494 + a = 600;       в) 511 – a = 316;       г) a : 56 = 201-148.</w:t>
            </w:r>
          </w:p>
          <w:p w:rsidR="000E648C" w:rsidRPr="000E648C" w:rsidRDefault="000E648C" w:rsidP="000E648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0E648C" w:rsidRPr="000E648C" w:rsidRDefault="000E648C" w:rsidP="000E648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0E648C" w:rsidRPr="000E648C" w:rsidRDefault="000E648C" w:rsidP="000E648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E64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Вариант №2</w:t>
            </w:r>
          </w:p>
          <w:p w:rsidR="000E648C" w:rsidRPr="000E648C" w:rsidRDefault="000E648C" w:rsidP="002E01A0">
            <w:pPr>
              <w:pStyle w:val="a3"/>
              <w:numPr>
                <w:ilvl w:val="0"/>
                <w:numId w:val="115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E64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Найти значение выражения:</w:t>
            </w:r>
          </w:p>
          <w:p w:rsidR="000E648C" w:rsidRPr="000E648C" w:rsidRDefault="000E648C" w:rsidP="000E648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E64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(591 + 15600 : 75) · 56 – 46 · 702.</w:t>
            </w:r>
          </w:p>
          <w:p w:rsidR="000E648C" w:rsidRPr="000E648C" w:rsidRDefault="000E648C" w:rsidP="000E648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E64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 Доска была разрезана на три части. Длина первой части 57 см, вторая часть была короче первой на 18 см и длиннее третьей на 14 см. Найдите первоначальную длину доски.</w:t>
            </w:r>
          </w:p>
          <w:p w:rsidR="000E648C" w:rsidRPr="000E648C" w:rsidRDefault="000E648C" w:rsidP="000E648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E64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 Из автовокзала одновременно выехали автомобиль и автобус в противоположных направлениях. Скорость автобуса 50 км/ч, скорость автомобиля 80 км/ч. Какое расстояние будет между ними через 3 часа?</w:t>
            </w:r>
          </w:p>
          <w:p w:rsidR="000E648C" w:rsidRPr="000E648C" w:rsidRDefault="000E648C" w:rsidP="000E648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E64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 Найди периметр прямоугольника, если его длина 10 см, а ширина в 5 раз меньше.</w:t>
            </w:r>
          </w:p>
          <w:p w:rsidR="000E648C" w:rsidRPr="000E648C" w:rsidRDefault="000E648C" w:rsidP="000E648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E64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 Решите уравнения:</w:t>
            </w:r>
          </w:p>
          <w:p w:rsidR="000E648C" w:rsidRPr="00BF056D" w:rsidRDefault="000E648C" w:rsidP="000E648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E64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 48 · а = 4656;       б) a + 296 = 400;       в) a : 37 = 302-257;       г) a – 84 = 121.</w:t>
            </w:r>
          </w:p>
        </w:tc>
      </w:tr>
    </w:tbl>
    <w:p w:rsidR="000E648C" w:rsidRDefault="000E648C" w:rsidP="001A2EA1">
      <w:pPr>
        <w:pStyle w:val="a3"/>
        <w:jc w:val="both"/>
        <w:rPr>
          <w:rFonts w:ascii="Times New Roman" w:hAnsi="Times New Roman" w:cs="Times New Roman"/>
          <w:sz w:val="24"/>
        </w:rPr>
        <w:sectPr w:rsidR="000E648C" w:rsidSect="000E648C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750B87" w:rsidRDefault="00750B87" w:rsidP="00401A41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750B87" w:rsidRDefault="00750B87" w:rsidP="00401A41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750B87" w:rsidRDefault="00750B87" w:rsidP="00401A41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750B87" w:rsidRDefault="00750B87" w:rsidP="00401A41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750B87" w:rsidRDefault="00750B87" w:rsidP="00401A41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750B87" w:rsidRDefault="00750B87" w:rsidP="00401A41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750B87" w:rsidRDefault="00750B87" w:rsidP="00401A41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750B87" w:rsidRDefault="00750B87" w:rsidP="00401A41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750B87" w:rsidRDefault="00750B87" w:rsidP="00401A41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750B87" w:rsidRDefault="00750B87" w:rsidP="00401A41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750B87" w:rsidRDefault="00750B87" w:rsidP="00401A41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750B87" w:rsidRDefault="00750B87" w:rsidP="00401A41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502D68" w:rsidRPr="00401A41" w:rsidRDefault="00502D68" w:rsidP="00401A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01A41">
        <w:rPr>
          <w:rFonts w:ascii="Times New Roman" w:hAnsi="Times New Roman" w:cs="Times New Roman"/>
          <w:b/>
          <w:i/>
          <w:color w:val="FF0000"/>
          <w:sz w:val="24"/>
          <w:szCs w:val="24"/>
        </w:rPr>
        <w:lastRenderedPageBreak/>
        <w:t>КОНТРОЛЬНАЯ  РАБОТА  № 1.</w:t>
      </w:r>
      <w:r w:rsidRPr="00401A41">
        <w:rPr>
          <w:rFonts w:ascii="Times New Roman" w:hAnsi="Times New Roman" w:cs="Times New Roman"/>
          <w:b/>
          <w:color w:val="0000FF"/>
          <w:sz w:val="24"/>
          <w:szCs w:val="24"/>
        </w:rPr>
        <w:t>«НАТУРАЛЬНЫЕ  ЧИСЛА  И  ШКАЛЫ».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282"/>
        <w:gridCol w:w="5282"/>
      </w:tblGrid>
      <w:tr w:rsidR="00502D68" w:rsidRPr="00401A41" w:rsidTr="00401A41">
        <w:tc>
          <w:tcPr>
            <w:tcW w:w="5282" w:type="dxa"/>
          </w:tcPr>
          <w:p w:rsidR="00502D68" w:rsidRPr="00401A41" w:rsidRDefault="00937398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0" allowOverlap="1">
                      <wp:simplePos x="0" y="0"/>
                      <wp:positionH relativeFrom="column">
                        <wp:posOffset>3665855</wp:posOffset>
                      </wp:positionH>
                      <wp:positionV relativeFrom="paragraph">
                        <wp:posOffset>2498725</wp:posOffset>
                      </wp:positionV>
                      <wp:extent cx="2651760" cy="0"/>
                      <wp:effectExtent l="8255" t="12700" r="6985" b="6350"/>
                      <wp:wrapNone/>
                      <wp:docPr id="21" name="Line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65176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7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88.65pt,196.75pt" to="497.45pt,19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" o:allowincell="f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0" allowOverlap="1">
                      <wp:simplePos x="0" y="0"/>
                      <wp:positionH relativeFrom="column">
                        <wp:posOffset>282575</wp:posOffset>
                      </wp:positionH>
                      <wp:positionV relativeFrom="paragraph">
                        <wp:posOffset>2498725</wp:posOffset>
                      </wp:positionV>
                      <wp:extent cx="2651760" cy="0"/>
                      <wp:effectExtent l="6350" t="12700" r="8890" b="6350"/>
                      <wp:wrapNone/>
                      <wp:docPr id="20" name="Line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65176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6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.25pt,196.75pt" to="231.05pt,19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" o:allowincell="f"/>
                  </w:pict>
                </mc:Fallback>
              </mc:AlternateContent>
            </w:r>
          </w:p>
          <w:p w:rsidR="00502D68" w:rsidRPr="00401A41" w:rsidRDefault="00502D68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 а р и а н т  1.                                           К - 1.</w:t>
            </w:r>
          </w:p>
          <w:p w:rsidR="00502D68" w:rsidRPr="00401A41" w:rsidRDefault="00502D68" w:rsidP="00401A41">
            <w:pPr>
              <w:pStyle w:val="af"/>
              <w:numPr>
                <w:ilvl w:val="0"/>
                <w:numId w:val="44"/>
              </w:numPr>
              <w:spacing w:after="0"/>
            </w:pPr>
            <w:r w:rsidRPr="00401A41">
              <w:t>Сравните  числа  и  запишите  ответ  с  помощью  знака  &lt;  или  &gt;.</w:t>
            </w:r>
          </w:p>
          <w:p w:rsidR="00502D68" w:rsidRPr="00401A41" w:rsidRDefault="00502D68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а)   2 657 209   и    2 254 879</w:t>
            </w:r>
          </w:p>
          <w:p w:rsidR="00502D68" w:rsidRPr="00401A41" w:rsidRDefault="00502D68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б)        96 785   и       354 211</w:t>
            </w:r>
          </w:p>
          <w:p w:rsidR="00502D68" w:rsidRPr="00401A41" w:rsidRDefault="00502D68" w:rsidP="00401A41">
            <w:pPr>
              <w:numPr>
                <w:ilvl w:val="0"/>
                <w:numId w:val="44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Начертите  прямую  М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N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и  луч  С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D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так,  чтобы  прямая  и  луч  не  пересекались.</w:t>
            </w:r>
          </w:p>
          <w:p w:rsidR="00502D68" w:rsidRPr="00401A41" w:rsidRDefault="00502D68" w:rsidP="00401A41">
            <w:pPr>
              <w:numPr>
                <w:ilvl w:val="0"/>
                <w:numId w:val="44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Запишите  цифрами  число:   </w:t>
            </w:r>
            <w:r w:rsidRPr="00401A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триста  пятнадцать  миллионов  восемь  тысяч  шестьсот.</w:t>
            </w:r>
          </w:p>
          <w:p w:rsidR="00502D68" w:rsidRPr="00401A41" w:rsidRDefault="00502D68" w:rsidP="00401A41">
            <w:pPr>
              <w:numPr>
                <w:ilvl w:val="0"/>
                <w:numId w:val="44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а)   Запишите  координаты  точек  А,  К,  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F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 О,  отмеченных  на  координатном  луче:     </w:t>
            </w:r>
          </w:p>
          <w:p w:rsidR="00502D68" w:rsidRPr="00401A41" w:rsidRDefault="00502D68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502D68" w:rsidRPr="00401A41" w:rsidRDefault="00502D68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 '     '     '     '     '     '     '     '     '     '     '     ' </w:t>
            </w:r>
          </w:p>
          <w:p w:rsidR="00502D68" w:rsidRPr="00401A41" w:rsidRDefault="00502D68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0    1                К         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F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       А           х</w:t>
            </w:r>
          </w:p>
          <w:p w:rsidR="00502D68" w:rsidRPr="00401A41" w:rsidRDefault="00502D68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б)   Начертите  координатный  луч,  единичный  отрезок  которого  равен  длине  одной  клетки  тетради.  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Отметьте  на  этом  луче  точки  В ( 8 )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 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D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( 11 ),  Р ( 1 ),  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R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( 16 ).</w:t>
            </w:r>
          </w:p>
          <w:p w:rsidR="00502D68" w:rsidRPr="00401A41" w:rsidRDefault="00502D68" w:rsidP="00401A41">
            <w:pPr>
              <w:numPr>
                <w:ilvl w:val="0"/>
                <w:numId w:val="44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Запишите  четырехзначное  число,  которое  больше  9987  и  оканчивается  цифрой  6.</w:t>
            </w:r>
          </w:p>
          <w:p w:rsidR="00502D68" w:rsidRPr="00401A41" w:rsidRDefault="00502D68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282" w:type="dxa"/>
          </w:tcPr>
          <w:p w:rsidR="00502D68" w:rsidRPr="00401A41" w:rsidRDefault="00502D68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502D68" w:rsidRPr="00401A41" w:rsidRDefault="00502D68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 а р и а н т  2.                                            К – 1.</w:t>
            </w:r>
          </w:p>
          <w:p w:rsidR="00502D68" w:rsidRPr="00401A41" w:rsidRDefault="00502D68" w:rsidP="00401A41">
            <w:pPr>
              <w:pStyle w:val="af"/>
              <w:numPr>
                <w:ilvl w:val="0"/>
                <w:numId w:val="45"/>
              </w:numPr>
              <w:spacing w:after="0"/>
            </w:pPr>
            <w:r w:rsidRPr="00401A41">
              <w:t>Сравните  числа  и  запишите  ответ  с  помощью  знака  &lt;  или  &gt;.</w:t>
            </w:r>
          </w:p>
          <w:p w:rsidR="00502D68" w:rsidRPr="00401A41" w:rsidRDefault="00502D68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а)  13 765 902   и   13 675 879</w:t>
            </w:r>
          </w:p>
          <w:p w:rsidR="00502D68" w:rsidRPr="00401A41" w:rsidRDefault="00502D68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б)    2 965 87    и      4 982 934</w:t>
            </w:r>
          </w:p>
          <w:p w:rsidR="00502D68" w:rsidRPr="00401A41" w:rsidRDefault="00502D68" w:rsidP="00401A41">
            <w:pPr>
              <w:numPr>
                <w:ilvl w:val="0"/>
                <w:numId w:val="45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Начертите  прямую  АВ   и  луч  МК  так,  чтобы  прямая  и  луч  не  пересекались</w:t>
            </w:r>
          </w:p>
          <w:p w:rsidR="00502D68" w:rsidRPr="00401A41" w:rsidRDefault="00502D68" w:rsidP="00401A41">
            <w:pPr>
              <w:numPr>
                <w:ilvl w:val="0"/>
                <w:numId w:val="45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Запишите  цифрами  число:  </w:t>
            </w:r>
            <w:r w:rsidRPr="00401A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три  миллиарда  двести  семьдесят  миллионов  четыреста  восемь  тысяч  пятьсот  двенадцать.</w:t>
            </w:r>
          </w:p>
          <w:p w:rsidR="00502D68" w:rsidRPr="00401A41" w:rsidRDefault="00502D68" w:rsidP="00401A41">
            <w:pPr>
              <w:numPr>
                <w:ilvl w:val="0"/>
                <w:numId w:val="45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а)   Запишите  координаты  точек  А,  М,  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F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 Р,  отмеченных  на  координатном  луче:     </w:t>
            </w:r>
          </w:p>
          <w:p w:rsidR="00502D68" w:rsidRPr="00401A41" w:rsidRDefault="00502D68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502D68" w:rsidRPr="00401A41" w:rsidRDefault="00502D68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 '     '     '     '     '     '     '     '     '     '     '     ' </w:t>
            </w:r>
          </w:p>
          <w:p w:rsidR="00502D68" w:rsidRPr="00401A41" w:rsidRDefault="00502D68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0    1                А        М          Р               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F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х</w:t>
            </w:r>
          </w:p>
          <w:p w:rsidR="00502D68" w:rsidRPr="00401A41" w:rsidRDefault="00502D68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б)   Начертите  координатный  луч,  единичный  отрезок  которого  равен  длине  одной  клетки  тетради.  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Отметьте  на  этом  луче  точки  R ( 6 )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 С ( 12 ),  К ( 3 ),  Р ( 15 ).</w:t>
            </w:r>
          </w:p>
          <w:p w:rsidR="00502D68" w:rsidRPr="00401A41" w:rsidRDefault="00502D68" w:rsidP="00401A41">
            <w:pPr>
              <w:pStyle w:val="af"/>
              <w:numPr>
                <w:ilvl w:val="0"/>
                <w:numId w:val="45"/>
              </w:numPr>
              <w:spacing w:after="0"/>
            </w:pPr>
            <w:r w:rsidRPr="00401A41">
              <w:t>Запишите  четырехзначное  число,  которое  меньше  6987  и  оканчивается  цифрой  9.</w:t>
            </w:r>
          </w:p>
          <w:p w:rsidR="00502D68" w:rsidRPr="00401A41" w:rsidRDefault="00502D68" w:rsidP="00401A41">
            <w:pPr>
              <w:pStyle w:val="af"/>
              <w:spacing w:after="0"/>
            </w:pPr>
          </w:p>
        </w:tc>
      </w:tr>
    </w:tbl>
    <w:p w:rsidR="00502D68" w:rsidRPr="00401A41" w:rsidRDefault="00401A41" w:rsidP="00401A41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01A41">
        <w:rPr>
          <w:rFonts w:ascii="Times New Roman" w:hAnsi="Times New Roman" w:cs="Times New Roman"/>
          <w:sz w:val="24"/>
          <w:szCs w:val="24"/>
        </w:rPr>
        <w:br w:type="textWrapping" w:clear="all"/>
      </w:r>
    </w:p>
    <w:p w:rsidR="00401A41" w:rsidRDefault="00401A41" w:rsidP="00401A41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color w:val="FF0000"/>
          <w:sz w:val="24"/>
          <w:szCs w:val="24"/>
        </w:rPr>
      </w:pPr>
    </w:p>
    <w:p w:rsidR="005B4AE9" w:rsidRPr="00401A41" w:rsidRDefault="005B4AE9" w:rsidP="00401A41">
      <w:pPr>
        <w:spacing w:after="0" w:line="240" w:lineRule="auto"/>
        <w:rPr>
          <w:rFonts w:ascii="Times New Roman" w:eastAsia="Calibri" w:hAnsi="Times New Roman" w:cs="Times New Roman"/>
          <w:b/>
          <w:i/>
          <w:color w:val="0000FF"/>
          <w:sz w:val="24"/>
          <w:szCs w:val="24"/>
        </w:rPr>
      </w:pPr>
      <w:r w:rsidRPr="00401A41">
        <w:rPr>
          <w:rFonts w:ascii="Times New Roman" w:eastAsia="Calibri" w:hAnsi="Times New Roman" w:cs="Times New Roman"/>
          <w:b/>
          <w:i/>
          <w:color w:val="FF0000"/>
          <w:sz w:val="24"/>
          <w:szCs w:val="24"/>
        </w:rPr>
        <w:lastRenderedPageBreak/>
        <w:t>КОНТРОЛЬНАЯ  РАБОТА № 2.</w:t>
      </w:r>
      <w:r w:rsidRPr="00401A41">
        <w:rPr>
          <w:rFonts w:ascii="Times New Roman" w:eastAsia="Calibri" w:hAnsi="Times New Roman" w:cs="Times New Roman"/>
          <w:b/>
          <w:i/>
          <w:color w:val="0000FF"/>
          <w:sz w:val="24"/>
          <w:szCs w:val="24"/>
        </w:rPr>
        <w:t>«СЛОЖЕНИЕ  И  ВЫЧИТАНИЕ  НАТУРАЛЬНЫХ  ЧИСЕЛ».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140"/>
        <w:gridCol w:w="5140"/>
      </w:tblGrid>
      <w:tr w:rsidR="005B4AE9" w:rsidRPr="00401A41" w:rsidTr="00FD5F37">
        <w:tc>
          <w:tcPr>
            <w:tcW w:w="5140" w:type="dxa"/>
          </w:tcPr>
          <w:p w:rsidR="005B4AE9" w:rsidRPr="00401A41" w:rsidRDefault="005B4AE9" w:rsidP="00401A4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</w:pPr>
          </w:p>
          <w:p w:rsidR="005B4AE9" w:rsidRPr="00401A41" w:rsidRDefault="005B4AE9" w:rsidP="00401A4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В а р и а н т  1.                                     К – 2.</w:t>
            </w:r>
          </w:p>
          <w:p w:rsidR="005B4AE9" w:rsidRPr="00401A41" w:rsidRDefault="005B4AE9" w:rsidP="00401A41">
            <w:pPr>
              <w:numPr>
                <w:ilvl w:val="0"/>
                <w:numId w:val="46"/>
              </w:num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Выполните  действие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а)   249 638 + 83 554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б)   665 247 – 8 296.</w:t>
            </w:r>
          </w:p>
          <w:p w:rsidR="005B4AE9" w:rsidRPr="00401A41" w:rsidRDefault="005B4AE9" w:rsidP="00401A41">
            <w:pPr>
              <w:numPr>
                <w:ilvl w:val="0"/>
                <w:numId w:val="46"/>
              </w:num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а)  Какое  число  на  28 763  больше  числа     9 338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б)  На  сколько  число  59 345  больше  числа  53 568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в)  На  сколько  число  59 345  меньше  числа  69 965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5B4AE9" w:rsidRPr="00401A41" w:rsidRDefault="005B4AE9" w:rsidP="00401A41">
            <w:pPr>
              <w:numPr>
                <w:ilvl w:val="0"/>
                <w:numId w:val="46"/>
              </w:num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В  одном  ящике  </w:t>
            </w:r>
            <w:smartTag w:uri="urn:schemas-microsoft-com:office:smarttags" w:element="metricconverter">
              <w:smartTagPr>
                <w:attr w:name="ProductID" w:val="62 кг"/>
              </w:smartTagPr>
              <w:r w:rsidRPr="00401A41">
                <w:rPr>
                  <w:rFonts w:ascii="Times New Roman" w:eastAsia="Calibri" w:hAnsi="Times New Roman" w:cs="Times New Roman"/>
                  <w:color w:val="000000"/>
                  <w:sz w:val="24"/>
                  <w:szCs w:val="24"/>
                </w:rPr>
                <w:t>62 кг</w:t>
              </w:r>
            </w:smartTag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 яблок,  что  на  </w:t>
            </w:r>
            <w:smartTag w:uri="urn:schemas-microsoft-com:office:smarttags" w:element="metricconverter">
              <w:smartTagPr>
                <w:attr w:name="ProductID" w:val="18 кг"/>
              </w:smartTagPr>
              <w:r w:rsidRPr="00401A41">
                <w:rPr>
                  <w:rFonts w:ascii="Times New Roman" w:eastAsia="Calibri" w:hAnsi="Times New Roman" w:cs="Times New Roman"/>
                  <w:color w:val="000000"/>
                  <w:sz w:val="24"/>
                  <w:szCs w:val="24"/>
                </w:rPr>
                <w:t>18 кг</w:t>
              </w:r>
            </w:smartTag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 больше,  чем  во  втором.  Сколько  килограммов  яблок  во  втором  ящике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5B4AE9" w:rsidRPr="00401A41" w:rsidRDefault="005B4AE9" w:rsidP="00401A41">
            <w:pPr>
              <w:numPr>
                <w:ilvl w:val="0"/>
                <w:numId w:val="46"/>
              </w:num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В  треугольнике  МКР  сторона  РК  равна  </w:t>
            </w:r>
            <w:smartTag w:uri="urn:schemas-microsoft-com:office:smarttags" w:element="metricconverter">
              <w:smartTagPr>
                <w:attr w:name="ProductID" w:val="62 см"/>
              </w:smartTagPr>
              <w:r w:rsidRPr="00401A41">
                <w:rPr>
                  <w:rFonts w:ascii="Times New Roman" w:eastAsia="Calibri" w:hAnsi="Times New Roman" w:cs="Times New Roman"/>
                  <w:color w:val="000000"/>
                  <w:sz w:val="24"/>
                  <w:szCs w:val="24"/>
                </w:rPr>
                <w:t>62 см</w:t>
              </w:r>
            </w:smartTag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,  сторона  КМ  на  1 дм  больше  стороны  РК,  а  сторона  МР – на  </w:t>
            </w:r>
            <w:smartTag w:uri="urn:schemas-microsoft-com:office:smarttags" w:element="metricconverter">
              <w:smartTagPr>
                <w:attr w:name="ProductID" w:val="16 см"/>
              </w:smartTagPr>
              <w:r w:rsidRPr="00401A41">
                <w:rPr>
                  <w:rFonts w:ascii="Times New Roman" w:eastAsia="Calibri" w:hAnsi="Times New Roman" w:cs="Times New Roman"/>
                  <w:color w:val="000000"/>
                  <w:sz w:val="24"/>
                  <w:szCs w:val="24"/>
                </w:rPr>
                <w:t>16 см</w:t>
              </w:r>
            </w:smartTag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 меньше  стороны  РК.  Найдите  периметр  треугольника  МКР  и  выразите  его  в  дециметрах.</w:t>
            </w:r>
          </w:p>
          <w:p w:rsidR="005B4AE9" w:rsidRPr="00401A41" w:rsidRDefault="005B4AE9" w:rsidP="00401A41">
            <w:pPr>
              <w:numPr>
                <w:ilvl w:val="0"/>
                <w:numId w:val="46"/>
              </w:num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Вдоль  аллеи  ( по  прямой )  высадили  15  кустов.  Расстояние  между  любыми  двумя  соседними  кустами  одинаковое.  Найдите это  расстояние,  если  между  крайними  кустами  210 дм.</w:t>
            </w:r>
          </w:p>
          <w:p w:rsidR="005B4AE9" w:rsidRPr="00401A41" w:rsidRDefault="005B4AE9" w:rsidP="00401A41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140" w:type="dxa"/>
          </w:tcPr>
          <w:p w:rsidR="005B4AE9" w:rsidRPr="00401A41" w:rsidRDefault="005B4AE9" w:rsidP="00401A41">
            <w:pPr>
              <w:spacing w:after="0" w:line="240" w:lineRule="auto"/>
              <w:rPr>
                <w:rFonts w:ascii="Times New Roman" w:eastAsia="Calibri" w:hAnsi="Times New Roman" w:cs="Times New Roman"/>
                <w:color w:val="0000FF"/>
                <w:sz w:val="24"/>
                <w:szCs w:val="24"/>
              </w:rPr>
            </w:pPr>
          </w:p>
          <w:p w:rsidR="005B4AE9" w:rsidRPr="00401A41" w:rsidRDefault="005B4AE9" w:rsidP="00401A4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В а р и а н т  2.                                        К – 2.</w:t>
            </w:r>
          </w:p>
          <w:p w:rsidR="005B4AE9" w:rsidRPr="00401A41" w:rsidRDefault="005B4AE9" w:rsidP="00401A41">
            <w:pPr>
              <w:numPr>
                <w:ilvl w:val="0"/>
                <w:numId w:val="47"/>
              </w:num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Выполните  действие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а)  692 545 + 39 647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б)  776 348 –  9397.</w:t>
            </w:r>
          </w:p>
          <w:p w:rsidR="005B4AE9" w:rsidRPr="00401A41" w:rsidRDefault="005B4AE9" w:rsidP="00401A41">
            <w:pPr>
              <w:numPr>
                <w:ilvl w:val="0"/>
                <w:numId w:val="47"/>
              </w:num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а)  Какое  число  на  37 874  больше  числа     8 137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б)  На  сколько  число  38 954  больше  числа  22 359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в)  На  сколько  число  38 954  меньше  числа  48 234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5B4AE9" w:rsidRPr="00401A41" w:rsidRDefault="005B4AE9" w:rsidP="00401A41">
            <w:pPr>
              <w:numPr>
                <w:ilvl w:val="0"/>
                <w:numId w:val="47"/>
              </w:num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  синей  коробке  56  игрушек,  что  на  16  игрушек  меньше,  чем  в  красной  коробке.  Сколько  игрушек  в  красной  коробке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5B4AE9" w:rsidRPr="00401A41" w:rsidRDefault="005B4AE9" w:rsidP="00401A41">
            <w:pPr>
              <w:numPr>
                <w:ilvl w:val="0"/>
                <w:numId w:val="47"/>
              </w:num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В  треугольнике  АВС  сторона  ВС  равна  </w:t>
            </w:r>
            <w:smartTag w:uri="urn:schemas-microsoft-com:office:smarttags" w:element="metricconverter">
              <w:smartTagPr>
                <w:attr w:name="ProductID" w:val="73 см"/>
              </w:smartTagPr>
              <w:r w:rsidRPr="00401A41">
                <w:rPr>
                  <w:rFonts w:ascii="Times New Roman" w:eastAsia="Calibri" w:hAnsi="Times New Roman" w:cs="Times New Roman"/>
                  <w:color w:val="000000"/>
                  <w:sz w:val="24"/>
                  <w:szCs w:val="24"/>
                </w:rPr>
                <w:t>73 см</w:t>
              </w:r>
            </w:smartTag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,  сторона  АС  на  1 дм  меньше  стороны  ВС,  а  сторона  АВ – на  </w:t>
            </w:r>
            <w:smartTag w:uri="urn:schemas-microsoft-com:office:smarttags" w:element="metricconverter">
              <w:smartTagPr>
                <w:attr w:name="ProductID" w:val="11 см"/>
              </w:smartTagPr>
              <w:r w:rsidRPr="00401A41">
                <w:rPr>
                  <w:rFonts w:ascii="Times New Roman" w:eastAsia="Calibri" w:hAnsi="Times New Roman" w:cs="Times New Roman"/>
                  <w:color w:val="000000"/>
                  <w:sz w:val="24"/>
                  <w:szCs w:val="24"/>
                </w:rPr>
                <w:t>11 см</w:t>
              </w:r>
            </w:smartTag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 больше  стороны  ВС.  Найдите  периметр  треугольника  АВС  и  выразите  его  в  дециметрах.</w:t>
            </w:r>
          </w:p>
          <w:p w:rsidR="005B4AE9" w:rsidRPr="00401A41" w:rsidRDefault="005B4AE9" w:rsidP="00401A41">
            <w:pPr>
              <w:numPr>
                <w:ilvl w:val="0"/>
                <w:numId w:val="47"/>
              </w:num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Вдоль  шоссе ( по  прямой)  высадили  20  деревьев.  Расстояние  между  любыми  двумя  соседними  деревьями  одинаковое.  Найдите  это  расстояние,  если  между  крайними  деревьями  </w:t>
            </w:r>
            <w:smartTag w:uri="urn:schemas-microsoft-com:office:smarttags" w:element="metricconverter">
              <w:smartTagPr>
                <w:attr w:name="ProductID" w:val="380 м"/>
              </w:smartTagPr>
              <w:r w:rsidRPr="00401A41">
                <w:rPr>
                  <w:rFonts w:ascii="Times New Roman" w:eastAsia="Calibri" w:hAnsi="Times New Roman" w:cs="Times New Roman"/>
                  <w:color w:val="000000"/>
                  <w:sz w:val="24"/>
                  <w:szCs w:val="24"/>
                </w:rPr>
                <w:t>380 м</w:t>
              </w:r>
            </w:smartTag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.</w:t>
            </w:r>
          </w:p>
        </w:tc>
      </w:tr>
    </w:tbl>
    <w:p w:rsidR="00502D68" w:rsidRPr="00401A41" w:rsidRDefault="00502D68" w:rsidP="00401A41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B4AE9" w:rsidRPr="00401A41" w:rsidRDefault="005B4AE9" w:rsidP="00401A41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color w:val="FF0000"/>
          <w:sz w:val="24"/>
          <w:szCs w:val="24"/>
        </w:rPr>
      </w:pPr>
    </w:p>
    <w:p w:rsidR="005B4AE9" w:rsidRPr="00401A41" w:rsidRDefault="005B4AE9" w:rsidP="00401A41">
      <w:pPr>
        <w:spacing w:after="0" w:line="240" w:lineRule="auto"/>
        <w:rPr>
          <w:rFonts w:ascii="Times New Roman" w:eastAsia="Calibri" w:hAnsi="Times New Roman" w:cs="Times New Roman"/>
          <w:b/>
          <w:i/>
          <w:color w:val="0000FF"/>
          <w:sz w:val="24"/>
          <w:szCs w:val="24"/>
        </w:rPr>
      </w:pPr>
      <w:r w:rsidRPr="00401A41">
        <w:rPr>
          <w:rFonts w:ascii="Times New Roman" w:eastAsia="Calibri" w:hAnsi="Times New Roman" w:cs="Times New Roman"/>
          <w:b/>
          <w:i/>
          <w:color w:val="FF0000"/>
          <w:sz w:val="24"/>
          <w:szCs w:val="24"/>
        </w:rPr>
        <w:lastRenderedPageBreak/>
        <w:t>КОНТРОЛЬНАЯ  РАБОТА  № 3.</w:t>
      </w:r>
      <w:r w:rsidRPr="00401A41">
        <w:rPr>
          <w:rFonts w:ascii="Times New Roman" w:eastAsia="Calibri" w:hAnsi="Times New Roman" w:cs="Times New Roman"/>
          <w:b/>
          <w:i/>
          <w:color w:val="0000FF"/>
          <w:sz w:val="24"/>
          <w:szCs w:val="24"/>
        </w:rPr>
        <w:t>«ЧИСЛОВЫЕ  И  БУКВЕННЫЕ  ВЫРАЖЕНИЯ.  УРАВНЕНИЯ».</w:t>
      </w:r>
    </w:p>
    <w:p w:rsidR="005B4AE9" w:rsidRPr="00401A41" w:rsidRDefault="005B4AE9" w:rsidP="00401A41">
      <w:pPr>
        <w:spacing w:after="0" w:line="240" w:lineRule="auto"/>
        <w:rPr>
          <w:rFonts w:ascii="Times New Roman" w:eastAsia="Calibri" w:hAnsi="Times New Roman" w:cs="Times New Roman"/>
          <w:b/>
          <w:i/>
          <w:color w:val="000000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211"/>
        <w:gridCol w:w="5211"/>
      </w:tblGrid>
      <w:tr w:rsidR="005B4AE9" w:rsidRPr="00401A41" w:rsidTr="00FD5F37">
        <w:tc>
          <w:tcPr>
            <w:tcW w:w="5211" w:type="dxa"/>
          </w:tcPr>
          <w:p w:rsidR="005B4AE9" w:rsidRPr="00401A41" w:rsidRDefault="005B4AE9" w:rsidP="00401A4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</w:pPr>
          </w:p>
          <w:p w:rsidR="005B4AE9" w:rsidRPr="00401A41" w:rsidRDefault="005B4AE9" w:rsidP="00401A4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В а р и а н т  1.                                         К – 3.</w:t>
            </w:r>
          </w:p>
          <w:p w:rsidR="005B4AE9" w:rsidRPr="00401A41" w:rsidRDefault="005B4AE9" w:rsidP="00401A41">
            <w:pPr>
              <w:numPr>
                <w:ilvl w:val="0"/>
                <w:numId w:val="48"/>
              </w:num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Решите  уравнение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а)   21 + х = 56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A"/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         б)  у – 89 = 90.</w:t>
            </w:r>
          </w:p>
          <w:p w:rsidR="005B4AE9" w:rsidRPr="00401A41" w:rsidRDefault="005B4AE9" w:rsidP="00401A41">
            <w:pPr>
              <w:numPr>
                <w:ilvl w:val="0"/>
                <w:numId w:val="48"/>
              </w:num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Найдите  значение  выражения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а)   а + т,  если  а = 20,  т = 70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б)   260 + 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b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– 160, если  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b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= 93.</w:t>
            </w:r>
          </w:p>
          <w:p w:rsidR="005B4AE9" w:rsidRPr="00401A41" w:rsidRDefault="005B4AE9" w:rsidP="00401A41">
            <w:pPr>
              <w:numPr>
                <w:ilvl w:val="0"/>
                <w:numId w:val="48"/>
              </w:num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Вычислите,  выбирая  удобный  порядок  действий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а)  6 485 + 1 977 + 1 515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б)  863 – ( 163 + 387 ).</w:t>
            </w:r>
          </w:p>
          <w:p w:rsidR="005B4AE9" w:rsidRPr="00401A41" w:rsidRDefault="005B4AE9" w:rsidP="00401A41">
            <w:pPr>
              <w:numPr>
                <w:ilvl w:val="0"/>
                <w:numId w:val="48"/>
              </w:num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Решите  с  помощью  уравнения  задачу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  автобусе  было  78  пассажиров.  После  того  как  на  остановке  из  него  несколько  человек  вышли,  в  автобусе  осталось  59  пассажиров.  Сколько  человек  вышли  из  автобуса  на остановке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5B4AE9" w:rsidRPr="00401A41" w:rsidRDefault="005B4AE9" w:rsidP="00401A41">
            <w:pPr>
              <w:numPr>
                <w:ilvl w:val="0"/>
                <w:numId w:val="48"/>
              </w:num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На  отрезке  МК = 19 см  отметили  точку  Р  так,  что  МР = 15 см,  и  точку  В  так,  что  ВК = 13 см.  Найдите  длину  отрезка  РВ.</w:t>
            </w:r>
          </w:p>
          <w:p w:rsidR="005B4AE9" w:rsidRPr="00401A41" w:rsidRDefault="005B4AE9" w:rsidP="00401A41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211" w:type="dxa"/>
          </w:tcPr>
          <w:p w:rsidR="005B4AE9" w:rsidRPr="00401A41" w:rsidRDefault="005B4AE9" w:rsidP="00401A4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</w:pPr>
          </w:p>
          <w:p w:rsidR="005B4AE9" w:rsidRPr="00401A41" w:rsidRDefault="005B4AE9" w:rsidP="00401A4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В а р и а н т 2.                                          К – 3.</w:t>
            </w:r>
          </w:p>
          <w:p w:rsidR="005B4AE9" w:rsidRPr="00401A41" w:rsidRDefault="005B4AE9" w:rsidP="00401A41">
            <w:pPr>
              <w:numPr>
                <w:ilvl w:val="0"/>
                <w:numId w:val="49"/>
              </w:num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Решите  уравнение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а)  х + 32 = 68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A"/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                б)  76 – у = 24.</w:t>
            </w:r>
          </w:p>
          <w:p w:rsidR="005B4AE9" w:rsidRPr="00401A41" w:rsidRDefault="005B4AE9" w:rsidP="00401A41">
            <w:pPr>
              <w:numPr>
                <w:ilvl w:val="0"/>
                <w:numId w:val="49"/>
              </w:num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Найдите  значение  выражения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а)  с – п ,  если  с = 80,  п = 30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б)  340 + 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k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– 240 ,  если  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k = 87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.</w:t>
            </w:r>
          </w:p>
          <w:p w:rsidR="005B4AE9" w:rsidRPr="00401A41" w:rsidRDefault="005B4AE9" w:rsidP="00401A41">
            <w:pPr>
              <w:numPr>
                <w:ilvl w:val="0"/>
                <w:numId w:val="49"/>
              </w:num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вычислите,  выбирая  удобный  порядок  действий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а)  7 231 + 1 437 + 563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б)   ( 964 + 479 ) – 264.</w:t>
            </w:r>
          </w:p>
          <w:p w:rsidR="005B4AE9" w:rsidRPr="00401A41" w:rsidRDefault="005B4AE9" w:rsidP="00401A41">
            <w:pPr>
              <w:numPr>
                <w:ilvl w:val="0"/>
                <w:numId w:val="49"/>
              </w:num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Решите  с  помощью  уравнения  задачу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  санатории  было  97  отдыхающих.  После  того,  как  несколько  человек  уехали  на  экскурсию,  в  санатории  остолось  78  отдыхающих.  Сколько  отдыхающих  уехали  на  экскурсию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5B4AE9" w:rsidRPr="00401A41" w:rsidRDefault="005B4AE9" w:rsidP="00401A41">
            <w:pPr>
              <w:numPr>
                <w:ilvl w:val="0"/>
                <w:numId w:val="49"/>
              </w:num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На  отрезке  АВ = 25 см  отметили  точку  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L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так,  что  А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L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= 19 см,  и  точку  Р  так,  что  РВ = 17 см.  Найдите  длину  отрезка  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L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Р.</w:t>
            </w:r>
          </w:p>
          <w:p w:rsidR="005B4AE9" w:rsidRPr="00401A41" w:rsidRDefault="005B4AE9" w:rsidP="00401A41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1A2EA1" w:rsidRPr="00401A41" w:rsidRDefault="001A2EA1" w:rsidP="00401A41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5B4AE9" w:rsidRPr="00401A41" w:rsidRDefault="005B4AE9" w:rsidP="00401A41">
      <w:pPr>
        <w:spacing w:after="0" w:line="240" w:lineRule="auto"/>
        <w:rPr>
          <w:rFonts w:ascii="Times New Roman" w:hAnsi="Times New Roman" w:cs="Times New Roman"/>
          <w:b/>
          <w:i/>
          <w:color w:val="0000FF"/>
          <w:sz w:val="24"/>
          <w:szCs w:val="24"/>
        </w:rPr>
      </w:pPr>
      <w:r w:rsidRPr="00401A41">
        <w:rPr>
          <w:rFonts w:ascii="Times New Roman" w:hAnsi="Times New Roman" w:cs="Times New Roman"/>
          <w:b/>
          <w:i/>
          <w:color w:val="FF0000"/>
          <w:sz w:val="24"/>
          <w:szCs w:val="24"/>
        </w:rPr>
        <w:t>КОНТРОЛЬНАЯ  РАБОТА  № 4.</w:t>
      </w:r>
      <w:r w:rsidRPr="00401A41">
        <w:rPr>
          <w:rFonts w:ascii="Times New Roman" w:hAnsi="Times New Roman" w:cs="Times New Roman"/>
          <w:b/>
          <w:i/>
          <w:color w:val="0000FF"/>
          <w:sz w:val="24"/>
          <w:szCs w:val="24"/>
        </w:rPr>
        <w:t>«УМНОЖЕНИЕ  И  ДЕЛЕНИЕ  НАТУРАЛЬНЫХ  ЧИСЕЛ».</w:t>
      </w:r>
    </w:p>
    <w:p w:rsidR="005B4AE9" w:rsidRPr="00401A41" w:rsidRDefault="005B4AE9" w:rsidP="00401A41">
      <w:pPr>
        <w:spacing w:after="0" w:line="240" w:lineRule="auto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282"/>
        <w:gridCol w:w="5282"/>
      </w:tblGrid>
      <w:tr w:rsidR="005B4AE9" w:rsidRPr="00401A41" w:rsidTr="00FD5F37">
        <w:tc>
          <w:tcPr>
            <w:tcW w:w="5282" w:type="dxa"/>
          </w:tcPr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 а р и а н т  1.                                         К – 4.</w:t>
            </w:r>
          </w:p>
          <w:p w:rsidR="005B4AE9" w:rsidRPr="00401A41" w:rsidRDefault="005B4AE9" w:rsidP="00401A41">
            <w:pPr>
              <w:numPr>
                <w:ilvl w:val="0"/>
                <w:numId w:val="50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Найдите  значение  выражения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     </w:t>
            </w:r>
            <w:r w:rsidRPr="00401A41">
              <w:rPr>
                <w:rFonts w:ascii="Times New Roman" w:hAnsi="Times New Roman" w:cs="Times New Roman"/>
                <w:color w:val="000000"/>
                <w:position w:val="-42"/>
                <w:sz w:val="24"/>
                <w:szCs w:val="24"/>
              </w:rPr>
              <w:object w:dxaOrig="1120" w:dyaOrig="99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6.1pt;height:50.5pt" o:ole="" fillcolor="window">
                  <v:imagedata r:id="rId10" o:title=""/>
                </v:shape>
                <o:OLEObject Type="Embed" ProgID="Equation.3" ShapeID="_x0000_i1025" DrawAspect="Content" ObjectID="_1609418663" r:id="rId11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       </w:t>
            </w:r>
            <w:r w:rsidRPr="00401A41">
              <w:rPr>
                <w:rFonts w:ascii="Times New Roman" w:hAnsi="Times New Roman" w:cs="Times New Roman"/>
                <w:color w:val="000000"/>
                <w:position w:val="-26"/>
                <w:sz w:val="24"/>
                <w:szCs w:val="24"/>
              </w:rPr>
              <w:object w:dxaOrig="1340" w:dyaOrig="639">
                <v:shape id="_x0000_i1026" type="#_x0000_t75" style="width:66.4pt;height:31.8pt" o:ole="" fillcolor="window">
                  <v:imagedata r:id="rId12" o:title=""/>
                </v:shape>
                <o:OLEObject Type="Embed" ProgID="Equation.3" ShapeID="_x0000_i1026" DrawAspect="Content" ObjectID="_1609418664" r:id="rId13"/>
              </w:object>
            </w:r>
          </w:p>
          <w:p w:rsidR="005B4AE9" w:rsidRPr="00401A41" w:rsidRDefault="005B4AE9" w:rsidP="00401A41">
            <w:pPr>
              <w:numPr>
                <w:ilvl w:val="0"/>
                <w:numId w:val="50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Решите  уравнение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а) </w:t>
            </w:r>
            <w:r w:rsidRPr="00401A41">
              <w:rPr>
                <w:rFonts w:ascii="Times New Roman" w:hAnsi="Times New Roman" w:cs="Times New Roman"/>
                <w:color w:val="000000"/>
                <w:position w:val="-6"/>
                <w:sz w:val="24"/>
                <w:szCs w:val="24"/>
              </w:rPr>
              <w:object w:dxaOrig="1140" w:dyaOrig="279">
                <v:shape id="_x0000_i1027" type="#_x0000_t75" style="width:57.05pt;height:14.05pt" o:ole="" fillcolor="window">
                  <v:imagedata r:id="rId14" o:title=""/>
                </v:shape>
                <o:OLEObject Type="Embed" ProgID="Equation.3" ShapeID="_x0000_i1027" DrawAspect="Content" ObjectID="_1609418665" r:id="rId15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б) </w:t>
            </w:r>
            <w:r w:rsidRPr="00401A41">
              <w:rPr>
                <w:rFonts w:ascii="Times New Roman" w:hAnsi="Times New Roman" w:cs="Times New Roman"/>
                <w:color w:val="000000"/>
                <w:position w:val="-10"/>
                <w:sz w:val="24"/>
                <w:szCs w:val="24"/>
              </w:rPr>
              <w:object w:dxaOrig="1160" w:dyaOrig="320">
                <v:shape id="_x0000_i1028" type="#_x0000_t75" style="width:57.95pt;height:15.9pt" o:ole="" fillcolor="window">
                  <v:imagedata r:id="rId16" o:title=""/>
                </v:shape>
                <o:OLEObject Type="Embed" ProgID="Equation.3" ShapeID="_x0000_i1028" DrawAspect="Content" ObjectID="_1609418666" r:id="rId17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в)  </w:t>
            </w:r>
            <w:r w:rsidRPr="00401A41">
              <w:rPr>
                <w:rFonts w:ascii="Times New Roman" w:hAnsi="Times New Roman" w:cs="Times New Roman"/>
                <w:color w:val="000000"/>
                <w:position w:val="-6"/>
                <w:sz w:val="24"/>
                <w:szCs w:val="24"/>
              </w:rPr>
              <w:object w:dxaOrig="1100" w:dyaOrig="279">
                <v:shape id="_x0000_i1029" type="#_x0000_t75" style="width:55.15pt;height:14.05pt" o:ole="" fillcolor="window">
                  <v:imagedata r:id="rId18" o:title=""/>
                </v:shape>
                <o:OLEObject Type="Embed" ProgID="Equation.3" ShapeID="_x0000_i1029" DrawAspect="Content" ObjectID="_1609418667" r:id="rId19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5B4AE9" w:rsidRPr="00401A41" w:rsidRDefault="005B4AE9" w:rsidP="00401A41">
            <w:pPr>
              <w:numPr>
                <w:ilvl w:val="0"/>
                <w:numId w:val="50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Вычислите,  выбирая  удобный  порядок  действий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   а)  </w:t>
            </w:r>
            <w:r w:rsidRPr="00401A41">
              <w:rPr>
                <w:rFonts w:ascii="Times New Roman" w:hAnsi="Times New Roman" w:cs="Times New Roman"/>
                <w:color w:val="000000"/>
                <w:position w:val="-6"/>
                <w:sz w:val="24"/>
                <w:szCs w:val="24"/>
              </w:rPr>
              <w:object w:dxaOrig="1219" w:dyaOrig="279">
                <v:shape id="_x0000_i1030" type="#_x0000_t75" style="width:60.8pt;height:14.05pt" o:ole="" fillcolor="window">
                  <v:imagedata r:id="rId20" o:title=""/>
                </v:shape>
                <o:OLEObject Type="Embed" ProgID="Equation.3" ShapeID="_x0000_i1030" DrawAspect="Content" ObjectID="_1609418668" r:id="rId21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               б)  </w:t>
            </w:r>
            <w:r w:rsidRPr="00401A41">
              <w:rPr>
                <w:rFonts w:ascii="Times New Roman" w:hAnsi="Times New Roman" w:cs="Times New Roman"/>
                <w:color w:val="000000"/>
                <w:position w:val="-6"/>
                <w:sz w:val="24"/>
                <w:szCs w:val="24"/>
              </w:rPr>
              <w:object w:dxaOrig="1320" w:dyaOrig="279">
                <v:shape id="_x0000_i1031" type="#_x0000_t75" style="width:66.4pt;height:14.05pt" o:ole="" fillcolor="window">
                  <v:imagedata r:id="rId22" o:title=""/>
                </v:shape>
                <o:OLEObject Type="Embed" ProgID="Equation.3" ShapeID="_x0000_i1031" DrawAspect="Content" ObjectID="_1609418669" r:id="rId23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    в)  </w:t>
            </w:r>
            <w:r w:rsidRPr="00401A41">
              <w:rPr>
                <w:rFonts w:ascii="Times New Roman" w:hAnsi="Times New Roman" w:cs="Times New Roman"/>
                <w:color w:val="000000"/>
                <w:position w:val="-6"/>
                <w:sz w:val="24"/>
                <w:szCs w:val="24"/>
              </w:rPr>
              <w:object w:dxaOrig="1240" w:dyaOrig="279">
                <v:shape id="_x0000_i1032" type="#_x0000_t75" style="width:62.65pt;height:14.05pt" o:ole="" fillcolor="window">
                  <v:imagedata r:id="rId24" o:title=""/>
                </v:shape>
                <o:OLEObject Type="Embed" ProgID="Equation.3" ShapeID="_x0000_i1032" DrawAspect="Content" ObjectID="_1609418670" r:id="rId25"/>
              </w:object>
            </w:r>
          </w:p>
          <w:p w:rsidR="005B4AE9" w:rsidRPr="00401A41" w:rsidRDefault="005B4AE9" w:rsidP="00401A41">
            <w:pPr>
              <w:numPr>
                <w:ilvl w:val="0"/>
                <w:numId w:val="50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Решите  с  помощью  уравнения  задачу.</w:t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Коля  задумал число,  умножил  его  на  4  и  к  произведению  прибавил  8.  В  результате он  получил  60.  Какое  число  задумал  Коля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5B4AE9" w:rsidRPr="00401A41" w:rsidRDefault="005B4AE9" w:rsidP="00401A41">
            <w:pPr>
              <w:numPr>
                <w:ilvl w:val="0"/>
                <w:numId w:val="50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Угадайте корень уравнения </w:t>
            </w:r>
            <w:r w:rsidRPr="00401A41">
              <w:rPr>
                <w:rFonts w:ascii="Times New Roman" w:hAnsi="Times New Roman" w:cs="Times New Roman"/>
                <w:color w:val="000000"/>
                <w:position w:val="-6"/>
                <w:sz w:val="24"/>
                <w:szCs w:val="24"/>
              </w:rPr>
              <w:object w:dxaOrig="1740" w:dyaOrig="279">
                <v:shape id="_x0000_i1033" type="#_x0000_t75" style="width:86.95pt;height:14.05pt" o:ole="" fillcolor="window">
                  <v:imagedata r:id="rId26" o:title=""/>
                </v:shape>
                <o:OLEObject Type="Embed" ProgID="Equation.3" ShapeID="_x0000_i1033" DrawAspect="Content" ObjectID="_1609418671" r:id="rId27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и  выполните   проверку.</w:t>
            </w:r>
          </w:p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282" w:type="dxa"/>
          </w:tcPr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 а р и а н т  2.                                          К – 4.</w:t>
            </w:r>
          </w:p>
          <w:p w:rsidR="005B4AE9" w:rsidRPr="00401A41" w:rsidRDefault="005B4AE9" w:rsidP="00401A41">
            <w:pPr>
              <w:numPr>
                <w:ilvl w:val="0"/>
                <w:numId w:val="51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Найдите  значение  выражения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     </w:t>
            </w:r>
            <w:r w:rsidRPr="00401A41">
              <w:rPr>
                <w:rFonts w:ascii="Times New Roman" w:hAnsi="Times New Roman" w:cs="Times New Roman"/>
                <w:color w:val="000000"/>
                <w:position w:val="-42"/>
                <w:sz w:val="24"/>
                <w:szCs w:val="24"/>
              </w:rPr>
              <w:object w:dxaOrig="1320" w:dyaOrig="999">
                <v:shape id="_x0000_i1034" type="#_x0000_t75" style="width:66.4pt;height:50.5pt" o:ole="" fillcolor="window">
                  <v:imagedata r:id="rId28" o:title=""/>
                </v:shape>
                <o:OLEObject Type="Embed" ProgID="Equation.3" ShapeID="_x0000_i1034" DrawAspect="Content" ObjectID="_1609418672" r:id="rId29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     </w:t>
            </w:r>
            <w:r w:rsidRPr="00401A41">
              <w:rPr>
                <w:rFonts w:ascii="Times New Roman" w:hAnsi="Times New Roman" w:cs="Times New Roman"/>
                <w:color w:val="000000"/>
                <w:position w:val="-26"/>
                <w:sz w:val="24"/>
                <w:szCs w:val="24"/>
              </w:rPr>
              <w:object w:dxaOrig="1340" w:dyaOrig="639">
                <v:shape id="_x0000_i1035" type="#_x0000_t75" style="width:66.4pt;height:31.8pt" o:ole="" fillcolor="window">
                  <v:imagedata r:id="rId30" o:title=""/>
                </v:shape>
                <o:OLEObject Type="Embed" ProgID="Equation.3" ShapeID="_x0000_i1035" DrawAspect="Content" ObjectID="_1609418673" r:id="rId31"/>
              </w:object>
            </w:r>
          </w:p>
          <w:p w:rsidR="005B4AE9" w:rsidRPr="00401A41" w:rsidRDefault="005B4AE9" w:rsidP="00401A41">
            <w:pPr>
              <w:numPr>
                <w:ilvl w:val="0"/>
                <w:numId w:val="51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Решите  уравнение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а) </w:t>
            </w:r>
            <w:r w:rsidRPr="00401A41">
              <w:rPr>
                <w:rFonts w:ascii="Times New Roman" w:hAnsi="Times New Roman" w:cs="Times New Roman"/>
                <w:color w:val="000000"/>
                <w:position w:val="-6"/>
                <w:sz w:val="24"/>
                <w:szCs w:val="24"/>
              </w:rPr>
              <w:object w:dxaOrig="1180" w:dyaOrig="279">
                <v:shape id="_x0000_i1036" type="#_x0000_t75" style="width:58.9pt;height:14.05pt" o:ole="" fillcolor="window">
                  <v:imagedata r:id="rId32" o:title=""/>
                </v:shape>
                <o:OLEObject Type="Embed" ProgID="Equation.3" ShapeID="_x0000_i1036" DrawAspect="Content" ObjectID="_1609418674" r:id="rId33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б) </w:t>
            </w:r>
            <w:r w:rsidRPr="00401A41">
              <w:rPr>
                <w:rFonts w:ascii="Times New Roman" w:hAnsi="Times New Roman" w:cs="Times New Roman"/>
                <w:color w:val="000000"/>
                <w:position w:val="-10"/>
                <w:sz w:val="24"/>
                <w:szCs w:val="24"/>
              </w:rPr>
              <w:object w:dxaOrig="1160" w:dyaOrig="320">
                <v:shape id="_x0000_i1037" type="#_x0000_t75" style="width:57.95pt;height:15.9pt" o:ole="" fillcolor="window">
                  <v:imagedata r:id="rId34" o:title=""/>
                </v:shape>
                <o:OLEObject Type="Embed" ProgID="Equation.3" ShapeID="_x0000_i1037" DrawAspect="Content" ObjectID="_1609418675" r:id="rId35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в) </w:t>
            </w:r>
            <w:r w:rsidRPr="00401A41">
              <w:rPr>
                <w:rFonts w:ascii="Times New Roman" w:hAnsi="Times New Roman" w:cs="Times New Roman"/>
                <w:color w:val="000000"/>
                <w:position w:val="-6"/>
                <w:sz w:val="24"/>
                <w:szCs w:val="24"/>
              </w:rPr>
              <w:object w:dxaOrig="1100" w:dyaOrig="279">
                <v:shape id="_x0000_i1038" type="#_x0000_t75" style="width:55.15pt;height:14.05pt" o:ole="" fillcolor="window">
                  <v:imagedata r:id="rId36" o:title=""/>
                </v:shape>
                <o:OLEObject Type="Embed" ProgID="Equation.3" ShapeID="_x0000_i1038" DrawAspect="Content" ObjectID="_1609418676" r:id="rId37"/>
              </w:object>
            </w:r>
          </w:p>
          <w:p w:rsidR="005B4AE9" w:rsidRPr="00401A41" w:rsidRDefault="005B4AE9" w:rsidP="00401A41">
            <w:pPr>
              <w:numPr>
                <w:ilvl w:val="0"/>
                <w:numId w:val="51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Вычислите,  выбирая  удобный  порядок  действий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 а)  </w:t>
            </w:r>
            <w:r w:rsidRPr="00401A41">
              <w:rPr>
                <w:rFonts w:ascii="Times New Roman" w:hAnsi="Times New Roman" w:cs="Times New Roman"/>
                <w:color w:val="000000"/>
                <w:position w:val="-6"/>
                <w:sz w:val="24"/>
                <w:szCs w:val="24"/>
              </w:rPr>
              <w:object w:dxaOrig="1240" w:dyaOrig="279">
                <v:shape id="_x0000_i1039" type="#_x0000_t75" style="width:62.65pt;height:14.05pt" o:ole="" fillcolor="window">
                  <v:imagedata r:id="rId38" o:title=""/>
                </v:shape>
                <o:OLEObject Type="Embed" ProgID="Equation.3" ShapeID="_x0000_i1039" DrawAspect="Content" ObjectID="_1609418677" r:id="rId39"/>
              </w:object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б)  </w:t>
            </w:r>
            <w:r w:rsidRPr="00401A41">
              <w:rPr>
                <w:rFonts w:ascii="Times New Roman" w:hAnsi="Times New Roman" w:cs="Times New Roman"/>
                <w:color w:val="000000"/>
                <w:position w:val="-6"/>
                <w:sz w:val="24"/>
                <w:szCs w:val="24"/>
              </w:rPr>
              <w:object w:dxaOrig="1300" w:dyaOrig="279">
                <v:shape id="_x0000_i1040" type="#_x0000_t75" style="width:65.45pt;height:14.05pt" o:ole="" fillcolor="window">
                  <v:imagedata r:id="rId40" o:title=""/>
                </v:shape>
                <o:OLEObject Type="Embed" ProgID="Equation.3" ShapeID="_x0000_i1040" DrawAspect="Content" ObjectID="_1609418678" r:id="rId41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   в)  </w:t>
            </w:r>
            <w:r w:rsidRPr="00401A41">
              <w:rPr>
                <w:rFonts w:ascii="Times New Roman" w:hAnsi="Times New Roman" w:cs="Times New Roman"/>
                <w:color w:val="000000"/>
                <w:position w:val="-6"/>
                <w:sz w:val="24"/>
                <w:szCs w:val="24"/>
              </w:rPr>
              <w:object w:dxaOrig="1240" w:dyaOrig="279">
                <v:shape id="_x0000_i1041" type="#_x0000_t75" style="width:62.65pt;height:14.05pt" o:ole="" fillcolor="window">
                  <v:imagedata r:id="rId42" o:title=""/>
                </v:shape>
                <o:OLEObject Type="Embed" ProgID="Equation.3" ShapeID="_x0000_i1041" DrawAspect="Content" ObjectID="_1609418679" r:id="rId43"/>
              </w:object>
            </w:r>
          </w:p>
          <w:p w:rsidR="005B4AE9" w:rsidRPr="00401A41" w:rsidRDefault="005B4AE9" w:rsidP="00401A41">
            <w:pPr>
              <w:numPr>
                <w:ilvl w:val="0"/>
                <w:numId w:val="51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Решите  задачу  с  помощью  уравнения.</w:t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Света  задумала  число,  умножила  его  на  3  и  от  произведения  отняла  7.  В  результате  получила  50.  Какое  число  задумала  Света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5B4AE9" w:rsidRPr="00401A41" w:rsidRDefault="005B4AE9" w:rsidP="00401A41">
            <w:pPr>
              <w:numPr>
                <w:ilvl w:val="0"/>
                <w:numId w:val="51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Угадайте   корень  уравнения и  выполните   проверку:   </w:t>
            </w:r>
            <w:r w:rsidRPr="00401A41">
              <w:rPr>
                <w:rFonts w:ascii="Times New Roman" w:hAnsi="Times New Roman" w:cs="Times New Roman"/>
                <w:color w:val="000000"/>
                <w:position w:val="-10"/>
                <w:sz w:val="24"/>
                <w:szCs w:val="24"/>
              </w:rPr>
              <w:object w:dxaOrig="1880" w:dyaOrig="320">
                <v:shape id="_x0000_i1042" type="#_x0000_t75" style="width:93.5pt;height:15.9pt" o:ole="" fillcolor="window">
                  <v:imagedata r:id="rId44" o:title=""/>
                </v:shape>
                <o:OLEObject Type="Embed" ProgID="Equation.3" ShapeID="_x0000_i1042" DrawAspect="Content" ObjectID="_1609418680" r:id="rId45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</w:tr>
    </w:tbl>
    <w:p w:rsidR="005B4AE9" w:rsidRPr="00401A41" w:rsidRDefault="005B4AE9" w:rsidP="00401A41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5B4AE9" w:rsidRPr="00401A41" w:rsidRDefault="005B4AE9" w:rsidP="00401A41">
      <w:pPr>
        <w:spacing w:after="0" w:line="240" w:lineRule="auto"/>
        <w:rPr>
          <w:rFonts w:ascii="Times New Roman" w:hAnsi="Times New Roman" w:cs="Times New Roman"/>
          <w:b/>
          <w:i/>
          <w:color w:val="0000FF"/>
          <w:sz w:val="24"/>
          <w:szCs w:val="24"/>
        </w:rPr>
      </w:pPr>
      <w:r w:rsidRPr="00401A41">
        <w:rPr>
          <w:rFonts w:ascii="Times New Roman" w:hAnsi="Times New Roman" w:cs="Times New Roman"/>
          <w:b/>
          <w:i/>
          <w:color w:val="FF0000"/>
          <w:sz w:val="24"/>
          <w:szCs w:val="24"/>
        </w:rPr>
        <w:t>КОНТРОЛЬНАЯ  РАБОТА  № 5.</w:t>
      </w:r>
      <w:r w:rsidRPr="00401A41">
        <w:rPr>
          <w:rFonts w:ascii="Times New Roman" w:hAnsi="Times New Roman" w:cs="Times New Roman"/>
          <w:b/>
          <w:i/>
          <w:color w:val="0000FF"/>
          <w:sz w:val="24"/>
          <w:szCs w:val="24"/>
        </w:rPr>
        <w:t>«УПРОЩЕНИЕ  ВЫРАЖЕНИЙ».</w:t>
      </w:r>
    </w:p>
    <w:p w:rsidR="005B4AE9" w:rsidRPr="00401A41" w:rsidRDefault="005B4AE9" w:rsidP="00401A41">
      <w:pPr>
        <w:spacing w:after="0" w:line="240" w:lineRule="auto"/>
        <w:jc w:val="center"/>
        <w:rPr>
          <w:rFonts w:ascii="Times New Roman" w:hAnsi="Times New Roman" w:cs="Times New Roman"/>
          <w:i/>
          <w:color w:val="000000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282"/>
        <w:gridCol w:w="5282"/>
      </w:tblGrid>
      <w:tr w:rsidR="005B4AE9" w:rsidRPr="00401A41" w:rsidTr="00FD5F37">
        <w:tc>
          <w:tcPr>
            <w:tcW w:w="5282" w:type="dxa"/>
          </w:tcPr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 а р и а н т  1.                                      К – 5.</w:t>
            </w:r>
          </w:p>
          <w:p w:rsidR="005B4AE9" w:rsidRPr="00401A41" w:rsidRDefault="005B4AE9" w:rsidP="00401A41">
            <w:pPr>
              <w:numPr>
                <w:ilvl w:val="0"/>
                <w:numId w:val="52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Найдите  значение  выражения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position w:val="-50"/>
                <w:sz w:val="24"/>
                <w:szCs w:val="24"/>
              </w:rPr>
              <w:object w:dxaOrig="2480" w:dyaOrig="1100">
                <v:shape id="_x0000_i1043" type="#_x0000_t75" style="width:123.45pt;height:55.15pt" o:ole="" fillcolor="window">
                  <v:imagedata r:id="rId46" o:title=""/>
                </v:shape>
                <o:OLEObject Type="Embed" ProgID="Equation.3" ShapeID="_x0000_i1043" DrawAspect="Content" ObjectID="_1609418681" r:id="rId47"/>
              </w:object>
            </w:r>
          </w:p>
          <w:p w:rsidR="005B4AE9" w:rsidRPr="00401A41" w:rsidRDefault="005B4AE9" w:rsidP="00401A41">
            <w:pPr>
              <w:numPr>
                <w:ilvl w:val="0"/>
                <w:numId w:val="52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Решите  уравнения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</w:t>
            </w:r>
            <w:r w:rsidRPr="00401A41">
              <w:rPr>
                <w:rFonts w:ascii="Times New Roman" w:hAnsi="Times New Roman" w:cs="Times New Roman"/>
                <w:color w:val="000000"/>
                <w:position w:val="-28"/>
                <w:sz w:val="24"/>
                <w:szCs w:val="24"/>
              </w:rPr>
              <w:object w:dxaOrig="1620" w:dyaOrig="680">
                <v:shape id="_x0000_i1044" type="#_x0000_t75" style="width:81.35pt;height:34.6pt" o:ole="" fillcolor="window">
                  <v:imagedata r:id="rId48" o:title=""/>
                </v:shape>
                <o:OLEObject Type="Embed" ProgID="Equation.3" ShapeID="_x0000_i1044" DrawAspect="Content" ObjectID="_1609418682" r:id="rId49"/>
              </w:object>
            </w:r>
          </w:p>
          <w:p w:rsidR="005B4AE9" w:rsidRPr="00401A41" w:rsidRDefault="005B4AE9" w:rsidP="00401A41">
            <w:pPr>
              <w:numPr>
                <w:ilvl w:val="0"/>
                <w:numId w:val="52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Упростите  выражение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</w:t>
            </w:r>
            <w:r w:rsidRPr="00401A41">
              <w:rPr>
                <w:rFonts w:ascii="Times New Roman" w:hAnsi="Times New Roman" w:cs="Times New Roman"/>
                <w:color w:val="000000"/>
                <w:position w:val="-28"/>
                <w:sz w:val="24"/>
                <w:szCs w:val="24"/>
              </w:rPr>
              <w:object w:dxaOrig="1860" w:dyaOrig="680">
                <v:shape id="_x0000_i1045" type="#_x0000_t75" style="width:92.55pt;height:34.6pt" o:ole="" fillcolor="window">
                  <v:imagedata r:id="rId50" o:title=""/>
                </v:shape>
                <o:OLEObject Type="Embed" ProgID="Equation.3" ShapeID="_x0000_i1045" DrawAspect="Content" ObjectID="_1609418683" r:id="rId51"/>
              </w:object>
            </w:r>
          </w:p>
          <w:p w:rsidR="005B4AE9" w:rsidRPr="00401A41" w:rsidRDefault="005B4AE9" w:rsidP="00401A41">
            <w:pPr>
              <w:numPr>
                <w:ilvl w:val="0"/>
                <w:numId w:val="52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  книге  напечатаны  две  сказки.  Первая  занимает  в  4  раза  больше  страниц,  чем  вторая,  а  обе  они  занимают  30  страниц.  Сколько  страниц  занимает  каждая  сказка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5B4AE9" w:rsidRPr="00401A41" w:rsidRDefault="005B4AE9" w:rsidP="00401A41">
            <w:pPr>
              <w:numPr>
                <w:ilvl w:val="0"/>
                <w:numId w:val="52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Имеет  ли  корни  уравнение  </w:t>
            </w:r>
            <w:r w:rsidRPr="00401A41">
              <w:rPr>
                <w:rFonts w:ascii="Times New Roman" w:hAnsi="Times New Roman" w:cs="Times New Roman"/>
                <w:color w:val="000000"/>
                <w:position w:val="-6"/>
                <w:sz w:val="24"/>
                <w:szCs w:val="24"/>
              </w:rPr>
              <w:object w:dxaOrig="980" w:dyaOrig="320">
                <v:shape id="_x0000_i1046" type="#_x0000_t75" style="width:49.55pt;height:15.9pt" o:ole="" fillcolor="window">
                  <v:imagedata r:id="rId52" o:title=""/>
                </v:shape>
                <o:OLEObject Type="Embed" ProgID="Equation.3" ShapeID="_x0000_i1046" DrawAspect="Content" ObjectID="_1609418684" r:id="rId53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</w:tc>
        <w:tc>
          <w:tcPr>
            <w:tcW w:w="5282" w:type="dxa"/>
          </w:tcPr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 а р и а н т  2.                                         К – 5.</w:t>
            </w:r>
          </w:p>
          <w:p w:rsidR="005B4AE9" w:rsidRPr="00401A41" w:rsidRDefault="005B4AE9" w:rsidP="00401A41">
            <w:pPr>
              <w:numPr>
                <w:ilvl w:val="0"/>
                <w:numId w:val="53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Найдите  значение  выражения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</w:t>
            </w:r>
            <w:r w:rsidRPr="00401A41">
              <w:rPr>
                <w:rFonts w:ascii="Times New Roman" w:hAnsi="Times New Roman" w:cs="Times New Roman"/>
                <w:color w:val="000000"/>
                <w:position w:val="-50"/>
                <w:sz w:val="24"/>
                <w:szCs w:val="24"/>
              </w:rPr>
              <w:object w:dxaOrig="2500" w:dyaOrig="1080">
                <v:shape id="_x0000_i1047" type="#_x0000_t75" style="width:124.35pt;height:55.15pt" o:ole="" fillcolor="window">
                  <v:imagedata r:id="rId54" o:title=""/>
                </v:shape>
                <o:OLEObject Type="Embed" ProgID="Equation.3" ShapeID="_x0000_i1047" DrawAspect="Content" ObjectID="_1609418685" r:id="rId55"/>
              </w:object>
            </w:r>
          </w:p>
          <w:p w:rsidR="005B4AE9" w:rsidRPr="00401A41" w:rsidRDefault="005B4AE9" w:rsidP="00401A41">
            <w:pPr>
              <w:numPr>
                <w:ilvl w:val="0"/>
                <w:numId w:val="53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Решите  уравнения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</w:t>
            </w:r>
            <w:r w:rsidRPr="00401A41">
              <w:rPr>
                <w:rFonts w:ascii="Times New Roman" w:hAnsi="Times New Roman" w:cs="Times New Roman"/>
                <w:color w:val="000000"/>
                <w:position w:val="-28"/>
                <w:sz w:val="24"/>
                <w:szCs w:val="24"/>
              </w:rPr>
              <w:object w:dxaOrig="1560" w:dyaOrig="680">
                <v:shape id="_x0000_i1048" type="#_x0000_t75" style="width:77.6pt;height:34.6pt" o:ole="" fillcolor="window">
                  <v:imagedata r:id="rId56" o:title=""/>
                </v:shape>
                <o:OLEObject Type="Embed" ProgID="Equation.3" ShapeID="_x0000_i1048" DrawAspect="Content" ObjectID="_1609418686" r:id="rId57"/>
              </w:object>
            </w:r>
          </w:p>
          <w:p w:rsidR="005B4AE9" w:rsidRPr="00401A41" w:rsidRDefault="005B4AE9" w:rsidP="00401A41">
            <w:pPr>
              <w:numPr>
                <w:ilvl w:val="0"/>
                <w:numId w:val="53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Упростите  выражения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</w:t>
            </w:r>
            <w:r w:rsidRPr="00401A41">
              <w:rPr>
                <w:rFonts w:ascii="Times New Roman" w:hAnsi="Times New Roman" w:cs="Times New Roman"/>
                <w:color w:val="000000"/>
                <w:position w:val="-28"/>
                <w:sz w:val="24"/>
                <w:szCs w:val="24"/>
              </w:rPr>
              <w:object w:dxaOrig="1880" w:dyaOrig="680">
                <v:shape id="_x0000_i1049" type="#_x0000_t75" style="width:93.5pt;height:34.6pt" o:ole="" fillcolor="window">
                  <v:imagedata r:id="rId58" o:title=""/>
                </v:shape>
                <o:OLEObject Type="Embed" ProgID="Equation.3" ShapeID="_x0000_i1049" DrawAspect="Content" ObjectID="_1609418687" r:id="rId59"/>
              </w:object>
            </w:r>
          </w:p>
          <w:p w:rsidR="005B4AE9" w:rsidRPr="00401A41" w:rsidRDefault="005B4AE9" w:rsidP="00401A41">
            <w:pPr>
              <w:numPr>
                <w:ilvl w:val="0"/>
                <w:numId w:val="53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  двух  корзинах 98  яблок.  В  первой  яблок  в  шесть  раз  меньше,  чем  во  второй.  Сколько  яблок  в  каждой  корзине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5B4AE9" w:rsidRPr="00401A41" w:rsidRDefault="005B4AE9" w:rsidP="00401A41">
            <w:pPr>
              <w:numPr>
                <w:ilvl w:val="0"/>
                <w:numId w:val="53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Имеет  ли  корни  уравнение  </w:t>
            </w:r>
            <w:r w:rsidRPr="00401A41">
              <w:rPr>
                <w:rFonts w:ascii="Times New Roman" w:hAnsi="Times New Roman" w:cs="Times New Roman"/>
                <w:color w:val="000000"/>
                <w:position w:val="-10"/>
                <w:sz w:val="24"/>
                <w:szCs w:val="24"/>
              </w:rPr>
              <w:object w:dxaOrig="980" w:dyaOrig="360">
                <v:shape id="_x0000_i1050" type="#_x0000_t75" style="width:49.55pt;height:18.7pt" o:ole="" fillcolor="window">
                  <v:imagedata r:id="rId60" o:title=""/>
                </v:shape>
                <o:OLEObject Type="Embed" ProgID="Equation.3" ShapeID="_x0000_i1050" DrawAspect="Content" ObjectID="_1609418688" r:id="rId61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</w:tc>
      </w:tr>
    </w:tbl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5B4AE9" w:rsidRPr="00401A41" w:rsidRDefault="005B4AE9" w:rsidP="00401A41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  <w:r w:rsidRPr="00401A41">
        <w:rPr>
          <w:rFonts w:ascii="Times New Roman" w:hAnsi="Times New Roman" w:cs="Times New Roman"/>
          <w:b/>
          <w:i/>
          <w:color w:val="FF0000"/>
          <w:sz w:val="24"/>
          <w:szCs w:val="24"/>
        </w:rPr>
        <w:t>КОНТРОЛЬНАЯ  РАБОТА  № 6</w:t>
      </w:r>
      <w:r w:rsidR="00401A41">
        <w:rPr>
          <w:rFonts w:ascii="Times New Roman" w:hAnsi="Times New Roman" w:cs="Times New Roman"/>
          <w:b/>
          <w:i/>
          <w:color w:val="FF0000"/>
          <w:sz w:val="24"/>
          <w:szCs w:val="24"/>
        </w:rPr>
        <w:t xml:space="preserve"> </w:t>
      </w:r>
      <w:r w:rsidRPr="00401A41">
        <w:rPr>
          <w:rFonts w:ascii="Times New Roman" w:hAnsi="Times New Roman" w:cs="Times New Roman"/>
          <w:b/>
          <w:i/>
          <w:color w:val="FF0000"/>
          <w:sz w:val="24"/>
          <w:szCs w:val="24"/>
        </w:rPr>
        <w:t>«Площади и объемы».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282"/>
        <w:gridCol w:w="5282"/>
      </w:tblGrid>
      <w:tr w:rsidR="005B4AE9" w:rsidRPr="00401A41" w:rsidTr="00FD5F37">
        <w:tc>
          <w:tcPr>
            <w:tcW w:w="5282" w:type="dxa"/>
          </w:tcPr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 а р и а н т  1.                                          К – 6.</w:t>
            </w:r>
          </w:p>
          <w:p w:rsidR="005B4AE9" w:rsidRPr="00401A41" w:rsidRDefault="005B4AE9" w:rsidP="00401A41">
            <w:pPr>
              <w:numPr>
                <w:ilvl w:val="0"/>
                <w:numId w:val="54"/>
              </w:num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Вычислите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5B4AE9" w:rsidRPr="00401A41" w:rsidRDefault="005B4AE9" w:rsidP="00401A4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</w:t>
            </w:r>
            <w:r w:rsidRPr="00401A41">
              <w:rPr>
                <w:rFonts w:ascii="Times New Roman" w:hAnsi="Times New Roman" w:cs="Times New Roman"/>
                <w:color w:val="000000"/>
                <w:position w:val="-30"/>
                <w:sz w:val="24"/>
                <w:szCs w:val="24"/>
              </w:rPr>
              <w:object w:dxaOrig="3100" w:dyaOrig="720">
                <v:shape id="_x0000_i1051" type="#_x0000_t75" style="width:154.3pt;height:36.45pt" o:ole="" fillcolor="window">
                  <v:imagedata r:id="rId62" o:title=""/>
                </v:shape>
                <o:OLEObject Type="Embed" ProgID="Equation.3" ShapeID="_x0000_i1051" DrawAspect="Content" ObjectID="_1609418689" r:id="rId63"/>
              </w:object>
            </w:r>
          </w:p>
          <w:p w:rsidR="005B4AE9" w:rsidRPr="00401A41" w:rsidRDefault="005B4AE9" w:rsidP="00401A41">
            <w:pPr>
              <w:numPr>
                <w:ilvl w:val="0"/>
                <w:numId w:val="54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Длина  прямоугольного  участка  земли  </w:t>
            </w:r>
            <w:smartTag w:uri="urn:schemas-microsoft-com:office:smarttags" w:element="metricconverter">
              <w:smartTagPr>
                <w:attr w:name="ProductID" w:val="125 м"/>
              </w:smartTagPr>
              <w:r w:rsidRPr="00401A41">
                <w:rPr>
                  <w:rFonts w:ascii="Times New Roman" w:hAnsi="Times New Roman" w:cs="Times New Roman"/>
                  <w:color w:val="000000"/>
                  <w:sz w:val="24"/>
                  <w:szCs w:val="24"/>
                </w:rPr>
                <w:t>125 м</w:t>
              </w:r>
            </w:smartTag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 а  ширина  </w:t>
            </w:r>
            <w:smartTag w:uri="urn:schemas-microsoft-com:office:smarttags" w:element="metricconverter">
              <w:smartTagPr>
                <w:attr w:name="ProductID" w:val="96 м"/>
              </w:smartTagPr>
              <w:r w:rsidRPr="00401A41">
                <w:rPr>
                  <w:rFonts w:ascii="Times New Roman" w:hAnsi="Times New Roman" w:cs="Times New Roman"/>
                  <w:color w:val="000000"/>
                  <w:sz w:val="24"/>
                  <w:szCs w:val="24"/>
                </w:rPr>
                <w:t>96 м</w:t>
              </w:r>
            </w:smartTag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  Найдите  площадь  поля  и  выразите  её  в  арах.</w:t>
            </w:r>
          </w:p>
          <w:p w:rsidR="005B4AE9" w:rsidRPr="00401A41" w:rsidRDefault="005B4AE9" w:rsidP="00401A41">
            <w:pPr>
              <w:numPr>
                <w:ilvl w:val="0"/>
                <w:numId w:val="54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Найдите  объем  прямоугольного  параллелепипеда,  измерения  которого  равны  </w:t>
            </w:r>
            <w:smartTag w:uri="urn:schemas-microsoft-com:office:smarttags" w:element="metricconverter">
              <w:smartTagPr>
                <w:attr w:name="ProductID" w:val="4 м"/>
              </w:smartTagPr>
              <w:r w:rsidRPr="00401A41">
                <w:rPr>
                  <w:rFonts w:ascii="Times New Roman" w:hAnsi="Times New Roman" w:cs="Times New Roman"/>
                  <w:color w:val="000000"/>
                  <w:sz w:val="24"/>
                  <w:szCs w:val="24"/>
                </w:rPr>
                <w:t>4 м</w:t>
              </w:r>
            </w:smartTag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 </w:t>
            </w:r>
            <w:smartTag w:uri="urn:schemas-microsoft-com:office:smarttags" w:element="metricconverter">
              <w:smartTagPr>
                <w:attr w:name="ProductID" w:val="3 м"/>
              </w:smartTagPr>
              <w:r w:rsidRPr="00401A41">
                <w:rPr>
                  <w:rFonts w:ascii="Times New Roman" w:hAnsi="Times New Roman" w:cs="Times New Roman"/>
                  <w:color w:val="000000"/>
                  <w:sz w:val="24"/>
                  <w:szCs w:val="24"/>
                </w:rPr>
                <w:t>3 м</w:t>
              </w:r>
            </w:smartTag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и  5 дм.</w:t>
            </w:r>
          </w:p>
          <w:p w:rsidR="005B4AE9" w:rsidRPr="00401A41" w:rsidRDefault="005B4AE9" w:rsidP="00401A41">
            <w:pPr>
              <w:numPr>
                <w:ilvl w:val="0"/>
                <w:numId w:val="54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Используя  формулу  пути  </w:t>
            </w:r>
            <w:r w:rsidRPr="00401A41">
              <w:rPr>
                <w:rFonts w:ascii="Times New Roman" w:hAnsi="Times New Roman" w:cs="Times New Roman"/>
                <w:color w:val="000000"/>
                <w:position w:val="-6"/>
                <w:sz w:val="24"/>
                <w:szCs w:val="24"/>
              </w:rPr>
              <w:object w:dxaOrig="620" w:dyaOrig="240">
                <v:shape id="_x0000_i1052" type="#_x0000_t75" style="width:30.85pt;height:12.15pt" o:ole="" fillcolor="window">
                  <v:imagedata r:id="rId64" o:title=""/>
                </v:shape>
                <o:OLEObject Type="Embed" ProgID="Equation.3" ShapeID="_x0000_i1052" DrawAspect="Content" ObjectID="_1609418690" r:id="rId65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 найдите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а)  путь,  пройденный  автомашиной  за  3 ч,  если  ее  скорость  </w:t>
            </w:r>
            <w:smartTag w:uri="urn:schemas-microsoft-com:office:smarttags" w:element="metricconverter">
              <w:smartTagPr>
                <w:attr w:name="ProductID" w:val="80 км/ч"/>
              </w:smartTagPr>
              <w:r w:rsidRPr="00401A41">
                <w:rPr>
                  <w:rFonts w:ascii="Times New Roman" w:hAnsi="Times New Roman" w:cs="Times New Roman"/>
                  <w:color w:val="000000"/>
                  <w:sz w:val="24"/>
                  <w:szCs w:val="24"/>
                </w:rPr>
                <w:t>80 км/ч</w:t>
              </w:r>
            </w:smartTag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;</w:t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б)  время  движения  катера,  прошедшего  </w:t>
            </w:r>
            <w:smartTag w:uri="urn:schemas-microsoft-com:office:smarttags" w:element="metricconverter">
              <w:smartTagPr>
                <w:attr w:name="ProductID" w:val="90 км"/>
              </w:smartTagPr>
              <w:r w:rsidRPr="00401A41">
                <w:rPr>
                  <w:rFonts w:ascii="Times New Roman" w:hAnsi="Times New Roman" w:cs="Times New Roman"/>
                  <w:color w:val="000000"/>
                  <w:sz w:val="24"/>
                  <w:szCs w:val="24"/>
                </w:rPr>
                <w:t>90 км</w:t>
              </w:r>
            </w:smartTag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со  скоростью  </w:t>
            </w:r>
            <w:smartTag w:uri="urn:schemas-microsoft-com:office:smarttags" w:element="metricconverter">
              <w:smartTagPr>
                <w:attr w:name="ProductID" w:val="15 км/ч"/>
              </w:smartTagPr>
              <w:r w:rsidRPr="00401A41">
                <w:rPr>
                  <w:rFonts w:ascii="Times New Roman" w:hAnsi="Times New Roman" w:cs="Times New Roman"/>
                  <w:color w:val="000000"/>
                  <w:sz w:val="24"/>
                  <w:szCs w:val="24"/>
                </w:rPr>
                <w:t>15 км/ч</w:t>
              </w:r>
            </w:smartTag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5B4AE9" w:rsidRPr="00401A41" w:rsidRDefault="005B4AE9" w:rsidP="00401A41">
            <w:pPr>
              <w:numPr>
                <w:ilvl w:val="0"/>
                <w:numId w:val="54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Найдите  площадь  поверхности  и  объем  куба,  ребро  которого  равно  6 дм.</w:t>
            </w:r>
          </w:p>
          <w:p w:rsidR="005B4AE9" w:rsidRPr="00401A41" w:rsidRDefault="005B4AE9" w:rsidP="00401A41">
            <w:pPr>
              <w:numPr>
                <w:ilvl w:val="0"/>
                <w:numId w:val="54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Ширина прямоугольного параллелепипеда </w:t>
            </w:r>
            <w:smartTag w:uri="urn:schemas-microsoft-com:office:smarttags" w:element="metricconverter">
              <w:smartTagPr>
                <w:attr w:name="ProductID" w:val="12 см"/>
              </w:smartTagPr>
              <w:r w:rsidRPr="00401A41">
                <w:rPr>
                  <w:rFonts w:ascii="Times New Roman" w:hAnsi="Times New Roman" w:cs="Times New Roman"/>
                  <w:color w:val="000000"/>
                  <w:sz w:val="24"/>
                  <w:szCs w:val="24"/>
                </w:rPr>
                <w:t>12 см</w:t>
              </w:r>
            </w:smartTag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длина в 3 раза больше ширины, а высота на </w:t>
            </w:r>
            <w:smartTag w:uri="urn:schemas-microsoft-com:office:smarttags" w:element="metricconverter">
              <w:smartTagPr>
                <w:attr w:name="ProductID" w:val="3 см"/>
              </w:smartTagPr>
              <w:r w:rsidRPr="00401A41">
                <w:rPr>
                  <w:rFonts w:ascii="Times New Roman" w:hAnsi="Times New Roman" w:cs="Times New Roman"/>
                  <w:color w:val="000000"/>
                  <w:sz w:val="24"/>
                  <w:szCs w:val="24"/>
                </w:rPr>
                <w:t>3 см</w:t>
              </w:r>
            </w:smartTag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больше ширины. Найдите площадь поверхности прямоугольного параллелепипеда.</w:t>
            </w:r>
          </w:p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282" w:type="dxa"/>
          </w:tcPr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 а р и а н т  2.                                           К – 6.</w:t>
            </w:r>
          </w:p>
          <w:p w:rsidR="005B4AE9" w:rsidRPr="00401A41" w:rsidRDefault="005B4AE9" w:rsidP="00401A41">
            <w:pPr>
              <w:numPr>
                <w:ilvl w:val="0"/>
                <w:numId w:val="55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Вычислите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</w:t>
            </w:r>
            <w:r w:rsidRPr="00401A41">
              <w:rPr>
                <w:rFonts w:ascii="Times New Roman" w:hAnsi="Times New Roman" w:cs="Times New Roman"/>
                <w:color w:val="000000"/>
                <w:position w:val="-30"/>
                <w:sz w:val="24"/>
                <w:szCs w:val="24"/>
              </w:rPr>
              <w:object w:dxaOrig="3080" w:dyaOrig="720">
                <v:shape id="_x0000_i1053" type="#_x0000_t75" style="width:153.35pt;height:36.45pt" o:ole="" fillcolor="window">
                  <v:imagedata r:id="rId66" o:title=""/>
                </v:shape>
                <o:OLEObject Type="Embed" ProgID="Equation.3" ShapeID="_x0000_i1053" DrawAspect="Content" ObjectID="_1609418691" r:id="rId67"/>
              </w:object>
            </w:r>
          </w:p>
          <w:p w:rsidR="005B4AE9" w:rsidRPr="00401A41" w:rsidRDefault="005B4AE9" w:rsidP="00401A41">
            <w:pPr>
              <w:numPr>
                <w:ilvl w:val="0"/>
                <w:numId w:val="55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Ширина  прямоугольного  поля  </w:t>
            </w:r>
            <w:smartTag w:uri="urn:schemas-microsoft-com:office:smarttags" w:element="metricconverter">
              <w:smartTagPr>
                <w:attr w:name="ProductID" w:val="375 м"/>
              </w:smartTagPr>
              <w:r w:rsidRPr="00401A41">
                <w:rPr>
                  <w:rFonts w:ascii="Times New Roman" w:hAnsi="Times New Roman" w:cs="Times New Roman"/>
                  <w:color w:val="000000"/>
                  <w:sz w:val="24"/>
                  <w:szCs w:val="24"/>
                </w:rPr>
                <w:t>375 м</w:t>
              </w:r>
            </w:smartTag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 а  длина  </w:t>
            </w:r>
            <w:smartTag w:uri="urn:schemas-microsoft-com:office:smarttags" w:element="metricconverter">
              <w:smartTagPr>
                <w:attr w:name="ProductID" w:val="1600 м"/>
              </w:smartTagPr>
              <w:r w:rsidRPr="00401A41">
                <w:rPr>
                  <w:rFonts w:ascii="Times New Roman" w:hAnsi="Times New Roman" w:cs="Times New Roman"/>
                  <w:color w:val="000000"/>
                  <w:sz w:val="24"/>
                  <w:szCs w:val="24"/>
                </w:rPr>
                <w:t>1600 м</w:t>
              </w:r>
            </w:smartTag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  Найдите  площадь  поля  и  выразите  её  в  гектарах.</w:t>
            </w:r>
          </w:p>
          <w:p w:rsidR="005B4AE9" w:rsidRPr="00401A41" w:rsidRDefault="005B4AE9" w:rsidP="00401A41">
            <w:pPr>
              <w:numPr>
                <w:ilvl w:val="0"/>
                <w:numId w:val="55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Найдите  объем  прямоугольного  параллелепипеда,  измерения  которого  равны  2 дм,  6 дм  и  </w:t>
            </w:r>
            <w:smartTag w:uri="urn:schemas-microsoft-com:office:smarttags" w:element="metricconverter">
              <w:smartTagPr>
                <w:attr w:name="ProductID" w:val="5 см"/>
              </w:smartTagPr>
              <w:r w:rsidRPr="00401A41">
                <w:rPr>
                  <w:rFonts w:ascii="Times New Roman" w:hAnsi="Times New Roman" w:cs="Times New Roman"/>
                  <w:color w:val="000000"/>
                  <w:sz w:val="24"/>
                  <w:szCs w:val="24"/>
                </w:rPr>
                <w:t>5 см</w:t>
              </w:r>
            </w:smartTag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5B4AE9" w:rsidRPr="00401A41" w:rsidRDefault="005B4AE9" w:rsidP="00401A41">
            <w:pPr>
              <w:numPr>
                <w:ilvl w:val="0"/>
                <w:numId w:val="55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Используя  формулу  пути  </w:t>
            </w:r>
            <w:r w:rsidRPr="00401A41">
              <w:rPr>
                <w:rFonts w:ascii="Times New Roman" w:hAnsi="Times New Roman" w:cs="Times New Roman"/>
                <w:color w:val="000000"/>
                <w:position w:val="-6"/>
                <w:sz w:val="24"/>
                <w:szCs w:val="24"/>
              </w:rPr>
              <w:object w:dxaOrig="620" w:dyaOrig="240">
                <v:shape id="_x0000_i1054" type="#_x0000_t75" style="width:30.85pt;height:12.15pt" o:ole="" fillcolor="window">
                  <v:imagedata r:id="rId64" o:title=""/>
                </v:shape>
                <o:OLEObject Type="Embed" ProgID="Equation.3" ShapeID="_x0000_i1054" DrawAspect="Content" ObjectID="_1609418692" r:id="rId68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 найдите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а)  путь,  пройденный  моторной  лодкой  за  2 ч,  если  ее  скорость  </w:t>
            </w:r>
            <w:smartTag w:uri="urn:schemas-microsoft-com:office:smarttags" w:element="metricconverter">
              <w:smartTagPr>
                <w:attr w:name="ProductID" w:val="18 км/ч"/>
              </w:smartTagPr>
              <w:r w:rsidRPr="00401A41">
                <w:rPr>
                  <w:rFonts w:ascii="Times New Roman" w:hAnsi="Times New Roman" w:cs="Times New Roman"/>
                  <w:color w:val="000000"/>
                  <w:sz w:val="24"/>
                  <w:szCs w:val="24"/>
                </w:rPr>
                <w:t>18 км/ч</w:t>
              </w:r>
            </w:smartTag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;</w:t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б)  скорость  движения  автомобиля,  прошедшего  </w:t>
            </w:r>
            <w:smartTag w:uri="urn:schemas-microsoft-com:office:smarttags" w:element="metricconverter">
              <w:smartTagPr>
                <w:attr w:name="ProductID" w:val="150 км"/>
              </w:smartTagPr>
              <w:r w:rsidRPr="00401A41">
                <w:rPr>
                  <w:rFonts w:ascii="Times New Roman" w:hAnsi="Times New Roman" w:cs="Times New Roman"/>
                  <w:color w:val="000000"/>
                  <w:sz w:val="24"/>
                  <w:szCs w:val="24"/>
                </w:rPr>
                <w:t>150 км</w:t>
              </w:r>
            </w:smartTag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за  3 ч.</w:t>
            </w:r>
          </w:p>
          <w:p w:rsidR="005B4AE9" w:rsidRPr="00401A41" w:rsidRDefault="005B4AE9" w:rsidP="00401A41">
            <w:pPr>
              <w:numPr>
                <w:ilvl w:val="0"/>
                <w:numId w:val="55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Ребро  куба  равно  </w:t>
            </w:r>
            <w:smartTag w:uri="urn:schemas-microsoft-com:office:smarttags" w:element="metricconverter">
              <w:smartTagPr>
                <w:attr w:name="ProductID" w:val="5 см"/>
              </w:smartTagPr>
              <w:r w:rsidRPr="00401A41">
                <w:rPr>
                  <w:rFonts w:ascii="Times New Roman" w:hAnsi="Times New Roman" w:cs="Times New Roman"/>
                  <w:color w:val="000000"/>
                  <w:sz w:val="24"/>
                  <w:szCs w:val="24"/>
                </w:rPr>
                <w:t>5 см</w:t>
              </w:r>
            </w:smartTag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  Найдите  площадь  поверхности  и  объем  этого  куба.</w:t>
            </w:r>
          </w:p>
          <w:p w:rsidR="005B4AE9" w:rsidRPr="00401A41" w:rsidRDefault="005B4AE9" w:rsidP="00401A41">
            <w:pPr>
              <w:numPr>
                <w:ilvl w:val="0"/>
                <w:numId w:val="55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Длина прямоугольного параллелепипеда </w:t>
            </w:r>
            <w:smartTag w:uri="urn:schemas-microsoft-com:office:smarttags" w:element="metricconverter">
              <w:smartTagPr>
                <w:attr w:name="ProductID" w:val="45 см"/>
              </w:smartTagPr>
              <w:r w:rsidRPr="00401A41">
                <w:rPr>
                  <w:rFonts w:ascii="Times New Roman" w:hAnsi="Times New Roman" w:cs="Times New Roman"/>
                  <w:color w:val="000000"/>
                  <w:sz w:val="24"/>
                  <w:szCs w:val="24"/>
                </w:rPr>
                <w:t>45 см</w:t>
              </w:r>
            </w:smartTag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ширина в 3 раза меньше длины, а высота на </w:t>
            </w:r>
            <w:smartTag w:uri="urn:schemas-microsoft-com:office:smarttags" w:element="metricconverter">
              <w:smartTagPr>
                <w:attr w:name="ProductID" w:val="2 см"/>
              </w:smartTagPr>
              <w:r w:rsidRPr="00401A41">
                <w:rPr>
                  <w:rFonts w:ascii="Times New Roman" w:hAnsi="Times New Roman" w:cs="Times New Roman"/>
                  <w:color w:val="000000"/>
                  <w:sz w:val="24"/>
                  <w:szCs w:val="24"/>
                </w:rPr>
                <w:t>2 см</w:t>
              </w:r>
            </w:smartTag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больше ширины. Найдите площадь поверхности прямоугольного параллелепипеда.</w:t>
            </w:r>
          </w:p>
        </w:tc>
      </w:tr>
    </w:tbl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5B4AE9" w:rsidRPr="00401A41" w:rsidRDefault="005B4AE9" w:rsidP="00063DD1">
      <w:pPr>
        <w:spacing w:after="0" w:line="240" w:lineRule="auto"/>
        <w:rPr>
          <w:rFonts w:ascii="Times New Roman" w:hAnsi="Times New Roman" w:cs="Times New Roman"/>
          <w:b/>
          <w:i/>
          <w:color w:val="0000FF"/>
          <w:sz w:val="24"/>
          <w:szCs w:val="24"/>
        </w:rPr>
      </w:pPr>
      <w:r w:rsidRPr="00401A41">
        <w:rPr>
          <w:rFonts w:ascii="Times New Roman" w:hAnsi="Times New Roman" w:cs="Times New Roman"/>
          <w:b/>
          <w:i/>
          <w:color w:val="FF0000"/>
          <w:sz w:val="24"/>
          <w:szCs w:val="24"/>
        </w:rPr>
        <w:t xml:space="preserve">КОНТРОЛЬНАЯ  РАБОТА  № 7.  </w:t>
      </w:r>
      <w:r w:rsidRPr="00401A41">
        <w:rPr>
          <w:rFonts w:ascii="Times New Roman" w:hAnsi="Times New Roman" w:cs="Times New Roman"/>
          <w:b/>
          <w:i/>
          <w:color w:val="0000FF"/>
          <w:sz w:val="24"/>
          <w:szCs w:val="24"/>
        </w:rPr>
        <w:t>«ОБЫКНОВЕННЫЕ  ДРОБИ».</w:t>
      </w:r>
    </w:p>
    <w:p w:rsidR="005B4AE9" w:rsidRPr="00401A41" w:rsidRDefault="005B4AE9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0000FF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282"/>
        <w:gridCol w:w="5282"/>
      </w:tblGrid>
      <w:tr w:rsidR="005B4AE9" w:rsidRPr="00401A41" w:rsidTr="00FD5F37">
        <w:tc>
          <w:tcPr>
            <w:tcW w:w="5282" w:type="dxa"/>
          </w:tcPr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 а р и а н т  1.                                       К – 7.</w:t>
            </w:r>
          </w:p>
          <w:p w:rsidR="005B4AE9" w:rsidRPr="00401A41" w:rsidRDefault="005B4AE9" w:rsidP="00401A41">
            <w:pPr>
              <w:numPr>
                <w:ilvl w:val="0"/>
                <w:numId w:val="56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  драматическом  кружке  занимаются  28  человек.  Девочки  составляют  </w:t>
            </w:r>
            <w:r w:rsidRPr="00401A41">
              <w:rPr>
                <w:rFonts w:ascii="Times New Roman" w:hAnsi="Times New Roman" w:cs="Times New Roman"/>
                <w:color w:val="000000"/>
                <w:position w:val="-24"/>
                <w:sz w:val="24"/>
                <w:szCs w:val="24"/>
              </w:rPr>
              <w:object w:dxaOrig="240" w:dyaOrig="620">
                <v:shape id="_x0000_i1055" type="#_x0000_t75" style="width:12.15pt;height:30.85pt" o:ole="" fillcolor="window">
                  <v:imagedata r:id="rId69" o:title=""/>
                </v:shape>
                <o:OLEObject Type="Embed" ProgID="Equation.3" ShapeID="_x0000_i1055" DrawAspect="Content" ObjectID="_1609418693" r:id="rId70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всех  участников  кружка.  Сколько  девочек  занимается  в  кружке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5B4AE9" w:rsidRPr="00401A41" w:rsidRDefault="005B4AE9" w:rsidP="00401A41">
            <w:pPr>
              <w:numPr>
                <w:ilvl w:val="0"/>
                <w:numId w:val="56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Возле  школы  растут  только  березы  и  сосны.  Березы  составляют  </w:t>
            </w:r>
            <w:r w:rsidRPr="00401A41">
              <w:rPr>
                <w:rFonts w:ascii="Times New Roman" w:hAnsi="Times New Roman" w:cs="Times New Roman"/>
                <w:color w:val="000000"/>
                <w:position w:val="-24"/>
                <w:sz w:val="24"/>
                <w:szCs w:val="24"/>
              </w:rPr>
              <w:object w:dxaOrig="240" w:dyaOrig="620">
                <v:shape id="_x0000_i1056" type="#_x0000_t75" style="width:12.15pt;height:30.85pt" o:ole="" fillcolor="window">
                  <v:imagedata r:id="rId71" o:title=""/>
                </v:shape>
                <o:OLEObject Type="Embed" ProgID="Equation.3" ShapeID="_x0000_i1056" DrawAspect="Content" ObjectID="_1609418694" r:id="rId72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всех  деревьев.  Сколько  деревьев  возле  школы,  если  берез  42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5B4AE9" w:rsidRPr="00401A41" w:rsidRDefault="005B4AE9" w:rsidP="00401A41">
            <w:pPr>
              <w:numPr>
                <w:ilvl w:val="0"/>
                <w:numId w:val="56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Сравните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а)  </w:t>
            </w:r>
            <w:r w:rsidRPr="00401A41">
              <w:rPr>
                <w:rFonts w:ascii="Times New Roman" w:hAnsi="Times New Roman" w:cs="Times New Roman"/>
                <w:color w:val="000000"/>
                <w:position w:val="-24"/>
                <w:sz w:val="24"/>
                <w:szCs w:val="24"/>
              </w:rPr>
              <w:object w:dxaOrig="760" w:dyaOrig="620">
                <v:shape id="_x0000_i1057" type="#_x0000_t75" style="width:37.4pt;height:30.85pt" o:ole="" fillcolor="window">
                  <v:imagedata r:id="rId73" o:title=""/>
                </v:shape>
                <o:OLEObject Type="Embed" ProgID="Equation.3" ShapeID="_x0000_i1057" DrawAspect="Content" ObjectID="_1609418695" r:id="rId74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;     б)  </w:t>
            </w:r>
            <w:r w:rsidRPr="00401A41">
              <w:rPr>
                <w:rFonts w:ascii="Times New Roman" w:hAnsi="Times New Roman" w:cs="Times New Roman"/>
                <w:color w:val="000000"/>
                <w:position w:val="-24"/>
                <w:sz w:val="24"/>
                <w:szCs w:val="24"/>
              </w:rPr>
              <w:object w:dxaOrig="560" w:dyaOrig="620">
                <v:shape id="_x0000_i1058" type="#_x0000_t75" style="width:28.05pt;height:30.85pt" o:ole="" fillcolor="window">
                  <v:imagedata r:id="rId75" o:title=""/>
                </v:shape>
                <o:OLEObject Type="Embed" ProgID="Equation.3" ShapeID="_x0000_i1058" DrawAspect="Content" ObjectID="_1609418696" r:id="rId76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5B4AE9" w:rsidRPr="00401A41" w:rsidRDefault="005B4AE9" w:rsidP="00401A41">
            <w:pPr>
              <w:numPr>
                <w:ilvl w:val="0"/>
                <w:numId w:val="56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Какую  часть  составляют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а)  7 дм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3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от  кубического  метра;</w:t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б)  17 ч   от  недели;</w:t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в)  5 к. от  15  р.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5.   При  каких  натуральных  значениях  т     дробь  </w:t>
            </w:r>
            <w:r w:rsidRPr="00401A41">
              <w:rPr>
                <w:rFonts w:ascii="Times New Roman" w:hAnsi="Times New Roman" w:cs="Times New Roman"/>
                <w:color w:val="000000"/>
                <w:position w:val="-24"/>
                <w:sz w:val="24"/>
                <w:szCs w:val="24"/>
              </w:rPr>
              <w:object w:dxaOrig="639" w:dyaOrig="620">
                <v:shape id="_x0000_i1059" type="#_x0000_t75" style="width:31.8pt;height:30.85pt" o:ole="" fillcolor="window">
                  <v:imagedata r:id="rId77" o:title=""/>
                </v:shape>
                <o:OLEObject Type="Embed" ProgID="Equation.3" ShapeID="_x0000_i1059" DrawAspect="Content" ObjectID="_1609418697" r:id="rId78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будет  правильной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</w:tc>
        <w:tc>
          <w:tcPr>
            <w:tcW w:w="5282" w:type="dxa"/>
          </w:tcPr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 а р и а н т  2.                                          К – 7.</w:t>
            </w:r>
          </w:p>
          <w:p w:rsidR="005B4AE9" w:rsidRPr="00401A41" w:rsidRDefault="005B4AE9" w:rsidP="00401A41">
            <w:pPr>
              <w:numPr>
                <w:ilvl w:val="0"/>
                <w:numId w:val="57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Длина  прямоугольника  56 см.  Ширина  составляет  </w:t>
            </w:r>
            <w:r w:rsidRPr="00401A41">
              <w:rPr>
                <w:rFonts w:ascii="Times New Roman" w:hAnsi="Times New Roman" w:cs="Times New Roman"/>
                <w:color w:val="000000"/>
                <w:position w:val="-24"/>
                <w:sz w:val="24"/>
                <w:szCs w:val="24"/>
              </w:rPr>
              <w:object w:dxaOrig="240" w:dyaOrig="620">
                <v:shape id="_x0000_i1060" type="#_x0000_t75" style="width:12.15pt;height:30.85pt" o:ole="" fillcolor="window">
                  <v:imagedata r:id="rId79" o:title=""/>
                </v:shape>
                <o:OLEObject Type="Embed" ProgID="Equation.3" ShapeID="_x0000_i1060" DrawAspect="Content" ObjectID="_1609418698" r:id="rId80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длины.  Найти  ширину  прямоугольника.</w:t>
            </w:r>
          </w:p>
          <w:p w:rsidR="005B4AE9" w:rsidRPr="00401A41" w:rsidRDefault="005B4AE9" w:rsidP="00401A41">
            <w:pPr>
              <w:numPr>
                <w:ilvl w:val="0"/>
                <w:numId w:val="57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На  районной  олимпиаде  </w:t>
            </w:r>
            <w:r w:rsidRPr="00401A41">
              <w:rPr>
                <w:rFonts w:ascii="Times New Roman" w:hAnsi="Times New Roman" w:cs="Times New Roman"/>
                <w:color w:val="000000"/>
                <w:position w:val="-24"/>
                <w:sz w:val="24"/>
                <w:szCs w:val="24"/>
              </w:rPr>
              <w:object w:dxaOrig="220" w:dyaOrig="620">
                <v:shape id="_x0000_i1061" type="#_x0000_t75" style="width:11.2pt;height:30.85pt" o:ole="" fillcolor="window">
                  <v:imagedata r:id="rId81" o:title=""/>
                </v:shape>
                <o:OLEObject Type="Embed" ProgID="Equation.3" ShapeID="_x0000_i1061" DrawAspect="Content" ObjectID="_1609418699" r:id="rId82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числа  участников  получили  грамоты.  Сколько  участников  было  на  олимпиаде,  если  грамоты  получили  48  человек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5B4AE9" w:rsidRPr="00401A41" w:rsidRDefault="005B4AE9" w:rsidP="00401A41">
            <w:pPr>
              <w:numPr>
                <w:ilvl w:val="0"/>
                <w:numId w:val="57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Сравните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а)  </w:t>
            </w:r>
            <w:r w:rsidRPr="00401A41">
              <w:rPr>
                <w:rFonts w:ascii="Times New Roman" w:hAnsi="Times New Roman" w:cs="Times New Roman"/>
                <w:color w:val="000000"/>
                <w:position w:val="-24"/>
                <w:sz w:val="24"/>
                <w:szCs w:val="24"/>
              </w:rPr>
              <w:object w:dxaOrig="760" w:dyaOrig="620">
                <v:shape id="_x0000_i1062" type="#_x0000_t75" style="width:37.4pt;height:30.85pt" o:ole="" fillcolor="window">
                  <v:imagedata r:id="rId83" o:title=""/>
                </v:shape>
                <o:OLEObject Type="Embed" ProgID="Equation.3" ShapeID="_x0000_i1062" DrawAspect="Content" ObjectID="_1609418700" r:id="rId84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;     б)  </w:t>
            </w:r>
            <w:r w:rsidRPr="00401A41">
              <w:rPr>
                <w:rFonts w:ascii="Times New Roman" w:hAnsi="Times New Roman" w:cs="Times New Roman"/>
                <w:color w:val="000000"/>
                <w:position w:val="-24"/>
                <w:sz w:val="24"/>
                <w:szCs w:val="24"/>
              </w:rPr>
              <w:object w:dxaOrig="720" w:dyaOrig="620">
                <v:shape id="_x0000_i1063" type="#_x0000_t75" style="width:36.45pt;height:30.85pt" o:ole="" fillcolor="window">
                  <v:imagedata r:id="rId85" o:title=""/>
                </v:shape>
                <o:OLEObject Type="Embed" ProgID="Equation.3" ShapeID="_x0000_i1063" DrawAspect="Content" ObjectID="_1609418701" r:id="rId86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5B4AE9" w:rsidRPr="00401A41" w:rsidRDefault="005B4AE9" w:rsidP="00401A41">
            <w:pPr>
              <w:numPr>
                <w:ilvl w:val="0"/>
                <w:numId w:val="57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Какую  часть  составляют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а)  19 дм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3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от  кубического метра;</w:t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б)  39 ч  от  недели;</w:t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 ) 40 г  от  3  кг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5B4AE9" w:rsidRPr="00401A41" w:rsidRDefault="005B4AE9" w:rsidP="00401A41">
            <w:pPr>
              <w:numPr>
                <w:ilvl w:val="0"/>
                <w:numId w:val="57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При  каких  натуральных  значениях  п  дробь  </w:t>
            </w:r>
            <w:r w:rsidRPr="00401A41">
              <w:rPr>
                <w:rFonts w:ascii="Times New Roman" w:hAnsi="Times New Roman" w:cs="Times New Roman"/>
                <w:color w:val="000000"/>
                <w:position w:val="-24"/>
                <w:sz w:val="24"/>
                <w:szCs w:val="24"/>
              </w:rPr>
              <w:object w:dxaOrig="580" w:dyaOrig="620">
                <v:shape id="_x0000_i1064" type="#_x0000_t75" style="width:29pt;height:30.85pt" o:ole="" fillcolor="window">
                  <v:imagedata r:id="rId87" o:title=""/>
                </v:shape>
                <o:OLEObject Type="Embed" ProgID="Equation.3" ShapeID="_x0000_i1064" DrawAspect="Content" ObjectID="_1609418702" r:id="rId88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будет  правильной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5B4AE9" w:rsidRPr="00401A41" w:rsidRDefault="005B4AE9" w:rsidP="00401A41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5B4AE9" w:rsidRPr="00401A41" w:rsidRDefault="005B4AE9" w:rsidP="00401A41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  <w:r w:rsidRPr="00401A41">
        <w:rPr>
          <w:rFonts w:ascii="Times New Roman" w:hAnsi="Times New Roman" w:cs="Times New Roman"/>
          <w:b/>
          <w:i/>
          <w:color w:val="FF0000"/>
          <w:sz w:val="24"/>
          <w:szCs w:val="24"/>
        </w:rPr>
        <w:t>КОНТРОЛЬНАЯ  РАБОТА  № 8. «Смешанные числа»</w:t>
      </w:r>
    </w:p>
    <w:tbl>
      <w:tblPr>
        <w:tblW w:w="10564" w:type="dxa"/>
        <w:tblInd w:w="-7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282"/>
        <w:gridCol w:w="5282"/>
      </w:tblGrid>
      <w:tr w:rsidR="005B4AE9" w:rsidRPr="00401A41" w:rsidTr="00FD5F37">
        <w:tc>
          <w:tcPr>
            <w:tcW w:w="5282" w:type="dxa"/>
          </w:tcPr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 а р и а н т  1.                                          К – 8</w:t>
            </w:r>
          </w:p>
          <w:p w:rsidR="005B4AE9" w:rsidRPr="00401A41" w:rsidRDefault="005B4AE9" w:rsidP="00401A41">
            <w:pPr>
              <w:numPr>
                <w:ilvl w:val="0"/>
                <w:numId w:val="58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Найдите  значение  выражения:</w:t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position w:val="-24"/>
                <w:sz w:val="24"/>
                <w:szCs w:val="24"/>
              </w:rPr>
              <w:object w:dxaOrig="1520" w:dyaOrig="620">
                <v:shape id="_x0000_i1065" type="#_x0000_t75" style="width:76.7pt;height:30.85pt" o:ole="">
                  <v:imagedata r:id="rId89" o:title=""/>
                </v:shape>
                <o:OLEObject Type="Embed" ProgID="Equation.3" ShapeID="_x0000_i1065" DrawAspect="Content" ObjectID="_1609418703" r:id="rId90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;      </w:t>
            </w:r>
            <w:r w:rsidRPr="00401A41">
              <w:rPr>
                <w:rFonts w:ascii="Times New Roman" w:hAnsi="Times New Roman" w:cs="Times New Roman"/>
                <w:color w:val="000000"/>
                <w:position w:val="-28"/>
                <w:sz w:val="24"/>
                <w:szCs w:val="24"/>
              </w:rPr>
              <w:object w:dxaOrig="2280" w:dyaOrig="680">
                <v:shape id="_x0000_i1066" type="#_x0000_t75" style="width:114.1pt;height:34.6pt" o:ole="">
                  <v:imagedata r:id="rId91" o:title=""/>
                </v:shape>
                <o:OLEObject Type="Embed" ProgID="Equation.3" ShapeID="_x0000_i1066" DrawAspect="Content" ObjectID="_1609418704" r:id="rId92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5B4AE9" w:rsidRPr="00401A41" w:rsidRDefault="005B4AE9" w:rsidP="00401A41">
            <w:pPr>
              <w:numPr>
                <w:ilvl w:val="0"/>
                <w:numId w:val="58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На  трех  участках  площадью  79 га  вырастили  горох.  Площадь  второго  участка  на  </w:t>
            </w:r>
            <w:r w:rsidRPr="00401A41">
              <w:rPr>
                <w:rFonts w:ascii="Times New Roman" w:hAnsi="Times New Roman" w:cs="Times New Roman"/>
                <w:color w:val="000000"/>
                <w:position w:val="-24"/>
                <w:sz w:val="24"/>
                <w:szCs w:val="24"/>
              </w:rPr>
              <w:object w:dxaOrig="480" w:dyaOrig="620">
                <v:shape id="_x0000_i1067" type="#_x0000_t75" style="width:24.3pt;height:30.85pt" o:ole="" fillcolor="window">
                  <v:imagedata r:id="rId93" o:title=""/>
                </v:shape>
                <o:OLEObject Type="Embed" ProgID="Equation.3" ShapeID="_x0000_i1067" DrawAspect="Content" ObjectID="_1609418705" r:id="rId94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га  меньше  площади  первого.  Найдите  площадь  третьего  участка,  если  площадь  первого  </w:t>
            </w:r>
            <w:r w:rsidRPr="00401A41">
              <w:rPr>
                <w:rFonts w:ascii="Times New Roman" w:hAnsi="Times New Roman" w:cs="Times New Roman"/>
                <w:color w:val="000000"/>
                <w:position w:val="-24"/>
                <w:sz w:val="24"/>
                <w:szCs w:val="24"/>
              </w:rPr>
              <w:object w:dxaOrig="620" w:dyaOrig="620">
                <v:shape id="_x0000_i1068" type="#_x0000_t75" style="width:30.85pt;height:30.85pt" o:ole="" fillcolor="window">
                  <v:imagedata r:id="rId95" o:title=""/>
                </v:shape>
                <o:OLEObject Type="Embed" ProgID="Equation.3" ShapeID="_x0000_i1068" DrawAspect="Content" ObjectID="_1609418706" r:id="rId96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га.</w:t>
            </w:r>
          </w:p>
          <w:p w:rsidR="005B4AE9" w:rsidRPr="00401A41" w:rsidRDefault="005B4AE9" w:rsidP="00401A41">
            <w:pPr>
              <w:numPr>
                <w:ilvl w:val="0"/>
                <w:numId w:val="58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Решите  уравнение:</w:t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position w:val="-24"/>
                <w:sz w:val="24"/>
                <w:szCs w:val="24"/>
              </w:rPr>
              <w:object w:dxaOrig="1460" w:dyaOrig="620">
                <v:shape id="_x0000_i1069" type="#_x0000_t75" style="width:72.95pt;height:30.85pt" o:ole="">
                  <v:imagedata r:id="rId97" o:title=""/>
                </v:shape>
                <o:OLEObject Type="Embed" ProgID="Equation.3" ShapeID="_x0000_i1069" DrawAspect="Content" ObjectID="_1609418707" r:id="rId98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;     </w:t>
            </w:r>
            <w:r w:rsidRPr="00401A41">
              <w:rPr>
                <w:rFonts w:ascii="Times New Roman" w:hAnsi="Times New Roman" w:cs="Times New Roman"/>
                <w:color w:val="000000"/>
                <w:position w:val="-28"/>
                <w:sz w:val="24"/>
                <w:szCs w:val="24"/>
              </w:rPr>
              <w:object w:dxaOrig="2640" w:dyaOrig="680">
                <v:shape id="_x0000_i1070" type="#_x0000_t75" style="width:131.85pt;height:34.6pt" o:ole="">
                  <v:imagedata r:id="rId99" o:title=""/>
                </v:shape>
                <o:OLEObject Type="Embed" ProgID="Equation.3" ShapeID="_x0000_i1070" DrawAspect="Content" ObjectID="_1609418708" r:id="rId100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4.   На  первой  автомашине  было  </w:t>
            </w:r>
            <w:r w:rsidRPr="00401A41">
              <w:rPr>
                <w:rFonts w:ascii="Times New Roman" w:hAnsi="Times New Roman" w:cs="Times New Roman"/>
                <w:color w:val="000000"/>
                <w:position w:val="-24"/>
                <w:sz w:val="24"/>
                <w:szCs w:val="24"/>
              </w:rPr>
              <w:object w:dxaOrig="480" w:dyaOrig="620">
                <v:shape id="_x0000_i1071" type="#_x0000_t75" style="width:24.3pt;height:30.85pt" o:ole="" fillcolor="window">
                  <v:imagedata r:id="rId101" o:title=""/>
                </v:shape>
                <o:OLEObject Type="Embed" ProgID="Equation.3" ShapeID="_x0000_i1071" DrawAspect="Content" ObjectID="_1609418709" r:id="rId102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т  груза.  Когда  с  нее  сняли  </w:t>
            </w:r>
            <w:r w:rsidRPr="00401A41">
              <w:rPr>
                <w:rFonts w:ascii="Times New Roman" w:hAnsi="Times New Roman" w:cs="Times New Roman"/>
                <w:color w:val="000000"/>
                <w:position w:val="-24"/>
                <w:sz w:val="24"/>
                <w:szCs w:val="24"/>
              </w:rPr>
              <w:object w:dxaOrig="460" w:dyaOrig="620">
                <v:shape id="_x0000_i1072" type="#_x0000_t75" style="width:22.45pt;height:30.85pt" o:ole="" fillcolor="window">
                  <v:imagedata r:id="rId103" o:title=""/>
                </v:shape>
                <o:OLEObject Type="Embed" ProgID="Equation.3" ShapeID="_x0000_i1072" DrawAspect="Content" ObjectID="_1609418710" r:id="rId104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т  груза,  то  на  первой  автомашине  груза  стало  меньше,  чем  на  второй  автомашине,  на  </w:t>
            </w:r>
            <w:r w:rsidRPr="00401A41">
              <w:rPr>
                <w:rFonts w:ascii="Times New Roman" w:hAnsi="Times New Roman" w:cs="Times New Roman"/>
                <w:color w:val="000000"/>
                <w:position w:val="-24"/>
                <w:sz w:val="24"/>
                <w:szCs w:val="24"/>
              </w:rPr>
              <w:object w:dxaOrig="460" w:dyaOrig="620">
                <v:shape id="_x0000_i1073" type="#_x0000_t75" style="width:22.45pt;height:30.85pt" o:ole="" fillcolor="window">
                  <v:imagedata r:id="rId105" o:title=""/>
                </v:shape>
                <o:OLEObject Type="Embed" ProgID="Equation.3" ShapeID="_x0000_i1073" DrawAspect="Content" ObjectID="_1609418711" r:id="rId106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т.  Сколько  всего  тонн  груза  было  на  двух  машинах  первоначально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282" w:type="dxa"/>
          </w:tcPr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В а р и а н т  2.                                        К – 8 </w:t>
            </w:r>
          </w:p>
          <w:p w:rsidR="005B4AE9" w:rsidRPr="00401A41" w:rsidRDefault="005B4AE9" w:rsidP="00401A41">
            <w:pPr>
              <w:numPr>
                <w:ilvl w:val="0"/>
                <w:numId w:val="59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Найдите  значение  выражения:</w:t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position w:val="-24"/>
                <w:sz w:val="24"/>
                <w:szCs w:val="24"/>
              </w:rPr>
              <w:object w:dxaOrig="1500" w:dyaOrig="620">
                <v:shape id="_x0000_i1074" type="#_x0000_t75" style="width:74.8pt;height:30.85pt" o:ole="">
                  <v:imagedata r:id="rId107" o:title=""/>
                </v:shape>
                <o:OLEObject Type="Embed" ProgID="Equation.3" ShapeID="_x0000_i1074" DrawAspect="Content" ObjectID="_1609418712" r:id="rId108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;      </w:t>
            </w:r>
            <w:r w:rsidRPr="00401A41">
              <w:rPr>
                <w:rFonts w:ascii="Times New Roman" w:hAnsi="Times New Roman" w:cs="Times New Roman"/>
                <w:color w:val="000000"/>
                <w:position w:val="-28"/>
                <w:sz w:val="24"/>
                <w:szCs w:val="24"/>
              </w:rPr>
              <w:object w:dxaOrig="2160" w:dyaOrig="680">
                <v:shape id="_x0000_i1075" type="#_x0000_t75" style="width:108.45pt;height:34.6pt" o:ole="">
                  <v:imagedata r:id="rId109" o:title=""/>
                </v:shape>
                <o:OLEObject Type="Embed" ProgID="Equation.3" ShapeID="_x0000_i1075" DrawAspect="Content" ObjectID="_1609418713" r:id="rId110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5B4AE9" w:rsidRPr="00401A41" w:rsidRDefault="005B4AE9" w:rsidP="00401A41">
            <w:pPr>
              <w:numPr>
                <w:ilvl w:val="0"/>
                <w:numId w:val="59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На  элеватор  в  первый  день  привезли  </w:t>
            </w:r>
            <w:r w:rsidRPr="00401A41">
              <w:rPr>
                <w:rFonts w:ascii="Times New Roman" w:hAnsi="Times New Roman" w:cs="Times New Roman"/>
                <w:color w:val="000000"/>
                <w:position w:val="-24"/>
                <w:sz w:val="24"/>
                <w:szCs w:val="24"/>
              </w:rPr>
              <w:object w:dxaOrig="499" w:dyaOrig="620">
                <v:shape id="_x0000_i1076" type="#_x0000_t75" style="width:24.3pt;height:30.85pt" o:ole="" fillcolor="window">
                  <v:imagedata r:id="rId111" o:title=""/>
                </v:shape>
                <o:OLEObject Type="Embed" ProgID="Equation.3" ShapeID="_x0000_i1076" DrawAspect="Content" ObjectID="_1609418714" r:id="rId112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т  зерна,  а  во  второй  день – на  </w:t>
            </w:r>
            <w:r w:rsidRPr="00401A41">
              <w:rPr>
                <w:rFonts w:ascii="Times New Roman" w:hAnsi="Times New Roman" w:cs="Times New Roman"/>
                <w:color w:val="000000"/>
                <w:position w:val="-24"/>
                <w:sz w:val="24"/>
                <w:szCs w:val="24"/>
              </w:rPr>
              <w:object w:dxaOrig="460" w:dyaOrig="620">
                <v:shape id="_x0000_i1077" type="#_x0000_t75" style="width:22.45pt;height:30.85pt" o:ole="" fillcolor="window">
                  <v:imagedata r:id="rId113" o:title=""/>
                </v:shape>
                <o:OLEObject Type="Embed" ProgID="Equation.3" ShapeID="_x0000_i1077" DrawAspect="Content" ObjectID="_1609418715" r:id="rId114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  меньше,  чем  в  первый  день.  Сколько  тонн зерна  привезли  в  третий  день,  если  всего  привезли  13 т зерна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5B4AE9" w:rsidRPr="00401A41" w:rsidRDefault="005B4AE9" w:rsidP="00401A41">
            <w:pPr>
              <w:numPr>
                <w:ilvl w:val="0"/>
                <w:numId w:val="59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Решите  уравнение:</w:t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position w:val="-24"/>
                <w:sz w:val="24"/>
                <w:szCs w:val="24"/>
              </w:rPr>
              <w:object w:dxaOrig="1500" w:dyaOrig="620">
                <v:shape id="_x0000_i1078" type="#_x0000_t75" style="width:74.8pt;height:30.85pt" o:ole="">
                  <v:imagedata r:id="rId115" o:title=""/>
                </v:shape>
                <o:OLEObject Type="Embed" ProgID="Equation.3" ShapeID="_x0000_i1078" DrawAspect="Content" ObjectID="_1609418716" r:id="rId116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;      </w:t>
            </w:r>
            <w:r w:rsidRPr="00401A41">
              <w:rPr>
                <w:rFonts w:ascii="Times New Roman" w:hAnsi="Times New Roman" w:cs="Times New Roman"/>
                <w:color w:val="000000"/>
                <w:position w:val="-28"/>
                <w:sz w:val="24"/>
                <w:szCs w:val="24"/>
              </w:rPr>
              <w:object w:dxaOrig="2560" w:dyaOrig="680">
                <v:shape id="_x0000_i1079" type="#_x0000_t75" style="width:128.1pt;height:34.6pt" o:ole="">
                  <v:imagedata r:id="rId117" o:title=""/>
                </v:shape>
                <o:OLEObject Type="Embed" ProgID="Equation.3" ShapeID="_x0000_i1079" DrawAspect="Content" ObjectID="_1609418717" r:id="rId118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4.   На  приготовление  домашних  заданий  ученица  рассчитывала  потратить </w:t>
            </w:r>
            <w:r w:rsidRPr="00401A41">
              <w:rPr>
                <w:rFonts w:ascii="Times New Roman" w:hAnsi="Times New Roman" w:cs="Times New Roman"/>
                <w:color w:val="000000"/>
                <w:position w:val="-24"/>
                <w:sz w:val="24"/>
                <w:szCs w:val="24"/>
              </w:rPr>
              <w:object w:dxaOrig="499" w:dyaOrig="620">
                <v:shape id="_x0000_i1080" type="#_x0000_t75" style="width:24.3pt;height:30.85pt" o:ole="" fillcolor="window">
                  <v:imagedata r:id="rId119" o:title=""/>
                </v:shape>
                <o:OLEObject Type="Embed" ProgID="Equation.3" ShapeID="_x0000_i1080" DrawAspect="Content" ObjectID="_1609418718" r:id="rId120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ч,  но  потратила  на  </w:t>
            </w:r>
            <w:r w:rsidRPr="00401A41">
              <w:rPr>
                <w:rFonts w:ascii="Times New Roman" w:hAnsi="Times New Roman" w:cs="Times New Roman"/>
                <w:color w:val="000000"/>
                <w:position w:val="-24"/>
                <w:sz w:val="24"/>
                <w:szCs w:val="24"/>
              </w:rPr>
              <w:object w:dxaOrig="460" w:dyaOrig="620">
                <v:shape id="_x0000_i1081" type="#_x0000_t75" style="width:22.45pt;height:30.85pt" o:ole="" fillcolor="window">
                  <v:imagedata r:id="rId121" o:title=""/>
                </v:shape>
                <o:OLEObject Type="Embed" ProgID="Equation.3" ShapeID="_x0000_i1081" DrawAspect="Content" ObjectID="_1609418719" r:id="rId122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ч  больше.  На  просмотр  кинофильма  по  телевизору  она  потратила  на  </w:t>
            </w:r>
            <w:r w:rsidRPr="00401A41">
              <w:rPr>
                <w:rFonts w:ascii="Times New Roman" w:hAnsi="Times New Roman" w:cs="Times New Roman"/>
                <w:color w:val="000000"/>
                <w:position w:val="-24"/>
                <w:sz w:val="24"/>
                <w:szCs w:val="24"/>
              </w:rPr>
              <w:object w:dxaOrig="460" w:dyaOrig="620">
                <v:shape id="_x0000_i1082" type="#_x0000_t75" style="width:22.45pt;height:30.85pt" o:ole="" fillcolor="window">
                  <v:imagedata r:id="rId123" o:title=""/>
                </v:shape>
                <o:OLEObject Type="Embed" ProgID="Equation.3" ShapeID="_x0000_i1082" DrawAspect="Content" ObjectID="_1609418720" r:id="rId124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  меньше,  чем  на  приготовление  домашних  заданий. Сколько  всего  времени  потратила  ученица  на  приготовление  домашних  заданий  и  просмотр  кинофильма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</w:tc>
      </w:tr>
    </w:tbl>
    <w:p w:rsidR="005B4AE9" w:rsidRDefault="005B4AE9" w:rsidP="00401A41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Pr="00401A41" w:rsidRDefault="00401A41" w:rsidP="00401A41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5B4AE9" w:rsidRPr="00401A41" w:rsidRDefault="005B4AE9" w:rsidP="00401A41">
      <w:pPr>
        <w:spacing w:after="0" w:line="240" w:lineRule="auto"/>
        <w:ind w:firstLine="708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  <w:r w:rsidRPr="00401A41">
        <w:rPr>
          <w:rFonts w:ascii="Times New Roman" w:hAnsi="Times New Roman" w:cs="Times New Roman"/>
          <w:b/>
          <w:i/>
          <w:color w:val="FF0000"/>
          <w:sz w:val="24"/>
          <w:szCs w:val="24"/>
        </w:rPr>
        <w:t>КОНТРОЛЬНАЯ  РАБОТА  № 9. «Сложение и вычитание десятичных дробей»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423"/>
        <w:gridCol w:w="5423"/>
      </w:tblGrid>
      <w:tr w:rsidR="002D5FF3" w:rsidRPr="00401A41" w:rsidTr="00FD5F37">
        <w:tc>
          <w:tcPr>
            <w:tcW w:w="5423" w:type="dxa"/>
          </w:tcPr>
          <w:p w:rsidR="002D5FF3" w:rsidRPr="00401A41" w:rsidRDefault="002D5FF3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2D5FF3" w:rsidRPr="00401A41" w:rsidRDefault="002D5FF3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 а р и а н т  1.                                           К – 9.</w:t>
            </w:r>
          </w:p>
          <w:p w:rsidR="002D5FF3" w:rsidRPr="00401A41" w:rsidRDefault="002D5FF3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2D5FF3" w:rsidRPr="00401A41" w:rsidRDefault="002D5FF3" w:rsidP="00401A41">
            <w:pPr>
              <w:numPr>
                <w:ilvl w:val="0"/>
                <w:numId w:val="60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Сравните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2D5FF3" w:rsidRPr="00401A41" w:rsidRDefault="002D5FF3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а)   2,1  и  2,099;                б)  0,4486  и  0,45.</w:t>
            </w:r>
          </w:p>
          <w:p w:rsidR="002D5FF3" w:rsidRPr="00401A41" w:rsidRDefault="002D5FF3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2D5FF3" w:rsidRPr="00401A41" w:rsidRDefault="002D5FF3" w:rsidP="00401A41">
            <w:pPr>
              <w:numPr>
                <w:ilvl w:val="0"/>
                <w:numId w:val="60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Выполните  действия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2D5FF3" w:rsidRPr="00401A41" w:rsidRDefault="002D5FF3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</w:t>
            </w:r>
            <w:r w:rsidRPr="00401A41">
              <w:rPr>
                <w:rFonts w:ascii="Times New Roman" w:hAnsi="Times New Roman" w:cs="Times New Roman"/>
                <w:color w:val="000000"/>
                <w:position w:val="-28"/>
                <w:sz w:val="24"/>
                <w:szCs w:val="24"/>
              </w:rPr>
              <w:object w:dxaOrig="3240" w:dyaOrig="680">
                <v:shape id="_x0000_i1083" type="#_x0000_t75" style="width:161.75pt;height:34.6pt" o:ole="" fillcolor="window">
                  <v:imagedata r:id="rId125" o:title=""/>
                </v:shape>
                <o:OLEObject Type="Embed" ProgID="Equation.3" ShapeID="_x0000_i1083" DrawAspect="Content" ObjectID="_1609418721" r:id="rId126"/>
              </w:object>
            </w:r>
          </w:p>
          <w:p w:rsidR="002D5FF3" w:rsidRPr="00401A41" w:rsidRDefault="002D5FF3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2D5FF3" w:rsidRPr="00401A41" w:rsidRDefault="002D5FF3" w:rsidP="00401A41">
            <w:pPr>
              <w:numPr>
                <w:ilvl w:val="0"/>
                <w:numId w:val="60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Скорость  катера  против  течения </w:t>
            </w:r>
            <w:smartTag w:uri="urn:schemas-microsoft-com:office:smarttags" w:element="metricconverter">
              <w:smartTagPr>
                <w:attr w:name="ProductID" w:val="11,3 км/ч"/>
              </w:smartTagPr>
              <w:r w:rsidRPr="00401A41">
                <w:rPr>
                  <w:rFonts w:ascii="Times New Roman" w:hAnsi="Times New Roman" w:cs="Times New Roman"/>
                  <w:color w:val="000000"/>
                  <w:sz w:val="24"/>
                  <w:szCs w:val="24"/>
                </w:rPr>
                <w:t>11,3 км/ч</w:t>
              </w:r>
            </w:smartTag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 Скорость  течения  </w:t>
            </w:r>
            <w:smartTag w:uri="urn:schemas-microsoft-com:office:smarttags" w:element="metricconverter">
              <w:smartTagPr>
                <w:attr w:name="ProductID" w:val="3,9 км/ч"/>
              </w:smartTagPr>
              <w:r w:rsidRPr="00401A41">
                <w:rPr>
                  <w:rFonts w:ascii="Times New Roman" w:hAnsi="Times New Roman" w:cs="Times New Roman"/>
                  <w:color w:val="000000"/>
                  <w:sz w:val="24"/>
                  <w:szCs w:val="24"/>
                </w:rPr>
                <w:t>3,9 км/ч</w:t>
              </w:r>
            </w:smartTag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  Найдите  собственную скорость  катера  и  его  скорость  по  течению.</w:t>
            </w:r>
          </w:p>
          <w:p w:rsidR="002D5FF3" w:rsidRPr="00401A41" w:rsidRDefault="002D5FF3" w:rsidP="00401A41">
            <w:pPr>
              <w:numPr>
                <w:ilvl w:val="0"/>
                <w:numId w:val="60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Округлите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2D5FF3" w:rsidRPr="00401A41" w:rsidRDefault="002D5FF3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а)  3,062;  4,134;  6,455  до  сотых;</w:t>
            </w:r>
          </w:p>
          <w:p w:rsidR="002D5FF3" w:rsidRPr="00401A41" w:rsidRDefault="002D5FF3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б)  5,86;  14,25;  30,22  до  десятых;</w:t>
            </w:r>
          </w:p>
          <w:p w:rsidR="002D5FF3" w:rsidRPr="00401A41" w:rsidRDefault="002D5FF3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в)  247,54;  376,37  до  единиц.</w:t>
            </w:r>
          </w:p>
          <w:p w:rsidR="002D5FF3" w:rsidRPr="00401A41" w:rsidRDefault="002D5FF3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2D5FF3" w:rsidRPr="00401A41" w:rsidRDefault="002D5FF3" w:rsidP="00401A41">
            <w:pPr>
              <w:numPr>
                <w:ilvl w:val="0"/>
                <w:numId w:val="60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Мама  купила  четыре  пирожных.  Расплачиваясь  за  них,  она  получила  4 р.  сдачи.  Если  бы  мама  купила  6  пирожных,  то  ей  пришлось  бы  доплатить  4 р.  Сколько  стоит  1  пирожное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2D5FF3" w:rsidRPr="00401A41" w:rsidRDefault="002D5FF3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423" w:type="dxa"/>
          </w:tcPr>
          <w:p w:rsidR="002D5FF3" w:rsidRPr="00401A41" w:rsidRDefault="002D5FF3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2D5FF3" w:rsidRPr="00401A41" w:rsidRDefault="002D5FF3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 а р и а н т  2.                                              К – 9.</w:t>
            </w:r>
          </w:p>
          <w:p w:rsidR="002D5FF3" w:rsidRPr="00401A41" w:rsidRDefault="002D5FF3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2D5FF3" w:rsidRPr="00401A41" w:rsidRDefault="002D5FF3" w:rsidP="00401A41">
            <w:pPr>
              <w:numPr>
                <w:ilvl w:val="0"/>
                <w:numId w:val="61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Сравните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2D5FF3" w:rsidRPr="00401A41" w:rsidRDefault="002D5FF3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а)  7,189  и  7,2;               б)  0,34  и  0,3377.</w:t>
            </w:r>
          </w:p>
          <w:p w:rsidR="002D5FF3" w:rsidRPr="00401A41" w:rsidRDefault="002D5FF3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2D5FF3" w:rsidRPr="00401A41" w:rsidRDefault="002D5FF3" w:rsidP="00401A41">
            <w:pPr>
              <w:numPr>
                <w:ilvl w:val="0"/>
                <w:numId w:val="61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Выполните  действия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2D5FF3" w:rsidRPr="00401A41" w:rsidRDefault="002D5FF3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</w:t>
            </w:r>
            <w:r w:rsidRPr="00401A41">
              <w:rPr>
                <w:rFonts w:ascii="Times New Roman" w:hAnsi="Times New Roman" w:cs="Times New Roman"/>
                <w:color w:val="000000"/>
                <w:position w:val="-28"/>
                <w:sz w:val="24"/>
                <w:szCs w:val="24"/>
              </w:rPr>
              <w:object w:dxaOrig="3260" w:dyaOrig="680">
                <v:shape id="_x0000_i1084" type="#_x0000_t75" style="width:163.65pt;height:34.6pt" o:ole="" fillcolor="window">
                  <v:imagedata r:id="rId127" o:title=""/>
                </v:shape>
                <o:OLEObject Type="Embed" ProgID="Equation.3" ShapeID="_x0000_i1084" DrawAspect="Content" ObjectID="_1609418722" r:id="rId128"/>
              </w:object>
            </w:r>
          </w:p>
          <w:p w:rsidR="002D5FF3" w:rsidRPr="00401A41" w:rsidRDefault="002D5FF3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2D5FF3" w:rsidRPr="00401A41" w:rsidRDefault="002D5FF3" w:rsidP="00401A41">
            <w:pPr>
              <w:numPr>
                <w:ilvl w:val="0"/>
                <w:numId w:val="61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Скорость  теплохода  по  течению  реки  </w:t>
            </w:r>
            <w:smartTag w:uri="urn:schemas-microsoft-com:office:smarttags" w:element="metricconverter">
              <w:smartTagPr>
                <w:attr w:name="ProductID" w:val="42,8 км/ч"/>
              </w:smartTagPr>
              <w:r w:rsidRPr="00401A41">
                <w:rPr>
                  <w:rFonts w:ascii="Times New Roman" w:hAnsi="Times New Roman" w:cs="Times New Roman"/>
                  <w:color w:val="000000"/>
                  <w:sz w:val="24"/>
                  <w:szCs w:val="24"/>
                </w:rPr>
                <w:t>42,8 км/ч</w:t>
              </w:r>
            </w:smartTag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 Скорость  течения  </w:t>
            </w:r>
            <w:smartTag w:uri="urn:schemas-microsoft-com:office:smarttags" w:element="metricconverter">
              <w:smartTagPr>
                <w:attr w:name="ProductID" w:val="2,8 км/ч"/>
              </w:smartTagPr>
              <w:r w:rsidRPr="00401A41">
                <w:rPr>
                  <w:rFonts w:ascii="Times New Roman" w:hAnsi="Times New Roman" w:cs="Times New Roman"/>
                  <w:color w:val="000000"/>
                  <w:sz w:val="24"/>
                  <w:szCs w:val="24"/>
                </w:rPr>
                <w:t>2,8 км/ч</w:t>
              </w:r>
            </w:smartTag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  Найдите  собственную  скорость  теплохода  и  его  скорость  против  течения.</w:t>
            </w:r>
          </w:p>
          <w:p w:rsidR="002D5FF3" w:rsidRPr="00401A41" w:rsidRDefault="002D5FF3" w:rsidP="00401A41">
            <w:pPr>
              <w:numPr>
                <w:ilvl w:val="0"/>
                <w:numId w:val="61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Округлите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2D5FF3" w:rsidRPr="00401A41" w:rsidRDefault="002D5FF3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а)  6,235;  23,1682;  7,25  до  десятых;</w:t>
            </w:r>
          </w:p>
          <w:p w:rsidR="002D5FF3" w:rsidRPr="00401A41" w:rsidRDefault="002D5FF3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б)  0,3864;  7,623;  3,106  до  сотых;</w:t>
            </w:r>
          </w:p>
          <w:p w:rsidR="002D5FF3" w:rsidRPr="00401A41" w:rsidRDefault="002D5FF3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в)  135,24;  227,72  до  единиц.</w:t>
            </w:r>
          </w:p>
          <w:p w:rsidR="002D5FF3" w:rsidRPr="00401A41" w:rsidRDefault="002D5FF3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2D5FF3" w:rsidRPr="00401A41" w:rsidRDefault="002D5FF3" w:rsidP="00401A41">
            <w:pPr>
              <w:numPr>
                <w:ilvl w:val="0"/>
                <w:numId w:val="61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На  покупку  6  значков  у  Кати  не  хватит </w:t>
            </w:r>
          </w:p>
          <w:p w:rsidR="002D5FF3" w:rsidRPr="00401A41" w:rsidRDefault="002D5FF3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15 р.  Если  она  купит  4  значка,  то  у  нее  </w:t>
            </w:r>
          </w:p>
          <w:p w:rsidR="002D5FF3" w:rsidRPr="00401A41" w:rsidRDefault="002D5FF3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останется  5 р.  Сколько  денег  у  Кати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2D5FF3" w:rsidRPr="00401A41" w:rsidRDefault="002D5FF3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5B4AE9" w:rsidRPr="00401A41" w:rsidRDefault="005B4AE9" w:rsidP="00401A41">
      <w:pPr>
        <w:spacing w:after="0" w:line="240" w:lineRule="auto"/>
        <w:ind w:firstLine="708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2D5FF3" w:rsidRPr="00401A41" w:rsidRDefault="002D5FF3" w:rsidP="00401A41">
      <w:pPr>
        <w:spacing w:after="0" w:line="240" w:lineRule="auto"/>
        <w:rPr>
          <w:rFonts w:ascii="Times New Roman" w:hAnsi="Times New Roman" w:cs="Times New Roman"/>
          <w:b/>
          <w:i/>
          <w:color w:val="0000FF"/>
          <w:sz w:val="24"/>
          <w:szCs w:val="24"/>
        </w:rPr>
      </w:pPr>
      <w:r w:rsidRPr="00401A41">
        <w:rPr>
          <w:rFonts w:ascii="Times New Roman" w:hAnsi="Times New Roman" w:cs="Times New Roman"/>
          <w:b/>
          <w:i/>
          <w:color w:val="FF0000"/>
          <w:sz w:val="24"/>
          <w:szCs w:val="24"/>
        </w:rPr>
        <w:t>КОНТРОЛЬНАЯ  РАБОТА  № 10.</w:t>
      </w:r>
      <w:r w:rsidR="00401A41">
        <w:rPr>
          <w:rFonts w:ascii="Times New Roman" w:hAnsi="Times New Roman" w:cs="Times New Roman"/>
          <w:b/>
          <w:i/>
          <w:color w:val="FF0000"/>
          <w:sz w:val="24"/>
          <w:szCs w:val="24"/>
        </w:rPr>
        <w:t xml:space="preserve"> </w:t>
      </w:r>
      <w:r w:rsidRPr="00401A41">
        <w:rPr>
          <w:rFonts w:ascii="Times New Roman" w:hAnsi="Times New Roman" w:cs="Times New Roman"/>
          <w:b/>
          <w:i/>
          <w:color w:val="0000FF"/>
          <w:sz w:val="24"/>
          <w:szCs w:val="24"/>
        </w:rPr>
        <w:t>«УМНОЖЕНИЕ  И  ДЕЛЕНИЕ  ДЕСЯТИЧНЫХ  ДРОБЕЙ  НА  НАТУРАЛЬНЫЕ  ЧИСЛА».</w:t>
      </w:r>
    </w:p>
    <w:p w:rsidR="002D5FF3" w:rsidRPr="00401A41" w:rsidRDefault="002D5FF3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0000FF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352"/>
        <w:gridCol w:w="5352"/>
      </w:tblGrid>
      <w:tr w:rsidR="002D5FF3" w:rsidRPr="00401A41" w:rsidTr="00FD5F37">
        <w:tc>
          <w:tcPr>
            <w:tcW w:w="5352" w:type="dxa"/>
          </w:tcPr>
          <w:p w:rsidR="002D5FF3" w:rsidRPr="00401A41" w:rsidRDefault="002D5FF3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2D5FF3" w:rsidRPr="00401A41" w:rsidRDefault="002D5FF3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 а р и а н т  1.                                          К – 10.</w:t>
            </w:r>
          </w:p>
          <w:p w:rsidR="002D5FF3" w:rsidRPr="00401A41" w:rsidRDefault="002D5FF3" w:rsidP="00401A41">
            <w:pPr>
              <w:numPr>
                <w:ilvl w:val="0"/>
                <w:numId w:val="62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Выполните  действия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2D5FF3" w:rsidRPr="00401A41" w:rsidRDefault="002D5FF3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</w:t>
            </w:r>
            <w:r w:rsidRPr="00401A41">
              <w:rPr>
                <w:rFonts w:ascii="Times New Roman" w:hAnsi="Times New Roman" w:cs="Times New Roman"/>
                <w:color w:val="000000"/>
                <w:position w:val="-28"/>
                <w:sz w:val="24"/>
                <w:szCs w:val="24"/>
              </w:rPr>
              <w:object w:dxaOrig="1359" w:dyaOrig="680">
                <v:shape id="_x0000_i1085" type="#_x0000_t75" style="width:67.3pt;height:34.6pt" o:ole="" fillcolor="window">
                  <v:imagedata r:id="rId129" o:title=""/>
                </v:shape>
                <o:OLEObject Type="Embed" ProgID="Equation.3" ShapeID="_x0000_i1085" DrawAspect="Content" ObjectID="_1609418723" r:id="rId130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       </w:t>
            </w:r>
            <w:r w:rsidRPr="00401A41">
              <w:rPr>
                <w:rFonts w:ascii="Times New Roman" w:hAnsi="Times New Roman" w:cs="Times New Roman"/>
                <w:color w:val="000000"/>
                <w:position w:val="-28"/>
                <w:sz w:val="24"/>
                <w:szCs w:val="24"/>
              </w:rPr>
              <w:object w:dxaOrig="1359" w:dyaOrig="680">
                <v:shape id="_x0000_i1086" type="#_x0000_t75" style="width:67.3pt;height:34.6pt" o:ole="" fillcolor="window">
                  <v:imagedata r:id="rId131" o:title=""/>
                </v:shape>
                <o:OLEObject Type="Embed" ProgID="Equation.3" ShapeID="_x0000_i1086" DrawAspect="Content" ObjectID="_1609418724" r:id="rId132"/>
              </w:object>
            </w:r>
          </w:p>
          <w:p w:rsidR="002D5FF3" w:rsidRPr="00401A41" w:rsidRDefault="002D5FF3" w:rsidP="00401A41">
            <w:pPr>
              <w:numPr>
                <w:ilvl w:val="0"/>
                <w:numId w:val="62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Найдите  значение  выражения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2D5FF3" w:rsidRPr="00401A41" w:rsidRDefault="002D5FF3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</w:t>
            </w:r>
            <w:r w:rsidRPr="00401A41">
              <w:rPr>
                <w:rFonts w:ascii="Times New Roman" w:hAnsi="Times New Roman" w:cs="Times New Roman"/>
                <w:color w:val="000000"/>
                <w:position w:val="-10"/>
                <w:sz w:val="24"/>
                <w:szCs w:val="24"/>
              </w:rPr>
              <w:object w:dxaOrig="2040" w:dyaOrig="340">
                <v:shape id="_x0000_i1087" type="#_x0000_t75" style="width:101.9pt;height:16.85pt" o:ole="" fillcolor="window">
                  <v:imagedata r:id="rId133" o:title=""/>
                </v:shape>
                <o:OLEObject Type="Embed" ProgID="Equation.3" ShapeID="_x0000_i1087" DrawAspect="Content" ObjectID="_1609418725" r:id="rId134"/>
              </w:object>
            </w:r>
          </w:p>
          <w:p w:rsidR="002D5FF3" w:rsidRPr="00401A41" w:rsidRDefault="002D5FF3" w:rsidP="00401A41">
            <w:pPr>
              <w:numPr>
                <w:ilvl w:val="0"/>
                <w:numId w:val="62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Масса  5  упаковок  пряников  и  3  тортов  5,1 кг.  Какова  масса  1  упаковки  пряников,  если  масса  одного  торта  0,9 кг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2D5FF3" w:rsidRPr="00401A41" w:rsidRDefault="002D5FF3" w:rsidP="00401A41">
            <w:pPr>
              <w:numPr>
                <w:ilvl w:val="0"/>
                <w:numId w:val="62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Решите  уравнение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2D5FF3" w:rsidRPr="00401A41" w:rsidRDefault="002D5FF3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</w:t>
            </w:r>
            <w:r w:rsidRPr="00401A41">
              <w:rPr>
                <w:rFonts w:ascii="Times New Roman" w:hAnsi="Times New Roman" w:cs="Times New Roman"/>
                <w:color w:val="000000"/>
                <w:position w:val="-10"/>
                <w:sz w:val="24"/>
                <w:szCs w:val="24"/>
              </w:rPr>
              <w:object w:dxaOrig="1680" w:dyaOrig="320">
                <v:shape id="_x0000_i1088" type="#_x0000_t75" style="width:84.15pt;height:15.9pt" o:ole="" fillcolor="window">
                  <v:imagedata r:id="rId135" o:title=""/>
                </v:shape>
                <o:OLEObject Type="Embed" ProgID="Equation.3" ShapeID="_x0000_i1088" DrawAspect="Content" ObjectID="_1609418726" r:id="rId136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    </w:t>
            </w:r>
            <w:r w:rsidRPr="00401A41">
              <w:rPr>
                <w:rFonts w:ascii="Times New Roman" w:hAnsi="Times New Roman" w:cs="Times New Roman"/>
                <w:color w:val="000000"/>
                <w:position w:val="-10"/>
                <w:sz w:val="24"/>
                <w:szCs w:val="24"/>
              </w:rPr>
              <w:object w:dxaOrig="1880" w:dyaOrig="340">
                <v:shape id="_x0000_i1089" type="#_x0000_t75" style="width:93.5pt;height:16.85pt" o:ole="" fillcolor="window">
                  <v:imagedata r:id="rId137" o:title=""/>
                </v:shape>
                <o:OLEObject Type="Embed" ProgID="Equation.3" ShapeID="_x0000_i1089" DrawAspect="Content" ObjectID="_1609418727" r:id="rId138"/>
              </w:object>
            </w:r>
          </w:p>
          <w:p w:rsidR="002D5FF3" w:rsidRPr="00401A41" w:rsidRDefault="002D5FF3" w:rsidP="00401A41">
            <w:pPr>
              <w:numPr>
                <w:ilvl w:val="0"/>
                <w:numId w:val="62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Если  в  некоторой  десятичной  дроби  перенести  запятую  вправо  через  один  знак,  то  она  увеличится  на  23,49.  Найдите  эту  дробь.</w:t>
            </w:r>
          </w:p>
          <w:p w:rsidR="002D5FF3" w:rsidRPr="00401A41" w:rsidRDefault="002D5FF3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352" w:type="dxa"/>
          </w:tcPr>
          <w:p w:rsidR="002D5FF3" w:rsidRPr="00401A41" w:rsidRDefault="002D5FF3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2D5FF3" w:rsidRPr="00401A41" w:rsidRDefault="002D5FF3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 а р и а н т  2.                                      К – 10.</w:t>
            </w:r>
          </w:p>
          <w:p w:rsidR="002D5FF3" w:rsidRPr="00401A41" w:rsidRDefault="002D5FF3" w:rsidP="00401A41">
            <w:pPr>
              <w:numPr>
                <w:ilvl w:val="0"/>
                <w:numId w:val="63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Выполните  действия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2D5FF3" w:rsidRPr="00401A41" w:rsidRDefault="002D5FF3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</w:t>
            </w:r>
            <w:r w:rsidRPr="00401A41">
              <w:rPr>
                <w:rFonts w:ascii="Times New Roman" w:hAnsi="Times New Roman" w:cs="Times New Roman"/>
                <w:color w:val="000000"/>
                <w:position w:val="-28"/>
                <w:sz w:val="24"/>
                <w:szCs w:val="24"/>
              </w:rPr>
              <w:object w:dxaOrig="1380" w:dyaOrig="680">
                <v:shape id="_x0000_i1090" type="#_x0000_t75" style="width:69.2pt;height:34.6pt" o:ole="" fillcolor="window">
                  <v:imagedata r:id="rId139" o:title=""/>
                </v:shape>
                <o:OLEObject Type="Embed" ProgID="Equation.3" ShapeID="_x0000_i1090" DrawAspect="Content" ObjectID="_1609418728" r:id="rId140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         </w:t>
            </w:r>
            <w:r w:rsidRPr="00401A41">
              <w:rPr>
                <w:rFonts w:ascii="Times New Roman" w:hAnsi="Times New Roman" w:cs="Times New Roman"/>
                <w:color w:val="000000"/>
                <w:position w:val="-28"/>
                <w:sz w:val="24"/>
                <w:szCs w:val="24"/>
              </w:rPr>
              <w:object w:dxaOrig="1380" w:dyaOrig="680">
                <v:shape id="_x0000_i1091" type="#_x0000_t75" style="width:69.2pt;height:34.6pt" o:ole="" fillcolor="window">
                  <v:imagedata r:id="rId141" o:title=""/>
                </v:shape>
                <o:OLEObject Type="Embed" ProgID="Equation.3" ShapeID="_x0000_i1091" DrawAspect="Content" ObjectID="_1609418729" r:id="rId142"/>
              </w:object>
            </w:r>
          </w:p>
          <w:p w:rsidR="002D5FF3" w:rsidRPr="00401A41" w:rsidRDefault="002D5FF3" w:rsidP="00401A41">
            <w:pPr>
              <w:numPr>
                <w:ilvl w:val="0"/>
                <w:numId w:val="63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Найдите  значение  выражения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2D5FF3" w:rsidRPr="00401A41" w:rsidRDefault="002D5FF3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</w:t>
            </w:r>
            <w:r w:rsidRPr="00401A41">
              <w:rPr>
                <w:rFonts w:ascii="Times New Roman" w:hAnsi="Times New Roman" w:cs="Times New Roman"/>
                <w:color w:val="000000"/>
                <w:position w:val="-10"/>
                <w:sz w:val="24"/>
                <w:szCs w:val="24"/>
              </w:rPr>
              <w:object w:dxaOrig="2040" w:dyaOrig="340">
                <v:shape id="_x0000_i1092" type="#_x0000_t75" style="width:101.9pt;height:16.85pt" o:ole="" fillcolor="window">
                  <v:imagedata r:id="rId143" o:title=""/>
                </v:shape>
                <o:OLEObject Type="Embed" ProgID="Equation.3" ShapeID="_x0000_i1092" DrawAspect="Content" ObjectID="_1609418730" r:id="rId144"/>
              </w:object>
            </w:r>
          </w:p>
          <w:p w:rsidR="002D5FF3" w:rsidRPr="00401A41" w:rsidRDefault="002D5FF3" w:rsidP="00401A41">
            <w:pPr>
              <w:numPr>
                <w:ilvl w:val="0"/>
                <w:numId w:val="63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Масса  6  коробок  печенья  и  5  коробок   конфет  6,2 кг.  Какова  масса  1  коробки  конфет, если  масса 1 коробки печенья 0,6 кг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2D5FF3" w:rsidRPr="00401A41" w:rsidRDefault="002D5FF3" w:rsidP="00401A41">
            <w:pPr>
              <w:numPr>
                <w:ilvl w:val="0"/>
                <w:numId w:val="63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Решите  уравнение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2D5FF3" w:rsidRPr="00401A41" w:rsidRDefault="002D5FF3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</w:t>
            </w:r>
            <w:r w:rsidRPr="00401A41">
              <w:rPr>
                <w:rFonts w:ascii="Times New Roman" w:hAnsi="Times New Roman" w:cs="Times New Roman"/>
                <w:color w:val="000000"/>
                <w:position w:val="-10"/>
                <w:sz w:val="24"/>
                <w:szCs w:val="24"/>
              </w:rPr>
              <w:object w:dxaOrig="1660" w:dyaOrig="320">
                <v:shape id="_x0000_i1093" type="#_x0000_t75" style="width:83.2pt;height:15.9pt" o:ole="" fillcolor="window">
                  <v:imagedata r:id="rId145" o:title=""/>
                </v:shape>
                <o:OLEObject Type="Embed" ProgID="Equation.3" ShapeID="_x0000_i1093" DrawAspect="Content" ObjectID="_1609418731" r:id="rId146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       </w:t>
            </w:r>
            <w:r w:rsidRPr="00401A41">
              <w:rPr>
                <w:rFonts w:ascii="Times New Roman" w:hAnsi="Times New Roman" w:cs="Times New Roman"/>
                <w:color w:val="000000"/>
                <w:position w:val="-10"/>
                <w:sz w:val="24"/>
                <w:szCs w:val="24"/>
              </w:rPr>
              <w:object w:dxaOrig="1860" w:dyaOrig="340">
                <v:shape id="_x0000_i1094" type="#_x0000_t75" style="width:92.55pt;height:16.85pt" o:ole="" fillcolor="window">
                  <v:imagedata r:id="rId147" o:title=""/>
                </v:shape>
                <o:OLEObject Type="Embed" ProgID="Equation.3" ShapeID="_x0000_i1094" DrawAspect="Content" ObjectID="_1609418732" r:id="rId148"/>
              </w:object>
            </w:r>
          </w:p>
          <w:p w:rsidR="002D5FF3" w:rsidRPr="00401A41" w:rsidRDefault="002D5FF3" w:rsidP="00401A41">
            <w:pPr>
              <w:numPr>
                <w:ilvl w:val="0"/>
                <w:numId w:val="63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Если  в  некоторой  десятичной  дроби  перенести  запятую  через  один  знак  влево,  то  она  уменьшится  на  2,25.  Найдите  эту  дробь.</w:t>
            </w:r>
          </w:p>
          <w:p w:rsidR="002D5FF3" w:rsidRPr="00401A41" w:rsidRDefault="002D5FF3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2D5FF3" w:rsidRPr="00401A41" w:rsidRDefault="002D5FF3" w:rsidP="00401A41">
      <w:pPr>
        <w:spacing w:after="0" w:line="240" w:lineRule="auto"/>
        <w:ind w:firstLine="708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876E6D" w:rsidRPr="00401A41" w:rsidRDefault="00876E6D" w:rsidP="00401A41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  <w:r w:rsidRPr="00401A41">
        <w:rPr>
          <w:rFonts w:ascii="Times New Roman" w:hAnsi="Times New Roman" w:cs="Times New Roman"/>
          <w:b/>
          <w:i/>
          <w:color w:val="FF0000"/>
          <w:sz w:val="24"/>
          <w:szCs w:val="24"/>
        </w:rPr>
        <w:t>КОНТРОЛЬНАЯ  РАБОТА  № 11.</w:t>
      </w:r>
      <w:r w:rsidR="00401A41">
        <w:rPr>
          <w:rFonts w:ascii="Times New Roman" w:hAnsi="Times New Roman" w:cs="Times New Roman"/>
          <w:b/>
          <w:i/>
          <w:color w:val="FF0000"/>
          <w:sz w:val="24"/>
          <w:szCs w:val="24"/>
        </w:rPr>
        <w:t xml:space="preserve"> </w:t>
      </w:r>
      <w:r w:rsidRPr="00401A41">
        <w:rPr>
          <w:rFonts w:ascii="Times New Roman" w:hAnsi="Times New Roman" w:cs="Times New Roman"/>
          <w:b/>
          <w:i/>
          <w:color w:val="0000FF"/>
          <w:sz w:val="24"/>
          <w:szCs w:val="24"/>
        </w:rPr>
        <w:t>«ДЕСЯТИЧНЫЕ  ДРОБИ».</w:t>
      </w:r>
    </w:p>
    <w:p w:rsidR="00876E6D" w:rsidRPr="00401A41" w:rsidRDefault="00876E6D" w:rsidP="00401A41">
      <w:pPr>
        <w:spacing w:after="0" w:line="240" w:lineRule="auto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423"/>
        <w:gridCol w:w="5423"/>
      </w:tblGrid>
      <w:tr w:rsidR="00876E6D" w:rsidRPr="00401A41" w:rsidTr="00FD5F37">
        <w:tc>
          <w:tcPr>
            <w:tcW w:w="5423" w:type="dxa"/>
          </w:tcPr>
          <w:p w:rsidR="00876E6D" w:rsidRPr="00401A41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876E6D" w:rsidRPr="00401A41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 а р и а н т  1.                                            К – 11.</w:t>
            </w:r>
          </w:p>
          <w:p w:rsidR="00876E6D" w:rsidRPr="00401A41" w:rsidRDefault="00876E6D" w:rsidP="00401A41">
            <w:pPr>
              <w:numPr>
                <w:ilvl w:val="0"/>
                <w:numId w:val="64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Выполните  действие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876E6D" w:rsidRPr="00401A41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</w:t>
            </w:r>
            <w:r w:rsidRPr="00401A41">
              <w:rPr>
                <w:rFonts w:ascii="Times New Roman" w:hAnsi="Times New Roman" w:cs="Times New Roman"/>
                <w:color w:val="000000"/>
                <w:position w:val="-28"/>
                <w:sz w:val="24"/>
                <w:szCs w:val="24"/>
              </w:rPr>
              <w:object w:dxaOrig="1440" w:dyaOrig="680">
                <v:shape id="_x0000_i1095" type="#_x0000_t75" style="width:1in;height:34.6pt" o:ole="" fillcolor="window">
                  <v:imagedata r:id="rId149" o:title=""/>
                </v:shape>
                <o:OLEObject Type="Embed" ProgID="Equation.3" ShapeID="_x0000_i1095" DrawAspect="Content" ObjectID="_1609418733" r:id="rId150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          </w:t>
            </w:r>
            <w:r w:rsidRPr="00401A41">
              <w:rPr>
                <w:rFonts w:ascii="Times New Roman" w:hAnsi="Times New Roman" w:cs="Times New Roman"/>
                <w:color w:val="000000"/>
                <w:position w:val="-28"/>
                <w:sz w:val="24"/>
                <w:szCs w:val="24"/>
              </w:rPr>
              <w:object w:dxaOrig="1460" w:dyaOrig="680">
                <v:shape id="_x0000_i1096" type="#_x0000_t75" style="width:72.95pt;height:34.6pt" o:ole="" fillcolor="window">
                  <v:imagedata r:id="rId151" o:title=""/>
                </v:shape>
                <o:OLEObject Type="Embed" ProgID="Equation.3" ShapeID="_x0000_i1096" DrawAspect="Content" ObjectID="_1609418734" r:id="rId152"/>
              </w:object>
            </w:r>
          </w:p>
          <w:p w:rsidR="00876E6D" w:rsidRPr="00401A41" w:rsidRDefault="00876E6D" w:rsidP="00401A41">
            <w:pPr>
              <w:numPr>
                <w:ilvl w:val="0"/>
                <w:numId w:val="64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Найдите  значение  выражения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876E6D" w:rsidRPr="00401A41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</w:t>
            </w:r>
            <w:r w:rsidRPr="00401A41">
              <w:rPr>
                <w:rFonts w:ascii="Times New Roman" w:hAnsi="Times New Roman" w:cs="Times New Roman"/>
                <w:color w:val="000000"/>
                <w:position w:val="-10"/>
                <w:sz w:val="24"/>
                <w:szCs w:val="24"/>
              </w:rPr>
              <w:object w:dxaOrig="2400" w:dyaOrig="340">
                <v:shape id="_x0000_i1097" type="#_x0000_t75" style="width:119.7pt;height:16.85pt" o:ole="" fillcolor="window">
                  <v:imagedata r:id="rId153" o:title=""/>
                </v:shape>
                <o:OLEObject Type="Embed" ProgID="Equation.3" ShapeID="_x0000_i1097" DrawAspect="Content" ObjectID="_1609418735" r:id="rId154"/>
              </w:object>
            </w:r>
          </w:p>
          <w:p w:rsidR="00876E6D" w:rsidRPr="00401A41" w:rsidRDefault="00876E6D" w:rsidP="00401A41">
            <w:pPr>
              <w:numPr>
                <w:ilvl w:val="0"/>
                <w:numId w:val="64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  кондитерской  фабрики  отгрузили  20  коробок  мармелада  по  1,3 кг  в  коробке  и  30  коробок  по  1,1 кг  мармелада.  Какова  масса  в  среднем  одной  коробки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876E6D" w:rsidRPr="00401A41" w:rsidRDefault="00876E6D" w:rsidP="00401A41">
            <w:pPr>
              <w:numPr>
                <w:ilvl w:val="0"/>
                <w:numId w:val="64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  одного  улья  одновременно  вылетели  в  противоположные  стороны  две  пчелы.  Через  1,5 ч  между  ними  было  6,3 км.  Одна  пчела  летела  со  скоростью  21,6 км/ч.  Найдите  скорость  полета  другой  пчелы.</w:t>
            </w:r>
          </w:p>
          <w:p w:rsidR="00876E6D" w:rsidRPr="00401A41" w:rsidRDefault="00876E6D" w:rsidP="00401A41">
            <w:pPr>
              <w:numPr>
                <w:ilvl w:val="0"/>
                <w:numId w:val="64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Как  изменится  число,  если  его  умножить  на  0,5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Приведите  примеры.</w:t>
            </w:r>
          </w:p>
          <w:p w:rsidR="00876E6D" w:rsidRPr="00401A41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423" w:type="dxa"/>
          </w:tcPr>
          <w:p w:rsidR="00876E6D" w:rsidRPr="00401A41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876E6D" w:rsidRPr="00401A41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 а р и а н т  2.                                              К – 11.</w:t>
            </w:r>
          </w:p>
          <w:p w:rsidR="00876E6D" w:rsidRPr="00401A41" w:rsidRDefault="00876E6D" w:rsidP="00401A41">
            <w:pPr>
              <w:numPr>
                <w:ilvl w:val="0"/>
                <w:numId w:val="65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Выполните  действия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876E6D" w:rsidRPr="00401A41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</w:t>
            </w:r>
            <w:r w:rsidRPr="00401A41">
              <w:rPr>
                <w:rFonts w:ascii="Times New Roman" w:hAnsi="Times New Roman" w:cs="Times New Roman"/>
                <w:color w:val="000000"/>
                <w:position w:val="-28"/>
                <w:sz w:val="24"/>
                <w:szCs w:val="24"/>
              </w:rPr>
              <w:object w:dxaOrig="1420" w:dyaOrig="680">
                <v:shape id="_x0000_i1098" type="#_x0000_t75" style="width:71.05pt;height:34.6pt" o:ole="" fillcolor="window">
                  <v:imagedata r:id="rId155" o:title=""/>
                </v:shape>
                <o:OLEObject Type="Embed" ProgID="Equation.3" ShapeID="_x0000_i1098" DrawAspect="Content" ObjectID="_1609418736" r:id="rId156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            </w:t>
            </w:r>
            <w:r w:rsidRPr="00401A41">
              <w:rPr>
                <w:rFonts w:ascii="Times New Roman" w:hAnsi="Times New Roman" w:cs="Times New Roman"/>
                <w:color w:val="000000"/>
                <w:position w:val="-28"/>
                <w:sz w:val="24"/>
                <w:szCs w:val="24"/>
              </w:rPr>
              <w:object w:dxaOrig="1560" w:dyaOrig="680">
                <v:shape id="_x0000_i1099" type="#_x0000_t75" style="width:77.6pt;height:34.6pt" o:ole="" fillcolor="window">
                  <v:imagedata r:id="rId157" o:title=""/>
                </v:shape>
                <o:OLEObject Type="Embed" ProgID="Equation.3" ShapeID="_x0000_i1099" DrawAspect="Content" ObjectID="_1609418737" r:id="rId158"/>
              </w:object>
            </w:r>
          </w:p>
          <w:p w:rsidR="00876E6D" w:rsidRPr="00401A41" w:rsidRDefault="00876E6D" w:rsidP="00401A41">
            <w:pPr>
              <w:numPr>
                <w:ilvl w:val="0"/>
                <w:numId w:val="65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Найдите  значение  выражения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876E6D" w:rsidRPr="00401A41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</w:t>
            </w:r>
            <w:r w:rsidRPr="00401A41">
              <w:rPr>
                <w:rFonts w:ascii="Times New Roman" w:hAnsi="Times New Roman" w:cs="Times New Roman"/>
                <w:color w:val="000000"/>
                <w:position w:val="-10"/>
                <w:sz w:val="24"/>
                <w:szCs w:val="24"/>
              </w:rPr>
              <w:object w:dxaOrig="2439" w:dyaOrig="340">
                <v:shape id="_x0000_i1100" type="#_x0000_t75" style="width:122.5pt;height:16.85pt" o:ole="" fillcolor="window">
                  <v:imagedata r:id="rId159" o:title=""/>
                </v:shape>
                <o:OLEObject Type="Embed" ProgID="Equation.3" ShapeID="_x0000_i1100" DrawAspect="Content" ObjectID="_1609418738" r:id="rId160"/>
              </w:object>
            </w:r>
          </w:p>
          <w:p w:rsidR="00876E6D" w:rsidRPr="00401A41" w:rsidRDefault="00876E6D" w:rsidP="00401A41">
            <w:pPr>
              <w:numPr>
                <w:ilvl w:val="0"/>
                <w:numId w:val="65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  магазин  привезли  10  ящиков  яблок  по   3,6 кг  в  каждом  и  40  ящиков  по  3,2  кг  в  ящике.  Сколько  в  среднем  килограммов  яблок  в  одном  ящике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876E6D" w:rsidRPr="00401A41" w:rsidRDefault="00876E6D" w:rsidP="00401A41">
            <w:pPr>
              <w:numPr>
                <w:ilvl w:val="0"/>
                <w:numId w:val="65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Из  одного  гнезда  одновременно  вылетели  в  противоположные  стороны  две  вороны.  Через  0,12 ч  между  ними  было  7,8 км.  Скорость  одной  вороны  32,8 км/ч.  Найдите  скорость  полета  второй  вороны.</w:t>
            </w:r>
          </w:p>
          <w:p w:rsidR="00876E6D" w:rsidRPr="00401A41" w:rsidRDefault="00876E6D" w:rsidP="00401A41">
            <w:pPr>
              <w:numPr>
                <w:ilvl w:val="0"/>
                <w:numId w:val="65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Как  изменится  число,  если  его разделить  на  0,25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Приведите  примеры.</w:t>
            </w:r>
          </w:p>
        </w:tc>
      </w:tr>
    </w:tbl>
    <w:p w:rsidR="00401A41" w:rsidRDefault="00401A41" w:rsidP="00401A41">
      <w:pPr>
        <w:tabs>
          <w:tab w:val="left" w:pos="0"/>
        </w:tabs>
        <w:spacing w:after="0" w:line="240" w:lineRule="auto"/>
        <w:ind w:left="284" w:hanging="284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tabs>
          <w:tab w:val="left" w:pos="0"/>
        </w:tabs>
        <w:spacing w:after="0" w:line="240" w:lineRule="auto"/>
        <w:ind w:left="284" w:hanging="284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tabs>
          <w:tab w:val="left" w:pos="0"/>
        </w:tabs>
        <w:spacing w:after="0" w:line="240" w:lineRule="auto"/>
        <w:ind w:left="284" w:hanging="284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tabs>
          <w:tab w:val="left" w:pos="0"/>
        </w:tabs>
        <w:spacing w:after="0" w:line="240" w:lineRule="auto"/>
        <w:ind w:left="284" w:hanging="284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tabs>
          <w:tab w:val="left" w:pos="0"/>
        </w:tabs>
        <w:spacing w:after="0" w:line="240" w:lineRule="auto"/>
        <w:ind w:left="284" w:hanging="284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tabs>
          <w:tab w:val="left" w:pos="0"/>
        </w:tabs>
        <w:spacing w:after="0" w:line="240" w:lineRule="auto"/>
        <w:ind w:left="284" w:hanging="284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tabs>
          <w:tab w:val="left" w:pos="0"/>
        </w:tabs>
        <w:spacing w:after="0" w:line="240" w:lineRule="auto"/>
        <w:ind w:left="284" w:hanging="284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tabs>
          <w:tab w:val="left" w:pos="0"/>
        </w:tabs>
        <w:spacing w:after="0" w:line="240" w:lineRule="auto"/>
        <w:ind w:left="284" w:hanging="284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tabs>
          <w:tab w:val="left" w:pos="0"/>
        </w:tabs>
        <w:spacing w:after="0" w:line="240" w:lineRule="auto"/>
        <w:ind w:left="284" w:hanging="284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tabs>
          <w:tab w:val="left" w:pos="0"/>
        </w:tabs>
        <w:spacing w:after="0" w:line="240" w:lineRule="auto"/>
        <w:ind w:left="284" w:hanging="284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tabs>
          <w:tab w:val="left" w:pos="0"/>
        </w:tabs>
        <w:spacing w:after="0" w:line="240" w:lineRule="auto"/>
        <w:ind w:left="284" w:hanging="284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tabs>
          <w:tab w:val="left" w:pos="0"/>
        </w:tabs>
        <w:spacing w:after="0" w:line="240" w:lineRule="auto"/>
        <w:ind w:left="284" w:hanging="284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876E6D" w:rsidRPr="00401A41" w:rsidRDefault="00876E6D" w:rsidP="006129A0">
      <w:pPr>
        <w:tabs>
          <w:tab w:val="left" w:pos="0"/>
        </w:tabs>
        <w:spacing w:after="0" w:line="240" w:lineRule="auto"/>
        <w:ind w:left="284" w:hanging="284"/>
        <w:rPr>
          <w:rFonts w:ascii="Times New Roman" w:hAnsi="Times New Roman" w:cs="Times New Roman"/>
          <w:b/>
          <w:i/>
          <w:color w:val="0000FF"/>
          <w:sz w:val="24"/>
          <w:szCs w:val="24"/>
        </w:rPr>
      </w:pPr>
      <w:r w:rsidRPr="00401A41">
        <w:rPr>
          <w:rFonts w:ascii="Times New Roman" w:hAnsi="Times New Roman" w:cs="Times New Roman"/>
          <w:b/>
          <w:i/>
          <w:color w:val="FF0000"/>
          <w:sz w:val="24"/>
          <w:szCs w:val="24"/>
        </w:rPr>
        <w:t xml:space="preserve">КОНТРОЛЬНАЯ  РАБОТА  № 12.   </w:t>
      </w:r>
      <w:r w:rsidRPr="00401A41">
        <w:rPr>
          <w:rFonts w:ascii="Times New Roman" w:hAnsi="Times New Roman" w:cs="Times New Roman"/>
          <w:b/>
          <w:i/>
          <w:color w:val="0000FF"/>
          <w:sz w:val="24"/>
          <w:szCs w:val="24"/>
        </w:rPr>
        <w:t>«ПРОЦЕНТЫ».</w:t>
      </w:r>
    </w:p>
    <w:p w:rsidR="00876E6D" w:rsidRPr="00401A41" w:rsidRDefault="00876E6D" w:rsidP="00401A41">
      <w:pPr>
        <w:tabs>
          <w:tab w:val="left" w:pos="0"/>
        </w:tabs>
        <w:spacing w:after="0" w:line="240" w:lineRule="auto"/>
        <w:ind w:left="284" w:hanging="284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423"/>
        <w:gridCol w:w="5423"/>
      </w:tblGrid>
      <w:tr w:rsidR="00876E6D" w:rsidRPr="006129A0" w:rsidTr="00FD5F37">
        <w:tc>
          <w:tcPr>
            <w:tcW w:w="5423" w:type="dxa"/>
          </w:tcPr>
          <w:p w:rsidR="00876E6D" w:rsidRPr="006129A0" w:rsidRDefault="00876E6D" w:rsidP="00401A41">
            <w:pPr>
              <w:tabs>
                <w:tab w:val="left" w:pos="0"/>
              </w:tabs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876E6D" w:rsidRPr="006129A0" w:rsidRDefault="00876E6D" w:rsidP="00401A41">
            <w:pPr>
              <w:tabs>
                <w:tab w:val="left" w:pos="0"/>
              </w:tabs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 а р и а н т  1.                                             К – 12.</w:t>
            </w:r>
          </w:p>
          <w:p w:rsidR="00876E6D" w:rsidRPr="006129A0" w:rsidRDefault="00876E6D" w:rsidP="00401A41">
            <w:pPr>
              <w:numPr>
                <w:ilvl w:val="0"/>
                <w:numId w:val="66"/>
              </w:numPr>
              <w:tabs>
                <w:tab w:val="left" w:pos="0"/>
              </w:tabs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  ящике  </w:t>
            </w:r>
            <w:smartTag w:uri="urn:schemas-microsoft-com:office:smarttags" w:element="metricconverter">
              <w:smartTagPr>
                <w:attr w:name="ProductID" w:val="120 кг"/>
              </w:smartTagPr>
              <w:r w:rsidRPr="006129A0">
                <w:rPr>
                  <w:rFonts w:ascii="Times New Roman" w:hAnsi="Times New Roman" w:cs="Times New Roman"/>
                  <w:color w:val="000000"/>
                  <w:sz w:val="24"/>
                  <w:szCs w:val="24"/>
                </w:rPr>
                <w:t>120 кг</w:t>
              </w:r>
            </w:smartTag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пшена.  После  того  как  из  ящика  наполнили  мешок  пшеном,  в  ящике  осталось  65%  всего  пшена.  Сколько  килограммов  пшена  вошло  в  мешок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876E6D" w:rsidRPr="006129A0" w:rsidRDefault="00876E6D" w:rsidP="00401A41">
            <w:pPr>
              <w:numPr>
                <w:ilvl w:val="0"/>
                <w:numId w:val="66"/>
              </w:numPr>
              <w:tabs>
                <w:tab w:val="left" w:pos="0"/>
              </w:tabs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  роще  700  берез  и  300  сосен.  Сколько  процентов  всех  деревьев  составляют  сосны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876E6D" w:rsidRPr="006129A0" w:rsidRDefault="00876E6D" w:rsidP="00401A41">
            <w:pPr>
              <w:numPr>
                <w:ilvl w:val="0"/>
                <w:numId w:val="66"/>
              </w:numPr>
              <w:tabs>
                <w:tab w:val="left" w:pos="0"/>
              </w:tabs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Решите  уравнение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</w:t>
            </w:r>
            <w:r w:rsidRPr="006129A0">
              <w:rPr>
                <w:rFonts w:ascii="Times New Roman" w:hAnsi="Times New Roman" w:cs="Times New Roman"/>
                <w:color w:val="000000"/>
                <w:position w:val="-10"/>
                <w:sz w:val="24"/>
                <w:szCs w:val="24"/>
              </w:rPr>
              <w:object w:dxaOrig="1939" w:dyaOrig="320">
                <v:shape id="_x0000_i1101" type="#_x0000_t75" style="width:97.25pt;height:15.9pt" o:ole="" fillcolor="window">
                  <v:imagedata r:id="rId161" o:title=""/>
                </v:shape>
                <o:OLEObject Type="Embed" ProgID="Equation.3" ShapeID="_x0000_i1101" DrawAspect="Content" ObjectID="_1609418739" r:id="rId162"/>
              </w:objec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876E6D" w:rsidRPr="006129A0" w:rsidRDefault="00876E6D" w:rsidP="00401A41">
            <w:pPr>
              <w:numPr>
                <w:ilvl w:val="0"/>
                <w:numId w:val="66"/>
              </w:numPr>
              <w:tabs>
                <w:tab w:val="left" w:pos="0"/>
              </w:tabs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Найдите  значение  выражения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</w:t>
            </w:r>
            <w:r w:rsidRPr="006129A0">
              <w:rPr>
                <w:rFonts w:ascii="Times New Roman" w:hAnsi="Times New Roman" w:cs="Times New Roman"/>
                <w:color w:val="000000"/>
                <w:position w:val="-10"/>
                <w:sz w:val="24"/>
                <w:szCs w:val="24"/>
              </w:rPr>
              <w:object w:dxaOrig="3100" w:dyaOrig="340">
                <v:shape id="_x0000_i1102" type="#_x0000_t75" style="width:154.3pt;height:16.85pt" o:ole="" fillcolor="window">
                  <v:imagedata r:id="rId163" o:title=""/>
                </v:shape>
                <o:OLEObject Type="Embed" ProgID="Equation.3" ShapeID="_x0000_i1102" DrawAspect="Content" ObjectID="_1609418740" r:id="rId164"/>
              </w:object>
            </w:r>
          </w:p>
          <w:p w:rsidR="00876E6D" w:rsidRPr="006129A0" w:rsidRDefault="00876E6D" w:rsidP="00401A41">
            <w:pPr>
              <w:numPr>
                <w:ilvl w:val="0"/>
                <w:numId w:val="66"/>
              </w:numPr>
              <w:tabs>
                <w:tab w:val="left" w:pos="0"/>
              </w:tabs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  пакете  лежали  сливы.  Сначала  из  него  взяли  50%  слив,  а затем  50%  остатка.  После  этого  в  пакете  осталось  9  слив.  Сколько  слив  было  в  пакете  первоначально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876E6D" w:rsidRPr="006129A0" w:rsidRDefault="00876E6D" w:rsidP="00401A41">
            <w:pPr>
              <w:tabs>
                <w:tab w:val="left" w:pos="0"/>
              </w:tabs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423" w:type="dxa"/>
          </w:tcPr>
          <w:p w:rsidR="00876E6D" w:rsidRPr="006129A0" w:rsidRDefault="00876E6D" w:rsidP="00401A41">
            <w:pPr>
              <w:tabs>
                <w:tab w:val="left" w:pos="0"/>
              </w:tabs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876E6D" w:rsidRPr="006129A0" w:rsidRDefault="00876E6D" w:rsidP="00401A41">
            <w:pPr>
              <w:tabs>
                <w:tab w:val="left" w:pos="0"/>
              </w:tabs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 а р и а н т  2.                                            К – 12.</w:t>
            </w:r>
          </w:p>
          <w:p w:rsidR="00876E6D" w:rsidRPr="006129A0" w:rsidRDefault="00876E6D" w:rsidP="00401A41">
            <w:pPr>
              <w:numPr>
                <w:ilvl w:val="0"/>
                <w:numId w:val="67"/>
              </w:numPr>
              <w:tabs>
                <w:tab w:val="left" w:pos="0"/>
              </w:tabs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Надоили  </w:t>
            </w:r>
            <w:smartTag w:uri="urn:schemas-microsoft-com:office:smarttags" w:element="metricconverter">
              <w:smartTagPr>
                <w:attr w:name="ProductID" w:val="150 л"/>
              </w:smartTagPr>
              <w:r w:rsidRPr="006129A0">
                <w:rPr>
                  <w:rFonts w:ascii="Times New Roman" w:hAnsi="Times New Roman" w:cs="Times New Roman"/>
                  <w:color w:val="000000"/>
                  <w:sz w:val="24"/>
                  <w:szCs w:val="24"/>
                </w:rPr>
                <w:t>150 л</w:t>
              </w:r>
            </w:smartTag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молока.  После  того  как  отправили  молоко  в  детский  сад,  осталось  80%  имевшегося  молока.  Сколько  литров  молока  отправили  в  детский  сад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876E6D" w:rsidRPr="006129A0" w:rsidRDefault="00876E6D" w:rsidP="00401A41">
            <w:pPr>
              <w:numPr>
                <w:ilvl w:val="0"/>
                <w:numId w:val="67"/>
              </w:numPr>
              <w:tabs>
                <w:tab w:val="left" w:pos="0"/>
              </w:tabs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Смешали  </w:t>
            </w:r>
            <w:smartTag w:uri="urn:schemas-microsoft-com:office:smarttags" w:element="metricconverter">
              <w:smartTagPr>
                <w:attr w:name="ProductID" w:val="4 кг"/>
              </w:smartTagPr>
              <w:r w:rsidRPr="006129A0">
                <w:rPr>
                  <w:rFonts w:ascii="Times New Roman" w:hAnsi="Times New Roman" w:cs="Times New Roman"/>
                  <w:color w:val="000000"/>
                  <w:sz w:val="24"/>
                  <w:szCs w:val="24"/>
                </w:rPr>
                <w:t>4 кг</w:t>
              </w:r>
            </w:smartTag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сушеных  яблок  и  </w:t>
            </w:r>
            <w:smartTag w:uri="urn:schemas-microsoft-com:office:smarttags" w:element="metricconverter">
              <w:smartTagPr>
                <w:attr w:name="ProductID" w:val="6 кг"/>
              </w:smartTagPr>
              <w:r w:rsidRPr="006129A0">
                <w:rPr>
                  <w:rFonts w:ascii="Times New Roman" w:hAnsi="Times New Roman" w:cs="Times New Roman"/>
                  <w:color w:val="000000"/>
                  <w:sz w:val="24"/>
                  <w:szCs w:val="24"/>
                </w:rPr>
                <w:t>6 кг</w:t>
              </w:r>
            </w:smartTag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сушеных  груш.  Сколько  процентов  полученной  смеси  составляют  яблоки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876E6D" w:rsidRPr="006129A0" w:rsidRDefault="00876E6D" w:rsidP="00401A41">
            <w:pPr>
              <w:numPr>
                <w:ilvl w:val="0"/>
                <w:numId w:val="67"/>
              </w:numPr>
              <w:tabs>
                <w:tab w:val="left" w:pos="0"/>
              </w:tabs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Решите  уравнение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</w:t>
            </w:r>
            <w:r w:rsidRPr="006129A0">
              <w:rPr>
                <w:rFonts w:ascii="Times New Roman" w:hAnsi="Times New Roman" w:cs="Times New Roman"/>
                <w:color w:val="000000"/>
                <w:position w:val="-10"/>
                <w:sz w:val="24"/>
                <w:szCs w:val="24"/>
              </w:rPr>
              <w:object w:dxaOrig="2020" w:dyaOrig="320">
                <v:shape id="_x0000_i1103" type="#_x0000_t75" style="width:101pt;height:15.9pt" o:ole="" fillcolor="window">
                  <v:imagedata r:id="rId165" o:title=""/>
                </v:shape>
                <o:OLEObject Type="Embed" ProgID="Equation.3" ShapeID="_x0000_i1103" DrawAspect="Content" ObjectID="_1609418741" r:id="rId166"/>
              </w:object>
            </w:r>
          </w:p>
          <w:p w:rsidR="00876E6D" w:rsidRPr="006129A0" w:rsidRDefault="00876E6D" w:rsidP="00401A41">
            <w:pPr>
              <w:numPr>
                <w:ilvl w:val="0"/>
                <w:numId w:val="67"/>
              </w:numPr>
              <w:tabs>
                <w:tab w:val="left" w:pos="0"/>
              </w:tabs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Найдите  значение  выражения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</w:t>
            </w:r>
            <w:r w:rsidRPr="006129A0">
              <w:rPr>
                <w:rFonts w:ascii="Times New Roman" w:hAnsi="Times New Roman" w:cs="Times New Roman"/>
                <w:color w:val="000000"/>
                <w:position w:val="-10"/>
                <w:sz w:val="24"/>
                <w:szCs w:val="24"/>
              </w:rPr>
              <w:object w:dxaOrig="2900" w:dyaOrig="340">
                <v:shape id="_x0000_i1104" type="#_x0000_t75" style="width:144.95pt;height:16.85pt" o:ole="" fillcolor="window">
                  <v:imagedata r:id="rId167" o:title=""/>
                </v:shape>
                <o:OLEObject Type="Embed" ProgID="Equation.3" ShapeID="_x0000_i1104" DrawAspect="Content" ObjectID="_1609418742" r:id="rId168"/>
              </w:object>
            </w:r>
          </w:p>
          <w:p w:rsidR="00876E6D" w:rsidRPr="006129A0" w:rsidRDefault="00876E6D" w:rsidP="00401A41">
            <w:pPr>
              <w:numPr>
                <w:ilvl w:val="0"/>
                <w:numId w:val="67"/>
              </w:numPr>
              <w:tabs>
                <w:tab w:val="left" w:pos="0"/>
              </w:tabs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  коробке  были  карандаши.  Сначала  из  коробки  взяли  50%  карандашей,  а  затем  40%  остатка.  После  этого  в  коробке  осталось  3  карандаша.  Сколько  карандашей  было  в  коробке  первоначально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876E6D" w:rsidRPr="006129A0" w:rsidRDefault="00876E6D" w:rsidP="00401A41">
            <w:pPr>
              <w:tabs>
                <w:tab w:val="left" w:pos="0"/>
              </w:tabs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6129A0" w:rsidRDefault="006129A0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6129A0" w:rsidRDefault="006129A0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6129A0" w:rsidRDefault="006129A0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6129A0" w:rsidRDefault="006129A0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6129A0" w:rsidRDefault="006129A0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6129A0" w:rsidRDefault="006129A0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6129A0" w:rsidRDefault="006129A0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6129A0" w:rsidRDefault="006129A0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6129A0" w:rsidRDefault="006129A0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6129A0" w:rsidRDefault="006129A0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6129A0" w:rsidRDefault="006129A0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6129A0" w:rsidRDefault="006129A0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6129A0" w:rsidRDefault="006129A0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6129A0" w:rsidRDefault="006129A0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876E6D" w:rsidRPr="00401A41" w:rsidRDefault="00876E6D" w:rsidP="006129A0">
      <w:pPr>
        <w:spacing w:after="0" w:line="240" w:lineRule="auto"/>
        <w:rPr>
          <w:rFonts w:ascii="Times New Roman" w:hAnsi="Times New Roman" w:cs="Times New Roman"/>
          <w:b/>
          <w:i/>
          <w:color w:val="0000FF"/>
          <w:sz w:val="24"/>
          <w:szCs w:val="24"/>
        </w:rPr>
      </w:pPr>
      <w:r w:rsidRPr="00401A41">
        <w:rPr>
          <w:rFonts w:ascii="Times New Roman" w:hAnsi="Times New Roman" w:cs="Times New Roman"/>
          <w:b/>
          <w:i/>
          <w:color w:val="FF0000"/>
          <w:sz w:val="24"/>
          <w:szCs w:val="24"/>
        </w:rPr>
        <w:t xml:space="preserve">КОНТРОЛЬНАЯ  РАБОТА  № 13.  </w:t>
      </w:r>
      <w:r w:rsidRPr="00401A41">
        <w:rPr>
          <w:rFonts w:ascii="Times New Roman" w:hAnsi="Times New Roman" w:cs="Times New Roman"/>
          <w:b/>
          <w:i/>
          <w:color w:val="0000FF"/>
          <w:sz w:val="24"/>
          <w:szCs w:val="24"/>
        </w:rPr>
        <w:t>«ИНСТРУМЕНТЫ  ДЛЯ  ИЗМЕРЕНИЙ  И  ВЫЧИСЛЕНИЙ».</w:t>
      </w:r>
    </w:p>
    <w:p w:rsidR="00876E6D" w:rsidRPr="00401A41" w:rsidRDefault="00876E6D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423"/>
        <w:gridCol w:w="5423"/>
      </w:tblGrid>
      <w:tr w:rsidR="00876E6D" w:rsidRPr="006129A0" w:rsidTr="00FD5F37">
        <w:tc>
          <w:tcPr>
            <w:tcW w:w="5423" w:type="dxa"/>
          </w:tcPr>
          <w:p w:rsidR="00876E6D" w:rsidRPr="006129A0" w:rsidRDefault="00937398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0" allowOverlap="1">
                      <wp:simplePos x="0" y="0"/>
                      <wp:positionH relativeFrom="column">
                        <wp:posOffset>4761865</wp:posOffset>
                      </wp:positionH>
                      <wp:positionV relativeFrom="paragraph">
                        <wp:posOffset>1120140</wp:posOffset>
                      </wp:positionV>
                      <wp:extent cx="1828800" cy="548640"/>
                      <wp:effectExtent l="8890" t="5715" r="10160" b="7620"/>
                      <wp:wrapNone/>
                      <wp:docPr id="19" name="Line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828800" cy="54864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4" o:spid="_x0000_s1026" style="position:absolute;flip:y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4.95pt,88.2pt" to="518.95pt,13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" o:allowincell="f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0" allowOverlap="1">
                      <wp:simplePos x="0" y="0"/>
                      <wp:positionH relativeFrom="column">
                        <wp:posOffset>3938905</wp:posOffset>
                      </wp:positionH>
                      <wp:positionV relativeFrom="paragraph">
                        <wp:posOffset>937260</wp:posOffset>
                      </wp:positionV>
                      <wp:extent cx="822960" cy="731520"/>
                      <wp:effectExtent l="5080" t="13335" r="10160" b="7620"/>
                      <wp:wrapNone/>
                      <wp:docPr id="18" name="Line 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822960" cy="73152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3" o:spid="_x0000_s1026" style="position:absolute;flip:x 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10.15pt,73.8pt" to="374.95pt,13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" o:allowincell="f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0" allowOverlap="1">
                      <wp:simplePos x="0" y="0"/>
                      <wp:positionH relativeFrom="column">
                        <wp:posOffset>4761865</wp:posOffset>
                      </wp:positionH>
                      <wp:positionV relativeFrom="paragraph">
                        <wp:posOffset>1668780</wp:posOffset>
                      </wp:positionV>
                      <wp:extent cx="1463040" cy="0"/>
                      <wp:effectExtent l="8890" t="11430" r="13970" b="7620"/>
                      <wp:wrapNone/>
                      <wp:docPr id="16" name="Line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46304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2" o:spid="_x0000_s1026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4.95pt,131.4pt" to="490.15pt,13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" o:allowincell="f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0" allowOverlap="1">
                      <wp:simplePos x="0" y="0"/>
                      <wp:positionH relativeFrom="column">
                        <wp:posOffset>4578985</wp:posOffset>
                      </wp:positionH>
                      <wp:positionV relativeFrom="paragraph">
                        <wp:posOffset>1577340</wp:posOffset>
                      </wp:positionV>
                      <wp:extent cx="0" cy="0"/>
                      <wp:effectExtent l="6985" t="5715" r="12065" b="13335"/>
                      <wp:wrapNone/>
                      <wp:docPr id="15" name="Line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1" o:spid="_x0000_s1026" style="position:absolute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0.55pt,124.2pt" to="360.55pt,12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" o:allowincell="f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0" allowOverlap="1">
                      <wp:simplePos x="0" y="0"/>
                      <wp:positionH relativeFrom="column">
                        <wp:posOffset>738505</wp:posOffset>
                      </wp:positionH>
                      <wp:positionV relativeFrom="paragraph">
                        <wp:posOffset>1211580</wp:posOffset>
                      </wp:positionV>
                      <wp:extent cx="640080" cy="548640"/>
                      <wp:effectExtent l="5080" t="11430" r="12065" b="11430"/>
                      <wp:wrapNone/>
                      <wp:docPr id="14" name="Line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40080" cy="54864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0" o:spid="_x0000_s1026" style="position:absolute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8.15pt,95.4pt" to="108.55pt,13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" o:allowincell="f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0" allowOverlap="1">
                      <wp:simplePos x="0" y="0"/>
                      <wp:positionH relativeFrom="column">
                        <wp:posOffset>738505</wp:posOffset>
                      </wp:positionH>
                      <wp:positionV relativeFrom="paragraph">
                        <wp:posOffset>1211580</wp:posOffset>
                      </wp:positionV>
                      <wp:extent cx="2194560" cy="0"/>
                      <wp:effectExtent l="5080" t="11430" r="10160" b="7620"/>
                      <wp:wrapNone/>
                      <wp:docPr id="12" name="Line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19456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9" o:spid="_x0000_s1026" style="position:absolute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8.15pt,95.4pt" to="230.95pt,9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" o:allowincell="f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0" allowOverlap="1">
                      <wp:simplePos x="0" y="0"/>
                      <wp:positionH relativeFrom="column">
                        <wp:posOffset>738505</wp:posOffset>
                      </wp:positionH>
                      <wp:positionV relativeFrom="paragraph">
                        <wp:posOffset>754380</wp:posOffset>
                      </wp:positionV>
                      <wp:extent cx="1554480" cy="457200"/>
                      <wp:effectExtent l="5080" t="11430" r="12065" b="7620"/>
                      <wp:wrapNone/>
                      <wp:docPr id="11" name="Line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554480" cy="4572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" o:spid="_x0000_s1026" style="position:absolute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8.15pt,59.4pt" to="180.55pt,9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" o:allowincell="f"/>
                  </w:pict>
                </mc:Fallback>
              </mc:AlternateContent>
            </w:r>
          </w:p>
          <w:p w:rsidR="00876E6D" w:rsidRPr="006129A0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 а р и а н т  1.                                           К – 13.</w:t>
            </w:r>
          </w:p>
          <w:p w:rsidR="00876E6D" w:rsidRPr="006129A0" w:rsidRDefault="00876E6D" w:rsidP="00401A41">
            <w:pPr>
              <w:numPr>
                <w:ilvl w:val="0"/>
                <w:numId w:val="68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Измерьте  углы  АВХ  и  АВМ,  изображенные  на  рисунке.  Вычислите  градусную  меру  угла  МВХ.                                              А</w:t>
            </w:r>
          </w:p>
          <w:p w:rsidR="00876E6D" w:rsidRPr="006129A0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876E6D" w:rsidRPr="006129A0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876E6D" w:rsidRPr="006129A0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         В                                                      Х</w:t>
            </w:r>
          </w:p>
          <w:p w:rsidR="00876E6D" w:rsidRPr="006129A0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876E6D" w:rsidRPr="006129A0" w:rsidRDefault="00876E6D" w:rsidP="00401A41">
            <w:pPr>
              <w:pStyle w:val="1"/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М</w:t>
            </w:r>
          </w:p>
          <w:p w:rsidR="00876E6D" w:rsidRPr="006129A0" w:rsidRDefault="00876E6D" w:rsidP="00401A41">
            <w:pPr>
              <w:numPr>
                <w:ilvl w:val="0"/>
                <w:numId w:val="68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Постройте  углы  СО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D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 М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D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К  и  АВЕ,  если  </w:t>
            </w:r>
            <w:r w:rsidRPr="006129A0">
              <w:rPr>
                <w:rFonts w:ascii="Times New Roman" w:hAnsi="Times New Roman" w:cs="Times New Roman"/>
                <w:color w:val="000000"/>
                <w:position w:val="-6"/>
                <w:sz w:val="24"/>
                <w:szCs w:val="24"/>
              </w:rPr>
              <w:object w:dxaOrig="1340" w:dyaOrig="320">
                <v:shape id="_x0000_i1105" type="#_x0000_t75" style="width:66.4pt;height:15.9pt" o:ole="" fillcolor="window">
                  <v:imagedata r:id="rId169" o:title=""/>
                </v:shape>
                <o:OLEObject Type="Embed" ProgID="Equation.3" ShapeID="_x0000_i1105" DrawAspect="Content" ObjectID="_1609418743" r:id="rId170"/>
              </w:objec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  </w:t>
            </w:r>
            <w:r w:rsidRPr="006129A0">
              <w:rPr>
                <w:rFonts w:ascii="Times New Roman" w:hAnsi="Times New Roman" w:cs="Times New Roman"/>
                <w:color w:val="000000"/>
                <w:position w:val="-6"/>
                <w:sz w:val="24"/>
                <w:szCs w:val="24"/>
              </w:rPr>
              <w:object w:dxaOrig="1400" w:dyaOrig="320">
                <v:shape id="_x0000_i1106" type="#_x0000_t75" style="width:70.15pt;height:15.9pt" o:ole="" fillcolor="window">
                  <v:imagedata r:id="rId171" o:title=""/>
                </v:shape>
                <o:OLEObject Type="Embed" ProgID="Equation.3" ShapeID="_x0000_i1106" DrawAspect="Content" ObjectID="_1609418744" r:id="rId172"/>
              </w:objec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и  </w:t>
            </w:r>
            <w:r w:rsidRPr="006129A0">
              <w:rPr>
                <w:rFonts w:ascii="Times New Roman" w:hAnsi="Times New Roman" w:cs="Times New Roman"/>
                <w:color w:val="000000"/>
                <w:position w:val="-6"/>
                <w:sz w:val="24"/>
                <w:szCs w:val="24"/>
              </w:rPr>
              <w:object w:dxaOrig="1380" w:dyaOrig="320">
                <v:shape id="_x0000_i1107" type="#_x0000_t75" style="width:69.2pt;height:15.9pt" o:ole="" fillcolor="window">
                  <v:imagedata r:id="rId173" o:title=""/>
                </v:shape>
                <o:OLEObject Type="Embed" ProgID="Equation.3" ShapeID="_x0000_i1107" DrawAspect="Content" ObjectID="_1609418745" r:id="rId174"/>
              </w:objec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876E6D" w:rsidRPr="006129A0" w:rsidRDefault="00876E6D" w:rsidP="00401A41">
            <w:pPr>
              <w:numPr>
                <w:ilvl w:val="0"/>
                <w:numId w:val="68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Луч  СЕ  делит  прямой  угол  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D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СМ  на  два  угла  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D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СЕ  и  ЕСМ.  Найдите  градусную  меру  этих  углов,  если  угол  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D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СЕ  составляет  </w:t>
            </w:r>
            <w:r w:rsidRPr="006129A0">
              <w:rPr>
                <w:rFonts w:ascii="Times New Roman" w:hAnsi="Times New Roman" w:cs="Times New Roman"/>
                <w:color w:val="000000"/>
                <w:position w:val="-24"/>
                <w:sz w:val="24"/>
                <w:szCs w:val="24"/>
              </w:rPr>
              <w:object w:dxaOrig="240" w:dyaOrig="620">
                <v:shape id="_x0000_i1108" type="#_x0000_t75" style="width:12.15pt;height:30.85pt" o:ole="" fillcolor="window">
                  <v:imagedata r:id="rId175" o:title=""/>
                </v:shape>
                <o:OLEObject Type="Embed" ProgID="Equation.3" ShapeID="_x0000_i1108" DrawAspect="Content" ObjectID="_1609418746" r:id="rId176"/>
              </w:objec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угла  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D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СМ.</w:t>
            </w:r>
          </w:p>
          <w:p w:rsidR="00876E6D" w:rsidRPr="006129A0" w:rsidRDefault="00876E6D" w:rsidP="00401A41">
            <w:pPr>
              <w:numPr>
                <w:ilvl w:val="0"/>
                <w:numId w:val="68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Луч  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N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  делит  развернутый  угол  А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N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  на  два  угла  А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N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  и  К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N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В.  Найдите  градусную  меру  этих  углов,  если  угол  А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N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  больше  угла  К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N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  в  1,4  раза.</w:t>
            </w:r>
          </w:p>
          <w:p w:rsidR="00876E6D" w:rsidRPr="006129A0" w:rsidRDefault="00876E6D" w:rsidP="00401A41">
            <w:pPr>
              <w:numPr>
                <w:ilvl w:val="0"/>
                <w:numId w:val="68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Два  угла  САВ  и  КАВ  имеют  общую  сторону  АВ.  Какую  градусную  меру  может  иметь  угол  САК,  если  </w:t>
            </w:r>
            <w:r w:rsidRPr="006129A0">
              <w:rPr>
                <w:rFonts w:ascii="Times New Roman" w:hAnsi="Times New Roman" w:cs="Times New Roman"/>
                <w:color w:val="000000"/>
                <w:position w:val="-6"/>
                <w:sz w:val="24"/>
                <w:szCs w:val="24"/>
              </w:rPr>
              <w:object w:dxaOrig="1400" w:dyaOrig="320">
                <v:shape id="_x0000_i1109" type="#_x0000_t75" style="width:70.15pt;height:15.9pt" o:ole="" fillcolor="window">
                  <v:imagedata r:id="rId177" o:title=""/>
                </v:shape>
                <o:OLEObject Type="Embed" ProgID="Equation.3" ShapeID="_x0000_i1109" DrawAspect="Content" ObjectID="_1609418747" r:id="rId178"/>
              </w:objec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 а  </w:t>
            </w:r>
            <w:r w:rsidRPr="006129A0">
              <w:rPr>
                <w:rFonts w:ascii="Times New Roman" w:hAnsi="Times New Roman" w:cs="Times New Roman"/>
                <w:color w:val="000000"/>
                <w:position w:val="-6"/>
                <w:sz w:val="24"/>
                <w:szCs w:val="24"/>
              </w:rPr>
              <w:object w:dxaOrig="1300" w:dyaOrig="320">
                <v:shape id="_x0000_i1110" type="#_x0000_t75" style="width:65.45pt;height:15.9pt" o:ole="" fillcolor="window">
                  <v:imagedata r:id="rId179" o:title=""/>
                </v:shape>
                <o:OLEObject Type="Embed" ProgID="Equation.3" ShapeID="_x0000_i1110" DrawAspect="Content" ObjectID="_1609418748" r:id="rId180"/>
              </w:objec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876E6D" w:rsidRPr="006129A0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423" w:type="dxa"/>
          </w:tcPr>
          <w:p w:rsidR="00876E6D" w:rsidRPr="006129A0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876E6D" w:rsidRPr="006129A0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 а р и а н т  2.                                            К – 13.</w:t>
            </w:r>
          </w:p>
          <w:p w:rsidR="00876E6D" w:rsidRPr="006129A0" w:rsidRDefault="00876E6D" w:rsidP="00401A41">
            <w:pPr>
              <w:numPr>
                <w:ilvl w:val="0"/>
                <w:numId w:val="69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Измерьте  углы  ХОК  и  АОК,  изображенные  на  рисунке.  Вычислите  градусную  меру   угла  ХОА.</w:t>
            </w:r>
          </w:p>
          <w:p w:rsidR="00876E6D" w:rsidRPr="006129A0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         Х</w:t>
            </w:r>
          </w:p>
          <w:p w:rsidR="00876E6D" w:rsidRPr="006129A0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                                                                А</w:t>
            </w:r>
          </w:p>
          <w:p w:rsidR="00876E6D" w:rsidRPr="006129A0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876E6D" w:rsidRPr="006129A0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876E6D" w:rsidRPr="006129A0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                    О                                             К</w:t>
            </w:r>
          </w:p>
          <w:p w:rsidR="00876E6D" w:rsidRPr="006129A0" w:rsidRDefault="00876E6D" w:rsidP="00401A41">
            <w:pPr>
              <w:numPr>
                <w:ilvl w:val="0"/>
                <w:numId w:val="69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Постройте  углы  САВ,  М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N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К  и  РОЕ,  если  </w:t>
            </w:r>
            <w:r w:rsidRPr="006129A0">
              <w:rPr>
                <w:rFonts w:ascii="Times New Roman" w:hAnsi="Times New Roman" w:cs="Times New Roman"/>
                <w:color w:val="000000"/>
                <w:position w:val="-6"/>
                <w:sz w:val="24"/>
                <w:szCs w:val="24"/>
              </w:rPr>
              <w:object w:dxaOrig="1280" w:dyaOrig="320">
                <v:shape id="_x0000_i1111" type="#_x0000_t75" style="width:63.6pt;height:15.9pt" o:ole="" fillcolor="window">
                  <v:imagedata r:id="rId181" o:title=""/>
                </v:shape>
                <o:OLEObject Type="Embed" ProgID="Equation.3" ShapeID="_x0000_i1111" DrawAspect="Content" ObjectID="_1609418749" r:id="rId182"/>
              </w:objec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  </w:t>
            </w:r>
            <w:r w:rsidRPr="006129A0">
              <w:rPr>
                <w:rFonts w:ascii="Times New Roman" w:hAnsi="Times New Roman" w:cs="Times New Roman"/>
                <w:color w:val="000000"/>
                <w:position w:val="-6"/>
                <w:sz w:val="24"/>
                <w:szCs w:val="24"/>
              </w:rPr>
              <w:object w:dxaOrig="1380" w:dyaOrig="320">
                <v:shape id="_x0000_i1112" type="#_x0000_t75" style="width:69.2pt;height:15.9pt" o:ole="" fillcolor="window">
                  <v:imagedata r:id="rId183" o:title=""/>
                </v:shape>
                <o:OLEObject Type="Embed" ProgID="Equation.3" ShapeID="_x0000_i1112" DrawAspect="Content" ObjectID="_1609418750" r:id="rId184"/>
              </w:objec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и  </w:t>
            </w:r>
            <w:r w:rsidRPr="006129A0">
              <w:rPr>
                <w:rFonts w:ascii="Times New Roman" w:hAnsi="Times New Roman" w:cs="Times New Roman"/>
                <w:color w:val="000000"/>
                <w:position w:val="-6"/>
                <w:sz w:val="24"/>
                <w:szCs w:val="24"/>
              </w:rPr>
              <w:object w:dxaOrig="1400" w:dyaOrig="320">
                <v:shape id="_x0000_i1113" type="#_x0000_t75" style="width:70.15pt;height:15.9pt" o:ole="" fillcolor="window">
                  <v:imagedata r:id="rId185" o:title=""/>
                </v:shape>
                <o:OLEObject Type="Embed" ProgID="Equation.3" ShapeID="_x0000_i1113" DrawAspect="Content" ObjectID="_1609418751" r:id="rId186"/>
              </w:objec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876E6D" w:rsidRPr="006129A0" w:rsidRDefault="00876E6D" w:rsidP="00401A41">
            <w:pPr>
              <w:numPr>
                <w:ilvl w:val="0"/>
                <w:numId w:val="69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Луч  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S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  делит  прямой  угол  К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SL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на  два  угла  К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ST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и  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TSL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 Найдите  градусную  меру  угла  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TSL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 если  угол  К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S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Т  составляет  </w:t>
            </w:r>
            <w:r w:rsidRPr="006129A0">
              <w:rPr>
                <w:rFonts w:ascii="Times New Roman" w:hAnsi="Times New Roman" w:cs="Times New Roman"/>
                <w:color w:val="000000"/>
                <w:position w:val="-24"/>
                <w:sz w:val="24"/>
                <w:szCs w:val="24"/>
              </w:rPr>
              <w:object w:dxaOrig="220" w:dyaOrig="620">
                <v:shape id="_x0000_i1114" type="#_x0000_t75" style="width:11.2pt;height:30.85pt" o:ole="" fillcolor="window">
                  <v:imagedata r:id="rId187" o:title=""/>
                </v:shape>
                <o:OLEObject Type="Embed" ProgID="Equation.3" ShapeID="_x0000_i1114" DrawAspect="Content" ObjectID="_1609418752" r:id="rId188"/>
              </w:objec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угла  К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SL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876E6D" w:rsidRPr="006129A0" w:rsidRDefault="00876E6D" w:rsidP="00401A41">
            <w:pPr>
              <w:numPr>
                <w:ilvl w:val="0"/>
                <w:numId w:val="69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Луч  АС  делит  развернутый  угол  МА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N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на  два  угла  МАС  и  СА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N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  Найдите  градусную  меру  этих  углов,  если  угол  СА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N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меньше  угла  МАС  в  2,6  раза.</w:t>
            </w:r>
          </w:p>
          <w:p w:rsidR="00876E6D" w:rsidRPr="006129A0" w:rsidRDefault="00876E6D" w:rsidP="00401A41">
            <w:pPr>
              <w:numPr>
                <w:ilvl w:val="0"/>
                <w:numId w:val="69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Два  угла  АРС  и  КРС  имеют  общую  сторону  РС.  Какую  градусную  меру  может  иметь  угол  АРК,  если </w:t>
            </w:r>
            <w:r w:rsidRPr="006129A0">
              <w:rPr>
                <w:rFonts w:ascii="Times New Roman" w:hAnsi="Times New Roman" w:cs="Times New Roman"/>
                <w:color w:val="000000"/>
                <w:position w:val="-6"/>
                <w:sz w:val="24"/>
                <w:szCs w:val="24"/>
              </w:rPr>
              <w:object w:dxaOrig="1400" w:dyaOrig="320">
                <v:shape id="_x0000_i1115" type="#_x0000_t75" style="width:70.15pt;height:15.9pt" o:ole="" fillcolor="window">
                  <v:imagedata r:id="rId189" o:title=""/>
                </v:shape>
                <o:OLEObject Type="Embed" ProgID="Equation.3" ShapeID="_x0000_i1115" DrawAspect="Content" ObjectID="_1609418753" r:id="rId190"/>
              </w:objec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  а  </w:t>
            </w:r>
            <w:r w:rsidRPr="006129A0">
              <w:rPr>
                <w:rFonts w:ascii="Times New Roman" w:hAnsi="Times New Roman" w:cs="Times New Roman"/>
                <w:color w:val="000000"/>
                <w:position w:val="-6"/>
                <w:sz w:val="24"/>
                <w:szCs w:val="24"/>
              </w:rPr>
              <w:object w:dxaOrig="1320" w:dyaOrig="320">
                <v:shape id="_x0000_i1116" type="#_x0000_t75" style="width:66.4pt;height:15.9pt" o:ole="" fillcolor="window">
                  <v:imagedata r:id="rId191" o:title=""/>
                </v:shape>
                <o:OLEObject Type="Embed" ProgID="Equation.3" ShapeID="_x0000_i1116" DrawAspect="Content" ObjectID="_1609418754" r:id="rId192"/>
              </w:objec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</w:tr>
    </w:tbl>
    <w:p w:rsidR="006129A0" w:rsidRDefault="006129A0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6129A0" w:rsidRDefault="006129A0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6129A0" w:rsidRDefault="006129A0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6129A0" w:rsidRDefault="006129A0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6129A0" w:rsidRDefault="006129A0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6129A0" w:rsidRDefault="006129A0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876E6D" w:rsidRPr="00401A41" w:rsidRDefault="00876E6D" w:rsidP="006129A0">
      <w:pPr>
        <w:spacing w:after="0" w:line="240" w:lineRule="auto"/>
        <w:rPr>
          <w:rFonts w:ascii="Times New Roman" w:hAnsi="Times New Roman" w:cs="Times New Roman"/>
          <w:b/>
          <w:i/>
          <w:color w:val="0000FF"/>
          <w:sz w:val="24"/>
          <w:szCs w:val="24"/>
        </w:rPr>
      </w:pPr>
      <w:r w:rsidRPr="00401A41">
        <w:rPr>
          <w:rFonts w:ascii="Times New Roman" w:hAnsi="Times New Roman" w:cs="Times New Roman"/>
          <w:b/>
          <w:i/>
          <w:color w:val="FF0000"/>
          <w:sz w:val="24"/>
          <w:szCs w:val="24"/>
        </w:rPr>
        <w:t xml:space="preserve">КОНТРОЛЬНАЯ  РАБОТА  № 14.  </w:t>
      </w:r>
      <w:r w:rsidRPr="00401A41">
        <w:rPr>
          <w:rFonts w:ascii="Times New Roman" w:hAnsi="Times New Roman" w:cs="Times New Roman"/>
          <w:b/>
          <w:i/>
          <w:color w:val="0000FF"/>
          <w:sz w:val="24"/>
          <w:szCs w:val="24"/>
        </w:rPr>
        <w:t>«ИТОГОВОЕ  ПОВТОРЕНИЕ».</w:t>
      </w:r>
    </w:p>
    <w:p w:rsidR="00876E6D" w:rsidRPr="00401A41" w:rsidRDefault="00876E6D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0000FF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352"/>
        <w:gridCol w:w="5352"/>
      </w:tblGrid>
      <w:tr w:rsidR="00876E6D" w:rsidRPr="006129A0" w:rsidTr="00FD5F37">
        <w:tc>
          <w:tcPr>
            <w:tcW w:w="5352" w:type="dxa"/>
          </w:tcPr>
          <w:p w:rsidR="00876E6D" w:rsidRPr="006129A0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876E6D" w:rsidRPr="006129A0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 а р и а н т  1.                                          К – 14.</w:t>
            </w:r>
          </w:p>
          <w:p w:rsidR="00876E6D" w:rsidRPr="006129A0" w:rsidRDefault="00876E6D" w:rsidP="00401A41">
            <w:pPr>
              <w:numPr>
                <w:ilvl w:val="0"/>
                <w:numId w:val="70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Выполните  действия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</w:t>
            </w:r>
            <w:r w:rsidRPr="006129A0">
              <w:rPr>
                <w:rFonts w:ascii="Times New Roman" w:hAnsi="Times New Roman" w:cs="Times New Roman"/>
                <w:color w:val="000000"/>
                <w:position w:val="-10"/>
                <w:sz w:val="24"/>
                <w:szCs w:val="24"/>
              </w:rPr>
              <w:object w:dxaOrig="2780" w:dyaOrig="320">
                <v:shape id="_x0000_i1117" type="#_x0000_t75" style="width:138.4pt;height:15.9pt" o:ole="" fillcolor="window">
                  <v:imagedata r:id="rId193" o:title=""/>
                </v:shape>
                <o:OLEObject Type="Embed" ProgID="Equation.3" ShapeID="_x0000_i1117" DrawAspect="Content" ObjectID="_1609418755" r:id="rId194"/>
              </w:object>
            </w:r>
          </w:p>
          <w:p w:rsidR="00876E6D" w:rsidRPr="006129A0" w:rsidRDefault="00876E6D" w:rsidP="00401A41">
            <w:pPr>
              <w:numPr>
                <w:ilvl w:val="0"/>
                <w:numId w:val="70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  понедельник  на  склад  привезли  32,5 т  моркови,  во  вторник – в  1,4  раза  больше,  чем  в  понедельник,  в  среду – на  5,4 т  меньше,  чем  во  вторник.  Сколько  тонн моркови  привезли  на  склад  за  три  дня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876E6D" w:rsidRPr="006129A0" w:rsidRDefault="00876E6D" w:rsidP="00401A41">
            <w:pPr>
              <w:numPr>
                <w:ilvl w:val="0"/>
                <w:numId w:val="70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  школьном  саду  40  фруктовых  деревьев,  30%  этих  деревьев – яблони.  Сколько  яблонь  в  школьном  саду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876E6D" w:rsidRPr="006129A0" w:rsidRDefault="00876E6D" w:rsidP="00401A41">
            <w:pPr>
              <w:numPr>
                <w:ilvl w:val="0"/>
                <w:numId w:val="70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Вместимость  двух  сосудов  12,8 л.  Первый  сосуд  вмещает  на  3,6 л  больше,  чем  второй.  Какова  вместимость  каждого  сосуда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876E6D" w:rsidRPr="006129A0" w:rsidRDefault="00876E6D" w:rsidP="00401A41">
            <w:pPr>
              <w:numPr>
                <w:ilvl w:val="0"/>
                <w:numId w:val="70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Начертите  угол  АОС,  равный  135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0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  Лучом  ОВ  разделите  этот  угол  так,  чтобы  получившийся  угол  АОВ  был  равен  85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0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  Вычислите  градусную  меру  угла  ВОС.</w:t>
            </w:r>
          </w:p>
          <w:p w:rsidR="00876E6D" w:rsidRPr="006129A0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352" w:type="dxa"/>
          </w:tcPr>
          <w:p w:rsidR="00876E6D" w:rsidRPr="006129A0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876E6D" w:rsidRPr="006129A0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 а р и а н т  2.                                       К – 14.</w:t>
            </w:r>
          </w:p>
          <w:p w:rsidR="00876E6D" w:rsidRPr="006129A0" w:rsidRDefault="00876E6D" w:rsidP="00401A41">
            <w:pPr>
              <w:numPr>
                <w:ilvl w:val="0"/>
                <w:numId w:val="71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Выполните  действия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sym w:font="Symbol" w:char="F03A"/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  </w:t>
            </w:r>
            <w:r w:rsidRPr="006129A0">
              <w:rPr>
                <w:rFonts w:ascii="Times New Roman" w:hAnsi="Times New Roman" w:cs="Times New Roman"/>
                <w:color w:val="000000"/>
                <w:position w:val="-10"/>
                <w:sz w:val="24"/>
                <w:szCs w:val="24"/>
                <w:lang w:val="en-US"/>
              </w:rPr>
              <w:object w:dxaOrig="2720" w:dyaOrig="320">
                <v:shape id="_x0000_i1118" type="#_x0000_t75" style="width:135.6pt;height:15.9pt" o:ole="" fillcolor="window">
                  <v:imagedata r:id="rId195" o:title=""/>
                </v:shape>
                <o:OLEObject Type="Embed" ProgID="Equation.3" ShapeID="_x0000_i1118" DrawAspect="Content" ObjectID="_1609418756" r:id="rId196"/>
              </w:object>
            </w:r>
          </w:p>
          <w:p w:rsidR="00876E6D" w:rsidRPr="006129A0" w:rsidRDefault="00876E6D" w:rsidP="00401A41">
            <w:pPr>
              <w:numPr>
                <w:ilvl w:val="0"/>
                <w:numId w:val="71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Имелось  три  куска  ткани.  В  первом  куске  было  19,4 м,  во  втором – на  5,8 м  больше,  чем  в  первом,  а  в  третьем  куске  было  в  1,2  раза  меньше,  чем  во  втором.  Сколько  метров  ткани  было  в  трех  кусках  вместе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876E6D" w:rsidRPr="006129A0" w:rsidRDefault="00876E6D" w:rsidP="00401A41">
            <w:pPr>
              <w:numPr>
                <w:ilvl w:val="0"/>
                <w:numId w:val="71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  книге  160  страниц.  Рисунки  занимают  35%  книги.  Сколько  страниц  занимают  рисунки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876E6D" w:rsidRPr="006129A0" w:rsidRDefault="00876E6D" w:rsidP="00401A41">
            <w:pPr>
              <w:numPr>
                <w:ilvl w:val="0"/>
                <w:numId w:val="71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Два  поля  занимают  площадь  156,8 га.  Одно  поле  на  28,2 га  больше  другого.  Найдите  площадь  каждого  поля.</w:t>
            </w:r>
          </w:p>
          <w:p w:rsidR="00876E6D" w:rsidRPr="006129A0" w:rsidRDefault="00876E6D" w:rsidP="00401A41">
            <w:pPr>
              <w:numPr>
                <w:ilvl w:val="0"/>
                <w:numId w:val="71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Начертите  угол  М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N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К,  равный  140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0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  Лучом  КР  разделите  этот  угол  на  два  угла  так,  чтобы  угол  РК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N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был  равен  55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0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  Вычислите  градусную  меру  угла  МКР.</w:t>
            </w:r>
          </w:p>
        </w:tc>
      </w:tr>
    </w:tbl>
    <w:p w:rsidR="00876E6D" w:rsidRDefault="00876E6D" w:rsidP="005B4AE9">
      <w:pPr>
        <w:ind w:firstLine="708"/>
        <w:rPr>
          <w:b/>
          <w:i/>
          <w:color w:val="FF0000"/>
          <w:sz w:val="24"/>
        </w:rPr>
      </w:pPr>
    </w:p>
    <w:p w:rsidR="006129A0" w:rsidRDefault="005B4AE9" w:rsidP="009C3FB6">
      <w:pPr>
        <w:rPr>
          <w:b/>
          <w:i/>
          <w:color w:val="FF0000"/>
          <w:sz w:val="24"/>
        </w:rPr>
      </w:pPr>
      <w:r>
        <w:rPr>
          <w:b/>
          <w:i/>
          <w:color w:val="FF0000"/>
          <w:sz w:val="24"/>
        </w:rPr>
        <w:t xml:space="preserve">  </w:t>
      </w:r>
    </w:p>
    <w:p w:rsidR="009C3FB6" w:rsidRPr="009C3FB6" w:rsidRDefault="009C3FB6" w:rsidP="009C3FB6">
      <w:pPr>
        <w:rPr>
          <w:b/>
          <w:i/>
          <w:color w:val="FF0000"/>
          <w:sz w:val="24"/>
        </w:rPr>
      </w:pPr>
    </w:p>
    <w:p w:rsidR="001A2EA1" w:rsidRDefault="006129A0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  <w:r w:rsidRPr="006129A0">
        <w:rPr>
          <w:rFonts w:ascii="Times New Roman" w:hAnsi="Times New Roman" w:cs="Times New Roman"/>
          <w:b/>
          <w:sz w:val="24"/>
        </w:rPr>
        <w:lastRenderedPageBreak/>
        <w:t>6</w:t>
      </w:r>
      <w:r w:rsidR="001A2EA1" w:rsidRPr="006129A0">
        <w:rPr>
          <w:rFonts w:ascii="Times New Roman" w:hAnsi="Times New Roman" w:cs="Times New Roman"/>
          <w:b/>
          <w:sz w:val="24"/>
        </w:rPr>
        <w:t xml:space="preserve"> класс </w:t>
      </w:r>
    </w:p>
    <w:p w:rsidR="00C644E8" w:rsidRPr="006129A0" w:rsidRDefault="00C644E8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sz w:val="24"/>
          <w:szCs w:val="24"/>
        </w:rPr>
        <w:t>В 6 классе  14 текущих</w:t>
      </w:r>
      <w:r w:rsidRPr="00054730">
        <w:rPr>
          <w:rFonts w:ascii="Times New Roman" w:hAnsi="Times New Roman" w:cs="Times New Roman"/>
          <w:sz w:val="24"/>
          <w:szCs w:val="24"/>
        </w:rPr>
        <w:t xml:space="preserve"> контрольных работ</w:t>
      </w:r>
      <w:r>
        <w:rPr>
          <w:rFonts w:ascii="Times New Roman" w:hAnsi="Times New Roman" w:cs="Times New Roman"/>
          <w:sz w:val="24"/>
          <w:szCs w:val="24"/>
        </w:rPr>
        <w:t xml:space="preserve">, входная и </w:t>
      </w:r>
      <w:r w:rsidRPr="00054730">
        <w:rPr>
          <w:rFonts w:ascii="Times New Roman" w:hAnsi="Times New Roman" w:cs="Times New Roman"/>
          <w:sz w:val="24"/>
          <w:szCs w:val="24"/>
        </w:rPr>
        <w:t xml:space="preserve"> итогов</w:t>
      </w:r>
      <w:r>
        <w:rPr>
          <w:rFonts w:ascii="Times New Roman" w:hAnsi="Times New Roman" w:cs="Times New Roman"/>
          <w:sz w:val="24"/>
          <w:szCs w:val="24"/>
        </w:rPr>
        <w:t>ая работы.</w:t>
      </w:r>
    </w:p>
    <w:p w:rsidR="00FD5F37" w:rsidRPr="00811658" w:rsidRDefault="00C644E8" w:rsidP="00C644E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</w:t>
      </w:r>
      <w:r w:rsidR="00FD5F37" w:rsidRPr="00811658">
        <w:rPr>
          <w:rFonts w:ascii="Times New Roman" w:hAnsi="Times New Roman" w:cs="Times New Roman"/>
          <w:b/>
          <w:sz w:val="24"/>
          <w:szCs w:val="24"/>
        </w:rPr>
        <w:t>ходная контрольная работа по математике 6 класс</w:t>
      </w:r>
    </w:p>
    <w:p w:rsidR="00FD5F37" w:rsidRPr="00811658" w:rsidRDefault="00FD5F37" w:rsidP="00FD5F3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11658">
        <w:rPr>
          <w:rFonts w:ascii="Times New Roman" w:hAnsi="Times New Roman" w:cs="Times New Roman"/>
          <w:b/>
          <w:sz w:val="24"/>
          <w:szCs w:val="24"/>
        </w:rPr>
        <w:t xml:space="preserve">Вариант </w:t>
      </w:r>
      <w:r>
        <w:rPr>
          <w:rFonts w:ascii="Times New Roman" w:hAnsi="Times New Roman" w:cs="Times New Roman"/>
          <w:b/>
          <w:sz w:val="24"/>
          <w:szCs w:val="24"/>
        </w:rPr>
        <w:t>1</w:t>
      </w:r>
    </w:p>
    <w:p w:rsidR="00FD5F37" w:rsidRPr="00811658" w:rsidRDefault="00FD5F37" w:rsidP="00FD5F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11658">
        <w:rPr>
          <w:rFonts w:ascii="Times New Roman" w:hAnsi="Times New Roman" w:cs="Times New Roman"/>
          <w:b/>
          <w:sz w:val="24"/>
          <w:szCs w:val="24"/>
        </w:rPr>
        <w:t xml:space="preserve">Часть </w:t>
      </w:r>
      <w:r w:rsidRPr="00811658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Pr="00811658">
        <w:rPr>
          <w:rFonts w:ascii="Times New Roman" w:hAnsi="Times New Roman" w:cs="Times New Roman"/>
          <w:sz w:val="24"/>
          <w:szCs w:val="24"/>
        </w:rPr>
        <w:t>(задания в 1 балл)</w:t>
      </w:r>
    </w:p>
    <w:p w:rsidR="00FD5F37" w:rsidRPr="00811658" w:rsidRDefault="00FD5F37" w:rsidP="00FD5F37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hAnsi="Times New Roman" w:cs="Times New Roman"/>
          <w:sz w:val="24"/>
          <w:szCs w:val="24"/>
        </w:rPr>
        <w:t xml:space="preserve">А1.  Представьте в виде неправильной дроби 4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den>
        </m:f>
      </m:oMath>
      <w:r w:rsidRPr="00811658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FD5F37" w:rsidRPr="00811658" w:rsidRDefault="0011423E" w:rsidP="00FD5F37">
      <w:pPr>
        <w:pStyle w:val="a3"/>
        <w:numPr>
          <w:ilvl w:val="0"/>
          <w:numId w:val="7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14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den>
        </m:f>
      </m:oMath>
      <w:r w:rsidR="00FD5F37"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  2)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14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den>
        </m:f>
      </m:oMath>
      <w:r w:rsidR="00FD5F37"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  3)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12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den>
        </m:f>
      </m:oMath>
      <w:r w:rsidR="00FD5F37"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  4)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8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den>
        </m:f>
      </m:oMath>
    </w:p>
    <w:p w:rsidR="00FD5F37" w:rsidRPr="00811658" w:rsidRDefault="00FD5F37" w:rsidP="00FD5F37">
      <w:pPr>
        <w:pStyle w:val="a3"/>
        <w:spacing w:after="0" w:line="240" w:lineRule="auto"/>
        <w:ind w:left="0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А2.  Замените неправильную дробь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17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5</m:t>
            </m:r>
          </m:den>
        </m:f>
      </m:oMath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смешанным числом.</w:t>
      </w:r>
    </w:p>
    <w:p w:rsidR="00FD5F37" w:rsidRPr="00811658" w:rsidRDefault="00FD5F37" w:rsidP="00FD5F37">
      <w:pPr>
        <w:pStyle w:val="a3"/>
        <w:numPr>
          <w:ilvl w:val="0"/>
          <w:numId w:val="73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2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7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5</m:t>
            </m:r>
          </m:den>
        </m:f>
      </m:oMath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  2) 2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5</m:t>
            </m:r>
          </m:den>
        </m:f>
      </m:oMath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  3) 3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17</m:t>
            </m:r>
          </m:den>
        </m:f>
      </m:oMath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  4) 3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5</m:t>
            </m:r>
          </m:den>
        </m:f>
      </m:oMath>
    </w:p>
    <w:p w:rsidR="00FD5F37" w:rsidRPr="00811658" w:rsidRDefault="00FD5F37" w:rsidP="00FD5F37">
      <w:pPr>
        <w:pStyle w:val="a3"/>
        <w:spacing w:after="0" w:line="240" w:lineRule="auto"/>
        <w:ind w:left="0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А3.  Вычислите: 6,35 – 3,5.</w:t>
      </w:r>
    </w:p>
    <w:p w:rsidR="00FD5F37" w:rsidRPr="00811658" w:rsidRDefault="00FD5F37" w:rsidP="00FD5F37">
      <w:pPr>
        <w:pStyle w:val="a3"/>
        <w:numPr>
          <w:ilvl w:val="0"/>
          <w:numId w:val="7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2,85         2) 3,3             3) 6                 4) 3,85</w:t>
      </w:r>
    </w:p>
    <w:p w:rsidR="00FD5F37" w:rsidRPr="00811658" w:rsidRDefault="00FD5F37" w:rsidP="00FD5F37">
      <w:pPr>
        <w:pStyle w:val="a3"/>
        <w:spacing w:after="0" w:line="240" w:lineRule="auto"/>
        <w:ind w:left="0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А4.  Вычислите: 0,7 ·  0,26.</w:t>
      </w:r>
    </w:p>
    <w:p w:rsidR="00FD5F37" w:rsidRPr="00811658" w:rsidRDefault="00FD5F37" w:rsidP="00FD5F37">
      <w:pPr>
        <w:pStyle w:val="a3"/>
        <w:numPr>
          <w:ilvl w:val="0"/>
          <w:numId w:val="75"/>
        </w:num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0,182       2) 0,0182           3) 1,82           4) 18,2</w:t>
      </w:r>
    </w:p>
    <w:p w:rsidR="00FD5F37" w:rsidRPr="00811658" w:rsidRDefault="00FD5F37" w:rsidP="00FD5F37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А5.  Вычислите: 20,7 :  0,9.</w:t>
      </w:r>
    </w:p>
    <w:p w:rsidR="00FD5F37" w:rsidRPr="00811658" w:rsidRDefault="00FD5F37" w:rsidP="00FD5F37">
      <w:pPr>
        <w:pStyle w:val="a3"/>
        <w:numPr>
          <w:ilvl w:val="0"/>
          <w:numId w:val="76"/>
        </w:num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2,3            2) 0,23              3) 23              4) 230</w:t>
      </w:r>
    </w:p>
    <w:p w:rsidR="00FD5F37" w:rsidRPr="00811658" w:rsidRDefault="00FD5F37" w:rsidP="00FD5F37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А6.  Расположите числа в порядке убывания</w:t>
      </w:r>
      <w:r>
        <w:rPr>
          <w:rFonts w:ascii="Times New Roman" w:eastAsiaTheme="minorEastAsia" w:hAnsi="Times New Roman" w:cs="Times New Roman"/>
          <w:sz w:val="24"/>
          <w:szCs w:val="24"/>
        </w:rPr>
        <w:t>: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1, 4302;  1,43;  1,437.</w:t>
      </w:r>
    </w:p>
    <w:p w:rsidR="00FD5F37" w:rsidRPr="00811658" w:rsidRDefault="00FD5F37" w:rsidP="00FD5F37">
      <w:pPr>
        <w:pStyle w:val="a3"/>
        <w:numPr>
          <w:ilvl w:val="0"/>
          <w:numId w:val="77"/>
        </w:num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1,437;  1,4302;  1,43                        3) 1,43;  1,4302;  1,437</w:t>
      </w:r>
    </w:p>
    <w:p w:rsidR="00FD5F37" w:rsidRPr="00811658" w:rsidRDefault="00FD5F37" w:rsidP="00FD5F37">
      <w:pPr>
        <w:pStyle w:val="a3"/>
        <w:numPr>
          <w:ilvl w:val="0"/>
          <w:numId w:val="77"/>
        </w:num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1,437;  1,43;  1,4302                        4) 1,4302;  1,43;  1,437</w:t>
      </w:r>
    </w:p>
    <w:p w:rsidR="00FD5F37" w:rsidRPr="00811658" w:rsidRDefault="00FD5F37" w:rsidP="00FD5F37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А7.  В ящике было 5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7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17</m:t>
            </m:r>
          </m:den>
        </m:f>
      </m:oMath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кг яблок, а в корзине на 1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17</m:t>
            </m:r>
          </m:den>
        </m:f>
      </m:oMath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кг яблок больше. Сколько килограммов яблок было в корзине?</w:t>
      </w:r>
    </w:p>
    <w:p w:rsidR="00FD5F37" w:rsidRPr="00811658" w:rsidRDefault="00FD5F37" w:rsidP="00FD5F37">
      <w:pPr>
        <w:pStyle w:val="a3"/>
        <w:numPr>
          <w:ilvl w:val="0"/>
          <w:numId w:val="78"/>
        </w:num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4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4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17</m:t>
            </m:r>
          </m:den>
        </m:f>
      </m:oMath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   2) 6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10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17</m:t>
            </m:r>
          </m:den>
        </m:f>
      </m:oMath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 3) 1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17</m:t>
            </m:r>
          </m:den>
        </m:f>
      </m:oMath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   4) 6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10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34</m:t>
            </m:r>
          </m:den>
        </m:f>
      </m:oMath>
    </w:p>
    <w:p w:rsidR="00FD5F37" w:rsidRPr="00811658" w:rsidRDefault="00FD5F37" w:rsidP="00FD5F37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А8.  Найдите периметр квадрата, сторона которого 13 см.</w:t>
      </w:r>
    </w:p>
    <w:p w:rsidR="00FD5F37" w:rsidRPr="00811658" w:rsidRDefault="00FD5F37" w:rsidP="00FD5F37">
      <w:pPr>
        <w:pStyle w:val="a3"/>
        <w:numPr>
          <w:ilvl w:val="0"/>
          <w:numId w:val="79"/>
        </w:num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169 см           2) 26 см            3) 52 см              4) 13 см</w:t>
      </w:r>
    </w:p>
    <w:p w:rsidR="00FD5F37" w:rsidRPr="00811658" w:rsidRDefault="00FD5F37" w:rsidP="00FD5F37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А9.  Градусная мера угла 45</w:t>
      </w:r>
      <w:r w:rsidRPr="0081165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0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>. Какой это угол?</w:t>
      </w:r>
    </w:p>
    <w:p w:rsidR="00FD5F37" w:rsidRPr="00811658" w:rsidRDefault="00FD5F37" w:rsidP="00FD5F37">
      <w:pPr>
        <w:pStyle w:val="a3"/>
        <w:numPr>
          <w:ilvl w:val="0"/>
          <w:numId w:val="80"/>
        </w:num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прямой         2) острый          3) тупой             4) развернутый</w:t>
      </w:r>
    </w:p>
    <w:p w:rsidR="00FD5F37" w:rsidRPr="00811658" w:rsidRDefault="00FD5F37" w:rsidP="00FD5F37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А10.  Сколько процентов составляет число 13 от 100? </w:t>
      </w:r>
    </w:p>
    <w:p w:rsidR="00FD5F37" w:rsidRPr="00811658" w:rsidRDefault="00FD5F37" w:rsidP="00FD5F37">
      <w:pPr>
        <w:pStyle w:val="a3"/>
        <w:numPr>
          <w:ilvl w:val="0"/>
          <w:numId w:val="81"/>
        </w:num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13%            2) 0,13%             3) 1,3%              4) 130%</w:t>
      </w:r>
    </w:p>
    <w:p w:rsidR="00FD5F37" w:rsidRDefault="00FD5F37" w:rsidP="00FD5F37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b/>
          <w:sz w:val="24"/>
          <w:szCs w:val="24"/>
        </w:rPr>
        <w:t xml:space="preserve">Часть </w:t>
      </w:r>
      <w:r w:rsidRPr="00811658">
        <w:rPr>
          <w:rFonts w:ascii="Times New Roman" w:eastAsiaTheme="minorEastAsia" w:hAnsi="Times New Roman" w:cs="Times New Roman"/>
          <w:b/>
          <w:sz w:val="24"/>
          <w:szCs w:val="24"/>
          <w:lang w:val="en-US"/>
        </w:rPr>
        <w:t>II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(задания в 2 балла)</w:t>
      </w:r>
    </w:p>
    <w:p w:rsidR="00FD5F37" w:rsidRPr="00811658" w:rsidRDefault="00FD5F37" w:rsidP="00FD5F37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  <w:lang w:val="en-US"/>
        </w:rPr>
        <w:t>B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>1.  Решите уравнение 9</w:t>
      </w:r>
      <w:r w:rsidRPr="00811658">
        <w:rPr>
          <w:rFonts w:ascii="Times New Roman" w:eastAsiaTheme="minorEastAsia" w:hAnsi="Times New Roman" w:cs="Times New Roman"/>
          <w:i/>
          <w:sz w:val="24"/>
          <w:szCs w:val="24"/>
        </w:rPr>
        <w:t>x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+ 3,9 = 31,8.</w:t>
      </w:r>
    </w:p>
    <w:p w:rsidR="00FD5F37" w:rsidRDefault="00FD5F37" w:rsidP="00FD5F37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В2.  В заводском цехе работают 18 женщин, что составляет 45%всех рабочих цеха. Сколько всего рабочих в цехе? </w:t>
      </w:r>
    </w:p>
    <w:p w:rsidR="00FD5F37" w:rsidRDefault="00FD5F37" w:rsidP="0038046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В3.  При помоле пшеницы получается 80% муки. Сколько муки получится из 440 кг пшеницы?</w:t>
      </w:r>
    </w:p>
    <w:p w:rsidR="00C644E8" w:rsidRDefault="00C644E8" w:rsidP="00FD5F3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D5F37" w:rsidRPr="00811658" w:rsidRDefault="00FD5F37" w:rsidP="00FD5F3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11658">
        <w:rPr>
          <w:rFonts w:ascii="Times New Roman" w:hAnsi="Times New Roman" w:cs="Times New Roman"/>
          <w:b/>
          <w:sz w:val="24"/>
          <w:szCs w:val="24"/>
        </w:rPr>
        <w:t xml:space="preserve">Вариант </w:t>
      </w:r>
      <w:r>
        <w:rPr>
          <w:rFonts w:ascii="Times New Roman" w:hAnsi="Times New Roman" w:cs="Times New Roman"/>
          <w:b/>
          <w:sz w:val="24"/>
          <w:szCs w:val="24"/>
        </w:rPr>
        <w:t>2</w:t>
      </w:r>
    </w:p>
    <w:p w:rsidR="00FD5F37" w:rsidRPr="00811658" w:rsidRDefault="00FD5F37" w:rsidP="00FD5F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11658">
        <w:rPr>
          <w:rFonts w:ascii="Times New Roman" w:hAnsi="Times New Roman" w:cs="Times New Roman"/>
          <w:b/>
          <w:sz w:val="24"/>
          <w:szCs w:val="24"/>
        </w:rPr>
        <w:t xml:space="preserve">Часть </w:t>
      </w:r>
      <w:r w:rsidRPr="00811658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Pr="00811658">
        <w:rPr>
          <w:rFonts w:ascii="Times New Roman" w:hAnsi="Times New Roman" w:cs="Times New Roman"/>
          <w:sz w:val="24"/>
          <w:szCs w:val="24"/>
        </w:rPr>
        <w:t>(задания в 1 балл)</w:t>
      </w:r>
    </w:p>
    <w:p w:rsidR="00FD5F37" w:rsidRPr="00811658" w:rsidRDefault="00FD5F37" w:rsidP="00FD5F37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hAnsi="Times New Roman" w:cs="Times New Roman"/>
          <w:sz w:val="24"/>
          <w:szCs w:val="24"/>
        </w:rPr>
        <w:t xml:space="preserve">А1.  Представьте в виде неправильной дроби 7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den>
        </m:f>
      </m:oMath>
      <w:r w:rsidRPr="00811658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FD5F37" w:rsidRPr="00811658" w:rsidRDefault="0011423E" w:rsidP="00FD5F37">
      <w:pPr>
        <w:pStyle w:val="a3"/>
        <w:numPr>
          <w:ilvl w:val="0"/>
          <w:numId w:val="8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23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den>
        </m:f>
      </m:oMath>
      <w:r w:rsidR="00FD5F37"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  2)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23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den>
        </m:f>
      </m:oMath>
      <w:r w:rsidR="00FD5F37"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  3)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14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den>
        </m:f>
      </m:oMath>
      <w:r w:rsidR="00FD5F37"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  4)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21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den>
        </m:f>
      </m:oMath>
    </w:p>
    <w:p w:rsidR="00FD5F37" w:rsidRPr="00811658" w:rsidRDefault="00FD5F37" w:rsidP="00FD5F37">
      <w:pPr>
        <w:pStyle w:val="a3"/>
        <w:spacing w:after="0" w:line="240" w:lineRule="auto"/>
        <w:ind w:left="0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А2.  Замените неправильную дробь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29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4</m:t>
            </m:r>
          </m:den>
        </m:f>
      </m:oMath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смешанным числом.</w:t>
      </w:r>
    </w:p>
    <w:p w:rsidR="00FD5F37" w:rsidRPr="00811658" w:rsidRDefault="00FD5F37" w:rsidP="00FD5F37">
      <w:pPr>
        <w:pStyle w:val="a3"/>
        <w:numPr>
          <w:ilvl w:val="0"/>
          <w:numId w:val="83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2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9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4</m:t>
            </m:r>
          </m:den>
        </m:f>
      </m:oMath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  2) 6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5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4</m:t>
            </m:r>
          </m:den>
        </m:f>
      </m:oMath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  3) 7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4</m:t>
            </m:r>
          </m:den>
        </m:f>
      </m:oMath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  4) 8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4</m:t>
            </m:r>
          </m:den>
        </m:f>
      </m:oMath>
    </w:p>
    <w:p w:rsidR="00FD5F37" w:rsidRPr="00811658" w:rsidRDefault="00FD5F37" w:rsidP="00FD5F37">
      <w:pPr>
        <w:pStyle w:val="a3"/>
        <w:spacing w:after="0" w:line="240" w:lineRule="auto"/>
        <w:ind w:left="0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А3.  Вычислите: 3,34 + 28,7.</w:t>
      </w:r>
    </w:p>
    <w:p w:rsidR="00FD5F37" w:rsidRPr="00811658" w:rsidRDefault="00FD5F37" w:rsidP="00FD5F37">
      <w:pPr>
        <w:pStyle w:val="a3"/>
        <w:numPr>
          <w:ilvl w:val="0"/>
          <w:numId w:val="8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32,04         2) 31,41             3) 31,04                4) 62,1</w:t>
      </w:r>
    </w:p>
    <w:p w:rsidR="00FD5F37" w:rsidRPr="00811658" w:rsidRDefault="00FD5F37" w:rsidP="00FD5F37">
      <w:pPr>
        <w:pStyle w:val="a3"/>
        <w:spacing w:after="0" w:line="240" w:lineRule="auto"/>
        <w:ind w:left="0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А4.  Вычислите: 0,</w:t>
      </w:r>
      <w:r>
        <w:rPr>
          <w:rFonts w:ascii="Times New Roman" w:eastAsiaTheme="minorEastAsia" w:hAnsi="Times New Roman" w:cs="Times New Roman"/>
          <w:sz w:val="24"/>
          <w:szCs w:val="24"/>
        </w:rPr>
        <w:t>34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·  0,</w:t>
      </w:r>
      <w:r>
        <w:rPr>
          <w:rFonts w:ascii="Times New Roman" w:eastAsiaTheme="minorEastAsia" w:hAnsi="Times New Roman" w:cs="Times New Roman"/>
          <w:sz w:val="24"/>
          <w:szCs w:val="24"/>
        </w:rPr>
        <w:t>8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FD5F37" w:rsidRPr="00811658" w:rsidRDefault="00FD5F37" w:rsidP="00FD5F37">
      <w:pPr>
        <w:pStyle w:val="a3"/>
        <w:numPr>
          <w:ilvl w:val="0"/>
          <w:numId w:val="85"/>
        </w:num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2,72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2) </w:t>
      </w:r>
      <w:r>
        <w:rPr>
          <w:rFonts w:ascii="Times New Roman" w:eastAsiaTheme="minorEastAsia" w:hAnsi="Times New Roman" w:cs="Times New Roman"/>
          <w:sz w:val="24"/>
          <w:szCs w:val="24"/>
        </w:rPr>
        <w:t>0,272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3) </w:t>
      </w:r>
      <w:r>
        <w:rPr>
          <w:rFonts w:ascii="Times New Roman" w:eastAsiaTheme="minorEastAsia" w:hAnsi="Times New Roman" w:cs="Times New Roman"/>
          <w:sz w:val="24"/>
          <w:szCs w:val="24"/>
        </w:rPr>
        <w:t>27,2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4) </w:t>
      </w:r>
      <w:r>
        <w:rPr>
          <w:rFonts w:ascii="Times New Roman" w:eastAsiaTheme="minorEastAsia" w:hAnsi="Times New Roman" w:cs="Times New Roman"/>
          <w:sz w:val="24"/>
          <w:szCs w:val="24"/>
        </w:rPr>
        <w:t>0,0272</w:t>
      </w:r>
    </w:p>
    <w:p w:rsidR="00FD5F37" w:rsidRPr="00811658" w:rsidRDefault="00FD5F37" w:rsidP="00FD5F37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А5.  Вычислите: 20,</w:t>
      </w:r>
      <w:r>
        <w:rPr>
          <w:rFonts w:ascii="Times New Roman" w:eastAsiaTheme="minorEastAsia" w:hAnsi="Times New Roman" w:cs="Times New Roman"/>
          <w:sz w:val="24"/>
          <w:szCs w:val="24"/>
        </w:rPr>
        <w:t>4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:  0,</w:t>
      </w:r>
      <w:r>
        <w:rPr>
          <w:rFonts w:ascii="Times New Roman" w:eastAsiaTheme="minorEastAsia" w:hAnsi="Times New Roman" w:cs="Times New Roman"/>
          <w:sz w:val="24"/>
          <w:szCs w:val="24"/>
        </w:rPr>
        <w:t>8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FD5F37" w:rsidRPr="00811658" w:rsidRDefault="00FD5F37" w:rsidP="00FD5F37">
      <w:pPr>
        <w:pStyle w:val="a3"/>
        <w:numPr>
          <w:ilvl w:val="0"/>
          <w:numId w:val="86"/>
        </w:num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>5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>,</w:t>
      </w:r>
      <w:r>
        <w:rPr>
          <w:rFonts w:ascii="Times New Roman" w:eastAsiaTheme="minorEastAsia" w:hAnsi="Times New Roman" w:cs="Times New Roman"/>
          <w:sz w:val="24"/>
          <w:szCs w:val="24"/>
        </w:rPr>
        <w:t>5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 2) </w:t>
      </w:r>
      <w:r>
        <w:rPr>
          <w:rFonts w:ascii="Times New Roman" w:eastAsiaTheme="minorEastAsia" w:hAnsi="Times New Roman" w:cs="Times New Roman"/>
          <w:sz w:val="24"/>
          <w:szCs w:val="24"/>
        </w:rPr>
        <w:t>2,55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   3) </w:t>
      </w:r>
      <w:r>
        <w:rPr>
          <w:rFonts w:ascii="Times New Roman" w:eastAsiaTheme="minorEastAsia" w:hAnsi="Times New Roman" w:cs="Times New Roman"/>
          <w:sz w:val="24"/>
          <w:szCs w:val="24"/>
        </w:rPr>
        <w:t>0,255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   4) </w:t>
      </w:r>
      <w:r>
        <w:rPr>
          <w:rFonts w:ascii="Times New Roman" w:eastAsiaTheme="minorEastAsia" w:hAnsi="Times New Roman" w:cs="Times New Roman"/>
          <w:sz w:val="24"/>
          <w:szCs w:val="24"/>
        </w:rPr>
        <w:t>255</w:t>
      </w:r>
    </w:p>
    <w:p w:rsidR="00FD5F37" w:rsidRPr="00811658" w:rsidRDefault="00FD5F37" w:rsidP="00FD5F37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А6.  Расположите числа в порядке убывания</w:t>
      </w:r>
      <w:r>
        <w:rPr>
          <w:rFonts w:ascii="Times New Roman" w:eastAsiaTheme="minorEastAsia" w:hAnsi="Times New Roman" w:cs="Times New Roman"/>
          <w:sz w:val="24"/>
          <w:szCs w:val="24"/>
        </w:rPr>
        <w:t>:3,78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>
        <w:rPr>
          <w:rFonts w:ascii="Times New Roman" w:eastAsiaTheme="minorEastAsia" w:hAnsi="Times New Roman" w:cs="Times New Roman"/>
          <w:sz w:val="24"/>
          <w:szCs w:val="24"/>
        </w:rPr>
        <w:t>3,784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>
        <w:rPr>
          <w:rFonts w:ascii="Times New Roman" w:eastAsiaTheme="minorEastAsia" w:hAnsi="Times New Roman" w:cs="Times New Roman"/>
          <w:sz w:val="24"/>
          <w:szCs w:val="24"/>
        </w:rPr>
        <w:t>3,7801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FD5F37" w:rsidRPr="00811658" w:rsidRDefault="00FD5F37" w:rsidP="00FD5F37">
      <w:pPr>
        <w:pStyle w:val="a3"/>
        <w:numPr>
          <w:ilvl w:val="0"/>
          <w:numId w:val="87"/>
        </w:num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3,7801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>
        <w:rPr>
          <w:rFonts w:ascii="Times New Roman" w:eastAsiaTheme="minorEastAsia" w:hAnsi="Times New Roman" w:cs="Times New Roman"/>
          <w:sz w:val="24"/>
          <w:szCs w:val="24"/>
        </w:rPr>
        <w:t>3,78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>
        <w:rPr>
          <w:rFonts w:ascii="Times New Roman" w:eastAsiaTheme="minorEastAsia" w:hAnsi="Times New Roman" w:cs="Times New Roman"/>
          <w:sz w:val="24"/>
          <w:szCs w:val="24"/>
        </w:rPr>
        <w:t>3,784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3) </w:t>
      </w:r>
      <w:r>
        <w:rPr>
          <w:rFonts w:ascii="Times New Roman" w:eastAsiaTheme="minorEastAsia" w:hAnsi="Times New Roman" w:cs="Times New Roman"/>
          <w:sz w:val="24"/>
          <w:szCs w:val="24"/>
        </w:rPr>
        <w:t>3,784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>
        <w:rPr>
          <w:rFonts w:ascii="Times New Roman" w:eastAsiaTheme="minorEastAsia" w:hAnsi="Times New Roman" w:cs="Times New Roman"/>
          <w:sz w:val="24"/>
          <w:szCs w:val="24"/>
        </w:rPr>
        <w:t>3,7801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>
        <w:rPr>
          <w:rFonts w:ascii="Times New Roman" w:eastAsiaTheme="minorEastAsia" w:hAnsi="Times New Roman" w:cs="Times New Roman"/>
          <w:sz w:val="24"/>
          <w:szCs w:val="24"/>
        </w:rPr>
        <w:t>3,78</w:t>
      </w:r>
    </w:p>
    <w:p w:rsidR="00FD5F37" w:rsidRPr="00811658" w:rsidRDefault="00FD5F37" w:rsidP="00FD5F37">
      <w:pPr>
        <w:pStyle w:val="a3"/>
        <w:numPr>
          <w:ilvl w:val="0"/>
          <w:numId w:val="87"/>
        </w:num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3,784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>
        <w:rPr>
          <w:rFonts w:ascii="Times New Roman" w:eastAsiaTheme="minorEastAsia" w:hAnsi="Times New Roman" w:cs="Times New Roman"/>
          <w:sz w:val="24"/>
          <w:szCs w:val="24"/>
        </w:rPr>
        <w:t>3,78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>
        <w:rPr>
          <w:rFonts w:ascii="Times New Roman" w:eastAsiaTheme="minorEastAsia" w:hAnsi="Times New Roman" w:cs="Times New Roman"/>
          <w:sz w:val="24"/>
          <w:szCs w:val="24"/>
        </w:rPr>
        <w:t>3,7801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4) </w:t>
      </w:r>
      <w:r>
        <w:rPr>
          <w:rFonts w:ascii="Times New Roman" w:eastAsiaTheme="minorEastAsia" w:hAnsi="Times New Roman" w:cs="Times New Roman"/>
          <w:sz w:val="24"/>
          <w:szCs w:val="24"/>
        </w:rPr>
        <w:t>3,78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>
        <w:rPr>
          <w:rFonts w:ascii="Times New Roman" w:eastAsiaTheme="minorEastAsia" w:hAnsi="Times New Roman" w:cs="Times New Roman"/>
          <w:sz w:val="24"/>
          <w:szCs w:val="24"/>
        </w:rPr>
        <w:t>3,7801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>
        <w:rPr>
          <w:rFonts w:ascii="Times New Roman" w:eastAsiaTheme="minorEastAsia" w:hAnsi="Times New Roman" w:cs="Times New Roman"/>
          <w:sz w:val="24"/>
          <w:szCs w:val="24"/>
        </w:rPr>
        <w:t>3,784</w:t>
      </w:r>
    </w:p>
    <w:p w:rsidR="00FD5F37" w:rsidRPr="00811658" w:rsidRDefault="00FD5F37" w:rsidP="00FD5F37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А7.  </w:t>
      </w:r>
      <w:r>
        <w:rPr>
          <w:rFonts w:ascii="Times New Roman" w:eastAsiaTheme="minorEastAsia" w:hAnsi="Times New Roman" w:cs="Times New Roman"/>
          <w:sz w:val="24"/>
          <w:szCs w:val="24"/>
        </w:rPr>
        <w:t>Продолжительность фильма1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4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13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>ч, а спектакля на2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7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13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ч больше. 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Сколько </w:t>
      </w:r>
      <w:r>
        <w:rPr>
          <w:rFonts w:ascii="Times New Roman" w:eastAsiaTheme="minorEastAsia" w:hAnsi="Times New Roman" w:cs="Times New Roman"/>
          <w:sz w:val="24"/>
          <w:szCs w:val="24"/>
        </w:rPr>
        <w:t>времени длиться спектакль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>?</w:t>
      </w:r>
    </w:p>
    <w:p w:rsidR="00FD5F37" w:rsidRPr="00811658" w:rsidRDefault="00FD5F37" w:rsidP="00FD5F37">
      <w:pPr>
        <w:pStyle w:val="a3"/>
        <w:numPr>
          <w:ilvl w:val="0"/>
          <w:numId w:val="88"/>
        </w:num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m:oMath>
        <m:r>
          <w:rPr>
            <w:rFonts w:ascii="Cambria Math" w:hAnsi="Cambria Math" w:cs="Times New Roman"/>
            <w:sz w:val="24"/>
            <w:szCs w:val="24"/>
          </w:rPr>
          <m:t>3</m:t>
        </m:r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11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13</m:t>
            </m:r>
          </m:den>
        </m:f>
      </m:oMath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   2) 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7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13</m:t>
            </m:r>
          </m:den>
        </m:f>
      </m:oMath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 3) </w:t>
      </w:r>
      <w:r>
        <w:rPr>
          <w:rFonts w:ascii="Times New Roman" w:eastAsiaTheme="minorEastAsia" w:hAnsi="Times New Roman" w:cs="Times New Roman"/>
          <w:sz w:val="24"/>
          <w:szCs w:val="24"/>
        </w:rPr>
        <w:t>1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13</m:t>
            </m:r>
          </m:den>
        </m:f>
      </m:oMath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   4) </w:t>
      </w:r>
      <w:r>
        <w:rPr>
          <w:rFonts w:ascii="Times New Roman" w:eastAsiaTheme="minorEastAsia" w:hAnsi="Times New Roman" w:cs="Times New Roman"/>
          <w:sz w:val="24"/>
          <w:szCs w:val="24"/>
        </w:rPr>
        <w:t>3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11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26</m:t>
            </m:r>
          </m:den>
        </m:f>
      </m:oMath>
    </w:p>
    <w:p w:rsidR="00FD5F37" w:rsidRPr="00811658" w:rsidRDefault="00FD5F37" w:rsidP="00FD5F37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А8.  Найдите </w:t>
      </w:r>
      <w:r>
        <w:rPr>
          <w:rFonts w:ascii="Times New Roman" w:eastAsiaTheme="minorEastAsia" w:hAnsi="Times New Roman" w:cs="Times New Roman"/>
          <w:sz w:val="24"/>
          <w:szCs w:val="24"/>
        </w:rPr>
        <w:t>площадь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квадрата, сторона которого 1</w:t>
      </w:r>
      <w:r>
        <w:rPr>
          <w:rFonts w:ascii="Times New Roman" w:eastAsiaTheme="minorEastAsia" w:hAnsi="Times New Roman" w:cs="Times New Roman"/>
          <w:sz w:val="24"/>
          <w:szCs w:val="24"/>
        </w:rPr>
        <w:t>1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см.</w:t>
      </w:r>
    </w:p>
    <w:p w:rsidR="00FD5F37" w:rsidRPr="00811658" w:rsidRDefault="00FD5F37" w:rsidP="00FD5F37">
      <w:pPr>
        <w:pStyle w:val="a3"/>
        <w:numPr>
          <w:ilvl w:val="0"/>
          <w:numId w:val="89"/>
        </w:num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44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2) </w:t>
      </w:r>
      <w:r>
        <w:rPr>
          <w:rFonts w:ascii="Times New Roman" w:eastAsiaTheme="minorEastAsia" w:hAnsi="Times New Roman" w:cs="Times New Roman"/>
          <w:sz w:val="24"/>
          <w:szCs w:val="24"/>
        </w:rPr>
        <w:t>121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 3) </w:t>
      </w:r>
      <w:r>
        <w:rPr>
          <w:rFonts w:ascii="Times New Roman" w:eastAsiaTheme="minorEastAsia" w:hAnsi="Times New Roman" w:cs="Times New Roman"/>
          <w:sz w:val="24"/>
          <w:szCs w:val="24"/>
        </w:rPr>
        <w:t>22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   4) </w:t>
      </w:r>
      <w:r>
        <w:rPr>
          <w:rFonts w:ascii="Times New Roman" w:eastAsiaTheme="minorEastAsia" w:hAnsi="Times New Roman" w:cs="Times New Roman"/>
          <w:sz w:val="24"/>
          <w:szCs w:val="24"/>
        </w:rPr>
        <w:t>121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</w:p>
    <w:p w:rsidR="00FD5F37" w:rsidRPr="00811658" w:rsidRDefault="00FD5F37" w:rsidP="00FD5F37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А9.  Градусная мера угла </w:t>
      </w:r>
      <w:r>
        <w:rPr>
          <w:rFonts w:ascii="Times New Roman" w:eastAsiaTheme="minorEastAsia" w:hAnsi="Times New Roman" w:cs="Times New Roman"/>
          <w:sz w:val="24"/>
          <w:szCs w:val="24"/>
        </w:rPr>
        <w:t>90</w:t>
      </w:r>
      <w:r w:rsidRPr="0081165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0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>. Какой это угол?</w:t>
      </w:r>
    </w:p>
    <w:p w:rsidR="00FD5F37" w:rsidRPr="00811658" w:rsidRDefault="00FD5F37" w:rsidP="00FD5F37">
      <w:pPr>
        <w:pStyle w:val="a3"/>
        <w:numPr>
          <w:ilvl w:val="0"/>
          <w:numId w:val="90"/>
        </w:num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прямой         2) острый          3) тупой             4) развернутый</w:t>
      </w:r>
    </w:p>
    <w:p w:rsidR="00FD5F37" w:rsidRPr="00811658" w:rsidRDefault="00FD5F37" w:rsidP="00FD5F37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А10.  Сколько процентов составляет число 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от 100? </w:t>
      </w:r>
    </w:p>
    <w:p w:rsidR="00FD5F37" w:rsidRPr="00811658" w:rsidRDefault="00FD5F37" w:rsidP="00FD5F37">
      <w:pPr>
        <w:pStyle w:val="a3"/>
        <w:numPr>
          <w:ilvl w:val="0"/>
          <w:numId w:val="91"/>
        </w:num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>%            2) 0,1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>%             3) 1,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>%              4) 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>0%</w:t>
      </w:r>
    </w:p>
    <w:p w:rsidR="00FD5F37" w:rsidRDefault="00FD5F37" w:rsidP="00FD5F37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b/>
          <w:sz w:val="24"/>
          <w:szCs w:val="24"/>
        </w:rPr>
        <w:t xml:space="preserve">Часть </w:t>
      </w:r>
      <w:r w:rsidRPr="00811658">
        <w:rPr>
          <w:rFonts w:ascii="Times New Roman" w:eastAsiaTheme="minorEastAsia" w:hAnsi="Times New Roman" w:cs="Times New Roman"/>
          <w:b/>
          <w:sz w:val="24"/>
          <w:szCs w:val="24"/>
          <w:lang w:val="en-US"/>
        </w:rPr>
        <w:t>II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(задания в 2 балла)</w:t>
      </w:r>
    </w:p>
    <w:p w:rsidR="00FD5F37" w:rsidRPr="00811658" w:rsidRDefault="00FD5F37" w:rsidP="00FD5F37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  <w:lang w:val="en-US"/>
        </w:rPr>
        <w:t>B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1.  Решите уравнение </w:t>
      </w:r>
      <w:r>
        <w:rPr>
          <w:rFonts w:ascii="Times New Roman" w:eastAsiaTheme="minorEastAsia" w:hAnsi="Times New Roman" w:cs="Times New Roman"/>
          <w:sz w:val="24"/>
          <w:szCs w:val="24"/>
        </w:rPr>
        <w:t>8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y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+ </w:t>
      </w:r>
      <w:r>
        <w:rPr>
          <w:rFonts w:ascii="Times New Roman" w:eastAsiaTheme="minorEastAsia" w:hAnsi="Times New Roman" w:cs="Times New Roman"/>
          <w:sz w:val="24"/>
          <w:szCs w:val="24"/>
        </w:rPr>
        <w:t>5,7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t>24,1.</w:t>
      </w:r>
    </w:p>
    <w:p w:rsidR="00FD5F37" w:rsidRPr="00811658" w:rsidRDefault="00FD5F37" w:rsidP="00FD5F37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В2.  </w:t>
      </w:r>
      <w:r>
        <w:rPr>
          <w:rFonts w:ascii="Times New Roman" w:eastAsiaTheme="minorEastAsia" w:hAnsi="Times New Roman" w:cs="Times New Roman"/>
          <w:sz w:val="24"/>
          <w:szCs w:val="24"/>
        </w:rPr>
        <w:t>22 ученика класса,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что составляет </w:t>
      </w:r>
      <w:r>
        <w:rPr>
          <w:rFonts w:ascii="Times New Roman" w:eastAsiaTheme="minorEastAsia" w:hAnsi="Times New Roman" w:cs="Times New Roman"/>
          <w:sz w:val="24"/>
          <w:szCs w:val="24"/>
        </w:rPr>
        <w:t>5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>5%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всего количества, учатся без троек.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Сколько </w:t>
      </w:r>
      <w:r>
        <w:rPr>
          <w:rFonts w:ascii="Times New Roman" w:eastAsiaTheme="minorEastAsia" w:hAnsi="Times New Roman" w:cs="Times New Roman"/>
          <w:sz w:val="24"/>
          <w:szCs w:val="24"/>
        </w:rPr>
        <w:t>человек в классе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>?</w:t>
      </w:r>
    </w:p>
    <w:p w:rsidR="00FD5F37" w:rsidRPr="00811658" w:rsidRDefault="00FD5F37" w:rsidP="00FD5F37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В3.  При помоле </w:t>
      </w:r>
      <w:r>
        <w:rPr>
          <w:rFonts w:ascii="Times New Roman" w:eastAsiaTheme="minorEastAsia" w:hAnsi="Times New Roman" w:cs="Times New Roman"/>
          <w:sz w:val="24"/>
          <w:szCs w:val="24"/>
        </w:rPr>
        <w:t>овса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получается </w:t>
      </w:r>
      <w:r>
        <w:rPr>
          <w:rFonts w:ascii="Times New Roman" w:eastAsiaTheme="minorEastAsia" w:hAnsi="Times New Roman" w:cs="Times New Roman"/>
          <w:sz w:val="24"/>
          <w:szCs w:val="24"/>
        </w:rPr>
        <w:t>4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0% муки. Сколько муки получится из </w:t>
      </w:r>
      <w:r>
        <w:rPr>
          <w:rFonts w:ascii="Times New Roman" w:eastAsiaTheme="minorEastAsia" w:hAnsi="Times New Roman" w:cs="Times New Roman"/>
          <w:sz w:val="24"/>
          <w:szCs w:val="24"/>
        </w:rPr>
        <w:t>26,5 товса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>?</w:t>
      </w:r>
    </w:p>
    <w:p w:rsidR="00FD5F37" w:rsidRDefault="00FD5F37" w:rsidP="00FD5F37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</w:p>
    <w:p w:rsidR="00FD5F37" w:rsidRDefault="00FD5F37" w:rsidP="00FD5F37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</w:p>
    <w:p w:rsidR="0038046F" w:rsidRDefault="0038046F" w:rsidP="00FD5F37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</w:p>
    <w:p w:rsidR="00FD5F37" w:rsidRDefault="00FD5F37" w:rsidP="00FD5F3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  <w:sectPr w:rsidR="00FD5F37" w:rsidSect="000E648C">
          <w:type w:val="continuous"/>
          <w:pgSz w:w="16838" w:h="11906" w:orient="landscape"/>
          <w:pgMar w:top="1134" w:right="850" w:bottom="1134" w:left="1701" w:header="708" w:footer="708" w:gutter="0"/>
          <w:cols w:space="708"/>
          <w:docGrid w:linePitch="360"/>
        </w:sectPr>
      </w:pPr>
    </w:p>
    <w:p w:rsidR="0038046F" w:rsidRDefault="0038046F" w:rsidP="0038046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D5F37" w:rsidRPr="0038046F" w:rsidRDefault="00FD5F37" w:rsidP="0038046F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Контрольная работа №1</w:t>
      </w:r>
      <w:r w:rsidR="0038046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8046F">
        <w:rPr>
          <w:rFonts w:ascii="Times New Roman" w:hAnsi="Times New Roman" w:cs="Times New Roman"/>
          <w:b/>
          <w:i/>
          <w:sz w:val="24"/>
          <w:szCs w:val="24"/>
        </w:rPr>
        <w:t>«Делимость чисел»</w:t>
      </w:r>
    </w:p>
    <w:p w:rsidR="00FD5F37" w:rsidRPr="0038046F" w:rsidRDefault="00FD5F37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1 вариант</w:t>
      </w:r>
    </w:p>
    <w:p w:rsidR="00FD5F37" w:rsidRPr="0038046F" w:rsidRDefault="00FD5F37" w:rsidP="0038046F">
      <w:pPr>
        <w:spacing w:after="0" w:line="24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</w:p>
    <w:p w:rsidR="00FD5F37" w:rsidRPr="0038046F" w:rsidRDefault="00FD5F37" w:rsidP="0038046F">
      <w:pPr>
        <w:pStyle w:val="a3"/>
        <w:numPr>
          <w:ilvl w:val="0"/>
          <w:numId w:val="92"/>
        </w:num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Разложите на простые множители число 4104.</w:t>
      </w:r>
    </w:p>
    <w:p w:rsidR="00FD5F37" w:rsidRPr="0038046F" w:rsidRDefault="00FD5F37" w:rsidP="0038046F">
      <w:pPr>
        <w:pStyle w:val="a3"/>
        <w:numPr>
          <w:ilvl w:val="0"/>
          <w:numId w:val="92"/>
        </w:num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наибольший общий делитель и наименьшее общее кратное чисел 792 и 1188.</w:t>
      </w:r>
    </w:p>
    <w:p w:rsidR="00FD5F37" w:rsidRPr="0038046F" w:rsidRDefault="00FD5F37" w:rsidP="0038046F">
      <w:pPr>
        <w:pStyle w:val="a3"/>
        <w:numPr>
          <w:ilvl w:val="0"/>
          <w:numId w:val="92"/>
        </w:num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Докажите что числа:</w:t>
      </w:r>
    </w:p>
    <w:p w:rsidR="00FD5F37" w:rsidRPr="0038046F" w:rsidRDefault="00FD5F37" w:rsidP="0038046F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а) 260 и 117 не взаимно простые;</w:t>
      </w:r>
    </w:p>
    <w:p w:rsidR="00FD5F37" w:rsidRPr="0038046F" w:rsidRDefault="00FD5F37" w:rsidP="0038046F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б) 945 и 544 взаимно простые.</w:t>
      </w:r>
    </w:p>
    <w:p w:rsidR="00FD5F37" w:rsidRPr="0038046F" w:rsidRDefault="00FD5F37" w:rsidP="0038046F">
      <w:pPr>
        <w:pStyle w:val="a3"/>
        <w:numPr>
          <w:ilvl w:val="0"/>
          <w:numId w:val="92"/>
        </w:num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Выполните действия: </w:t>
      </w:r>
    </w:p>
    <w:p w:rsidR="00FD5F37" w:rsidRPr="0038046F" w:rsidRDefault="00FD5F37" w:rsidP="0038046F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273,6 : 0,76 + 7,24 </w:t>
      </w:r>
      <w:r w:rsidRPr="0038046F">
        <w:rPr>
          <w:rFonts w:ascii="Times New Roman" w:hAnsi="Times New Roman" w:cs="Times New Roman"/>
          <w:b/>
          <w:sz w:val="24"/>
          <w:szCs w:val="24"/>
        </w:rPr>
        <w:t>·</w:t>
      </w:r>
      <w:r w:rsidRPr="0038046F">
        <w:rPr>
          <w:rFonts w:ascii="Times New Roman" w:hAnsi="Times New Roman" w:cs="Times New Roman"/>
          <w:sz w:val="24"/>
          <w:szCs w:val="24"/>
        </w:rPr>
        <w:t xml:space="preserve"> 16</w:t>
      </w:r>
    </w:p>
    <w:p w:rsidR="00FD5F37" w:rsidRPr="0038046F" w:rsidRDefault="00FD5F37" w:rsidP="0038046F">
      <w:pPr>
        <w:pStyle w:val="a3"/>
        <w:numPr>
          <w:ilvl w:val="0"/>
          <w:numId w:val="92"/>
        </w:num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Всегда ли сумма двух простых чисел является составным числом?</w:t>
      </w:r>
    </w:p>
    <w:p w:rsidR="00FD5F37" w:rsidRPr="0038046F" w:rsidRDefault="00FD5F37" w:rsidP="0038046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D5F37" w:rsidRPr="0038046F" w:rsidRDefault="00FD5F37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2 вариант</w:t>
      </w:r>
    </w:p>
    <w:p w:rsidR="00FD5F37" w:rsidRPr="0038046F" w:rsidRDefault="00FD5F37" w:rsidP="0038046F">
      <w:pPr>
        <w:spacing w:after="0" w:line="24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</w:p>
    <w:p w:rsidR="00FD5F37" w:rsidRPr="0038046F" w:rsidRDefault="00FD5F37" w:rsidP="0038046F">
      <w:pPr>
        <w:pStyle w:val="a3"/>
        <w:numPr>
          <w:ilvl w:val="0"/>
          <w:numId w:val="93"/>
        </w:num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Разложите на простые множители число 5544.</w:t>
      </w:r>
    </w:p>
    <w:p w:rsidR="00FD5F37" w:rsidRPr="0038046F" w:rsidRDefault="00FD5F37" w:rsidP="0038046F">
      <w:pPr>
        <w:pStyle w:val="a3"/>
        <w:numPr>
          <w:ilvl w:val="0"/>
          <w:numId w:val="93"/>
        </w:num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наибольший общий делитель и наименьшее общее кратное чисел 504 и 756.</w:t>
      </w:r>
    </w:p>
    <w:p w:rsidR="00FD5F37" w:rsidRPr="0038046F" w:rsidRDefault="00FD5F37" w:rsidP="0038046F">
      <w:pPr>
        <w:pStyle w:val="a3"/>
        <w:numPr>
          <w:ilvl w:val="0"/>
          <w:numId w:val="93"/>
        </w:num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Докажите что числа:</w:t>
      </w:r>
    </w:p>
    <w:p w:rsidR="00FD5F37" w:rsidRPr="0038046F" w:rsidRDefault="00FD5F37" w:rsidP="0038046F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а) 255 и 238 не взаимно простые;</w:t>
      </w:r>
    </w:p>
    <w:p w:rsidR="00FD5F37" w:rsidRPr="0038046F" w:rsidRDefault="00FD5F37" w:rsidP="0038046F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б) 392 и 675 взаимно простые.</w:t>
      </w:r>
    </w:p>
    <w:p w:rsidR="00FD5F37" w:rsidRPr="0038046F" w:rsidRDefault="00FD5F37" w:rsidP="0038046F">
      <w:pPr>
        <w:pStyle w:val="a3"/>
        <w:numPr>
          <w:ilvl w:val="0"/>
          <w:numId w:val="93"/>
        </w:num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Выполните действия: </w:t>
      </w:r>
    </w:p>
    <w:p w:rsidR="00FD5F37" w:rsidRPr="0038046F" w:rsidRDefault="00FD5F37" w:rsidP="0038046F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268,8 : 0,56 + 6,44 </w:t>
      </w:r>
      <w:r w:rsidRPr="0038046F">
        <w:rPr>
          <w:rFonts w:ascii="Times New Roman" w:hAnsi="Times New Roman" w:cs="Times New Roman"/>
          <w:b/>
          <w:sz w:val="24"/>
          <w:szCs w:val="24"/>
        </w:rPr>
        <w:t>·</w:t>
      </w:r>
      <w:r w:rsidRPr="0038046F">
        <w:rPr>
          <w:rFonts w:ascii="Times New Roman" w:hAnsi="Times New Roman" w:cs="Times New Roman"/>
          <w:sz w:val="24"/>
          <w:szCs w:val="24"/>
        </w:rPr>
        <w:t xml:space="preserve"> 12</w:t>
      </w:r>
    </w:p>
    <w:p w:rsidR="00FD5F37" w:rsidRPr="0038046F" w:rsidRDefault="00FD5F37" w:rsidP="0038046F">
      <w:pPr>
        <w:pStyle w:val="a3"/>
        <w:numPr>
          <w:ilvl w:val="0"/>
          <w:numId w:val="93"/>
        </w:num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Может ли разность двух простых чисел быть простым числом?</w:t>
      </w:r>
    </w:p>
    <w:p w:rsidR="00FD5F37" w:rsidRPr="0038046F" w:rsidRDefault="00FD5F37" w:rsidP="0038046F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D5F37" w:rsidRPr="0038046F" w:rsidRDefault="00FD5F37" w:rsidP="0038046F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FD5F37" w:rsidRPr="0038046F" w:rsidSect="00FD5F37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1A2EA1" w:rsidRPr="0038046F" w:rsidRDefault="001A2EA1" w:rsidP="0038046F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D5F37" w:rsidRPr="0038046F" w:rsidRDefault="00FD5F37" w:rsidP="0038046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  <w:sectPr w:rsidR="00FD5F37" w:rsidRPr="0038046F" w:rsidSect="00FD5F37">
          <w:type w:val="continuous"/>
          <w:pgSz w:w="16838" w:h="11906" w:orient="landscape"/>
          <w:pgMar w:top="1134" w:right="850" w:bottom="1134" w:left="1701" w:header="708" w:footer="708" w:gutter="0"/>
          <w:cols w:space="708"/>
          <w:docGrid w:linePitch="360"/>
        </w:sectPr>
      </w:pPr>
    </w:p>
    <w:p w:rsidR="00FD5F37" w:rsidRPr="0038046F" w:rsidRDefault="00FD5F37" w:rsidP="0038046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lastRenderedPageBreak/>
        <w:t>Контрольная работа № 2</w:t>
      </w:r>
    </w:p>
    <w:p w:rsidR="00FD5F37" w:rsidRPr="0038046F" w:rsidRDefault="00FD5F37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38046F">
        <w:rPr>
          <w:rFonts w:ascii="Times New Roman" w:hAnsi="Times New Roman" w:cs="Times New Roman"/>
          <w:b/>
          <w:i/>
          <w:sz w:val="24"/>
          <w:szCs w:val="24"/>
        </w:rPr>
        <w:t>«Сложение и вычитание дробей</w:t>
      </w:r>
    </w:p>
    <w:p w:rsidR="00FD5F37" w:rsidRPr="0038046F" w:rsidRDefault="00FD5F37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38046F">
        <w:rPr>
          <w:rFonts w:ascii="Times New Roman" w:hAnsi="Times New Roman" w:cs="Times New Roman"/>
          <w:b/>
          <w:i/>
          <w:sz w:val="24"/>
          <w:szCs w:val="24"/>
        </w:rPr>
        <w:t>с разными знаменателями»</w:t>
      </w:r>
    </w:p>
    <w:p w:rsidR="00FD5F37" w:rsidRPr="0038046F" w:rsidRDefault="00FD5F37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1 вариант</w:t>
      </w:r>
    </w:p>
    <w:p w:rsidR="00FD5F37" w:rsidRPr="0038046F" w:rsidRDefault="0038046F" w:rsidP="0038046F">
      <w:pPr>
        <w:pStyle w:val="a3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="00FD5F37" w:rsidRPr="0038046F">
        <w:rPr>
          <w:rFonts w:ascii="Times New Roman" w:hAnsi="Times New Roman" w:cs="Times New Roman"/>
          <w:sz w:val="24"/>
          <w:szCs w:val="24"/>
        </w:rPr>
        <w:t xml:space="preserve">Сократите дроби: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4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 xml:space="preserve">; 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15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 xml:space="preserve">; 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6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10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 xml:space="preserve">; 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8</m:t>
            </m:r>
            <m:r>
              <w:rPr>
                <w:rFonts w:ascii="Cambria Math" w:hAnsi="Cambria Math" w:cs="Times New Roman"/>
                <w:sz w:val="24"/>
                <w:szCs w:val="24"/>
              </w:rPr>
              <m:t>n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14</m:t>
            </m:r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n</m:t>
            </m:r>
          </m:den>
        </m:f>
      </m:oMath>
      <w:r w:rsidR="00FD5F37" w:rsidRPr="0038046F">
        <w:rPr>
          <w:rFonts w:ascii="Times New Roman" w:hAnsi="Times New Roman" w:cs="Times New Roman"/>
          <w:sz w:val="24"/>
          <w:szCs w:val="24"/>
        </w:rPr>
        <w:t>.</w:t>
      </w:r>
    </w:p>
    <w:p w:rsidR="00FD5F37" w:rsidRPr="0038046F" w:rsidRDefault="0038046F" w:rsidP="0038046F">
      <w:pPr>
        <w:pStyle w:val="a3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="00FD5F37" w:rsidRPr="0038046F">
        <w:rPr>
          <w:rFonts w:ascii="Times New Roman" w:hAnsi="Times New Roman" w:cs="Times New Roman"/>
          <w:sz w:val="24"/>
          <w:szCs w:val="24"/>
        </w:rPr>
        <w:t xml:space="preserve">Приведите к наименьшему общему знаменателю дроби: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7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 xml:space="preserve"> </m:t>
        </m:r>
        <m:r>
          <w:rPr>
            <w:rFonts w:ascii="Cambria Math" w:hAnsi="Times New Roman" w:cs="Times New Roman"/>
            <w:sz w:val="24"/>
            <w:szCs w:val="24"/>
          </w:rPr>
          <m:t>и</m:t>
        </m:r>
        <m:r>
          <w:rPr>
            <w:rFonts w:ascii="Cambria Math" w:hAnsi="Times New Roman" w:cs="Times New Roman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8</m:t>
            </m:r>
          </m:den>
        </m:f>
      </m:oMath>
      <w:r w:rsidR="00FD5F37" w:rsidRPr="0038046F">
        <w:rPr>
          <w:rFonts w:ascii="Times New Roman" w:hAnsi="Times New Roman" w:cs="Times New Roman"/>
          <w:sz w:val="24"/>
          <w:szCs w:val="24"/>
        </w:rPr>
        <w:t>.</w:t>
      </w:r>
    </w:p>
    <w:p w:rsidR="00FD5F37" w:rsidRPr="0038046F" w:rsidRDefault="0038046F" w:rsidP="0038046F">
      <w:pPr>
        <w:pStyle w:val="a3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="00FD5F37" w:rsidRPr="0038046F">
        <w:rPr>
          <w:rFonts w:ascii="Times New Roman" w:hAnsi="Times New Roman" w:cs="Times New Roman"/>
          <w:sz w:val="24"/>
          <w:szCs w:val="24"/>
        </w:rPr>
        <w:t>Сравните дроби:</w:t>
      </w:r>
    </w:p>
    <w:p w:rsidR="00FD5F37" w:rsidRPr="0038046F" w:rsidRDefault="00FD5F37" w:rsidP="0038046F">
      <w:pPr>
        <w:tabs>
          <w:tab w:val="left" w:pos="3402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а)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7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 xml:space="preserve"> </m:t>
        </m:r>
        <m:r>
          <w:rPr>
            <w:rFonts w:ascii="Cambria Math" w:hAnsi="Times New Roman" w:cs="Times New Roman"/>
            <w:sz w:val="24"/>
            <w:szCs w:val="24"/>
          </w:rPr>
          <m:t>и</m:t>
        </m:r>
        <m:r>
          <w:rPr>
            <w:rFonts w:ascii="Cambria Math" w:hAnsi="Times New Roman" w:cs="Times New Roman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 xml:space="preserve">; </w:t>
      </w:r>
      <w:r w:rsidRPr="0038046F">
        <w:rPr>
          <w:rFonts w:ascii="Times New Roman" w:hAnsi="Times New Roman" w:cs="Times New Roman"/>
          <w:sz w:val="24"/>
          <w:szCs w:val="24"/>
        </w:rPr>
        <w:tab/>
        <w:t xml:space="preserve">б)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11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 xml:space="preserve"> </m:t>
        </m:r>
        <m:r>
          <w:rPr>
            <w:rFonts w:ascii="Cambria Math" w:hAnsi="Times New Roman" w:cs="Times New Roman"/>
            <w:sz w:val="24"/>
            <w:szCs w:val="24"/>
          </w:rPr>
          <m:t>и</m:t>
        </m:r>
        <m:r>
          <w:rPr>
            <w:rFonts w:ascii="Cambria Math" w:hAnsi="Times New Roman" w:cs="Times New Roman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9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FD5F37" w:rsidRPr="0038046F" w:rsidRDefault="0038046F" w:rsidP="0038046F">
      <w:pPr>
        <w:pStyle w:val="a3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="00FD5F37" w:rsidRPr="0038046F">
        <w:rPr>
          <w:rFonts w:ascii="Times New Roman" w:hAnsi="Times New Roman" w:cs="Times New Roman"/>
          <w:sz w:val="24"/>
          <w:szCs w:val="24"/>
        </w:rPr>
        <w:t>Найдите значение выражения:</w:t>
      </w:r>
    </w:p>
    <w:p w:rsidR="00FD5F37" w:rsidRPr="0038046F" w:rsidRDefault="0011423E" w:rsidP="0038046F">
      <w:pPr>
        <w:spacing w:after="0" w:line="240" w:lineRule="auto"/>
        <w:ind w:left="567"/>
        <w:jc w:val="both"/>
        <w:rPr>
          <w:rFonts w:ascii="Cambria Math" w:hAnsi="Times New Roman" w:cs="Times New Roman"/>
          <w:sz w:val="24"/>
          <w:szCs w:val="24"/>
          <w:oMath/>
        </w:rPr>
      </w:pPr>
      <m:oMath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3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5</m:t>
                </m:r>
              </m:den>
            </m:f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7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10</m:t>
                </m:r>
              </m:den>
            </m:f>
          </m:e>
        </m:d>
        <m:r>
          <w:rPr>
            <w:rFonts w:ascii="Cambria Math" w:hAnsi="Times New Roman" w:cs="Times New Roman"/>
            <w:sz w:val="24"/>
            <w:szCs w:val="24"/>
          </w:rPr>
          <m:t>+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2</m:t>
                </m:r>
              </m:den>
            </m:f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7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20</m:t>
                </m:r>
              </m:den>
            </m:f>
          </m:e>
        </m:d>
      </m:oMath>
      <w:r w:rsidR="00FD5F37" w:rsidRPr="0038046F">
        <w:rPr>
          <w:rFonts w:ascii="Times New Roman" w:hAnsi="Times New Roman" w:cs="Times New Roman"/>
          <w:sz w:val="24"/>
          <w:szCs w:val="24"/>
        </w:rPr>
        <w:t>.</w:t>
      </w:r>
    </w:p>
    <w:p w:rsidR="00FD5F37" w:rsidRPr="0038046F" w:rsidRDefault="0038046F" w:rsidP="0038046F">
      <w:pPr>
        <w:pStyle w:val="a3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 w:rsidR="00FD5F37" w:rsidRPr="0038046F">
        <w:rPr>
          <w:rFonts w:ascii="Times New Roman" w:hAnsi="Times New Roman" w:cs="Times New Roman"/>
          <w:sz w:val="24"/>
          <w:szCs w:val="24"/>
        </w:rPr>
        <w:t xml:space="preserve">Решите уравнение: </w:t>
      </w:r>
      <m:oMath>
        <m:r>
          <w:rPr>
            <w:rFonts w:ascii="Cambria Math" w:hAnsi="Cambria Math" w:cs="Times New Roman"/>
            <w:sz w:val="24"/>
            <w:szCs w:val="24"/>
            <w:lang w:val="en-US"/>
          </w:rPr>
          <m:t>x</m:t>
        </m:r>
        <m:r>
          <w:rPr>
            <w:rFonts w:ascii="Cambria Math" w:hAnsi="Times New Roman" w:cs="Times New Roman"/>
            <w:sz w:val="24"/>
            <w:szCs w:val="24"/>
          </w:rPr>
          <m:t>+2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>+3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9</m:t>
            </m:r>
          </m:den>
        </m:f>
        <m:r>
          <w:rPr>
            <w:rFonts w:ascii="Times New Roman" w:hAnsi="Times New Roman" w:cs="Times New Roman"/>
            <w:sz w:val="24"/>
            <w:szCs w:val="24"/>
          </w:rPr>
          <m:t>-</m:t>
        </m:r>
        <m:r>
          <w:rPr>
            <w:rFonts w:ascii="Cambria Math" w:hAnsi="Times New Roman" w:cs="Times New Roman"/>
            <w:sz w:val="24"/>
            <w:szCs w:val="24"/>
          </w:rPr>
          <m:t>1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12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>=5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7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12</m:t>
            </m:r>
          </m:den>
        </m:f>
      </m:oMath>
      <w:r w:rsidR="00FD5F37" w:rsidRPr="0038046F">
        <w:rPr>
          <w:rFonts w:ascii="Times New Roman" w:hAnsi="Times New Roman" w:cs="Times New Roman"/>
          <w:sz w:val="24"/>
          <w:szCs w:val="24"/>
        </w:rPr>
        <w:t>.</w:t>
      </w:r>
    </w:p>
    <w:p w:rsidR="00FD5F37" w:rsidRPr="0038046F" w:rsidRDefault="00FD5F37" w:rsidP="0038046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D5F37" w:rsidRPr="0038046F" w:rsidRDefault="00FD5F37" w:rsidP="0038046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D5F37" w:rsidRPr="0038046F" w:rsidRDefault="00FD5F37" w:rsidP="0038046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lastRenderedPageBreak/>
        <w:t>Контрольная работа № 2</w:t>
      </w:r>
    </w:p>
    <w:p w:rsidR="00FD5F37" w:rsidRPr="0038046F" w:rsidRDefault="00FD5F37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38046F">
        <w:rPr>
          <w:rFonts w:ascii="Times New Roman" w:hAnsi="Times New Roman" w:cs="Times New Roman"/>
          <w:b/>
          <w:i/>
          <w:sz w:val="24"/>
          <w:szCs w:val="24"/>
        </w:rPr>
        <w:t>«Сложение и вычитание дробей</w:t>
      </w:r>
    </w:p>
    <w:p w:rsidR="00FD5F37" w:rsidRPr="0038046F" w:rsidRDefault="00FD5F37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38046F">
        <w:rPr>
          <w:rFonts w:ascii="Times New Roman" w:hAnsi="Times New Roman" w:cs="Times New Roman"/>
          <w:b/>
          <w:i/>
          <w:sz w:val="24"/>
          <w:szCs w:val="24"/>
        </w:rPr>
        <w:t>с разными знаменателями»</w:t>
      </w:r>
    </w:p>
    <w:p w:rsidR="00FD5F37" w:rsidRPr="0038046F" w:rsidRDefault="00FD5F37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  <w:lang w:val="en-US"/>
        </w:rPr>
        <w:t>2</w:t>
      </w:r>
      <w:r w:rsidRPr="0038046F">
        <w:rPr>
          <w:rFonts w:ascii="Times New Roman" w:hAnsi="Times New Roman" w:cs="Times New Roman"/>
          <w:b/>
          <w:sz w:val="24"/>
          <w:szCs w:val="24"/>
        </w:rPr>
        <w:t xml:space="preserve"> вариант</w:t>
      </w:r>
    </w:p>
    <w:p w:rsidR="00FD5F37" w:rsidRPr="0038046F" w:rsidRDefault="00FD5F37" w:rsidP="0038046F">
      <w:pPr>
        <w:pStyle w:val="a3"/>
        <w:numPr>
          <w:ilvl w:val="0"/>
          <w:numId w:val="94"/>
        </w:num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Сократите дроби: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6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 xml:space="preserve">; 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4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12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 xml:space="preserve">; 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20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 xml:space="preserve">; 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6</m:t>
            </m:r>
            <m:r>
              <w:rPr>
                <w:rFonts w:ascii="Cambria Math" w:hAnsi="Cambria Math" w:cs="Times New Roman"/>
                <w:sz w:val="24"/>
                <w:szCs w:val="24"/>
              </w:rPr>
              <m:t>n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18</m:t>
            </m:r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n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FD5F37" w:rsidRPr="0038046F" w:rsidRDefault="00FD5F37" w:rsidP="0038046F">
      <w:pPr>
        <w:pStyle w:val="a3"/>
        <w:numPr>
          <w:ilvl w:val="0"/>
          <w:numId w:val="94"/>
        </w:num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Приведите к наименьшему общему знаменателю дроби: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4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9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 xml:space="preserve"> </m:t>
        </m:r>
        <m:r>
          <w:rPr>
            <w:rFonts w:ascii="Cambria Math" w:hAnsi="Times New Roman" w:cs="Times New Roman"/>
            <w:sz w:val="24"/>
            <w:szCs w:val="24"/>
          </w:rPr>
          <m:t>и</m:t>
        </m:r>
        <m:r>
          <w:rPr>
            <w:rFonts w:ascii="Cambria Math" w:hAnsi="Times New Roman" w:cs="Times New Roman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12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FD5F37" w:rsidRPr="0038046F" w:rsidRDefault="00FD5F37" w:rsidP="0038046F">
      <w:pPr>
        <w:pStyle w:val="a3"/>
        <w:numPr>
          <w:ilvl w:val="0"/>
          <w:numId w:val="94"/>
        </w:num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Сравните дроби:</w:t>
      </w:r>
    </w:p>
    <w:p w:rsidR="00FD5F37" w:rsidRPr="0038046F" w:rsidRDefault="00FD5F37" w:rsidP="0038046F">
      <w:pPr>
        <w:tabs>
          <w:tab w:val="left" w:pos="3402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а)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11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 xml:space="preserve"> </m:t>
        </m:r>
        <m:r>
          <w:rPr>
            <w:rFonts w:ascii="Cambria Math" w:hAnsi="Times New Roman" w:cs="Times New Roman"/>
            <w:sz w:val="24"/>
            <w:szCs w:val="24"/>
          </w:rPr>
          <m:t>и</m:t>
        </m:r>
        <m:r>
          <w:rPr>
            <w:rFonts w:ascii="Cambria Math" w:hAnsi="Times New Roman" w:cs="Times New Roman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14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 xml:space="preserve">; </w:t>
      </w:r>
      <w:r w:rsidRPr="0038046F">
        <w:rPr>
          <w:rFonts w:ascii="Times New Roman" w:hAnsi="Times New Roman" w:cs="Times New Roman"/>
          <w:sz w:val="24"/>
          <w:szCs w:val="24"/>
        </w:rPr>
        <w:tab/>
        <w:t xml:space="preserve">б)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15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 xml:space="preserve"> </m:t>
        </m:r>
        <m:r>
          <w:rPr>
            <w:rFonts w:ascii="Cambria Math" w:hAnsi="Times New Roman" w:cs="Times New Roman"/>
            <w:sz w:val="24"/>
            <w:szCs w:val="24"/>
          </w:rPr>
          <m:t>и</m:t>
        </m:r>
        <m:r>
          <w:rPr>
            <w:rFonts w:ascii="Cambria Math" w:hAnsi="Times New Roman" w:cs="Times New Roman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29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FD5F37" w:rsidRPr="0038046F" w:rsidRDefault="00FD5F37" w:rsidP="0038046F">
      <w:pPr>
        <w:pStyle w:val="a3"/>
        <w:numPr>
          <w:ilvl w:val="0"/>
          <w:numId w:val="94"/>
        </w:num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значение выражения:</w:t>
      </w:r>
    </w:p>
    <w:p w:rsidR="00FD5F37" w:rsidRPr="0038046F" w:rsidRDefault="0011423E" w:rsidP="0038046F">
      <w:pPr>
        <w:spacing w:after="0" w:line="240" w:lineRule="auto"/>
        <w:ind w:left="567"/>
        <w:jc w:val="both"/>
        <w:rPr>
          <w:rFonts w:ascii="Cambria Math" w:hAnsi="Times New Roman" w:cs="Times New Roman"/>
          <w:sz w:val="24"/>
          <w:szCs w:val="24"/>
          <w:oMath/>
        </w:rPr>
      </w:pPr>
      <m:oMath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7</m:t>
                </m:r>
              </m:den>
            </m:f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3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14</m:t>
                </m:r>
              </m:den>
            </m:f>
          </m:e>
        </m:d>
        <m:r>
          <w:rPr>
            <w:rFonts w:ascii="Cambria Math" w:hAnsi="Times New Roman" w:cs="Times New Roman"/>
            <w:sz w:val="24"/>
            <w:szCs w:val="24"/>
          </w:rPr>
          <m:t>+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3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42</m:t>
                </m:r>
              </m:den>
            </m:f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7</m:t>
                </m:r>
              </m:den>
            </m:f>
          </m:e>
        </m:d>
      </m:oMath>
      <w:r w:rsidR="00FD5F37" w:rsidRPr="0038046F">
        <w:rPr>
          <w:rFonts w:ascii="Times New Roman" w:hAnsi="Times New Roman" w:cs="Times New Roman"/>
          <w:sz w:val="24"/>
          <w:szCs w:val="24"/>
        </w:rPr>
        <w:t>.</w:t>
      </w:r>
    </w:p>
    <w:p w:rsidR="00FD5F37" w:rsidRPr="0038046F" w:rsidRDefault="00FD5F37" w:rsidP="0038046F">
      <w:pPr>
        <w:pStyle w:val="a3"/>
        <w:numPr>
          <w:ilvl w:val="0"/>
          <w:numId w:val="94"/>
        </w:num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Решите уравнение: </w:t>
      </w:r>
      <m:oMath>
        <m:r>
          <w:rPr>
            <w:rFonts w:ascii="Cambria Math" w:hAnsi="Times New Roman" w:cs="Times New Roman"/>
            <w:sz w:val="24"/>
            <w:szCs w:val="24"/>
          </w:rPr>
          <m:t>3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>+2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den>
        </m:f>
        <m:r>
          <w:rPr>
            <w:rFonts w:ascii="Times New Roman" w:hAnsi="Times New Roman" w:cs="Times New Roman"/>
            <w:sz w:val="24"/>
            <w:szCs w:val="24"/>
          </w:rPr>
          <m:t>-</m:t>
        </m:r>
        <m:r>
          <w:rPr>
            <w:rFonts w:ascii="Cambria Math" w:hAnsi="Cambria Math" w:cs="Times New Roman"/>
            <w:sz w:val="24"/>
            <w:szCs w:val="24"/>
            <w:lang w:val="en-US"/>
          </w:rPr>
          <m:t>x</m:t>
        </m:r>
        <m:r>
          <w:rPr>
            <w:rFonts w:ascii="Cambria Math" w:hAnsi="Times New Roman" w:cs="Times New Roman"/>
            <w:sz w:val="24"/>
            <w:szCs w:val="24"/>
          </w:rPr>
          <m:t>=3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10</m:t>
            </m:r>
          </m:den>
        </m:f>
        <m:r>
          <w:rPr>
            <w:rFonts w:ascii="Times New Roman" w:hAnsi="Times New Roman" w:cs="Times New Roman"/>
            <w:sz w:val="24"/>
            <w:szCs w:val="24"/>
          </w:rPr>
          <m:t>-</m:t>
        </m:r>
        <m:r>
          <w:rPr>
            <w:rFonts w:ascii="Cambria Math" w:hAnsi="Times New Roman" w:cs="Times New Roman"/>
            <w:sz w:val="24"/>
            <w:szCs w:val="24"/>
          </w:rPr>
          <m:t>1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FD5F37" w:rsidRPr="0038046F" w:rsidRDefault="00FD5F37" w:rsidP="0038046F">
      <w:pPr>
        <w:pStyle w:val="a3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  <w:sectPr w:rsidR="00FD5F37" w:rsidRPr="0038046F" w:rsidSect="00FD5F37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FD5F37" w:rsidRPr="0038046F" w:rsidRDefault="00FD5F37" w:rsidP="0038046F">
      <w:pPr>
        <w:pStyle w:val="a3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D5F37" w:rsidRPr="0038046F" w:rsidRDefault="00FD5F37" w:rsidP="0038046F">
      <w:pPr>
        <w:pStyle w:val="a3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D5F37" w:rsidRDefault="00FD5F37" w:rsidP="0038046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8046F" w:rsidRPr="0038046F" w:rsidRDefault="0038046F" w:rsidP="0038046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  <w:sectPr w:rsidR="0038046F" w:rsidRPr="0038046F" w:rsidSect="00FD5F37">
          <w:type w:val="continuous"/>
          <w:pgSz w:w="16838" w:h="11906" w:orient="landscape"/>
          <w:pgMar w:top="1134" w:right="850" w:bottom="1134" w:left="1701" w:header="708" w:footer="708" w:gutter="0"/>
          <w:cols w:space="708"/>
          <w:docGrid w:linePitch="360"/>
        </w:sectPr>
      </w:pPr>
    </w:p>
    <w:p w:rsidR="00FD5F37" w:rsidRPr="0038046F" w:rsidRDefault="00FD5F37" w:rsidP="0038046F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lastRenderedPageBreak/>
        <w:t>Контрольная работа № 3</w:t>
      </w:r>
      <w:r w:rsidRPr="0038046F">
        <w:rPr>
          <w:rFonts w:ascii="Times New Roman" w:hAnsi="Times New Roman" w:cs="Times New Roman"/>
          <w:b/>
          <w:i/>
          <w:sz w:val="24"/>
          <w:szCs w:val="24"/>
        </w:rPr>
        <w:t>«Сложение и вычитание смешанных чисел»</w:t>
      </w:r>
    </w:p>
    <w:p w:rsidR="00FD5F37" w:rsidRPr="0038046F" w:rsidRDefault="00FD5F37" w:rsidP="0038046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1 вариант</w:t>
      </w:r>
    </w:p>
    <w:p w:rsidR="00FD5F37" w:rsidRPr="0038046F" w:rsidRDefault="00FD5F37" w:rsidP="002E01A0">
      <w:pPr>
        <w:pStyle w:val="a3"/>
        <w:numPr>
          <w:ilvl w:val="0"/>
          <w:numId w:val="1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Выполните умножение: </w:t>
      </w:r>
    </w:p>
    <w:p w:rsidR="00FD5F37" w:rsidRPr="0038046F" w:rsidRDefault="00FD5F37" w:rsidP="002E01A0">
      <w:pPr>
        <w:pStyle w:val="a3"/>
        <w:numPr>
          <w:ilvl w:val="0"/>
          <w:numId w:val="116"/>
        </w:numPr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а)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den>
        </m:f>
        <m:r>
          <w:rPr>
            <w:rFonts w:ascii="Cambria Math" w:hAnsi="Cambria Math" w:cs="Times New Roman"/>
            <w:sz w:val="24"/>
            <w:szCs w:val="24"/>
          </w:rPr>
          <m:t>*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4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>;</m:t>
        </m:r>
      </m:oMath>
      <w:r w:rsidRPr="0038046F">
        <w:rPr>
          <w:rFonts w:ascii="Times New Roman" w:hAnsi="Times New Roman" w:cs="Times New Roman"/>
          <w:sz w:val="24"/>
          <w:szCs w:val="24"/>
        </w:rPr>
        <w:tab/>
        <w:t xml:space="preserve">б)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7</m:t>
            </m:r>
          </m:den>
        </m:f>
        <m:r>
          <w:rPr>
            <w:rFonts w:ascii="Cambria Math" w:hAnsi="Cambria Math" w:cs="Times New Roman"/>
            <w:sz w:val="24"/>
            <w:szCs w:val="24"/>
          </w:rPr>
          <m:t>*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14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23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FD5F37" w:rsidRPr="0038046F" w:rsidRDefault="00FD5F37" w:rsidP="002E01A0">
      <w:pPr>
        <w:pStyle w:val="a3"/>
        <w:numPr>
          <w:ilvl w:val="0"/>
          <w:numId w:val="1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Выполните действие: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den>
        </m:f>
        <m:r>
          <w:rPr>
            <w:rFonts w:ascii="Times New Roman" w:hAnsi="Cambria Math" w:cs="Times New Roman"/>
            <w:sz w:val="24"/>
            <w:szCs w:val="24"/>
          </w:rPr>
          <m:t>*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11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16</m:t>
                </m:r>
              </m:den>
            </m:f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3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8</m:t>
                </m:r>
              </m:den>
            </m:f>
          </m:e>
        </m:d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FD5F37" w:rsidRPr="0038046F" w:rsidRDefault="00FD5F37" w:rsidP="002E01A0">
      <w:pPr>
        <w:pStyle w:val="a3"/>
        <w:numPr>
          <w:ilvl w:val="0"/>
          <w:numId w:val="1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Найдите значение выражения: </w:t>
      </w:r>
      <m:oMath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5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11</m:t>
                </m:r>
              </m:den>
            </m:f>
            <m:r>
              <w:rPr>
                <w:rFonts w:ascii="Cambria Math" w:hAnsi="Times New Roman" w:cs="Times New Roman"/>
                <w:sz w:val="24"/>
                <w:szCs w:val="24"/>
              </w:rPr>
              <m:t>+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4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13</m:t>
                </m:r>
              </m:den>
            </m:f>
          </m:e>
        </m:d>
        <m:r>
          <w:rPr>
            <w:rFonts w:ascii="Times New Roman" w:hAnsi="Cambria Math" w:cs="Times New Roman"/>
            <w:sz w:val="24"/>
            <w:szCs w:val="24"/>
          </w:rPr>
          <m:t>*</m:t>
        </m:r>
        <m:r>
          <w:rPr>
            <w:rFonts w:ascii="Cambria Math" w:hAnsi="Times New Roman" w:cs="Times New Roman"/>
            <w:sz w:val="24"/>
            <w:szCs w:val="24"/>
          </w:rPr>
          <m:t>143</m:t>
        </m:r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FD5F37" w:rsidRPr="0038046F" w:rsidRDefault="0011423E" w:rsidP="002E01A0">
      <w:pPr>
        <w:pStyle w:val="a3"/>
        <w:numPr>
          <w:ilvl w:val="0"/>
          <w:numId w:val="116"/>
        </w:numPr>
        <w:spacing w:after="0" w:line="240" w:lineRule="auto"/>
        <w:jc w:val="both"/>
        <w:rPr>
          <w:rFonts w:ascii="Cambria Math" w:hAnsi="Times New Roman" w:cs="Times New Roman"/>
          <w:sz w:val="24"/>
          <w:szCs w:val="24"/>
          <w:oMath/>
        </w:rPr>
      </w:pP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den>
        </m:f>
      </m:oMath>
      <w:r w:rsidR="00FD5F37" w:rsidRPr="0038046F">
        <w:rPr>
          <w:rFonts w:ascii="Times New Roman" w:hAnsi="Times New Roman" w:cs="Times New Roman"/>
          <w:sz w:val="24"/>
          <w:szCs w:val="24"/>
        </w:rPr>
        <w:t xml:space="preserve"> поля, площадь которого составляет 9 га, засеяно пшеницей,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den>
        </m:f>
      </m:oMath>
      <w:r w:rsidR="00FD5F37" w:rsidRPr="0038046F">
        <w:rPr>
          <w:rFonts w:ascii="Times New Roman" w:hAnsi="Times New Roman" w:cs="Times New Roman"/>
          <w:sz w:val="24"/>
          <w:szCs w:val="24"/>
        </w:rPr>
        <w:t xml:space="preserve"> от оставшейся части поля засеяна рожью, а оставшаяся часть поля – кукурузой. Сколько га засеяно кукурузой?</w:t>
      </w:r>
    </w:p>
    <w:p w:rsidR="00FD5F37" w:rsidRPr="0038046F" w:rsidRDefault="00FD5F37" w:rsidP="002E01A0">
      <w:pPr>
        <w:pStyle w:val="a3"/>
        <w:numPr>
          <w:ilvl w:val="0"/>
          <w:numId w:val="1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значение выражения:</w:t>
      </w:r>
    </w:p>
    <w:p w:rsidR="00FD5F37" w:rsidRPr="0038046F" w:rsidRDefault="00FD5F37" w:rsidP="002E01A0">
      <w:pPr>
        <w:pStyle w:val="a3"/>
        <w:numPr>
          <w:ilvl w:val="0"/>
          <w:numId w:val="116"/>
        </w:num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m:oMath>
        <m:r>
          <w:rPr>
            <w:rFonts w:ascii="Cambria Math" w:hAnsi="Times New Roman" w:cs="Times New Roman"/>
            <w:sz w:val="24"/>
            <w:szCs w:val="24"/>
          </w:rPr>
          <m:t>1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den>
        </m:f>
        <m:r>
          <w:rPr>
            <w:rFonts w:ascii="Cambria Math" w:hAnsi="Cambria Math" w:cs="Times New Roman"/>
            <w:sz w:val="24"/>
            <w:szCs w:val="24"/>
          </w:rPr>
          <m:t>*</m:t>
        </m:r>
        <m:r>
          <w:rPr>
            <w:rFonts w:ascii="Cambria Math" w:hAnsi="Times New Roman" w:cs="Times New Roman"/>
            <w:sz w:val="24"/>
            <w:szCs w:val="24"/>
          </w:rPr>
          <m:t>2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4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7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>+2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4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7</m:t>
            </m:r>
          </m:den>
        </m:f>
        <m:r>
          <w:rPr>
            <w:rFonts w:ascii="Cambria Math" w:hAnsi="Cambria Math" w:cs="Times New Roman"/>
            <w:sz w:val="24"/>
            <w:szCs w:val="24"/>
          </w:rPr>
          <m:t>*</m:t>
        </m:r>
        <m:r>
          <w:rPr>
            <w:rFonts w:ascii="Cambria Math" w:hAnsi="Times New Roman" w:cs="Times New Roman"/>
            <w:sz w:val="24"/>
            <w:szCs w:val="24"/>
          </w:rPr>
          <m:t>1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10</m:t>
            </m:r>
          </m:den>
        </m:f>
        <m:r>
          <w:rPr>
            <w:rFonts w:ascii="Cambria Math" w:hAnsi="Cambria Math" w:cs="Times New Roman"/>
            <w:sz w:val="24"/>
            <w:szCs w:val="24"/>
          </w:rPr>
          <m:t>-</m:t>
        </m:r>
        <m:r>
          <w:rPr>
            <w:rFonts w:ascii="Cambria Math" w:hAnsi="Times New Roman" w:cs="Times New Roman"/>
            <w:sz w:val="24"/>
            <w:szCs w:val="24"/>
          </w:rPr>
          <m:t>1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7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10</m:t>
            </m:r>
          </m:den>
        </m:f>
        <m:r>
          <w:rPr>
            <w:rFonts w:ascii="Cambria Math" w:hAnsi="Cambria Math" w:cs="Times New Roman"/>
            <w:sz w:val="24"/>
            <w:szCs w:val="24"/>
          </w:rPr>
          <m:t>*</m:t>
        </m:r>
        <m:r>
          <w:rPr>
            <w:rFonts w:ascii="Cambria Math" w:hAnsi="Times New Roman" w:cs="Times New Roman"/>
            <w:sz w:val="24"/>
            <w:szCs w:val="24"/>
          </w:rPr>
          <m:t>1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4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7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38046F" w:rsidRDefault="0038046F" w:rsidP="0038046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D5F37" w:rsidRPr="0038046F" w:rsidRDefault="00FD5F37" w:rsidP="0038046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2 вариант</w:t>
      </w:r>
    </w:p>
    <w:p w:rsidR="00FD5F37" w:rsidRPr="0038046F" w:rsidRDefault="00FD5F37" w:rsidP="0038046F">
      <w:pPr>
        <w:pStyle w:val="a3"/>
        <w:numPr>
          <w:ilvl w:val="0"/>
          <w:numId w:val="95"/>
        </w:num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Выполните умножение: </w:t>
      </w:r>
    </w:p>
    <w:p w:rsidR="00FD5F37" w:rsidRPr="0038046F" w:rsidRDefault="00FD5F37" w:rsidP="0038046F">
      <w:pPr>
        <w:tabs>
          <w:tab w:val="left" w:pos="3969"/>
        </w:tabs>
        <w:spacing w:after="0" w:line="240" w:lineRule="auto"/>
        <w:ind w:left="210" w:firstLine="35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а)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den>
        </m:f>
        <m:r>
          <w:rPr>
            <w:rFonts w:ascii="Times New Roman" w:hAnsi="Cambria Math" w:cs="Times New Roman"/>
            <w:sz w:val="24"/>
            <w:szCs w:val="24"/>
          </w:rPr>
          <m:t>*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7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>;</m:t>
        </m:r>
      </m:oMath>
      <w:r w:rsidRPr="0038046F">
        <w:rPr>
          <w:rFonts w:ascii="Times New Roman" w:hAnsi="Times New Roman" w:cs="Times New Roman"/>
          <w:sz w:val="24"/>
          <w:szCs w:val="24"/>
        </w:rPr>
        <w:tab/>
        <w:t xml:space="preserve">б)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4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11</m:t>
            </m:r>
          </m:den>
        </m:f>
        <m:r>
          <w:rPr>
            <w:rFonts w:ascii="Times New Roman" w:hAnsi="Cambria Math" w:cs="Times New Roman"/>
            <w:sz w:val="24"/>
            <w:szCs w:val="24"/>
          </w:rPr>
          <m:t>*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8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FD5F37" w:rsidRPr="0038046F" w:rsidRDefault="00FD5F37" w:rsidP="0038046F">
      <w:pPr>
        <w:pStyle w:val="a3"/>
        <w:numPr>
          <w:ilvl w:val="0"/>
          <w:numId w:val="95"/>
        </w:num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Выполните действие: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4</m:t>
            </m:r>
          </m:den>
        </m:f>
        <m:r>
          <w:rPr>
            <w:rFonts w:ascii="Times New Roman" w:hAnsi="Cambria Math" w:cs="Times New Roman"/>
            <w:sz w:val="24"/>
            <w:szCs w:val="24"/>
          </w:rPr>
          <m:t>*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5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9</m:t>
                </m:r>
              </m:den>
            </m:f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2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3</m:t>
                </m:r>
              </m:den>
            </m:f>
          </m:e>
        </m:d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FD5F37" w:rsidRPr="0038046F" w:rsidRDefault="00FD5F37" w:rsidP="0038046F">
      <w:pPr>
        <w:pStyle w:val="a3"/>
        <w:numPr>
          <w:ilvl w:val="0"/>
          <w:numId w:val="95"/>
        </w:num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Найдите значение выражения: </w:t>
      </w:r>
      <m:oMath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3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13</m:t>
                </m:r>
              </m:den>
            </m:f>
            <m:r>
              <w:rPr>
                <w:rFonts w:ascii="Cambria Math" w:hAnsi="Times New Roman" w:cs="Times New Roman"/>
                <w:sz w:val="24"/>
                <w:szCs w:val="24"/>
              </w:rPr>
              <m:t>+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4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7</m:t>
                </m:r>
              </m:den>
            </m:f>
          </m:e>
        </m:d>
        <m:r>
          <w:rPr>
            <w:rFonts w:ascii="Times New Roman" w:hAnsi="Cambria Math" w:cs="Times New Roman"/>
            <w:sz w:val="24"/>
            <w:szCs w:val="24"/>
          </w:rPr>
          <m:t>*</m:t>
        </m:r>
        <m:r>
          <w:rPr>
            <w:rFonts w:ascii="Cambria Math" w:hAnsi="Times New Roman" w:cs="Times New Roman"/>
            <w:sz w:val="24"/>
            <w:szCs w:val="24"/>
          </w:rPr>
          <m:t>91</m:t>
        </m:r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FD5F37" w:rsidRPr="0038046F" w:rsidRDefault="00FD5F37" w:rsidP="0038046F">
      <w:pPr>
        <w:pStyle w:val="a3"/>
        <w:numPr>
          <w:ilvl w:val="0"/>
          <w:numId w:val="95"/>
        </w:numPr>
        <w:spacing w:after="0" w:line="240" w:lineRule="auto"/>
        <w:ind w:left="567"/>
        <w:jc w:val="both"/>
        <w:rPr>
          <w:rFonts w:ascii="Cambria Math" w:hAnsi="Times New Roman" w:cs="Times New Roman"/>
          <w:sz w:val="24"/>
          <w:szCs w:val="24"/>
          <w:oMath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Бригада выполнила за первый день работы 30 % плана, за второй день -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>от оставшейся части плана, за третий день – всю оставшуюся часть плана. Какую часть плана выполнила бригада за третий день?</w:t>
      </w:r>
    </w:p>
    <w:p w:rsidR="00FD5F37" w:rsidRPr="0038046F" w:rsidRDefault="00FD5F37" w:rsidP="0038046F">
      <w:pPr>
        <w:pStyle w:val="a3"/>
        <w:numPr>
          <w:ilvl w:val="0"/>
          <w:numId w:val="95"/>
        </w:num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значение выражения:</w:t>
      </w:r>
    </w:p>
    <w:p w:rsidR="00FD5F37" w:rsidRPr="0038046F" w:rsidRDefault="00FD5F37" w:rsidP="0038046F">
      <w:pPr>
        <w:spacing w:after="0" w:line="240" w:lineRule="auto"/>
        <w:ind w:left="207"/>
        <w:jc w:val="center"/>
        <w:rPr>
          <w:rFonts w:ascii="Times New Roman" w:hAnsi="Times New Roman" w:cs="Times New Roman"/>
          <w:sz w:val="24"/>
          <w:szCs w:val="24"/>
        </w:rPr>
      </w:pPr>
      <m:oMath>
        <m:r>
          <w:rPr>
            <w:rFonts w:ascii="Cambria Math" w:hAnsi="Times New Roman" w:cs="Times New Roman"/>
            <w:sz w:val="24"/>
            <w:szCs w:val="24"/>
          </w:rPr>
          <m:t>3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den>
        </m:f>
        <m:r>
          <w:rPr>
            <w:rFonts w:ascii="Times New Roman" w:hAnsi="Cambria Math" w:cs="Times New Roman"/>
            <w:sz w:val="24"/>
            <w:szCs w:val="24"/>
          </w:rPr>
          <m:t>*</m:t>
        </m:r>
        <m:r>
          <w:rPr>
            <w:rFonts w:ascii="Cambria Math" w:hAnsi="Times New Roman" w:cs="Times New Roman"/>
            <w:sz w:val="24"/>
            <w:szCs w:val="24"/>
          </w:rPr>
          <m:t>1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4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7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>+2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7</m:t>
            </m:r>
          </m:den>
        </m:f>
        <m:r>
          <w:rPr>
            <w:rFonts w:ascii="Times New Roman" w:hAnsi="Cambria Math" w:cs="Times New Roman"/>
            <w:sz w:val="24"/>
            <w:szCs w:val="24"/>
          </w:rPr>
          <m:t>*</m:t>
        </m:r>
        <m:r>
          <w:rPr>
            <w:rFonts w:ascii="Cambria Math" w:hAnsi="Times New Roman" w:cs="Times New Roman"/>
            <w:sz w:val="24"/>
            <w:szCs w:val="24"/>
          </w:rPr>
          <m:t>3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den>
        </m:f>
        <m:r>
          <w:rPr>
            <w:rFonts w:ascii="Times New Roman" w:hAnsi="Times New Roman" w:cs="Times New Roman"/>
            <w:sz w:val="24"/>
            <w:szCs w:val="24"/>
          </w:rPr>
          <m:t>-</m:t>
        </m:r>
        <m:r>
          <w:rPr>
            <w:rFonts w:ascii="Cambria Math" w:hAnsi="Times New Roman" w:cs="Times New Roman"/>
            <w:sz w:val="24"/>
            <w:szCs w:val="24"/>
          </w:rPr>
          <m:t>13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den>
        </m:f>
        <m:r>
          <w:rPr>
            <w:rFonts w:ascii="Times New Roman" w:hAnsi="Cambria Math" w:cs="Times New Roman"/>
            <w:sz w:val="24"/>
            <w:szCs w:val="24"/>
          </w:rPr>
          <m:t>*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FD5F37" w:rsidRPr="0038046F" w:rsidRDefault="00FD5F37" w:rsidP="0038046F">
      <w:pPr>
        <w:pStyle w:val="a3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D5F37" w:rsidRPr="0038046F" w:rsidRDefault="00FD5F37" w:rsidP="0038046F">
      <w:pPr>
        <w:pStyle w:val="a3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  <w:sectPr w:rsidR="00FD5F37" w:rsidRPr="0038046F" w:rsidSect="00FD5F37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FD5F37" w:rsidRPr="0038046F" w:rsidRDefault="00FD5F37" w:rsidP="0038046F">
      <w:pPr>
        <w:pStyle w:val="a3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D5F37" w:rsidRPr="0038046F" w:rsidRDefault="00FD5F37" w:rsidP="0038046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  <w:sectPr w:rsidR="00FD5F37" w:rsidRPr="0038046F" w:rsidSect="00FD5F37">
          <w:type w:val="continuous"/>
          <w:pgSz w:w="16838" w:h="11906" w:orient="landscape"/>
          <w:pgMar w:top="1134" w:right="850" w:bottom="1134" w:left="1701" w:header="708" w:footer="708" w:gutter="0"/>
          <w:cols w:space="708"/>
          <w:docGrid w:linePitch="360"/>
        </w:sectPr>
      </w:pPr>
    </w:p>
    <w:p w:rsidR="00FD5F37" w:rsidRPr="0038046F" w:rsidRDefault="00FD5F37" w:rsidP="0038046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lastRenderedPageBreak/>
        <w:t>Контрольная работа № 4</w:t>
      </w:r>
    </w:p>
    <w:p w:rsidR="00FD5F37" w:rsidRPr="0038046F" w:rsidRDefault="00FD5F37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38046F">
        <w:rPr>
          <w:rFonts w:ascii="Times New Roman" w:hAnsi="Times New Roman" w:cs="Times New Roman"/>
          <w:b/>
          <w:i/>
          <w:sz w:val="24"/>
          <w:szCs w:val="24"/>
        </w:rPr>
        <w:t>«Умножение обыкновенных дробей»</w:t>
      </w:r>
    </w:p>
    <w:p w:rsidR="00FD5F37" w:rsidRPr="0038046F" w:rsidRDefault="00FD5F37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1 вариант</w:t>
      </w:r>
    </w:p>
    <w:p w:rsidR="00FD5F37" w:rsidRPr="0038046F" w:rsidRDefault="00FD5F37" w:rsidP="002E01A0">
      <w:pPr>
        <w:pStyle w:val="a3"/>
        <w:numPr>
          <w:ilvl w:val="0"/>
          <w:numId w:val="11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Выполните умножение: </w:t>
      </w:r>
    </w:p>
    <w:p w:rsidR="00FD5F37" w:rsidRPr="0038046F" w:rsidRDefault="00FD5F37" w:rsidP="002E01A0">
      <w:pPr>
        <w:pStyle w:val="a3"/>
        <w:numPr>
          <w:ilvl w:val="0"/>
          <w:numId w:val="117"/>
        </w:numPr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а)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den>
        </m:f>
        <m:r>
          <w:rPr>
            <w:rFonts w:ascii="Cambria Math" w:hAnsi="Cambria Math" w:cs="Times New Roman"/>
            <w:sz w:val="24"/>
            <w:szCs w:val="24"/>
          </w:rPr>
          <m:t>*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4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9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>;</m:t>
        </m:r>
      </m:oMath>
      <w:r w:rsidRPr="0038046F">
        <w:rPr>
          <w:rFonts w:ascii="Times New Roman" w:hAnsi="Times New Roman" w:cs="Times New Roman"/>
          <w:sz w:val="24"/>
          <w:szCs w:val="24"/>
        </w:rPr>
        <w:tab/>
        <w:t xml:space="preserve">б)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9</m:t>
            </m:r>
          </m:den>
        </m:f>
        <m:r>
          <w:rPr>
            <w:rFonts w:ascii="Cambria Math" w:hAnsi="Cambria Math" w:cs="Times New Roman"/>
            <w:sz w:val="24"/>
            <w:szCs w:val="24"/>
          </w:rPr>
          <m:t>*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18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25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FD5F37" w:rsidRPr="0038046F" w:rsidRDefault="00FD5F37" w:rsidP="002E01A0">
      <w:pPr>
        <w:pStyle w:val="a3"/>
        <w:numPr>
          <w:ilvl w:val="0"/>
          <w:numId w:val="11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Выполните действие: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den>
        </m:f>
        <m:r>
          <w:rPr>
            <w:rFonts w:ascii="Times New Roman" w:hAnsi="Cambria Math" w:cs="Times New Roman"/>
            <w:sz w:val="24"/>
            <w:szCs w:val="24"/>
          </w:rPr>
          <m:t>*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13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14</m:t>
                </m:r>
              </m:den>
            </m:f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4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7</m:t>
                </m:r>
              </m:den>
            </m:f>
          </m:e>
        </m:d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FD5F37" w:rsidRPr="0038046F" w:rsidRDefault="00FD5F37" w:rsidP="002E01A0">
      <w:pPr>
        <w:pStyle w:val="a3"/>
        <w:numPr>
          <w:ilvl w:val="0"/>
          <w:numId w:val="11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Найдите значение выражения: </w:t>
      </w:r>
      <m:oMath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2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3</m:t>
                </m:r>
              </m:den>
            </m:f>
            <m:r>
              <w:rPr>
                <w:rFonts w:ascii="Cambria Math" w:hAnsi="Times New Roman" w:cs="Times New Roman"/>
                <w:sz w:val="24"/>
                <w:szCs w:val="24"/>
              </w:rPr>
              <m:t>+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5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7</m:t>
                </m:r>
              </m:den>
            </m:f>
          </m:e>
        </m:d>
        <m:r>
          <w:rPr>
            <w:rFonts w:ascii="Times New Roman" w:hAnsi="Cambria Math" w:cs="Times New Roman"/>
            <w:sz w:val="24"/>
            <w:szCs w:val="24"/>
          </w:rPr>
          <m:t>*</m:t>
        </m:r>
        <m:r>
          <w:rPr>
            <w:rFonts w:ascii="Cambria Math" w:hAnsi="Times New Roman" w:cs="Times New Roman"/>
            <w:sz w:val="24"/>
            <w:szCs w:val="24"/>
          </w:rPr>
          <m:t>42</m:t>
        </m:r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FD5F37" w:rsidRPr="0038046F" w:rsidRDefault="00FD5F37" w:rsidP="002E01A0">
      <w:pPr>
        <w:pStyle w:val="a3"/>
        <w:numPr>
          <w:ilvl w:val="0"/>
          <w:numId w:val="117"/>
        </w:numPr>
        <w:spacing w:after="0" w:line="240" w:lineRule="auto"/>
        <w:jc w:val="both"/>
        <w:rPr>
          <w:rFonts w:ascii="Cambria Math" w:hAnsi="Times New Roman" w:cs="Times New Roman"/>
          <w:sz w:val="24"/>
          <w:szCs w:val="24"/>
          <w:oMath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Токарь выточил за час работы 15 деталей, что составило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4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 xml:space="preserve"> плана. За второй час он выточил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 xml:space="preserve"> от оставшейся части плана, за третий час – оставшуюся часть плана. Сколько деталей выточил токарь за первый и третий часы работы?</w:t>
      </w:r>
    </w:p>
    <w:p w:rsidR="00FD5F37" w:rsidRPr="0038046F" w:rsidRDefault="00FD5F37" w:rsidP="002E01A0">
      <w:pPr>
        <w:pStyle w:val="a3"/>
        <w:numPr>
          <w:ilvl w:val="0"/>
          <w:numId w:val="11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значение выражения:</w:t>
      </w:r>
    </w:p>
    <w:p w:rsidR="00FD5F37" w:rsidRPr="0038046F" w:rsidRDefault="00FD5F37" w:rsidP="002E01A0">
      <w:pPr>
        <w:pStyle w:val="a3"/>
        <w:numPr>
          <w:ilvl w:val="0"/>
          <w:numId w:val="117"/>
        </w:num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m:oMath>
        <m:r>
          <w:rPr>
            <w:rFonts w:ascii="Cambria Math" w:hAnsi="Times New Roman" w:cs="Times New Roman"/>
            <w:sz w:val="24"/>
            <w:szCs w:val="24"/>
          </w:rPr>
          <m:t>2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8</m:t>
            </m:r>
          </m:den>
        </m:f>
        <m:r>
          <w:rPr>
            <w:rFonts w:ascii="Cambria Math" w:hAnsi="Cambria Math" w:cs="Times New Roman"/>
            <w:sz w:val="24"/>
            <w:szCs w:val="24"/>
          </w:rPr>
          <m:t>*</m:t>
        </m:r>
        <m:r>
          <w:rPr>
            <w:rFonts w:ascii="Cambria Math" w:hAnsi="Times New Roman" w:cs="Times New Roman"/>
            <w:sz w:val="24"/>
            <w:szCs w:val="24"/>
          </w:rPr>
          <m:t>1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4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den>
        </m:f>
        <m:r>
          <w:rPr>
            <w:rFonts w:ascii="Cambria Math" w:hAnsi="Cambria Math" w:cs="Times New Roman"/>
            <w:sz w:val="24"/>
            <w:szCs w:val="24"/>
          </w:rPr>
          <m:t>-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den>
        </m:f>
        <m:r>
          <w:rPr>
            <w:rFonts w:ascii="Cambria Math" w:hAnsi="Cambria Math" w:cs="Times New Roman"/>
            <w:sz w:val="24"/>
            <w:szCs w:val="24"/>
          </w:rPr>
          <m:t>*</m:t>
        </m:r>
        <m:r>
          <w:rPr>
            <w:rFonts w:ascii="Cambria Math" w:hAnsi="Times New Roman" w:cs="Times New Roman"/>
            <w:sz w:val="24"/>
            <w:szCs w:val="24"/>
          </w:rPr>
          <m:t>2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8</m:t>
            </m:r>
          </m:den>
        </m:f>
        <m:r>
          <w:rPr>
            <w:rFonts w:ascii="Cambria Math" w:hAnsi="Cambria Math" w:cs="Times New Roman"/>
            <w:sz w:val="24"/>
            <w:szCs w:val="24"/>
          </w:rPr>
          <m:t>-</m:t>
        </m:r>
        <m:r>
          <w:rPr>
            <w:rFonts w:ascii="Cambria Math" w:hAnsi="Times New Roman" w:cs="Times New Roman"/>
            <w:sz w:val="24"/>
            <w:szCs w:val="24"/>
          </w:rPr>
          <m:t>1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den>
        </m:f>
        <m:r>
          <w:rPr>
            <w:rFonts w:ascii="Cambria Math" w:hAnsi="Cambria Math" w:cs="Times New Roman"/>
            <w:sz w:val="24"/>
            <w:szCs w:val="24"/>
          </w:rPr>
          <m:t>*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8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38046F" w:rsidRDefault="0038046F" w:rsidP="0038046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D5F37" w:rsidRPr="0038046F" w:rsidRDefault="00FD5F37" w:rsidP="0038046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lastRenderedPageBreak/>
        <w:t>Контрольная работа № 4</w:t>
      </w:r>
    </w:p>
    <w:p w:rsidR="00FD5F37" w:rsidRPr="0038046F" w:rsidRDefault="00FD5F37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38046F">
        <w:rPr>
          <w:rFonts w:ascii="Times New Roman" w:hAnsi="Times New Roman" w:cs="Times New Roman"/>
          <w:b/>
          <w:i/>
          <w:sz w:val="24"/>
          <w:szCs w:val="24"/>
        </w:rPr>
        <w:t>«Умножение обыкновенных дробей»</w:t>
      </w:r>
    </w:p>
    <w:p w:rsidR="00FD5F37" w:rsidRPr="0038046F" w:rsidRDefault="00FD5F37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2 вариант</w:t>
      </w:r>
    </w:p>
    <w:p w:rsidR="00FD5F37" w:rsidRPr="0038046F" w:rsidRDefault="00FD5F37" w:rsidP="0038046F">
      <w:pPr>
        <w:pStyle w:val="a3"/>
        <w:numPr>
          <w:ilvl w:val="0"/>
          <w:numId w:val="96"/>
        </w:num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Выполните умножение: </w:t>
      </w:r>
    </w:p>
    <w:p w:rsidR="00FD5F37" w:rsidRPr="0038046F" w:rsidRDefault="00FD5F37" w:rsidP="0038046F">
      <w:pPr>
        <w:tabs>
          <w:tab w:val="left" w:pos="3969"/>
        </w:tabs>
        <w:spacing w:after="0" w:line="240" w:lineRule="auto"/>
        <w:ind w:left="210" w:firstLine="35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а)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10</m:t>
            </m:r>
          </m:den>
        </m:f>
        <m:r>
          <w:rPr>
            <w:rFonts w:ascii="Times New Roman" w:hAnsi="Cambria Math" w:cs="Times New Roman"/>
            <w:sz w:val="24"/>
            <w:szCs w:val="24"/>
          </w:rPr>
          <m:t>*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8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>;</m:t>
        </m:r>
      </m:oMath>
      <w:r w:rsidRPr="0038046F">
        <w:rPr>
          <w:rFonts w:ascii="Times New Roman" w:hAnsi="Times New Roman" w:cs="Times New Roman"/>
          <w:sz w:val="24"/>
          <w:szCs w:val="24"/>
        </w:rPr>
        <w:tab/>
        <w:t xml:space="preserve">б)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6</m:t>
            </m:r>
          </m:den>
        </m:f>
        <m:r>
          <w:rPr>
            <w:rFonts w:ascii="Times New Roman" w:hAnsi="Cambria Math" w:cs="Times New Roman"/>
            <w:sz w:val="24"/>
            <w:szCs w:val="24"/>
          </w:rPr>
          <m:t>*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11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FD5F37" w:rsidRPr="0038046F" w:rsidRDefault="00FD5F37" w:rsidP="0038046F">
      <w:pPr>
        <w:pStyle w:val="a3"/>
        <w:numPr>
          <w:ilvl w:val="0"/>
          <w:numId w:val="96"/>
        </w:num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Выполните действие: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7</m:t>
            </m:r>
          </m:den>
        </m:f>
        <m:r>
          <w:rPr>
            <w:rFonts w:ascii="Times New Roman" w:hAnsi="Cambria Math" w:cs="Times New Roman"/>
            <w:sz w:val="24"/>
            <w:szCs w:val="24"/>
          </w:rPr>
          <m:t>*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5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8</m:t>
                </m:r>
              </m:den>
            </m:f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3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16</m:t>
                </m:r>
              </m:den>
            </m:f>
          </m:e>
        </m:d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FD5F37" w:rsidRPr="0038046F" w:rsidRDefault="00FD5F37" w:rsidP="0038046F">
      <w:pPr>
        <w:pStyle w:val="a3"/>
        <w:numPr>
          <w:ilvl w:val="0"/>
          <w:numId w:val="96"/>
        </w:num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Найдите значение выражения: </w:t>
      </w:r>
      <m:oMath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2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9</m:t>
                </m:r>
              </m:den>
            </m:f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7</m:t>
                </m:r>
              </m:den>
            </m:f>
          </m:e>
        </m:d>
        <m:r>
          <w:rPr>
            <w:rFonts w:ascii="Times New Roman" w:hAnsi="Cambria Math" w:cs="Times New Roman"/>
            <w:sz w:val="24"/>
            <w:szCs w:val="24"/>
          </w:rPr>
          <m:t>*</m:t>
        </m:r>
        <m:r>
          <w:rPr>
            <w:rFonts w:ascii="Cambria Math" w:hAnsi="Times New Roman" w:cs="Times New Roman"/>
            <w:sz w:val="24"/>
            <w:szCs w:val="24"/>
          </w:rPr>
          <m:t>63</m:t>
        </m:r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FD5F37" w:rsidRPr="0038046F" w:rsidRDefault="00FD5F37" w:rsidP="0038046F">
      <w:pPr>
        <w:pStyle w:val="a3"/>
        <w:numPr>
          <w:ilvl w:val="0"/>
          <w:numId w:val="96"/>
        </w:numPr>
        <w:spacing w:after="0" w:line="240" w:lineRule="auto"/>
        <w:ind w:left="567"/>
        <w:jc w:val="both"/>
        <w:rPr>
          <w:rFonts w:ascii="Cambria Math" w:hAnsi="Times New Roman" w:cs="Times New Roman"/>
          <w:sz w:val="24"/>
          <w:szCs w:val="24"/>
          <w:oMath/>
        </w:rPr>
      </w:pPr>
      <w:r w:rsidRPr="0038046F">
        <w:rPr>
          <w:rFonts w:ascii="Times New Roman" w:hAnsi="Times New Roman" w:cs="Times New Roman"/>
          <w:sz w:val="24"/>
          <w:szCs w:val="24"/>
        </w:rPr>
        <w:t>За первый час автобус проехал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 xml:space="preserve">маршрута, за второй час -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 xml:space="preserve"> оставшейся части маршрута. В конце третьего часа автобус прибыл в пункт назначения. Сколько процентов маршрута проехал автобус за третий час?</w:t>
      </w:r>
    </w:p>
    <w:p w:rsidR="00FD5F37" w:rsidRPr="0038046F" w:rsidRDefault="00FD5F37" w:rsidP="0038046F">
      <w:pPr>
        <w:pStyle w:val="a3"/>
        <w:numPr>
          <w:ilvl w:val="0"/>
          <w:numId w:val="96"/>
        </w:num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значение выражения:</w:t>
      </w:r>
    </w:p>
    <w:p w:rsidR="00FD5F37" w:rsidRPr="0038046F" w:rsidRDefault="00FD5F37" w:rsidP="0038046F">
      <w:pPr>
        <w:spacing w:after="0" w:line="240" w:lineRule="auto"/>
        <w:ind w:left="207"/>
        <w:jc w:val="center"/>
        <w:rPr>
          <w:rFonts w:ascii="Times New Roman" w:hAnsi="Times New Roman" w:cs="Times New Roman"/>
          <w:sz w:val="24"/>
          <w:szCs w:val="24"/>
        </w:rPr>
      </w:pPr>
      <m:oMath>
        <m:r>
          <w:rPr>
            <w:rFonts w:ascii="Cambria Math" w:hAnsi="Times New Roman" w:cs="Times New Roman"/>
            <w:sz w:val="24"/>
            <w:szCs w:val="24"/>
          </w:rPr>
          <m:t>3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8</m:t>
            </m:r>
          </m:den>
        </m:f>
        <m:r>
          <w:rPr>
            <w:rFonts w:ascii="Times New Roman" w:hAnsi="Cambria Math" w:cs="Times New Roman"/>
            <w:sz w:val="24"/>
            <w:szCs w:val="24"/>
          </w:rPr>
          <m:t>*</m:t>
        </m:r>
        <m:r>
          <w:rPr>
            <w:rFonts w:ascii="Cambria Math" w:hAnsi="Times New Roman" w:cs="Times New Roman"/>
            <w:sz w:val="24"/>
            <w:szCs w:val="24"/>
          </w:rPr>
          <m:t>2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den>
        </m:f>
        <m:r>
          <w:rPr>
            <w:rFonts w:ascii="Times New Roman" w:hAnsi="Times New Roman" w:cs="Times New Roman"/>
            <w:sz w:val="24"/>
            <w:szCs w:val="24"/>
          </w:rPr>
          <m:t>-</m:t>
        </m:r>
        <m:r>
          <w:rPr>
            <w:rFonts w:ascii="Cambria Math" w:hAnsi="Times New Roman" w:cs="Times New Roman"/>
            <w:sz w:val="24"/>
            <w:szCs w:val="24"/>
          </w:rPr>
          <m:t>2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den>
        </m:f>
        <m:r>
          <w:rPr>
            <w:rFonts w:ascii="Times New Roman" w:hAnsi="Cambria Math" w:cs="Times New Roman"/>
            <w:sz w:val="24"/>
            <w:szCs w:val="24"/>
          </w:rPr>
          <m:t>*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8</m:t>
            </m:r>
          </m:den>
        </m:f>
        <m:r>
          <w:rPr>
            <w:rFonts w:ascii="Times New Roman" w:hAnsi="Times New Roman" w:cs="Times New Roman"/>
            <w:sz w:val="24"/>
            <w:szCs w:val="24"/>
          </w:rPr>
          <m:t>-</m:t>
        </m:r>
        <m:r>
          <w:rPr>
            <w:rFonts w:ascii="Cambria Math" w:hAnsi="Times New Roman" w:cs="Times New Roman"/>
            <w:sz w:val="24"/>
            <w:szCs w:val="24"/>
          </w:rPr>
          <m:t>7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8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FD5F37" w:rsidRPr="0038046F" w:rsidRDefault="00FD5F37" w:rsidP="0038046F">
      <w:pPr>
        <w:pStyle w:val="a3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D5F37" w:rsidRPr="0038046F" w:rsidRDefault="00FD5F37" w:rsidP="0038046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  <w:sectPr w:rsidR="00FD5F37" w:rsidRPr="0038046F" w:rsidSect="00FD5F37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7B1B17" w:rsidRPr="0038046F" w:rsidRDefault="007B1B17" w:rsidP="0038046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  <w:sectPr w:rsidR="007B1B17" w:rsidRPr="0038046F" w:rsidSect="00FD5F37">
          <w:type w:val="continuous"/>
          <w:pgSz w:w="16838" w:h="11906" w:orient="landscape"/>
          <w:pgMar w:top="1134" w:right="850" w:bottom="1134" w:left="1701" w:header="708" w:footer="708" w:gutter="0"/>
          <w:cols w:space="708"/>
          <w:docGrid w:linePitch="360"/>
        </w:sectPr>
      </w:pPr>
    </w:p>
    <w:p w:rsidR="007B1B17" w:rsidRPr="0038046F" w:rsidRDefault="007B1B17" w:rsidP="0038046F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lastRenderedPageBreak/>
        <w:t>Контрольная работа № 5</w:t>
      </w:r>
      <w:r w:rsidR="0038046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8046F">
        <w:rPr>
          <w:rFonts w:ascii="Times New Roman" w:hAnsi="Times New Roman" w:cs="Times New Roman"/>
          <w:b/>
          <w:i/>
          <w:sz w:val="24"/>
          <w:szCs w:val="24"/>
        </w:rPr>
        <w:t>«Деление обыкновенных дробей»</w:t>
      </w:r>
    </w:p>
    <w:p w:rsidR="007B1B17" w:rsidRPr="0038046F" w:rsidRDefault="007B1B17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1 вариант</w:t>
      </w:r>
    </w:p>
    <w:p w:rsidR="007B1B17" w:rsidRPr="0038046F" w:rsidRDefault="007B1B17" w:rsidP="0038046F">
      <w:pPr>
        <w:pStyle w:val="a3"/>
        <w:numPr>
          <w:ilvl w:val="0"/>
          <w:numId w:val="92"/>
        </w:num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Выполните деление: </w:t>
      </w:r>
    </w:p>
    <w:p w:rsidR="007B1B17" w:rsidRPr="0038046F" w:rsidRDefault="007B1B17" w:rsidP="0038046F">
      <w:pPr>
        <w:tabs>
          <w:tab w:val="left" w:pos="3969"/>
        </w:tabs>
        <w:spacing w:after="0" w:line="240" w:lineRule="auto"/>
        <w:ind w:left="210" w:firstLine="35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а)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>: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4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>;</m:t>
        </m:r>
      </m:oMath>
      <w:r w:rsidRPr="0038046F">
        <w:rPr>
          <w:rFonts w:ascii="Times New Roman" w:hAnsi="Times New Roman" w:cs="Times New Roman"/>
          <w:sz w:val="24"/>
          <w:szCs w:val="24"/>
        </w:rPr>
        <w:tab/>
        <w:t xml:space="preserve">б) </w:t>
      </w:r>
      <m:oMath>
        <m:r>
          <w:rPr>
            <w:rFonts w:ascii="Cambria Math" w:hAnsi="Times New Roman" w:cs="Times New Roman"/>
            <w:sz w:val="24"/>
            <w:szCs w:val="24"/>
          </w:rPr>
          <m:t>2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>:3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7B1B17" w:rsidRPr="0038046F" w:rsidRDefault="007B1B17" w:rsidP="0038046F">
      <w:pPr>
        <w:pStyle w:val="a3"/>
        <w:numPr>
          <w:ilvl w:val="0"/>
          <w:numId w:val="92"/>
        </w:num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Решите уравнение: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den>
        </m:f>
        <m:r>
          <w:rPr>
            <w:rFonts w:ascii="Cambria Math" w:hAnsi="Cambria Math" w:cs="Times New Roman"/>
            <w:sz w:val="24"/>
            <w:szCs w:val="24"/>
            <w:lang w:val="en-US"/>
          </w:rPr>
          <m:t>x</m:t>
        </m:r>
        <m:r>
          <w:rPr>
            <w:rFonts w:ascii="Cambria Math" w:hAnsi="Times New Roman" w:cs="Times New Roman"/>
            <w:sz w:val="24"/>
            <w:szCs w:val="24"/>
          </w:rPr>
          <m:t>=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11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7B1B17" w:rsidRPr="0038046F" w:rsidRDefault="007B1B17" w:rsidP="0038046F">
      <w:pPr>
        <w:pStyle w:val="a3"/>
        <w:numPr>
          <w:ilvl w:val="0"/>
          <w:numId w:val="92"/>
        </w:num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значение выражения:</w:t>
      </w:r>
    </w:p>
    <w:p w:rsidR="007B1B17" w:rsidRPr="0038046F" w:rsidRDefault="0011423E" w:rsidP="0038046F">
      <w:pPr>
        <w:spacing w:after="0" w:line="240" w:lineRule="auto"/>
        <w:ind w:left="207"/>
        <w:jc w:val="center"/>
        <w:rPr>
          <w:rFonts w:ascii="Times New Roman" w:hAnsi="Times New Roman" w:cs="Times New Roman"/>
          <w:sz w:val="24"/>
          <w:szCs w:val="24"/>
        </w:rPr>
      </w:pPr>
      <m:oMath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7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6</m:t>
                </m:r>
              </m:den>
            </m:f>
            <m:r>
              <w:rPr>
                <w:rFonts w:ascii="Cambria Math" w:hAnsi="Times New Roman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Times New Roman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Times New Roman" w:cs="Times New Roman"/>
                            <w:i/>
                            <w:sz w:val="24"/>
                            <w:szCs w:val="24"/>
                          </w:rPr>
                        </m:ctrlPr>
                      </m:fPr>
                      <m:num>
                        <m:r>
                          <w:rPr>
                            <w:rFonts w:ascii="Cambria Math" w:hAnsi="Times New Roman" w:cs="Times New Roman"/>
                            <w:sz w:val="24"/>
                            <w:szCs w:val="24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hAnsi="Times New Roman" w:cs="Times New Roman"/>
                            <w:sz w:val="24"/>
                            <w:szCs w:val="24"/>
                          </w:rPr>
                          <m:t>2</m:t>
                        </m:r>
                      </m:den>
                    </m:f>
                  </m:e>
                </m:d>
              </m:e>
              <m:sup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Times New Roman" w:cs="Times New Roman"/>
                <w:sz w:val="24"/>
                <w:szCs w:val="24"/>
              </w:rPr>
              <m:t>+1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4</m:t>
                </m:r>
              </m:den>
            </m:f>
          </m:e>
        </m:d>
        <m:r>
          <w:rPr>
            <w:rFonts w:ascii="Cambria Math" w:hAnsi="Times New Roman" w:cs="Times New Roman"/>
            <w:sz w:val="24"/>
            <w:szCs w:val="24"/>
          </w:rPr>
          <m:t>:2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den>
        </m:f>
      </m:oMath>
      <w:r w:rsidR="007B1B17" w:rsidRPr="0038046F">
        <w:rPr>
          <w:rFonts w:ascii="Times New Roman" w:hAnsi="Times New Roman" w:cs="Times New Roman"/>
          <w:sz w:val="24"/>
          <w:szCs w:val="24"/>
        </w:rPr>
        <w:t>.</w:t>
      </w:r>
    </w:p>
    <w:p w:rsidR="007B1B17" w:rsidRPr="0038046F" w:rsidRDefault="007B1B17" w:rsidP="0038046F">
      <w:pPr>
        <w:pStyle w:val="a3"/>
        <w:numPr>
          <w:ilvl w:val="0"/>
          <w:numId w:val="92"/>
        </w:numPr>
        <w:spacing w:after="0" w:line="240" w:lineRule="auto"/>
        <w:ind w:left="567"/>
        <w:jc w:val="both"/>
        <w:rPr>
          <w:rFonts w:ascii="Cambria Math" w:hAnsi="Times New Roman" w:cs="Times New Roman"/>
          <w:sz w:val="24"/>
          <w:szCs w:val="24"/>
          <w:oMath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значение выражения:</w:t>
      </w:r>
    </w:p>
    <w:p w:rsidR="007B1B17" w:rsidRPr="0038046F" w:rsidRDefault="0011423E" w:rsidP="0038046F">
      <w:pPr>
        <w:spacing w:after="0" w:line="240" w:lineRule="auto"/>
        <w:ind w:left="207"/>
        <w:jc w:val="center"/>
        <w:rPr>
          <w:rFonts w:ascii="Cambria Math" w:hAnsi="Times New Roman" w:cs="Times New Roman"/>
          <w:sz w:val="24"/>
          <w:szCs w:val="24"/>
          <w:oMath/>
        </w:rPr>
      </w:pPr>
      <m:oMathPara>
        <m:oMath>
          <m:f>
            <m:fPr>
              <m:ctrlPr>
                <w:rPr>
                  <w:rFonts w:ascii="Cambria Math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hAnsi="Times New Roman" w:cs="Times New Roman"/>
                  <w:sz w:val="24"/>
                  <w:szCs w:val="24"/>
                </w:rPr>
                <m:t>1,1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*</m:t>
              </m:r>
              <m:r>
                <w:rPr>
                  <w:rFonts w:ascii="Cambria Math" w:hAnsi="Times New Roman" w:cs="Times New Roman"/>
                  <w:sz w:val="24"/>
                  <w:szCs w:val="24"/>
                </w:rPr>
                <m:t>2,5:0,25</m:t>
              </m:r>
              <m:r>
                <w:rPr>
                  <w:rFonts w:ascii="Cambria Math" w:hAnsi="Times New Roman" w:cs="Times New Roman"/>
                  <w:sz w:val="24"/>
                  <w:szCs w:val="24"/>
                </w:rPr>
                <m:t>-</m:t>
              </m:r>
              <m:r>
                <w:rPr>
                  <w:rFonts w:ascii="Cambria Math" w:hAnsi="Times New Roman" w:cs="Times New Roman"/>
                  <w:sz w:val="24"/>
                  <w:szCs w:val="24"/>
                </w:rPr>
                <m:t>1,5</m:t>
              </m:r>
            </m:num>
            <m:den>
              <m:r>
                <w:rPr>
                  <w:rFonts w:ascii="Cambria Math" w:hAnsi="Times New Roman" w:cs="Times New Roman"/>
                  <w:sz w:val="24"/>
                  <w:szCs w:val="24"/>
                </w:rPr>
                <m:t>8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*</m:t>
              </m:r>
              <m:f>
                <m:f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2</m:t>
                  </m:r>
                </m:num>
                <m:den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5</m:t>
                  </m:r>
                </m:den>
              </m:f>
              <m:r>
                <w:rPr>
                  <w:rFonts w:ascii="Cambria Math" w:hAnsi="Times New Roman" w:cs="Times New Roman"/>
                  <w:sz w:val="24"/>
                  <w:szCs w:val="24"/>
                </w:rPr>
                <m:t>+6,3</m:t>
              </m:r>
            </m:den>
          </m:f>
          <m:r>
            <m:rPr>
              <m:sty m:val="p"/>
            </m:rPr>
            <w:rPr>
              <w:rFonts w:ascii="Cambria Math" w:hAnsi="Times New Roman" w:cs="Times New Roman"/>
              <w:sz w:val="24"/>
              <w:szCs w:val="24"/>
            </w:rPr>
            <m:t>.</m:t>
          </m:r>
        </m:oMath>
      </m:oMathPara>
    </w:p>
    <w:p w:rsidR="007B1B17" w:rsidRPr="0038046F" w:rsidRDefault="007B1B17" w:rsidP="0038046F">
      <w:pPr>
        <w:pStyle w:val="a3"/>
        <w:numPr>
          <w:ilvl w:val="0"/>
          <w:numId w:val="92"/>
        </w:num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значение выражения:</w:t>
      </w:r>
    </w:p>
    <w:p w:rsidR="007B1B17" w:rsidRDefault="0011423E" w:rsidP="009C3FB6">
      <w:pPr>
        <w:tabs>
          <w:tab w:val="left" w:pos="2835"/>
        </w:tabs>
        <w:spacing w:after="0" w:line="240" w:lineRule="auto"/>
        <w:ind w:left="210"/>
        <w:jc w:val="center"/>
        <w:rPr>
          <w:rFonts w:ascii="Times New Roman" w:hAnsi="Times New Roman" w:cs="Times New Roman"/>
          <w:sz w:val="24"/>
          <w:szCs w:val="24"/>
        </w:rPr>
      </w:pP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3,2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1,7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x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>+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den>
        </m:f>
        <m:r>
          <w:rPr>
            <w:rFonts w:ascii="Times New Roman" w:hAnsi="Cambria Math" w:cs="Times New Roman"/>
            <w:sz w:val="24"/>
            <w:szCs w:val="24"/>
          </w:rPr>
          <m:t>*</m:t>
        </m:r>
        <m:r>
          <w:rPr>
            <w:rFonts w:ascii="Cambria Math" w:hAnsi="Cambria Math" w:cs="Times New Roman"/>
            <w:sz w:val="24"/>
            <w:szCs w:val="24"/>
            <w:lang w:val="en-US"/>
          </w:rPr>
          <m:t>x</m:t>
        </m:r>
      </m:oMath>
      <w:r w:rsidR="007B1B17" w:rsidRPr="0038046F">
        <w:rPr>
          <w:rFonts w:ascii="Times New Roman" w:hAnsi="Times New Roman" w:cs="Times New Roman"/>
          <w:sz w:val="24"/>
          <w:szCs w:val="24"/>
        </w:rPr>
        <w:tab/>
        <w:t xml:space="preserve">при </w:t>
      </w:r>
      <w:r w:rsidR="007B1B17" w:rsidRPr="0038046F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="007B1B17" w:rsidRPr="0038046F">
        <w:rPr>
          <w:rFonts w:ascii="Times New Roman" w:hAnsi="Times New Roman" w:cs="Times New Roman"/>
          <w:sz w:val="24"/>
          <w:szCs w:val="24"/>
        </w:rPr>
        <w:t>=1,5; 3.</w:t>
      </w:r>
    </w:p>
    <w:p w:rsidR="009C3FB6" w:rsidRPr="0038046F" w:rsidRDefault="009C3FB6" w:rsidP="009C3FB6">
      <w:pPr>
        <w:tabs>
          <w:tab w:val="left" w:pos="2835"/>
        </w:tabs>
        <w:spacing w:after="0" w:line="240" w:lineRule="auto"/>
        <w:ind w:left="21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B1B17" w:rsidRPr="0038046F" w:rsidRDefault="007B1B17" w:rsidP="0038046F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lastRenderedPageBreak/>
        <w:t>Контрольная работа № 5</w:t>
      </w:r>
      <w:r w:rsidRPr="0038046F">
        <w:rPr>
          <w:rFonts w:ascii="Times New Roman" w:hAnsi="Times New Roman" w:cs="Times New Roman"/>
          <w:b/>
          <w:i/>
          <w:sz w:val="24"/>
          <w:szCs w:val="24"/>
        </w:rPr>
        <w:t>«Деление обыкновенных дробей»</w:t>
      </w:r>
    </w:p>
    <w:p w:rsidR="007B1B17" w:rsidRPr="0038046F" w:rsidRDefault="007B1B17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2 вариант</w:t>
      </w:r>
    </w:p>
    <w:p w:rsidR="007B1B17" w:rsidRPr="0038046F" w:rsidRDefault="007B1B17" w:rsidP="0038046F">
      <w:pPr>
        <w:pStyle w:val="a3"/>
        <w:numPr>
          <w:ilvl w:val="0"/>
          <w:numId w:val="97"/>
        </w:num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Выполните деление: </w:t>
      </w:r>
    </w:p>
    <w:p w:rsidR="007B1B17" w:rsidRPr="0038046F" w:rsidRDefault="007B1B17" w:rsidP="0038046F">
      <w:pPr>
        <w:tabs>
          <w:tab w:val="left" w:pos="3969"/>
        </w:tabs>
        <w:spacing w:after="0" w:line="240" w:lineRule="auto"/>
        <w:ind w:left="210" w:firstLine="35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а)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7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>: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>;</m:t>
        </m:r>
      </m:oMath>
      <w:r w:rsidRPr="0038046F">
        <w:rPr>
          <w:rFonts w:ascii="Times New Roman" w:hAnsi="Times New Roman" w:cs="Times New Roman"/>
          <w:sz w:val="24"/>
          <w:szCs w:val="24"/>
        </w:rPr>
        <w:tab/>
        <w:t xml:space="preserve">б) </w:t>
      </w:r>
      <m:oMath>
        <m:r>
          <w:rPr>
            <w:rFonts w:ascii="Cambria Math" w:hAnsi="Times New Roman" w:cs="Times New Roman"/>
            <w:sz w:val="24"/>
            <w:szCs w:val="24"/>
          </w:rPr>
          <m:t>3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8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>: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8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7B1B17" w:rsidRPr="0038046F" w:rsidRDefault="007B1B17" w:rsidP="0038046F">
      <w:pPr>
        <w:pStyle w:val="a3"/>
        <w:numPr>
          <w:ilvl w:val="0"/>
          <w:numId w:val="97"/>
        </w:num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Решите уравнение: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8</m:t>
            </m:r>
          </m:den>
        </m:f>
        <m:r>
          <w:rPr>
            <w:rFonts w:ascii="Cambria Math" w:hAnsi="Cambria Math" w:cs="Times New Roman"/>
            <w:sz w:val="24"/>
            <w:szCs w:val="24"/>
            <w:lang w:val="en-US"/>
          </w:rPr>
          <m:t>x</m:t>
        </m:r>
        <m:r>
          <w:rPr>
            <w:rFonts w:ascii="Cambria Math" w:hAnsi="Times New Roman" w:cs="Times New Roman"/>
            <w:sz w:val="24"/>
            <w:szCs w:val="24"/>
          </w:rPr>
          <m:t>=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7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7B1B17" w:rsidRPr="0038046F" w:rsidRDefault="007B1B17" w:rsidP="0038046F">
      <w:pPr>
        <w:pStyle w:val="a3"/>
        <w:numPr>
          <w:ilvl w:val="0"/>
          <w:numId w:val="97"/>
        </w:num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значение выражения:</w:t>
      </w:r>
    </w:p>
    <w:p w:rsidR="007B1B17" w:rsidRPr="0038046F" w:rsidRDefault="0011423E" w:rsidP="0038046F">
      <w:pPr>
        <w:spacing w:after="0" w:line="240" w:lineRule="auto"/>
        <w:ind w:left="207"/>
        <w:jc w:val="center"/>
        <w:rPr>
          <w:rFonts w:ascii="Times New Roman" w:hAnsi="Times New Roman" w:cs="Times New Roman"/>
          <w:sz w:val="24"/>
          <w:szCs w:val="24"/>
        </w:rPr>
      </w:pPr>
      <m:oMath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3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4</m:t>
                </m:r>
              </m:den>
            </m:f>
            <m:r>
              <w:rPr>
                <w:rFonts w:ascii="Cambria Math" w:hAnsi="Times New Roman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Times New Roman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Times New Roman" w:cs="Times New Roman"/>
                            <w:i/>
                            <w:sz w:val="24"/>
                            <w:szCs w:val="24"/>
                          </w:rPr>
                        </m:ctrlPr>
                      </m:fPr>
                      <m:num>
                        <m:r>
                          <w:rPr>
                            <w:rFonts w:ascii="Cambria Math" w:hAnsi="Times New Roman" w:cs="Times New Roman"/>
                            <w:sz w:val="24"/>
                            <w:szCs w:val="24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hAnsi="Times New Roman" w:cs="Times New Roman"/>
                            <w:sz w:val="24"/>
                            <w:szCs w:val="24"/>
                          </w:rPr>
                          <m:t>2</m:t>
                        </m:r>
                      </m:den>
                    </m:f>
                  </m:e>
                </m:d>
              </m:e>
              <m:sup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Times New Roman" w:cs="Times New Roman"/>
                <w:sz w:val="24"/>
                <w:szCs w:val="24"/>
              </w:rPr>
              <m:t>+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3</m:t>
                </m:r>
              </m:den>
            </m:f>
          </m:e>
        </m:d>
        <m:r>
          <w:rPr>
            <w:rFonts w:ascii="Cambria Math" w:hAnsi="Times New Roman" w:cs="Times New Roman"/>
            <w:sz w:val="24"/>
            <w:szCs w:val="24"/>
          </w:rPr>
          <m:t>:1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6</m:t>
            </m:r>
          </m:den>
        </m:f>
      </m:oMath>
      <w:r w:rsidR="007B1B17" w:rsidRPr="0038046F">
        <w:rPr>
          <w:rFonts w:ascii="Times New Roman" w:hAnsi="Times New Roman" w:cs="Times New Roman"/>
          <w:sz w:val="24"/>
          <w:szCs w:val="24"/>
        </w:rPr>
        <w:t>.</w:t>
      </w:r>
    </w:p>
    <w:p w:rsidR="007B1B17" w:rsidRPr="0038046F" w:rsidRDefault="007B1B17" w:rsidP="0038046F">
      <w:pPr>
        <w:pStyle w:val="a3"/>
        <w:numPr>
          <w:ilvl w:val="0"/>
          <w:numId w:val="97"/>
        </w:numPr>
        <w:spacing w:after="0" w:line="240" w:lineRule="auto"/>
        <w:ind w:left="567"/>
        <w:jc w:val="both"/>
        <w:rPr>
          <w:rFonts w:ascii="Cambria Math" w:hAnsi="Times New Roman" w:cs="Times New Roman"/>
          <w:sz w:val="24"/>
          <w:szCs w:val="24"/>
          <w:oMath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значение выражения:</w:t>
      </w:r>
    </w:p>
    <w:p w:rsidR="007B1B17" w:rsidRPr="0038046F" w:rsidRDefault="0011423E" w:rsidP="0038046F">
      <w:pPr>
        <w:spacing w:after="0" w:line="240" w:lineRule="auto"/>
        <w:ind w:left="207"/>
        <w:jc w:val="center"/>
        <w:rPr>
          <w:rFonts w:ascii="Cambria Math" w:hAnsi="Times New Roman" w:cs="Times New Roman"/>
          <w:sz w:val="24"/>
          <w:szCs w:val="24"/>
          <w:oMath/>
        </w:rPr>
      </w:pPr>
      <m:oMathPara>
        <m:oMath>
          <m:f>
            <m:fPr>
              <m:ctrlPr>
                <w:rPr>
                  <w:rFonts w:ascii="Cambria Math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hAnsi="Times New Roman" w:cs="Times New Roman"/>
                  <w:sz w:val="24"/>
                  <w:szCs w:val="24"/>
                </w:rPr>
                <m:t>2,3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*</m:t>
              </m:r>
              <m:r>
                <w:rPr>
                  <w:rFonts w:ascii="Cambria Math" w:hAnsi="Times New Roman" w:cs="Times New Roman"/>
                  <w:sz w:val="24"/>
                  <w:szCs w:val="24"/>
                </w:rPr>
                <m:t>6,1:0,1</m:t>
              </m:r>
              <m:r>
                <w:rPr>
                  <w:rFonts w:ascii="Cambria Math" w:hAnsi="Times New Roman" w:cs="Times New Roman"/>
                  <w:sz w:val="24"/>
                  <w:szCs w:val="24"/>
                </w:rPr>
                <m:t>-</m:t>
              </m:r>
              <m:r>
                <w:rPr>
                  <w:rFonts w:ascii="Cambria Math" w:hAnsi="Times New Roman" w:cs="Times New Roman"/>
                  <w:sz w:val="24"/>
                  <w:szCs w:val="24"/>
                </w:rPr>
                <m:t>40,3</m:t>
              </m:r>
            </m:num>
            <m:den>
              <m:r>
                <w:rPr>
                  <w:rFonts w:ascii="Cambria Math" w:hAnsi="Times New Roman" w:cs="Times New Roman"/>
                  <w:sz w:val="24"/>
                  <w:szCs w:val="24"/>
                </w:rPr>
                <m:t>(</m:t>
              </m:r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10)</m:t>
                  </m:r>
                </m:e>
                <m:sup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2</m:t>
                  </m:r>
                </m:sup>
              </m:sSup>
            </m:den>
          </m:f>
          <m:r>
            <m:rPr>
              <m:sty m:val="p"/>
            </m:rPr>
            <w:rPr>
              <w:rFonts w:ascii="Cambria Math" w:hAnsi="Times New Roman" w:cs="Times New Roman"/>
              <w:sz w:val="24"/>
              <w:szCs w:val="24"/>
            </w:rPr>
            <m:t>.</m:t>
          </m:r>
        </m:oMath>
      </m:oMathPara>
    </w:p>
    <w:p w:rsidR="007B1B17" w:rsidRPr="0038046F" w:rsidRDefault="007B1B17" w:rsidP="0038046F">
      <w:pPr>
        <w:pStyle w:val="a3"/>
        <w:numPr>
          <w:ilvl w:val="0"/>
          <w:numId w:val="97"/>
        </w:num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значение выражения:</w:t>
      </w:r>
    </w:p>
    <w:p w:rsidR="007B1B17" w:rsidRPr="0038046F" w:rsidRDefault="0011423E" w:rsidP="0038046F">
      <w:pPr>
        <w:tabs>
          <w:tab w:val="left" w:pos="2835"/>
        </w:tabs>
        <w:spacing w:after="0" w:line="240" w:lineRule="auto"/>
        <w:ind w:left="210"/>
        <w:jc w:val="center"/>
        <w:rPr>
          <w:rFonts w:ascii="Times New Roman" w:hAnsi="Times New Roman" w:cs="Times New Roman"/>
          <w:sz w:val="24"/>
          <w:szCs w:val="24"/>
        </w:rPr>
        <w:sectPr w:rsidR="007B1B17" w:rsidRPr="0038046F" w:rsidSect="007B1B17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5,1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3,2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x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>+3</m:t>
        </m:r>
        <m:r>
          <w:rPr>
            <w:rFonts w:ascii="Cambria Math" w:hAnsi="Cambria Math" w:cs="Times New Roman"/>
            <w:sz w:val="24"/>
            <w:szCs w:val="24"/>
            <w:lang w:val="en-US"/>
          </w:rPr>
          <m:t>x</m:t>
        </m:r>
      </m:oMath>
      <w:r w:rsidR="007B1B17" w:rsidRPr="0038046F">
        <w:rPr>
          <w:rFonts w:ascii="Times New Roman" w:hAnsi="Times New Roman" w:cs="Times New Roman"/>
          <w:sz w:val="24"/>
          <w:szCs w:val="24"/>
        </w:rPr>
        <w:tab/>
        <w:t xml:space="preserve">при </w:t>
      </w:r>
      <w:r w:rsidR="007B1B17" w:rsidRPr="0038046F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="0038046F">
        <w:rPr>
          <w:rFonts w:ascii="Times New Roman" w:hAnsi="Times New Roman" w:cs="Times New Roman"/>
          <w:sz w:val="24"/>
          <w:szCs w:val="24"/>
        </w:rPr>
        <w:t>=1,9; 3,8</w:t>
      </w:r>
    </w:p>
    <w:p w:rsidR="007B1B17" w:rsidRPr="0038046F" w:rsidRDefault="007B1B17" w:rsidP="0038046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  <w:sectPr w:rsidR="007B1B17" w:rsidRPr="0038046F" w:rsidSect="00FD5F37">
          <w:type w:val="continuous"/>
          <w:pgSz w:w="16838" w:h="11906" w:orient="landscape"/>
          <w:pgMar w:top="1134" w:right="850" w:bottom="1134" w:left="1701" w:header="708" w:footer="708" w:gutter="0"/>
          <w:cols w:space="708"/>
          <w:docGrid w:linePitch="360"/>
        </w:sectPr>
      </w:pPr>
    </w:p>
    <w:p w:rsidR="007B1B17" w:rsidRPr="0038046F" w:rsidRDefault="007B1B17" w:rsidP="0038046F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lastRenderedPageBreak/>
        <w:t>Контрольная работа № 6</w:t>
      </w:r>
      <w:r w:rsidRPr="0038046F">
        <w:rPr>
          <w:rFonts w:ascii="Times New Roman" w:hAnsi="Times New Roman" w:cs="Times New Roman"/>
          <w:b/>
          <w:i/>
          <w:sz w:val="24"/>
          <w:szCs w:val="24"/>
        </w:rPr>
        <w:t>«Дробные выражения»</w:t>
      </w:r>
    </w:p>
    <w:p w:rsidR="007B1B17" w:rsidRPr="0038046F" w:rsidRDefault="007B1B17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1 вариант</w:t>
      </w:r>
    </w:p>
    <w:p w:rsidR="007B1B17" w:rsidRPr="0038046F" w:rsidRDefault="007B1B17" w:rsidP="0038046F">
      <w:pPr>
        <w:pStyle w:val="a3"/>
        <w:numPr>
          <w:ilvl w:val="0"/>
          <w:numId w:val="98"/>
        </w:numPr>
        <w:spacing w:after="0" w:line="240" w:lineRule="auto"/>
        <w:ind w:left="426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значение выражения:</w:t>
      </w:r>
      <w:r w:rsidR="009C3FB6" w:rsidRPr="0038046F">
        <w:rPr>
          <w:rFonts w:ascii="Times New Roman" w:hAnsi="Times New Roman" w:cs="Times New Roman"/>
          <w:position w:val="-28"/>
          <w:sz w:val="24"/>
          <w:szCs w:val="24"/>
        </w:rPr>
        <w:object w:dxaOrig="1380" w:dyaOrig="960">
          <v:shape id="_x0000_i1119" type="#_x0000_t75" style="width:57.05pt;height:39.25pt" o:ole="">
            <v:imagedata r:id="rId197" o:title=""/>
          </v:shape>
          <o:OLEObject Type="Embed" ProgID="Equation.3" ShapeID="_x0000_i1119" DrawAspect="Content" ObjectID="_1609418757" r:id="rId198"/>
        </w:object>
      </w:r>
    </w:p>
    <w:p w:rsidR="007B1B17" w:rsidRPr="0038046F" w:rsidRDefault="007B1B17" w:rsidP="0038046F">
      <w:pPr>
        <w:pStyle w:val="a3"/>
        <w:numPr>
          <w:ilvl w:val="0"/>
          <w:numId w:val="98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Скосили </w:t>
      </w:r>
      <w:r w:rsidRPr="0038046F">
        <w:rPr>
          <w:rFonts w:ascii="Times New Roman" w:hAnsi="Times New Roman" w:cs="Times New Roman"/>
          <w:position w:val="-24"/>
          <w:sz w:val="24"/>
          <w:szCs w:val="24"/>
        </w:rPr>
        <w:object w:dxaOrig="240" w:dyaOrig="620">
          <v:shape id="_x0000_i1120" type="#_x0000_t75" style="width:12.15pt;height:30.85pt" o:ole="">
            <v:imagedata r:id="rId199" o:title=""/>
          </v:shape>
          <o:OLEObject Type="Embed" ProgID="Equation.3" ShapeID="_x0000_i1120" DrawAspect="Content" ObjectID="_1609418758" r:id="rId200"/>
        </w:object>
      </w:r>
      <w:r w:rsidRPr="0038046F">
        <w:rPr>
          <w:rFonts w:ascii="Times New Roman" w:hAnsi="Times New Roman" w:cs="Times New Roman"/>
          <w:sz w:val="24"/>
          <w:szCs w:val="24"/>
        </w:rPr>
        <w:t xml:space="preserve"> луга. Найдите площадь луга, если скосили 21 га.</w:t>
      </w:r>
    </w:p>
    <w:p w:rsidR="007B1B17" w:rsidRPr="0038046F" w:rsidRDefault="007B1B17" w:rsidP="0038046F">
      <w:pPr>
        <w:pStyle w:val="a3"/>
        <w:numPr>
          <w:ilvl w:val="0"/>
          <w:numId w:val="98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В первый час автомашина прошла 27% намеченного пути, после чего ей осталось пройти </w:t>
      </w:r>
      <w:smartTag w:uri="urn:schemas-microsoft-com:office:smarttags" w:element="metricconverter">
        <w:smartTagPr>
          <w:attr w:name="ProductID" w:val="146 км"/>
        </w:smartTagPr>
        <w:r w:rsidRPr="0038046F">
          <w:rPr>
            <w:rFonts w:ascii="Times New Roman" w:hAnsi="Times New Roman" w:cs="Times New Roman"/>
            <w:sz w:val="24"/>
            <w:szCs w:val="24"/>
          </w:rPr>
          <w:t>146 км</w:t>
        </w:r>
      </w:smartTag>
      <w:r w:rsidRPr="0038046F">
        <w:rPr>
          <w:rFonts w:ascii="Times New Roman" w:hAnsi="Times New Roman" w:cs="Times New Roman"/>
          <w:sz w:val="24"/>
          <w:szCs w:val="24"/>
        </w:rPr>
        <w:t>. Сколько километров составляет длина намеченного пути?</w:t>
      </w:r>
    </w:p>
    <w:p w:rsidR="007B1B17" w:rsidRPr="0038046F" w:rsidRDefault="007B1B17" w:rsidP="0038046F">
      <w:pPr>
        <w:pStyle w:val="a3"/>
        <w:numPr>
          <w:ilvl w:val="0"/>
          <w:numId w:val="98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Решите уравнение: </w:t>
      </w:r>
      <w:r w:rsidRPr="0038046F">
        <w:rPr>
          <w:rFonts w:ascii="Times New Roman" w:hAnsi="Times New Roman" w:cs="Times New Roman"/>
          <w:position w:val="-24"/>
          <w:sz w:val="24"/>
          <w:szCs w:val="24"/>
        </w:rPr>
        <w:object w:dxaOrig="1280" w:dyaOrig="620">
          <v:shape id="_x0000_i1121" type="#_x0000_t75" style="width:63.6pt;height:30.85pt" o:ole="">
            <v:imagedata r:id="rId201" o:title=""/>
          </v:shape>
          <o:OLEObject Type="Embed" ProgID="Equation.3" ShapeID="_x0000_i1121" DrawAspect="Content" ObjectID="_1609418759" r:id="rId202"/>
        </w:object>
      </w:r>
    </w:p>
    <w:p w:rsidR="007B1B17" w:rsidRPr="0038046F" w:rsidRDefault="007B1B17" w:rsidP="0038046F">
      <w:pPr>
        <w:pStyle w:val="a3"/>
        <w:numPr>
          <w:ilvl w:val="0"/>
          <w:numId w:val="98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Два одинаковых сосуда заполнены жидкостью. Из первого сосуда взяли </w:t>
      </w:r>
      <w:r w:rsidR="0038046F" w:rsidRPr="0038046F">
        <w:rPr>
          <w:rFonts w:ascii="Times New Roman" w:hAnsi="Times New Roman" w:cs="Times New Roman"/>
          <w:position w:val="-24"/>
          <w:sz w:val="18"/>
          <w:szCs w:val="18"/>
        </w:rPr>
        <w:object w:dxaOrig="320" w:dyaOrig="620">
          <v:shape id="_x0000_i1122" type="#_x0000_t75" style="width:9.35pt;height:16.85pt" o:ole="">
            <v:imagedata r:id="rId203" o:title=""/>
          </v:shape>
          <o:OLEObject Type="Embed" ProgID="Equation.3" ShapeID="_x0000_i1122" DrawAspect="Content" ObjectID="_1609418760" r:id="rId204"/>
        </w:object>
      </w:r>
      <w:r w:rsidRPr="0038046F">
        <w:rPr>
          <w:rFonts w:ascii="Times New Roman" w:hAnsi="Times New Roman" w:cs="Times New Roman"/>
          <w:sz w:val="24"/>
          <w:szCs w:val="24"/>
        </w:rPr>
        <w:t xml:space="preserve"> имевшейся там жидкости, а из второго </w:t>
      </w:r>
      <w:r w:rsidR="0038046F" w:rsidRPr="0038046F">
        <w:rPr>
          <w:rFonts w:ascii="Times New Roman" w:hAnsi="Times New Roman" w:cs="Times New Roman"/>
          <w:position w:val="-24"/>
          <w:sz w:val="24"/>
          <w:szCs w:val="24"/>
        </w:rPr>
        <w:object w:dxaOrig="340" w:dyaOrig="620">
          <v:shape id="_x0000_i1123" type="#_x0000_t75" style="width:12.15pt;height:20.55pt" o:ole="">
            <v:imagedata r:id="rId205" o:title=""/>
          </v:shape>
          <o:OLEObject Type="Embed" ProgID="Equation.3" ShapeID="_x0000_i1123" DrawAspect="Content" ObjectID="_1609418761" r:id="rId206"/>
        </w:object>
      </w:r>
      <w:r w:rsidRPr="0038046F">
        <w:rPr>
          <w:rFonts w:ascii="Times New Roman" w:hAnsi="Times New Roman" w:cs="Times New Roman"/>
          <w:sz w:val="24"/>
          <w:szCs w:val="24"/>
        </w:rPr>
        <w:t xml:space="preserve"> имевшейся там жидкости. В каком сосуде осталось жидкости больше?</w:t>
      </w:r>
    </w:p>
    <w:p w:rsidR="007B1B17" w:rsidRPr="0038046F" w:rsidRDefault="007B1B17" w:rsidP="0038046F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lastRenderedPageBreak/>
        <w:t>Контрольная работа № 6</w:t>
      </w:r>
      <w:r w:rsidRPr="0038046F">
        <w:rPr>
          <w:rFonts w:ascii="Times New Roman" w:hAnsi="Times New Roman" w:cs="Times New Roman"/>
          <w:b/>
          <w:i/>
          <w:sz w:val="24"/>
          <w:szCs w:val="24"/>
        </w:rPr>
        <w:t>«Дробные выражения»</w:t>
      </w:r>
    </w:p>
    <w:p w:rsidR="007B1B17" w:rsidRPr="0038046F" w:rsidRDefault="007B1B17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2 вариант</w:t>
      </w:r>
    </w:p>
    <w:p w:rsidR="007B1B17" w:rsidRPr="0038046F" w:rsidRDefault="007B1B17" w:rsidP="0038046F">
      <w:pPr>
        <w:pStyle w:val="a3"/>
        <w:numPr>
          <w:ilvl w:val="0"/>
          <w:numId w:val="99"/>
        </w:numPr>
        <w:spacing w:after="0" w:line="240" w:lineRule="auto"/>
        <w:ind w:left="426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Найдите значение выражения: </w:t>
      </w:r>
      <w:r w:rsidR="009C3FB6" w:rsidRPr="0038046F">
        <w:rPr>
          <w:rFonts w:ascii="Times New Roman" w:hAnsi="Times New Roman" w:cs="Times New Roman"/>
          <w:position w:val="-28"/>
          <w:sz w:val="24"/>
          <w:szCs w:val="24"/>
        </w:rPr>
        <w:object w:dxaOrig="1500" w:dyaOrig="960">
          <v:shape id="_x0000_i1124" type="#_x0000_t75" style="width:60.8pt;height:38.35pt" o:ole="">
            <v:imagedata r:id="rId207" o:title=""/>
          </v:shape>
          <o:OLEObject Type="Embed" ProgID="Equation.3" ShapeID="_x0000_i1124" DrawAspect="Content" ObjectID="_1609418762" r:id="rId208"/>
        </w:object>
      </w:r>
    </w:p>
    <w:p w:rsidR="007B1B17" w:rsidRPr="0038046F" w:rsidRDefault="007B1B17" w:rsidP="0038046F">
      <w:pPr>
        <w:pStyle w:val="a3"/>
        <w:numPr>
          <w:ilvl w:val="0"/>
          <w:numId w:val="99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В первый час автомашина прошла </w:t>
      </w:r>
      <w:r w:rsidR="0038046F" w:rsidRPr="0038046F">
        <w:rPr>
          <w:rFonts w:ascii="Times New Roman" w:hAnsi="Times New Roman" w:cs="Times New Roman"/>
          <w:position w:val="-24"/>
          <w:sz w:val="24"/>
          <w:szCs w:val="24"/>
        </w:rPr>
        <w:object w:dxaOrig="240" w:dyaOrig="620">
          <v:shape id="_x0000_i1125" type="#_x0000_t75" style="width:7.5pt;height:19.65pt" o:ole="">
            <v:imagedata r:id="rId209" o:title=""/>
          </v:shape>
          <o:OLEObject Type="Embed" ProgID="Equation.3" ShapeID="_x0000_i1125" DrawAspect="Content" ObjectID="_1609418763" r:id="rId210"/>
        </w:object>
      </w:r>
      <w:r w:rsidRPr="0038046F">
        <w:rPr>
          <w:rFonts w:ascii="Times New Roman" w:hAnsi="Times New Roman" w:cs="Times New Roman"/>
          <w:sz w:val="24"/>
          <w:szCs w:val="24"/>
        </w:rPr>
        <w:t xml:space="preserve"> намеченного пути. Каков намеченный путь, если в первый час машина прошла 70 км?</w:t>
      </w:r>
    </w:p>
    <w:p w:rsidR="007B1B17" w:rsidRPr="0038046F" w:rsidRDefault="007B1B17" w:rsidP="0038046F">
      <w:pPr>
        <w:pStyle w:val="a3"/>
        <w:numPr>
          <w:ilvl w:val="0"/>
          <w:numId w:val="99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Было отремонтировано 29% всех станков цеха, после чего осталось ещё 142 станка. Сколько станков в цехе?</w:t>
      </w:r>
    </w:p>
    <w:p w:rsidR="007B1B17" w:rsidRPr="0038046F" w:rsidRDefault="007B1B17" w:rsidP="0038046F">
      <w:pPr>
        <w:pStyle w:val="a3"/>
        <w:numPr>
          <w:ilvl w:val="0"/>
          <w:numId w:val="99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Решите уравнение: </w:t>
      </w:r>
      <w:r w:rsidR="0038046F" w:rsidRPr="0038046F">
        <w:rPr>
          <w:rFonts w:ascii="Times New Roman" w:hAnsi="Times New Roman" w:cs="Times New Roman"/>
          <w:position w:val="-24"/>
          <w:sz w:val="24"/>
          <w:szCs w:val="24"/>
        </w:rPr>
        <w:object w:dxaOrig="1300" w:dyaOrig="620">
          <v:shape id="_x0000_i1126" type="#_x0000_t75" style="width:53.3pt;height:24.3pt" o:ole="">
            <v:imagedata r:id="rId211" o:title=""/>
          </v:shape>
          <o:OLEObject Type="Embed" ProgID="Equation.3" ShapeID="_x0000_i1126" DrawAspect="Content" ObjectID="_1609418764" r:id="rId212"/>
        </w:object>
      </w:r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7B1B17" w:rsidRPr="0038046F" w:rsidRDefault="007B1B17" w:rsidP="0038046F">
      <w:pPr>
        <w:pStyle w:val="a3"/>
        <w:numPr>
          <w:ilvl w:val="0"/>
          <w:numId w:val="99"/>
        </w:numPr>
        <w:spacing w:after="0" w:line="240" w:lineRule="auto"/>
        <w:ind w:left="426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У двух сестер денег было поровну. Старшая сестра израсходовала </w:t>
      </w:r>
      <w:r w:rsidR="0038046F" w:rsidRPr="0038046F">
        <w:rPr>
          <w:rFonts w:ascii="Times New Roman" w:hAnsi="Times New Roman" w:cs="Times New Roman"/>
          <w:position w:val="-24"/>
          <w:sz w:val="24"/>
          <w:szCs w:val="24"/>
        </w:rPr>
        <w:object w:dxaOrig="320" w:dyaOrig="620">
          <v:shape id="_x0000_i1127" type="#_x0000_t75" style="width:8.4pt;height:16.85pt" o:ole="">
            <v:imagedata r:id="rId213" o:title=""/>
          </v:shape>
          <o:OLEObject Type="Embed" ProgID="Equation.3" ShapeID="_x0000_i1127" DrawAspect="Content" ObjectID="_1609418765" r:id="rId214"/>
        </w:object>
      </w:r>
      <w:r w:rsidRPr="0038046F">
        <w:rPr>
          <w:rFonts w:ascii="Times New Roman" w:hAnsi="Times New Roman" w:cs="Times New Roman"/>
          <w:sz w:val="24"/>
          <w:szCs w:val="24"/>
        </w:rPr>
        <w:t xml:space="preserve"> своих денег,а младшая сестра зрасходовала </w:t>
      </w:r>
      <w:r w:rsidRPr="0038046F">
        <w:rPr>
          <w:rFonts w:ascii="Times New Roman" w:hAnsi="Times New Roman" w:cs="Times New Roman"/>
          <w:position w:val="-24"/>
          <w:sz w:val="24"/>
          <w:szCs w:val="24"/>
        </w:rPr>
        <w:object w:dxaOrig="320" w:dyaOrig="620">
          <v:shape id="_x0000_i1128" type="#_x0000_t75" style="width:15.9pt;height:30.85pt" o:ole="">
            <v:imagedata r:id="rId215" o:title=""/>
          </v:shape>
          <o:OLEObject Type="Embed" ProgID="Equation.3" ShapeID="_x0000_i1128" DrawAspect="Content" ObjectID="_1609418766" r:id="rId216"/>
        </w:object>
      </w:r>
      <w:r w:rsidRPr="0038046F">
        <w:rPr>
          <w:rFonts w:ascii="Times New Roman" w:hAnsi="Times New Roman" w:cs="Times New Roman"/>
          <w:sz w:val="24"/>
          <w:szCs w:val="24"/>
        </w:rPr>
        <w:t xml:space="preserve"> своих денег. У кого из них денег осталось меньше?</w:t>
      </w:r>
    </w:p>
    <w:p w:rsidR="007B1B17" w:rsidRPr="0038046F" w:rsidRDefault="007B1B17" w:rsidP="0038046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  <w:sectPr w:rsidR="007B1B17" w:rsidRPr="0038046F" w:rsidSect="007B1B17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7B1B17" w:rsidRPr="0038046F" w:rsidRDefault="007B1B17" w:rsidP="0038046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  <w:sectPr w:rsidR="007B1B17" w:rsidRPr="0038046F" w:rsidSect="00FD5F37">
          <w:type w:val="continuous"/>
          <w:pgSz w:w="16838" w:h="11906" w:orient="landscape"/>
          <w:pgMar w:top="1134" w:right="850" w:bottom="1134" w:left="1701" w:header="708" w:footer="708" w:gutter="0"/>
          <w:cols w:space="708"/>
          <w:docGrid w:linePitch="360"/>
        </w:sectPr>
      </w:pPr>
    </w:p>
    <w:p w:rsidR="007B1B17" w:rsidRPr="0038046F" w:rsidRDefault="007B1B17" w:rsidP="0038046F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lastRenderedPageBreak/>
        <w:t>Контрольная работа № 7</w:t>
      </w:r>
      <w:r w:rsidR="0038046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8046F">
        <w:rPr>
          <w:rFonts w:ascii="Times New Roman" w:hAnsi="Times New Roman" w:cs="Times New Roman"/>
          <w:b/>
          <w:i/>
          <w:sz w:val="24"/>
          <w:szCs w:val="24"/>
        </w:rPr>
        <w:t>«Отношения и пропорции»</w:t>
      </w:r>
    </w:p>
    <w:p w:rsidR="007B1B17" w:rsidRPr="0038046F" w:rsidRDefault="007B1B17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1 вариант</w:t>
      </w:r>
    </w:p>
    <w:p w:rsidR="007B1B17" w:rsidRPr="0038046F" w:rsidRDefault="007B1B17" w:rsidP="0038046F">
      <w:pPr>
        <w:pStyle w:val="a3"/>
        <w:numPr>
          <w:ilvl w:val="0"/>
          <w:numId w:val="100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значение выражения:</w:t>
      </w:r>
    </w:p>
    <w:p w:rsidR="007B1B17" w:rsidRPr="0038046F" w:rsidRDefault="007B1B17" w:rsidP="0038046F">
      <w:pPr>
        <w:spacing w:after="0" w:line="240" w:lineRule="auto"/>
        <w:ind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а) </w:t>
      </w:r>
      <w:r w:rsidRPr="0038046F">
        <w:rPr>
          <w:rFonts w:ascii="Times New Roman" w:hAnsi="Times New Roman" w:cs="Times New Roman"/>
          <w:position w:val="-24"/>
          <w:sz w:val="24"/>
          <w:szCs w:val="24"/>
        </w:rPr>
        <w:object w:dxaOrig="1520" w:dyaOrig="620">
          <v:shape id="_x0000_i1129" type="#_x0000_t75" style="width:76.7pt;height:30.85pt" o:ole="">
            <v:imagedata r:id="rId217" o:title=""/>
          </v:shape>
          <o:OLEObject Type="Embed" ProgID="Equation.3" ShapeID="_x0000_i1129" DrawAspect="Content" ObjectID="_1609418767" r:id="rId218"/>
        </w:object>
      </w:r>
      <w:r w:rsidRPr="0038046F">
        <w:rPr>
          <w:rFonts w:ascii="Times New Roman" w:hAnsi="Times New Roman" w:cs="Times New Roman"/>
          <w:sz w:val="24"/>
          <w:szCs w:val="24"/>
        </w:rPr>
        <w:t xml:space="preserve">б) </w:t>
      </w:r>
      <w:r w:rsidRPr="0038046F">
        <w:rPr>
          <w:rFonts w:ascii="Times New Roman" w:hAnsi="Times New Roman" w:cs="Times New Roman"/>
          <w:position w:val="-28"/>
          <w:sz w:val="24"/>
          <w:szCs w:val="24"/>
        </w:rPr>
        <w:object w:dxaOrig="2100" w:dyaOrig="680">
          <v:shape id="_x0000_i1130" type="#_x0000_t75" style="width:104.75pt;height:33.65pt" o:ole="">
            <v:imagedata r:id="rId219" o:title=""/>
          </v:shape>
          <o:OLEObject Type="Embed" ProgID="Equation.3" ShapeID="_x0000_i1130" DrawAspect="Content" ObjectID="_1609418768" r:id="rId220"/>
        </w:object>
      </w:r>
    </w:p>
    <w:p w:rsidR="007B1B17" w:rsidRPr="0038046F" w:rsidRDefault="007B1B17" w:rsidP="0038046F">
      <w:pPr>
        <w:pStyle w:val="a3"/>
        <w:numPr>
          <w:ilvl w:val="0"/>
          <w:numId w:val="100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Отведённый участок земли разделили между садом и огородом. Сад занимает 5,6 а, а огород 3,2 а. Во сколько раз площадь огорода меньше площади сада? Какую часть всего участка занимает огород? </w:t>
      </w:r>
    </w:p>
    <w:p w:rsidR="007B1B17" w:rsidRPr="0038046F" w:rsidRDefault="007B1B17" w:rsidP="0038046F">
      <w:pPr>
        <w:pStyle w:val="a3"/>
        <w:numPr>
          <w:ilvl w:val="0"/>
          <w:numId w:val="100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После того как дорогу заасфальтировали, время, затраченное на поездку по этой дороге, сократилось с 2,4 ч до 1,5 ч. На сколько процентов сократилось время поездки?</w:t>
      </w:r>
    </w:p>
    <w:p w:rsidR="007B1B17" w:rsidRPr="0038046F" w:rsidRDefault="007B1B17" w:rsidP="0038046F">
      <w:pPr>
        <w:pStyle w:val="a3"/>
        <w:numPr>
          <w:ilvl w:val="0"/>
          <w:numId w:val="100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Упростите выражение:</w:t>
      </w:r>
      <w:r w:rsidRPr="0038046F">
        <w:rPr>
          <w:rFonts w:ascii="Times New Roman" w:hAnsi="Times New Roman" w:cs="Times New Roman"/>
          <w:position w:val="-24"/>
          <w:sz w:val="24"/>
          <w:szCs w:val="24"/>
        </w:rPr>
        <w:object w:dxaOrig="1700" w:dyaOrig="620">
          <v:shape id="_x0000_i1131" type="#_x0000_t75" style="width:85.1pt;height:30.85pt" o:ole="">
            <v:imagedata r:id="rId221" o:title=""/>
          </v:shape>
          <o:OLEObject Type="Embed" ProgID="Equation.3" ShapeID="_x0000_i1131" DrawAspect="Content" ObjectID="_1609418769" r:id="rId222"/>
        </w:object>
      </w:r>
    </w:p>
    <w:p w:rsidR="007B1B17" w:rsidRPr="0038046F" w:rsidRDefault="007B1B17" w:rsidP="0038046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и найдите его значение при </w:t>
      </w:r>
      <w:r w:rsidRPr="0038046F">
        <w:rPr>
          <w:rFonts w:ascii="Times New Roman" w:hAnsi="Times New Roman" w:cs="Times New Roman"/>
          <w:i/>
          <w:sz w:val="24"/>
          <w:szCs w:val="24"/>
          <w:lang w:val="en-US"/>
        </w:rPr>
        <w:t>m</w:t>
      </w:r>
      <w:r w:rsidRPr="0038046F">
        <w:rPr>
          <w:rFonts w:ascii="Times New Roman" w:hAnsi="Times New Roman" w:cs="Times New Roman"/>
          <w:sz w:val="24"/>
          <w:szCs w:val="24"/>
        </w:rPr>
        <w:t xml:space="preserve"> = 1,6.</w:t>
      </w:r>
    </w:p>
    <w:p w:rsidR="007B1B17" w:rsidRPr="0038046F" w:rsidRDefault="007B1B17" w:rsidP="0038046F">
      <w:pPr>
        <w:pStyle w:val="a3"/>
        <w:numPr>
          <w:ilvl w:val="0"/>
          <w:numId w:val="100"/>
        </w:numPr>
        <w:spacing w:after="0" w:line="240" w:lineRule="auto"/>
        <w:ind w:left="0" w:firstLine="273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Сколько имеется несократимых правильных дробей со знаменателем 145?</w:t>
      </w:r>
    </w:p>
    <w:p w:rsidR="007B1B17" w:rsidRPr="0038046F" w:rsidRDefault="007B1B17" w:rsidP="0038046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B1B17" w:rsidRPr="0038046F" w:rsidRDefault="007B1B17" w:rsidP="0038046F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lastRenderedPageBreak/>
        <w:t>Контрольная работа № 7</w:t>
      </w:r>
      <w:r w:rsidR="0038046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8046F">
        <w:rPr>
          <w:rFonts w:ascii="Times New Roman" w:hAnsi="Times New Roman" w:cs="Times New Roman"/>
          <w:b/>
          <w:i/>
          <w:sz w:val="24"/>
          <w:szCs w:val="24"/>
        </w:rPr>
        <w:t>«Отношения и пропорции»</w:t>
      </w:r>
    </w:p>
    <w:p w:rsidR="007B1B17" w:rsidRPr="0038046F" w:rsidRDefault="007B1B17" w:rsidP="0038046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2</w:t>
      </w:r>
      <w:r w:rsidR="0038046F">
        <w:rPr>
          <w:rFonts w:ascii="Times New Roman" w:hAnsi="Times New Roman" w:cs="Times New Roman"/>
          <w:b/>
          <w:sz w:val="24"/>
          <w:szCs w:val="24"/>
        </w:rPr>
        <w:t xml:space="preserve"> вариант</w:t>
      </w:r>
    </w:p>
    <w:p w:rsidR="007B1B17" w:rsidRPr="0038046F" w:rsidRDefault="007B1B17" w:rsidP="0038046F">
      <w:pPr>
        <w:pStyle w:val="a3"/>
        <w:numPr>
          <w:ilvl w:val="0"/>
          <w:numId w:val="101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значение выражения:</w:t>
      </w:r>
    </w:p>
    <w:p w:rsidR="007B1B17" w:rsidRPr="0038046F" w:rsidRDefault="007B1B17" w:rsidP="0038046F">
      <w:pPr>
        <w:spacing w:after="0" w:line="240" w:lineRule="auto"/>
        <w:ind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а) </w:t>
      </w:r>
      <w:r w:rsidRPr="0038046F">
        <w:rPr>
          <w:rFonts w:ascii="Times New Roman" w:hAnsi="Times New Roman" w:cs="Times New Roman"/>
          <w:position w:val="-24"/>
          <w:sz w:val="24"/>
          <w:szCs w:val="24"/>
        </w:rPr>
        <w:object w:dxaOrig="1480" w:dyaOrig="620">
          <v:shape id="_x0000_i1132" type="#_x0000_t75" style="width:73.85pt;height:30.85pt" o:ole="">
            <v:imagedata r:id="rId223" o:title=""/>
          </v:shape>
          <o:OLEObject Type="Embed" ProgID="Equation.3" ShapeID="_x0000_i1132" DrawAspect="Content" ObjectID="_1609418770" r:id="rId224"/>
        </w:object>
      </w:r>
      <w:r w:rsidRPr="0038046F">
        <w:rPr>
          <w:rFonts w:ascii="Times New Roman" w:hAnsi="Times New Roman" w:cs="Times New Roman"/>
          <w:sz w:val="24"/>
          <w:szCs w:val="24"/>
        </w:rPr>
        <w:t xml:space="preserve">б) </w:t>
      </w:r>
      <w:r w:rsidRPr="0038046F">
        <w:rPr>
          <w:rFonts w:ascii="Times New Roman" w:hAnsi="Times New Roman" w:cs="Times New Roman"/>
          <w:position w:val="-28"/>
          <w:sz w:val="24"/>
          <w:szCs w:val="24"/>
        </w:rPr>
        <w:object w:dxaOrig="2220" w:dyaOrig="680">
          <v:shape id="_x0000_i1133" type="#_x0000_t75" style="width:111.25pt;height:33.65pt" o:ole="">
            <v:imagedata r:id="rId225" o:title=""/>
          </v:shape>
          <o:OLEObject Type="Embed" ProgID="Equation.3" ShapeID="_x0000_i1133" DrawAspect="Content" ObjectID="_1609418771" r:id="rId226"/>
        </w:object>
      </w:r>
    </w:p>
    <w:p w:rsidR="007B1B17" w:rsidRPr="0038046F" w:rsidRDefault="007B1B17" w:rsidP="0038046F">
      <w:pPr>
        <w:pStyle w:val="a3"/>
        <w:numPr>
          <w:ilvl w:val="0"/>
          <w:numId w:val="101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На пошив сорочки ушло 2,6 м купленной ткани, а на пошив пододеяльника </w:t>
      </w:r>
      <w:smartTag w:uri="urn:schemas-microsoft-com:office:smarttags" w:element="metricconverter">
        <w:smartTagPr>
          <w:attr w:name="ProductID" w:val="9,1 м"/>
        </w:smartTagPr>
        <w:r w:rsidRPr="0038046F">
          <w:rPr>
            <w:rFonts w:ascii="Times New Roman" w:hAnsi="Times New Roman" w:cs="Times New Roman"/>
            <w:sz w:val="24"/>
            <w:szCs w:val="24"/>
          </w:rPr>
          <w:t>9,1 м</w:t>
        </w:r>
      </w:smartTag>
      <w:r w:rsidRPr="0038046F">
        <w:rPr>
          <w:rFonts w:ascii="Times New Roman" w:hAnsi="Times New Roman" w:cs="Times New Roman"/>
          <w:sz w:val="24"/>
          <w:szCs w:val="24"/>
        </w:rPr>
        <w:t xml:space="preserve"> ткани. Во сколько раз больше ткани пошло на пододеяльник, чем на сорочку? Какая часть всей ткани пошла на сорочку?</w:t>
      </w:r>
    </w:p>
    <w:p w:rsidR="007B1B17" w:rsidRPr="0038046F" w:rsidRDefault="007B1B17" w:rsidP="0038046F">
      <w:pPr>
        <w:pStyle w:val="a3"/>
        <w:numPr>
          <w:ilvl w:val="0"/>
          <w:numId w:val="101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С введением нового фасона расход ткани на платье увеличился с </w:t>
      </w:r>
      <w:smartTag w:uri="urn:schemas-microsoft-com:office:smarttags" w:element="metricconverter">
        <w:smartTagPr>
          <w:attr w:name="ProductID" w:val="3,2 м"/>
        </w:smartTagPr>
        <w:r w:rsidRPr="0038046F">
          <w:rPr>
            <w:rFonts w:ascii="Times New Roman" w:hAnsi="Times New Roman" w:cs="Times New Roman"/>
            <w:sz w:val="24"/>
            <w:szCs w:val="24"/>
          </w:rPr>
          <w:t>3,2 м</w:t>
        </w:r>
      </w:smartTag>
      <w:r w:rsidRPr="0038046F">
        <w:rPr>
          <w:rFonts w:ascii="Times New Roman" w:hAnsi="Times New Roman" w:cs="Times New Roman"/>
          <w:sz w:val="24"/>
          <w:szCs w:val="24"/>
        </w:rPr>
        <w:t xml:space="preserve"> до </w:t>
      </w:r>
      <w:smartTag w:uri="urn:schemas-microsoft-com:office:smarttags" w:element="metricconverter">
        <w:smartTagPr>
          <w:attr w:name="ProductID" w:val="3,6 м"/>
        </w:smartTagPr>
        <w:r w:rsidRPr="0038046F">
          <w:rPr>
            <w:rFonts w:ascii="Times New Roman" w:hAnsi="Times New Roman" w:cs="Times New Roman"/>
            <w:sz w:val="24"/>
            <w:szCs w:val="24"/>
          </w:rPr>
          <w:t>3,6 м</w:t>
        </w:r>
      </w:smartTag>
      <w:r w:rsidRPr="0038046F">
        <w:rPr>
          <w:rFonts w:ascii="Times New Roman" w:hAnsi="Times New Roman" w:cs="Times New Roman"/>
          <w:sz w:val="24"/>
          <w:szCs w:val="24"/>
        </w:rPr>
        <w:t>. На сколько процентов увеличился расход ткани на платье?</w:t>
      </w:r>
    </w:p>
    <w:p w:rsidR="007B1B17" w:rsidRPr="0038046F" w:rsidRDefault="007B1B17" w:rsidP="0038046F">
      <w:pPr>
        <w:pStyle w:val="a3"/>
        <w:numPr>
          <w:ilvl w:val="0"/>
          <w:numId w:val="101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Упростите выражение: </w:t>
      </w:r>
      <w:r w:rsidRPr="0038046F">
        <w:rPr>
          <w:rFonts w:ascii="Times New Roman" w:hAnsi="Times New Roman" w:cs="Times New Roman"/>
          <w:position w:val="-24"/>
          <w:sz w:val="24"/>
          <w:szCs w:val="24"/>
        </w:rPr>
        <w:object w:dxaOrig="1560" w:dyaOrig="620">
          <v:shape id="_x0000_i1134" type="#_x0000_t75" style="width:77.6pt;height:30.85pt" o:ole="">
            <v:imagedata r:id="rId227" o:title=""/>
          </v:shape>
          <o:OLEObject Type="Embed" ProgID="Equation.3" ShapeID="_x0000_i1134" DrawAspect="Content" ObjectID="_1609418772" r:id="rId228"/>
        </w:object>
      </w:r>
    </w:p>
    <w:p w:rsidR="007B1B17" w:rsidRPr="0038046F" w:rsidRDefault="007B1B17" w:rsidP="0038046F">
      <w:pPr>
        <w:spacing w:after="0" w:line="240" w:lineRule="auto"/>
        <w:ind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и найдите его значение при</w:t>
      </w:r>
      <w:r w:rsidRPr="0038046F">
        <w:rPr>
          <w:rFonts w:ascii="Times New Roman" w:hAnsi="Times New Roman" w:cs="Times New Roman"/>
          <w:i/>
          <w:sz w:val="24"/>
          <w:szCs w:val="24"/>
        </w:rPr>
        <w:t>а</w:t>
      </w:r>
      <w:r w:rsidRPr="0038046F">
        <w:rPr>
          <w:rFonts w:ascii="Times New Roman" w:hAnsi="Times New Roman" w:cs="Times New Roman"/>
          <w:sz w:val="24"/>
          <w:szCs w:val="24"/>
        </w:rPr>
        <w:t xml:space="preserve"> = 2,1.</w:t>
      </w:r>
    </w:p>
    <w:p w:rsidR="007B1B17" w:rsidRPr="0038046F" w:rsidRDefault="007B1B17" w:rsidP="0038046F">
      <w:pPr>
        <w:pStyle w:val="a3"/>
        <w:numPr>
          <w:ilvl w:val="0"/>
          <w:numId w:val="101"/>
        </w:numPr>
        <w:spacing w:after="0" w:line="240" w:lineRule="auto"/>
        <w:ind w:left="0" w:firstLine="273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Сколько имеется несократимых правильных дробей со знаменателем 123?</w:t>
      </w:r>
    </w:p>
    <w:p w:rsidR="007B1B17" w:rsidRPr="0038046F" w:rsidRDefault="007B1B17" w:rsidP="0038046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  <w:sectPr w:rsidR="007B1B17" w:rsidRPr="0038046F" w:rsidSect="007B1B17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7B1B17" w:rsidRPr="0038046F" w:rsidRDefault="007B1B17" w:rsidP="00A10D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  <w:sectPr w:rsidR="007B1B17" w:rsidRPr="0038046F" w:rsidSect="00FD5F37">
          <w:type w:val="continuous"/>
          <w:pgSz w:w="16838" w:h="11906" w:orient="landscape"/>
          <w:pgMar w:top="1134" w:right="850" w:bottom="1134" w:left="1701" w:header="708" w:footer="708" w:gutter="0"/>
          <w:cols w:space="708"/>
          <w:docGrid w:linePitch="360"/>
        </w:sectPr>
      </w:pPr>
    </w:p>
    <w:p w:rsidR="007B1B17" w:rsidRPr="0038046F" w:rsidRDefault="007B1B17" w:rsidP="00A10DFE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lastRenderedPageBreak/>
        <w:t>Контрольная работа № 8</w:t>
      </w:r>
      <w:r w:rsidR="00A10DF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8046F">
        <w:rPr>
          <w:rFonts w:ascii="Times New Roman" w:hAnsi="Times New Roman" w:cs="Times New Roman"/>
          <w:b/>
          <w:i/>
          <w:sz w:val="24"/>
          <w:szCs w:val="24"/>
        </w:rPr>
        <w:t>«Окружность и круг»</w:t>
      </w:r>
    </w:p>
    <w:p w:rsidR="007B1B17" w:rsidRPr="0038046F" w:rsidRDefault="007B1B17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1 вариант</w:t>
      </w:r>
    </w:p>
    <w:p w:rsidR="007B1B17" w:rsidRPr="0038046F" w:rsidRDefault="007B1B17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B1B17" w:rsidRPr="0038046F" w:rsidRDefault="007B1B17" w:rsidP="0038046F">
      <w:pPr>
        <w:pStyle w:val="a3"/>
        <w:numPr>
          <w:ilvl w:val="0"/>
          <w:numId w:val="102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Найдите длину окружности радиуса 3 см. Число </w:t>
      </w:r>
      <m:oMath>
        <m:r>
          <w:rPr>
            <w:rFonts w:ascii="Cambria Math" w:hAnsi="Cambria Math" w:cs="Times New Roman"/>
            <w:sz w:val="24"/>
            <w:szCs w:val="24"/>
          </w:rPr>
          <m:t>π</m:t>
        </m:r>
      </m:oMath>
      <w:r w:rsidRPr="0038046F">
        <w:rPr>
          <w:rFonts w:ascii="Times New Roman" w:hAnsi="Times New Roman" w:cs="Times New Roman"/>
          <w:sz w:val="24"/>
          <w:szCs w:val="24"/>
        </w:rPr>
        <w:t xml:space="preserve"> округлите до сотых.</w:t>
      </w:r>
    </w:p>
    <w:p w:rsidR="007B1B17" w:rsidRPr="0038046F" w:rsidRDefault="007B1B17" w:rsidP="0038046F">
      <w:pPr>
        <w:pStyle w:val="a3"/>
        <w:numPr>
          <w:ilvl w:val="0"/>
          <w:numId w:val="102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Решите уравнение: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3,5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x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>=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9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7B1B17" w:rsidRPr="0038046F" w:rsidRDefault="007B1B17" w:rsidP="0038046F">
      <w:pPr>
        <w:pStyle w:val="a3"/>
        <w:numPr>
          <w:ilvl w:val="0"/>
          <w:numId w:val="102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Найдите площадь круга с диаметром 14 см. Число </w:t>
      </w:r>
      <m:oMath>
        <m:r>
          <w:rPr>
            <w:rFonts w:ascii="Cambria Math" w:hAnsi="Cambria Math" w:cs="Times New Roman"/>
            <w:sz w:val="24"/>
            <w:szCs w:val="24"/>
          </w:rPr>
          <m:t>π</m:t>
        </m:r>
      </m:oMath>
      <w:r w:rsidRPr="0038046F">
        <w:rPr>
          <w:rFonts w:ascii="Times New Roman" w:hAnsi="Times New Roman" w:cs="Times New Roman"/>
          <w:sz w:val="24"/>
          <w:szCs w:val="24"/>
        </w:rPr>
        <w:t xml:space="preserve"> округлите до десятых.</w:t>
      </w:r>
    </w:p>
    <w:p w:rsidR="007B1B17" w:rsidRPr="0038046F" w:rsidRDefault="007B1B17" w:rsidP="0038046F">
      <w:pPr>
        <w:pStyle w:val="a3"/>
        <w:numPr>
          <w:ilvl w:val="0"/>
          <w:numId w:val="102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Во сколько раз увеличится </w:t>
      </w:r>
      <w:r w:rsidRPr="0038046F">
        <w:rPr>
          <w:rFonts w:ascii="Times New Roman" w:hAnsi="Times New Roman" w:cs="Times New Roman"/>
          <w:i/>
          <w:sz w:val="24"/>
          <w:szCs w:val="24"/>
          <w:lang w:val="en-US"/>
        </w:rPr>
        <w:t>S</w:t>
      </w:r>
      <w:r w:rsidRPr="0038046F">
        <w:rPr>
          <w:rFonts w:ascii="Times New Roman" w:hAnsi="Times New Roman" w:cs="Times New Roman"/>
          <w:sz w:val="24"/>
          <w:szCs w:val="24"/>
        </w:rPr>
        <w:t xml:space="preserve"> из формулы </w:t>
      </w:r>
      <w:r w:rsidRPr="0038046F">
        <w:rPr>
          <w:rFonts w:ascii="Times New Roman" w:hAnsi="Times New Roman" w:cs="Times New Roman"/>
          <w:i/>
          <w:sz w:val="24"/>
          <w:szCs w:val="24"/>
          <w:lang w:val="en-US"/>
        </w:rPr>
        <w:t>S</w:t>
      </w:r>
      <w:r w:rsidRPr="0038046F">
        <w:rPr>
          <w:rFonts w:ascii="Times New Roman" w:hAnsi="Times New Roman" w:cs="Times New Roman"/>
          <w:i/>
          <w:sz w:val="24"/>
          <w:szCs w:val="24"/>
        </w:rPr>
        <w:t xml:space="preserve"> = </w:t>
      </w:r>
      <w:r w:rsidRPr="0038046F">
        <w:rPr>
          <w:rFonts w:ascii="Times New Roman" w:hAnsi="Times New Roman" w:cs="Times New Roman"/>
          <w:i/>
          <w:sz w:val="24"/>
          <w:szCs w:val="24"/>
          <w:lang w:val="en-US"/>
        </w:rPr>
        <w:t>vt</w:t>
      </w:r>
      <w:r w:rsidRPr="0038046F">
        <w:rPr>
          <w:rFonts w:ascii="Times New Roman" w:hAnsi="Times New Roman" w:cs="Times New Roman"/>
          <w:sz w:val="24"/>
          <w:szCs w:val="24"/>
        </w:rPr>
        <w:t xml:space="preserve">, если </w:t>
      </w:r>
      <w:r w:rsidRPr="0038046F">
        <w:rPr>
          <w:rFonts w:ascii="Times New Roman" w:hAnsi="Times New Roman" w:cs="Times New Roman"/>
          <w:i/>
          <w:sz w:val="24"/>
          <w:szCs w:val="24"/>
          <w:lang w:val="en-US"/>
        </w:rPr>
        <w:t>v</w:t>
      </w:r>
      <w:r w:rsidRPr="0038046F">
        <w:rPr>
          <w:rFonts w:ascii="Times New Roman" w:hAnsi="Times New Roman" w:cs="Times New Roman"/>
          <w:sz w:val="24"/>
          <w:szCs w:val="24"/>
        </w:rPr>
        <w:t xml:space="preserve"> увеличить в 3 раза, а </w:t>
      </w:r>
      <w:r w:rsidRPr="0038046F">
        <w:rPr>
          <w:rFonts w:ascii="Times New Roman" w:hAnsi="Times New Roman" w:cs="Times New Roman"/>
          <w:i/>
          <w:sz w:val="24"/>
          <w:szCs w:val="24"/>
          <w:lang w:val="en-US"/>
        </w:rPr>
        <w:t>t</w:t>
      </w:r>
      <w:r w:rsidRPr="0038046F">
        <w:rPr>
          <w:rFonts w:ascii="Times New Roman" w:hAnsi="Times New Roman" w:cs="Times New Roman"/>
          <w:sz w:val="24"/>
          <w:szCs w:val="24"/>
        </w:rPr>
        <w:t xml:space="preserve"> уменьшить в 2 раза?</w:t>
      </w:r>
    </w:p>
    <w:p w:rsidR="007B1B17" w:rsidRPr="0038046F" w:rsidRDefault="007B1B17" w:rsidP="0038046F">
      <w:pPr>
        <w:pStyle w:val="a3"/>
        <w:numPr>
          <w:ilvl w:val="0"/>
          <w:numId w:val="102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Отрезку на карте длиной в 3 см соответствует расстояние на местности в 30 км. Какой масштаб у карты?</w:t>
      </w:r>
    </w:p>
    <w:p w:rsidR="007B1B17" w:rsidRPr="0038046F" w:rsidRDefault="007B1B17" w:rsidP="0038046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10DFE" w:rsidRDefault="00A10DFE" w:rsidP="00A10D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B1B17" w:rsidRPr="0038046F" w:rsidRDefault="007B1B17" w:rsidP="00A10DFE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lastRenderedPageBreak/>
        <w:t>Контрольная работа № 8</w:t>
      </w:r>
      <w:r w:rsidR="00A10DF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8046F">
        <w:rPr>
          <w:rFonts w:ascii="Times New Roman" w:hAnsi="Times New Roman" w:cs="Times New Roman"/>
          <w:b/>
          <w:i/>
          <w:sz w:val="24"/>
          <w:szCs w:val="24"/>
        </w:rPr>
        <w:t>«Окружность и круг»</w:t>
      </w:r>
    </w:p>
    <w:p w:rsidR="007B1B17" w:rsidRPr="0038046F" w:rsidRDefault="007B1B17" w:rsidP="0038046F">
      <w:pPr>
        <w:spacing w:after="0" w:line="240" w:lineRule="auto"/>
        <w:ind w:left="106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2 вариант</w:t>
      </w:r>
    </w:p>
    <w:p w:rsidR="007B1B17" w:rsidRPr="0038046F" w:rsidRDefault="007B1B17" w:rsidP="0038046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B1B17" w:rsidRPr="0038046F" w:rsidRDefault="007B1B17" w:rsidP="0038046F">
      <w:pPr>
        <w:pStyle w:val="a3"/>
        <w:numPr>
          <w:ilvl w:val="0"/>
          <w:numId w:val="103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Найдите длину окружности радиуса 5 см. Число </w:t>
      </w:r>
      <m:oMath>
        <m:r>
          <w:rPr>
            <w:rFonts w:ascii="Cambria Math" w:hAnsi="Cambria Math" w:cs="Times New Roman"/>
            <w:sz w:val="24"/>
            <w:szCs w:val="24"/>
          </w:rPr>
          <m:t>π</m:t>
        </m:r>
      </m:oMath>
      <w:r w:rsidRPr="0038046F">
        <w:rPr>
          <w:rFonts w:ascii="Times New Roman" w:hAnsi="Times New Roman" w:cs="Times New Roman"/>
          <w:sz w:val="24"/>
          <w:szCs w:val="24"/>
        </w:rPr>
        <w:t xml:space="preserve"> округлите до сотых.</w:t>
      </w:r>
    </w:p>
    <w:p w:rsidR="007B1B17" w:rsidRPr="0038046F" w:rsidRDefault="007B1B17" w:rsidP="0038046F">
      <w:pPr>
        <w:pStyle w:val="a3"/>
        <w:numPr>
          <w:ilvl w:val="0"/>
          <w:numId w:val="103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Решите уравнение: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5,6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x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>=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7B1B17" w:rsidRPr="0038046F" w:rsidRDefault="007B1B17" w:rsidP="0038046F">
      <w:pPr>
        <w:pStyle w:val="a3"/>
        <w:numPr>
          <w:ilvl w:val="0"/>
          <w:numId w:val="103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Найдите площадь круга с диаметром 8 см. Число </w:t>
      </w:r>
      <m:oMath>
        <m:r>
          <w:rPr>
            <w:rFonts w:ascii="Cambria Math" w:hAnsi="Cambria Math" w:cs="Times New Roman"/>
            <w:sz w:val="24"/>
            <w:szCs w:val="24"/>
          </w:rPr>
          <m:t>π</m:t>
        </m:r>
      </m:oMath>
      <w:r w:rsidRPr="0038046F">
        <w:rPr>
          <w:rFonts w:ascii="Times New Roman" w:hAnsi="Times New Roman" w:cs="Times New Roman"/>
          <w:sz w:val="24"/>
          <w:szCs w:val="24"/>
        </w:rPr>
        <w:t xml:space="preserve"> округлите до десятых.</w:t>
      </w:r>
    </w:p>
    <w:p w:rsidR="007B1B17" w:rsidRPr="0038046F" w:rsidRDefault="007B1B17" w:rsidP="0038046F">
      <w:pPr>
        <w:pStyle w:val="a3"/>
        <w:numPr>
          <w:ilvl w:val="0"/>
          <w:numId w:val="103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Во сколько раз уменьшится </w:t>
      </w:r>
      <w:r w:rsidRPr="0038046F">
        <w:rPr>
          <w:rFonts w:ascii="Times New Roman" w:hAnsi="Times New Roman" w:cs="Times New Roman"/>
          <w:i/>
          <w:sz w:val="24"/>
          <w:szCs w:val="24"/>
          <w:lang w:val="en-US"/>
        </w:rPr>
        <w:t>v</w:t>
      </w:r>
      <w:r w:rsidRPr="0038046F">
        <w:rPr>
          <w:rFonts w:ascii="Times New Roman" w:hAnsi="Times New Roman" w:cs="Times New Roman"/>
          <w:sz w:val="24"/>
          <w:szCs w:val="24"/>
        </w:rPr>
        <w:t xml:space="preserve"> из формулы </w:t>
      </w:r>
      <w:r w:rsidRPr="0038046F">
        <w:rPr>
          <w:rFonts w:ascii="Times New Roman" w:hAnsi="Times New Roman" w:cs="Times New Roman"/>
          <w:i/>
          <w:sz w:val="24"/>
          <w:szCs w:val="24"/>
          <w:lang w:val="en-US"/>
        </w:rPr>
        <w:t>S</w:t>
      </w:r>
      <w:r w:rsidRPr="0038046F">
        <w:rPr>
          <w:rFonts w:ascii="Times New Roman" w:hAnsi="Times New Roman" w:cs="Times New Roman"/>
          <w:i/>
          <w:sz w:val="24"/>
          <w:szCs w:val="24"/>
        </w:rPr>
        <w:t xml:space="preserve"> = </w:t>
      </w:r>
      <w:r w:rsidRPr="0038046F">
        <w:rPr>
          <w:rFonts w:ascii="Times New Roman" w:hAnsi="Times New Roman" w:cs="Times New Roman"/>
          <w:i/>
          <w:sz w:val="24"/>
          <w:szCs w:val="24"/>
          <w:lang w:val="en-US"/>
        </w:rPr>
        <w:t>vt</w:t>
      </w:r>
      <w:r w:rsidRPr="0038046F">
        <w:rPr>
          <w:rFonts w:ascii="Times New Roman" w:hAnsi="Times New Roman" w:cs="Times New Roman"/>
          <w:sz w:val="24"/>
          <w:szCs w:val="24"/>
        </w:rPr>
        <w:t xml:space="preserve">, если </w:t>
      </w:r>
      <w:r w:rsidRPr="0038046F">
        <w:rPr>
          <w:rFonts w:ascii="Times New Roman" w:hAnsi="Times New Roman" w:cs="Times New Roman"/>
          <w:i/>
          <w:sz w:val="24"/>
          <w:szCs w:val="24"/>
          <w:lang w:val="en-US"/>
        </w:rPr>
        <w:t>S</w:t>
      </w:r>
      <w:r w:rsidRPr="0038046F">
        <w:rPr>
          <w:rFonts w:ascii="Times New Roman" w:hAnsi="Times New Roman" w:cs="Times New Roman"/>
          <w:sz w:val="24"/>
          <w:szCs w:val="24"/>
        </w:rPr>
        <w:t xml:space="preserve"> уменьшить в 2 раза, а </w:t>
      </w:r>
      <w:r w:rsidRPr="0038046F">
        <w:rPr>
          <w:rFonts w:ascii="Times New Roman" w:hAnsi="Times New Roman" w:cs="Times New Roman"/>
          <w:i/>
          <w:sz w:val="24"/>
          <w:szCs w:val="24"/>
          <w:lang w:val="en-US"/>
        </w:rPr>
        <w:t>t</w:t>
      </w:r>
      <w:r w:rsidRPr="0038046F">
        <w:rPr>
          <w:rFonts w:ascii="Times New Roman" w:hAnsi="Times New Roman" w:cs="Times New Roman"/>
          <w:sz w:val="24"/>
          <w:szCs w:val="24"/>
        </w:rPr>
        <w:t xml:space="preserve"> увеличить в 3 раза?</w:t>
      </w:r>
    </w:p>
    <w:p w:rsidR="007B1B17" w:rsidRPr="0038046F" w:rsidRDefault="007B1B17" w:rsidP="0038046F">
      <w:pPr>
        <w:pStyle w:val="a3"/>
        <w:numPr>
          <w:ilvl w:val="0"/>
          <w:numId w:val="103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Отрезку на карте длиной в 2 см соответствует расстояние на местности в 10 км. Какой масштаб у карты?</w:t>
      </w:r>
    </w:p>
    <w:p w:rsidR="007B1B17" w:rsidRPr="0038046F" w:rsidRDefault="007B1B17" w:rsidP="0038046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B1B17" w:rsidRPr="0038046F" w:rsidRDefault="007B1B17" w:rsidP="0038046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B1B17" w:rsidRPr="0038046F" w:rsidRDefault="007B1B17" w:rsidP="0038046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  <w:sectPr w:rsidR="007B1B17" w:rsidRPr="0038046F" w:rsidSect="007B1B17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7B1B17" w:rsidRPr="0038046F" w:rsidRDefault="007B1B17" w:rsidP="00A10D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  <w:sectPr w:rsidR="007B1B17" w:rsidRPr="0038046F" w:rsidSect="00FD5F37">
          <w:type w:val="continuous"/>
          <w:pgSz w:w="16838" w:h="11906" w:orient="landscape"/>
          <w:pgMar w:top="1134" w:right="850" w:bottom="1134" w:left="1701" w:header="708" w:footer="708" w:gutter="0"/>
          <w:cols w:space="708"/>
          <w:docGrid w:linePitch="360"/>
        </w:sectPr>
      </w:pPr>
    </w:p>
    <w:p w:rsidR="007B1B17" w:rsidRPr="0038046F" w:rsidRDefault="007B1B17" w:rsidP="00A10DFE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lastRenderedPageBreak/>
        <w:t>Контрольная работа № 9</w:t>
      </w:r>
      <w:r w:rsidR="00A10DF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8046F">
        <w:rPr>
          <w:rFonts w:ascii="Times New Roman" w:hAnsi="Times New Roman" w:cs="Times New Roman"/>
          <w:b/>
          <w:i/>
          <w:sz w:val="24"/>
          <w:szCs w:val="24"/>
        </w:rPr>
        <w:t>«Противоположные числа и модуль»</w:t>
      </w:r>
    </w:p>
    <w:p w:rsidR="007B1B17" w:rsidRPr="0038046F" w:rsidRDefault="007B1B17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1 вариант</w:t>
      </w:r>
    </w:p>
    <w:p w:rsidR="007B1B17" w:rsidRPr="0038046F" w:rsidRDefault="007B1B17" w:rsidP="0038046F">
      <w:pPr>
        <w:pStyle w:val="a3"/>
        <w:numPr>
          <w:ilvl w:val="0"/>
          <w:numId w:val="104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числа противоположные числам:</w:t>
      </w:r>
    </w:p>
    <w:p w:rsidR="007B1B17" w:rsidRPr="0038046F" w:rsidRDefault="007B1B17" w:rsidP="0038046F">
      <w:pPr>
        <w:spacing w:after="0" w:line="240" w:lineRule="auto"/>
        <w:ind w:left="273"/>
        <w:jc w:val="center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-11; 2,5; -3; 4,7; -5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7B1B17" w:rsidRPr="0038046F" w:rsidRDefault="007B1B17" w:rsidP="0038046F">
      <w:pPr>
        <w:pStyle w:val="a3"/>
        <w:numPr>
          <w:ilvl w:val="0"/>
          <w:numId w:val="104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Изобразите на координатной прямой точки А(-1); В(2,5); С(-4,7). </w:t>
      </w:r>
    </w:p>
    <w:p w:rsidR="007B1B17" w:rsidRPr="0038046F" w:rsidRDefault="007B1B17" w:rsidP="0038046F">
      <w:pPr>
        <w:pStyle w:val="a3"/>
        <w:numPr>
          <w:ilvl w:val="0"/>
          <w:numId w:val="104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Сравните числа -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 xml:space="preserve"> и -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4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9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 xml:space="preserve"> и результат запишите в виде неравенства.</w:t>
      </w:r>
    </w:p>
    <w:p w:rsidR="007B1B17" w:rsidRPr="0038046F" w:rsidRDefault="007B1B17" w:rsidP="0038046F">
      <w:pPr>
        <w:pStyle w:val="a3"/>
        <w:numPr>
          <w:ilvl w:val="0"/>
          <w:numId w:val="104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значение выражения:</w:t>
      </w:r>
    </w:p>
    <w:p w:rsidR="007B1B17" w:rsidRPr="0038046F" w:rsidRDefault="0011423E" w:rsidP="0038046F">
      <w:pPr>
        <w:spacing w:after="0" w:line="240" w:lineRule="auto"/>
        <w:ind w:left="273"/>
        <w:jc w:val="center"/>
        <w:rPr>
          <w:rFonts w:ascii="Times New Roman" w:hAnsi="Times New Roman" w:cs="Times New Roman"/>
          <w:sz w:val="24"/>
          <w:szCs w:val="24"/>
        </w:rPr>
      </w:pPr>
      <m:oMath>
        <m:d>
          <m:dPr>
            <m:begChr m:val="|"/>
            <m:endChr m:val="|"/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3</m:t>
                </m:r>
              </m:den>
            </m:f>
          </m:e>
        </m:d>
        <m:r>
          <w:rPr>
            <w:rFonts w:ascii="Times New Roman" w:hAnsi="Times New Roman" w:cs="Times New Roman"/>
            <w:sz w:val="24"/>
            <w:szCs w:val="24"/>
          </w:rPr>
          <m:t>∙</m:t>
        </m:r>
        <m:r>
          <w:rPr>
            <w:rFonts w:ascii="Cambria Math" w:hAnsi="Times New Roman" w:cs="Times New Roman"/>
            <w:sz w:val="24"/>
            <w:szCs w:val="24"/>
          </w:rPr>
          <m:t xml:space="preserve"> 3</m:t>
        </m:r>
        <m:r>
          <w:rPr>
            <w:rFonts w:ascii="Cambria Math" w:hAnsi="Times New Roman" w:cs="Times New Roman"/>
            <w:sz w:val="24"/>
            <w:szCs w:val="24"/>
          </w:rPr>
          <m:t>-</m:t>
        </m:r>
        <m:r>
          <w:rPr>
            <w:rFonts w:ascii="Cambria Math" w:hAnsi="Times New Roman" w:cs="Times New Roman"/>
            <w:sz w:val="24"/>
            <w:szCs w:val="24"/>
          </w:rPr>
          <m:t xml:space="preserve"> </m:t>
        </m:r>
        <m:d>
          <m:dPr>
            <m:begChr m:val="|"/>
            <m:endChr m:val="|"/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18</m:t>
            </m:r>
          </m:e>
        </m:d>
        <m:r>
          <w:rPr>
            <w:rFonts w:ascii="Cambria Math" w:hAnsi="Times New Roman" w:cs="Times New Roman"/>
            <w:sz w:val="24"/>
            <w:szCs w:val="24"/>
          </w:rPr>
          <m:t xml:space="preserve"> </m:t>
        </m:r>
        <m:r>
          <w:rPr>
            <w:rFonts w:ascii="Cambria Math" w:hAnsi="Times New Roman" w:cs="Times New Roman"/>
            <w:sz w:val="24"/>
            <w:szCs w:val="24"/>
          </w:rPr>
          <m:t>∙</m:t>
        </m:r>
        <m:r>
          <w:rPr>
            <w:rFonts w:ascii="Cambria Math" w:hAnsi="Times New Roman" w:cs="Times New Roman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6</m:t>
            </m:r>
          </m:den>
        </m:f>
      </m:oMath>
      <w:r w:rsidR="007B1B17" w:rsidRPr="0038046F">
        <w:rPr>
          <w:rFonts w:ascii="Times New Roman" w:hAnsi="Times New Roman" w:cs="Times New Roman"/>
          <w:sz w:val="24"/>
          <w:szCs w:val="24"/>
        </w:rPr>
        <w:t>.</w:t>
      </w:r>
    </w:p>
    <w:p w:rsidR="007B1B17" w:rsidRPr="0038046F" w:rsidRDefault="007B1B17" w:rsidP="0038046F">
      <w:pPr>
        <w:pStyle w:val="a3"/>
        <w:numPr>
          <w:ilvl w:val="0"/>
          <w:numId w:val="104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Найдите сумму всех целых чисел, расположенных на координатной прямой между числами </w:t>
      </w:r>
      <m:oMath>
        <m:d>
          <m:dPr>
            <m:begChr m:val="|"/>
            <m:endChr m:val="|"/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6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7</m:t>
                </m:r>
              </m:den>
            </m:f>
          </m:e>
        </m:d>
      </m:oMath>
      <w:r w:rsidRPr="0038046F">
        <w:rPr>
          <w:rFonts w:ascii="Times New Roman" w:hAnsi="Times New Roman" w:cs="Times New Roman"/>
          <w:sz w:val="24"/>
          <w:szCs w:val="24"/>
        </w:rPr>
        <w:t xml:space="preserve"> и 12,5.</w:t>
      </w:r>
    </w:p>
    <w:p w:rsidR="007B1B17" w:rsidRPr="0038046F" w:rsidRDefault="007B1B17" w:rsidP="0038046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B1B17" w:rsidRPr="0038046F" w:rsidRDefault="007B1B17" w:rsidP="0038046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10DFE" w:rsidRDefault="00A10DFE" w:rsidP="00A10D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10DFE" w:rsidRDefault="007B1B17" w:rsidP="00A10DFE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lastRenderedPageBreak/>
        <w:t>Контрольная работа № 9</w:t>
      </w:r>
      <w:r w:rsidR="00A10DF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8046F">
        <w:rPr>
          <w:rFonts w:ascii="Times New Roman" w:hAnsi="Times New Roman" w:cs="Times New Roman"/>
          <w:b/>
          <w:i/>
          <w:sz w:val="24"/>
          <w:szCs w:val="24"/>
        </w:rPr>
        <w:t>«Противоположные числа и модуль»</w:t>
      </w:r>
      <w:r w:rsidR="00A10DFE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</w:p>
    <w:p w:rsidR="007B1B17" w:rsidRPr="0038046F" w:rsidRDefault="007B1B17" w:rsidP="00A10DF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2 вариант</w:t>
      </w:r>
    </w:p>
    <w:p w:rsidR="007B1B17" w:rsidRPr="0038046F" w:rsidRDefault="007B1B17" w:rsidP="0038046F">
      <w:pPr>
        <w:pStyle w:val="a3"/>
        <w:numPr>
          <w:ilvl w:val="0"/>
          <w:numId w:val="105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числа противоположные числам:</w:t>
      </w:r>
    </w:p>
    <w:p w:rsidR="007B1B17" w:rsidRPr="0038046F" w:rsidRDefault="007B1B17" w:rsidP="0038046F">
      <w:pPr>
        <w:spacing w:after="0" w:line="240" w:lineRule="auto"/>
        <w:ind w:left="273"/>
        <w:jc w:val="center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-22; - 4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>; 3,5; -2,2; 1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7B1B17" w:rsidRPr="0038046F" w:rsidRDefault="007B1B17" w:rsidP="0038046F">
      <w:pPr>
        <w:pStyle w:val="a3"/>
        <w:numPr>
          <w:ilvl w:val="0"/>
          <w:numId w:val="105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Изобразите на координатной прямой точки А(-2); В(3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 xml:space="preserve">); С(-4,5). </w:t>
      </w:r>
    </w:p>
    <w:p w:rsidR="007B1B17" w:rsidRPr="0038046F" w:rsidRDefault="007B1B17" w:rsidP="0038046F">
      <w:pPr>
        <w:pStyle w:val="a3"/>
        <w:numPr>
          <w:ilvl w:val="0"/>
          <w:numId w:val="105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Сравните числа -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 xml:space="preserve"> и -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 xml:space="preserve"> и результат запишите в виде неравенства.</w:t>
      </w:r>
    </w:p>
    <w:p w:rsidR="007B1B17" w:rsidRPr="0038046F" w:rsidRDefault="007B1B17" w:rsidP="0038046F">
      <w:pPr>
        <w:pStyle w:val="a3"/>
        <w:numPr>
          <w:ilvl w:val="0"/>
          <w:numId w:val="105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значение выражения:</w:t>
      </w:r>
    </w:p>
    <w:p w:rsidR="007B1B17" w:rsidRPr="0038046F" w:rsidRDefault="0011423E" w:rsidP="0038046F">
      <w:pPr>
        <w:spacing w:after="0" w:line="240" w:lineRule="auto"/>
        <w:ind w:left="273"/>
        <w:jc w:val="center"/>
        <w:rPr>
          <w:rFonts w:ascii="Times New Roman" w:hAnsi="Times New Roman" w:cs="Times New Roman"/>
          <w:sz w:val="24"/>
          <w:szCs w:val="24"/>
        </w:rPr>
      </w:pPr>
      <m:oMath>
        <m:d>
          <m:dPr>
            <m:begChr m:val="|"/>
            <m:endChr m:val="|"/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2,5</m:t>
            </m:r>
          </m:e>
        </m:d>
        <m:r>
          <w:rPr>
            <w:rFonts w:ascii="Times New Roman" w:hAnsi="Times New Roman" w:cs="Times New Roman"/>
            <w:sz w:val="24"/>
            <w:szCs w:val="24"/>
          </w:rPr>
          <m:t>∙</m:t>
        </m:r>
        <m:r>
          <w:rPr>
            <w:rFonts w:ascii="Cambria Math" w:hAnsi="Times New Roman" w:cs="Times New Roman"/>
            <w:sz w:val="24"/>
            <w:szCs w:val="24"/>
          </w:rPr>
          <m:t xml:space="preserve"> </m:t>
        </m:r>
        <m:d>
          <m:dPr>
            <m:begChr m:val="|"/>
            <m:endChr m:val="|"/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4</m:t>
            </m:r>
          </m:e>
        </m:d>
        <m:r>
          <w:rPr>
            <w:rFonts w:ascii="Times New Roman" w:hAnsi="Times New Roman" w:cs="Times New Roman"/>
            <w:sz w:val="24"/>
            <w:szCs w:val="24"/>
          </w:rPr>
          <m:t>-</m:t>
        </m:r>
        <m:r>
          <w:rPr>
            <w:rFonts w:ascii="Cambria Math" w:hAnsi="Times New Roman" w:cs="Times New Roman"/>
            <w:sz w:val="24"/>
            <w:szCs w:val="24"/>
          </w:rPr>
          <m:t xml:space="preserve"> </m:t>
        </m:r>
        <m:d>
          <m:dPr>
            <m:begChr m:val="|"/>
            <m:endChr m:val="|"/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3</m:t>
                </m:r>
              </m:den>
            </m:f>
          </m:e>
        </m:d>
        <m:r>
          <w:rPr>
            <w:rFonts w:ascii="Cambria Math" w:hAnsi="Times New Roman" w:cs="Times New Roman"/>
            <w:sz w:val="24"/>
            <w:szCs w:val="24"/>
          </w:rPr>
          <m:t xml:space="preserve"> </m:t>
        </m:r>
        <m:r>
          <w:rPr>
            <w:rFonts w:ascii="Cambria Math" w:hAnsi="Times New Roman" w:cs="Times New Roman"/>
            <w:sz w:val="24"/>
            <w:szCs w:val="24"/>
          </w:rPr>
          <m:t>∙</m:t>
        </m:r>
        <m:r>
          <w:rPr>
            <w:rFonts w:ascii="Cambria Math" w:hAnsi="Times New Roman" w:cs="Times New Roman"/>
            <w:sz w:val="24"/>
            <w:szCs w:val="24"/>
          </w:rPr>
          <m:t xml:space="preserve"> </m:t>
        </m:r>
        <m:d>
          <m:dPr>
            <m:begChr m:val="|"/>
            <m:endChr m:val="|"/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e>
        </m:d>
      </m:oMath>
      <w:r w:rsidR="007B1B17" w:rsidRPr="0038046F">
        <w:rPr>
          <w:rFonts w:ascii="Times New Roman" w:hAnsi="Times New Roman" w:cs="Times New Roman"/>
          <w:sz w:val="24"/>
          <w:szCs w:val="24"/>
        </w:rPr>
        <w:t>.</w:t>
      </w:r>
    </w:p>
    <w:p w:rsidR="007B1B17" w:rsidRPr="0038046F" w:rsidRDefault="007B1B17" w:rsidP="0038046F">
      <w:pPr>
        <w:pStyle w:val="a3"/>
        <w:numPr>
          <w:ilvl w:val="0"/>
          <w:numId w:val="105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Найдите сумму всех целых чисел, расположенных на координатной прямой между числами </w:t>
      </w:r>
      <m:oMath>
        <m:d>
          <m:dPr>
            <m:begChr m:val="|"/>
            <m:endChr m:val="|"/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2</m:t>
                </m:r>
              </m:den>
            </m:f>
          </m:e>
        </m:d>
      </m:oMath>
      <w:r w:rsidRPr="0038046F">
        <w:rPr>
          <w:rFonts w:ascii="Times New Roman" w:hAnsi="Times New Roman" w:cs="Times New Roman"/>
          <w:sz w:val="24"/>
          <w:szCs w:val="24"/>
        </w:rPr>
        <w:t xml:space="preserve"> и </w:t>
      </w:r>
      <m:oMath>
        <m:d>
          <m:dPr>
            <m:begChr m:val="|"/>
            <m:endChr m:val="|"/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Cambria Math" w:hAnsi="Times New Roman" w:cs="Times New Roman"/>
                <w:sz w:val="24"/>
                <w:szCs w:val="24"/>
              </w:rPr>
              <m:t>6,8</m:t>
            </m:r>
          </m:e>
        </m:d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7B1B17" w:rsidRPr="0038046F" w:rsidRDefault="007B1B17" w:rsidP="0038046F">
      <w:pPr>
        <w:pStyle w:val="a3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B1B17" w:rsidRPr="009C3FB6" w:rsidRDefault="007B1B17" w:rsidP="009C3FB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  <w:sectPr w:rsidR="007B1B17" w:rsidRPr="009C3FB6" w:rsidSect="007B1B17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805BC5" w:rsidRPr="0038046F" w:rsidRDefault="00805BC5" w:rsidP="00A10D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  <w:sectPr w:rsidR="00805BC5" w:rsidRPr="0038046F" w:rsidSect="00FD5F37">
          <w:type w:val="continuous"/>
          <w:pgSz w:w="16838" w:h="11906" w:orient="landscape"/>
          <w:pgMar w:top="1134" w:right="850" w:bottom="1134" w:left="1701" w:header="708" w:footer="708" w:gutter="0"/>
          <w:cols w:space="708"/>
          <w:docGrid w:linePitch="360"/>
        </w:sectPr>
      </w:pPr>
    </w:p>
    <w:p w:rsidR="00805BC5" w:rsidRPr="0038046F" w:rsidRDefault="00805BC5" w:rsidP="00A10D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lastRenderedPageBreak/>
        <w:t>Контрольная работа № 10</w:t>
      </w:r>
    </w:p>
    <w:p w:rsidR="00805BC5" w:rsidRPr="0038046F" w:rsidRDefault="00805BC5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805BC5" w:rsidRPr="0038046F" w:rsidRDefault="00805BC5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38046F">
        <w:rPr>
          <w:rFonts w:ascii="Times New Roman" w:hAnsi="Times New Roman" w:cs="Times New Roman"/>
          <w:b/>
          <w:i/>
          <w:sz w:val="24"/>
          <w:szCs w:val="24"/>
        </w:rPr>
        <w:t>«Сложение и вычитание противоположных чисел»</w:t>
      </w:r>
    </w:p>
    <w:p w:rsidR="00805BC5" w:rsidRPr="0038046F" w:rsidRDefault="00805BC5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05BC5" w:rsidRPr="0038046F" w:rsidRDefault="00805BC5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1 вариант</w:t>
      </w:r>
    </w:p>
    <w:p w:rsidR="00805BC5" w:rsidRPr="0038046F" w:rsidRDefault="00805BC5" w:rsidP="0038046F">
      <w:pPr>
        <w:pStyle w:val="a3"/>
        <w:numPr>
          <w:ilvl w:val="0"/>
          <w:numId w:val="106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с помощью координатной прямой сумму чисел</w:t>
      </w:r>
    </w:p>
    <w:p w:rsidR="00805BC5" w:rsidRPr="0038046F" w:rsidRDefault="00805BC5" w:rsidP="0038046F">
      <w:pPr>
        <w:spacing w:after="0" w:line="240" w:lineRule="auto"/>
        <w:ind w:left="273"/>
        <w:jc w:val="center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-2 и -5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805BC5" w:rsidRPr="0038046F" w:rsidRDefault="00805BC5" w:rsidP="0038046F">
      <w:pPr>
        <w:pStyle w:val="a3"/>
        <w:numPr>
          <w:ilvl w:val="0"/>
          <w:numId w:val="106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Выполните сложение:</w:t>
      </w:r>
    </w:p>
    <w:p w:rsidR="00805BC5" w:rsidRPr="0038046F" w:rsidRDefault="00805BC5" w:rsidP="0038046F">
      <w:pPr>
        <w:tabs>
          <w:tab w:val="left" w:pos="3402"/>
        </w:tabs>
        <w:spacing w:after="0" w:line="240" w:lineRule="auto"/>
        <w:ind w:left="272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а) </w:t>
      </w:r>
      <m:oMath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32</m:t>
            </m:r>
          </m:e>
        </m:d>
        <m:r>
          <w:rPr>
            <w:rFonts w:ascii="Cambria Math" w:hAnsi="Times New Roman" w:cs="Times New Roman"/>
            <w:sz w:val="24"/>
            <w:szCs w:val="24"/>
          </w:rPr>
          <m:t>+7</m:t>
        </m:r>
      </m:oMath>
      <w:r w:rsidRPr="0038046F">
        <w:rPr>
          <w:rFonts w:ascii="Times New Roman" w:hAnsi="Times New Roman" w:cs="Times New Roman"/>
          <w:sz w:val="24"/>
          <w:szCs w:val="24"/>
        </w:rPr>
        <w:t>;</w:t>
      </w:r>
      <w:r w:rsidRPr="0038046F">
        <w:rPr>
          <w:rFonts w:ascii="Times New Roman" w:hAnsi="Times New Roman" w:cs="Times New Roman"/>
          <w:sz w:val="24"/>
          <w:szCs w:val="24"/>
        </w:rPr>
        <w:tab/>
        <w:t xml:space="preserve">б) </w:t>
      </w:r>
      <m:oMath>
        <m:r>
          <w:rPr>
            <w:rFonts w:ascii="Times New Roman" w:hAnsi="Times New Roman" w:cs="Times New Roman"/>
            <w:sz w:val="24"/>
            <w:szCs w:val="24"/>
          </w:rPr>
          <m:t>-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7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>+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805BC5" w:rsidRPr="0038046F" w:rsidRDefault="00805BC5" w:rsidP="0038046F">
      <w:pPr>
        <w:pStyle w:val="a3"/>
        <w:numPr>
          <w:ilvl w:val="0"/>
          <w:numId w:val="106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Выполните вычитание: </w:t>
      </w:r>
      <m:oMath>
        <m:r>
          <w:rPr>
            <w:rFonts w:ascii="Times New Roman" w:hAnsi="Times New Roman" w:cs="Times New Roman"/>
            <w:sz w:val="24"/>
            <w:szCs w:val="24"/>
          </w:rPr>
          <m:t>-</m:t>
        </m:r>
        <m:r>
          <w:rPr>
            <w:rFonts w:ascii="Cambria Math" w:hAnsi="Times New Roman" w:cs="Times New Roman"/>
            <w:sz w:val="24"/>
            <w:szCs w:val="24"/>
          </w:rPr>
          <m:t>7</m:t>
        </m:r>
        <m:r>
          <w:rPr>
            <w:rFonts w:ascii="Cambria Math" w:hAnsi="Times New Roman" w:cs="Times New Roman"/>
            <w:sz w:val="24"/>
            <w:szCs w:val="24"/>
          </w:rPr>
          <m:t>-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2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5</m:t>
                </m:r>
              </m:den>
            </m:f>
          </m:e>
        </m:d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805BC5" w:rsidRPr="0038046F" w:rsidRDefault="00805BC5" w:rsidP="0038046F">
      <w:pPr>
        <w:pStyle w:val="a3"/>
        <w:numPr>
          <w:ilvl w:val="0"/>
          <w:numId w:val="106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значение выражения:</w:t>
      </w:r>
    </w:p>
    <w:p w:rsidR="00805BC5" w:rsidRPr="0038046F" w:rsidRDefault="0011423E" w:rsidP="0038046F">
      <w:pPr>
        <w:spacing w:after="0" w:line="240" w:lineRule="auto"/>
        <w:ind w:left="273"/>
        <w:jc w:val="center"/>
        <w:rPr>
          <w:rFonts w:ascii="Cambria Math" w:hAnsi="Times New Roman" w:cs="Times New Roman"/>
          <w:sz w:val="24"/>
          <w:szCs w:val="24"/>
          <w:oMath/>
        </w:rPr>
      </w:pPr>
      <m:oMath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e>
        </m:d>
        <m:r>
          <w:rPr>
            <w:rFonts w:ascii="Times New Roman" w:hAnsi="Times New Roman" w:cs="Times New Roman"/>
            <w:sz w:val="24"/>
            <w:szCs w:val="24"/>
          </w:rPr>
          <m:t>-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e>
        </m:d>
        <m:r>
          <w:rPr>
            <w:rFonts w:ascii="Cambria Math" w:hAnsi="Times New Roman" w:cs="Times New Roman"/>
            <w:sz w:val="24"/>
            <w:szCs w:val="24"/>
          </w:rPr>
          <m:t>+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6</m:t>
            </m:r>
          </m:e>
        </m:d>
        <m:r>
          <w:rPr>
            <w:rFonts w:ascii="Times New Roman" w:hAnsi="Times New Roman" w:cs="Times New Roman"/>
            <w:sz w:val="24"/>
            <w:szCs w:val="24"/>
          </w:rPr>
          <m:t>-</m:t>
        </m:r>
        <m:r>
          <w:rPr>
            <w:rFonts w:ascii="Cambria Math" w:hAnsi="Times New Roman" w:cs="Times New Roman"/>
            <w:sz w:val="24"/>
            <w:szCs w:val="24"/>
          </w:rPr>
          <m:t>5,5</m:t>
        </m:r>
      </m:oMath>
      <w:r w:rsidR="00805BC5" w:rsidRPr="0038046F">
        <w:rPr>
          <w:rFonts w:ascii="Times New Roman" w:hAnsi="Times New Roman" w:cs="Times New Roman"/>
          <w:sz w:val="24"/>
          <w:szCs w:val="24"/>
        </w:rPr>
        <w:t>.</w:t>
      </w:r>
    </w:p>
    <w:p w:rsidR="00805BC5" w:rsidRPr="0038046F" w:rsidRDefault="00805BC5" w:rsidP="0038046F">
      <w:pPr>
        <w:pStyle w:val="a3"/>
        <w:numPr>
          <w:ilvl w:val="0"/>
          <w:numId w:val="106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Решите уравнение: </w:t>
      </w:r>
      <m:oMath>
        <m:r>
          <w:rPr>
            <w:rFonts w:ascii="Cambria Math" w:hAnsi="Cambria Math" w:cs="Times New Roman"/>
            <w:sz w:val="24"/>
            <w:szCs w:val="24"/>
            <w:lang w:val="en-US"/>
          </w:rPr>
          <m:t>x</m:t>
        </m:r>
        <m:r>
          <w:rPr>
            <w:rFonts w:ascii="Times New Roman" w:hAnsi="Times New Roman" w:cs="Times New Roman"/>
            <w:sz w:val="24"/>
            <w:szCs w:val="24"/>
          </w:rPr>
          <m:t>-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  <w:lang w:val="en-US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e>
        </m:d>
        <m:r>
          <w:rPr>
            <w:rFonts w:ascii="Times New Roman" w:hAnsi="Times New Roman" w:cs="Times New Roman"/>
            <w:sz w:val="24"/>
            <w:szCs w:val="24"/>
          </w:rPr>
          <m:t>-</m:t>
        </m:r>
        <m:r>
          <w:rPr>
            <w:rFonts w:ascii="Cambria Math" w:hAnsi="Times New Roman" w:cs="Times New Roman"/>
            <w:sz w:val="24"/>
            <w:szCs w:val="24"/>
          </w:rPr>
          <m:t>3=</m:t>
        </m:r>
        <m:r>
          <w:rPr>
            <w:rFonts w:ascii="Cambria Math" w:hAnsi="Times New Roman" w:cs="Times New Roman"/>
            <w:sz w:val="24"/>
            <w:szCs w:val="24"/>
          </w:rPr>
          <m:t>-</m:t>
        </m:r>
        <m:r>
          <w:rPr>
            <w:rFonts w:ascii="Cambria Math" w:hAnsi="Times New Roman" w:cs="Times New Roman"/>
            <w:sz w:val="24"/>
            <w:szCs w:val="24"/>
          </w:rPr>
          <m:t>4</m:t>
        </m:r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805BC5" w:rsidRPr="0038046F" w:rsidRDefault="00805BC5" w:rsidP="00A10D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lastRenderedPageBreak/>
        <w:t>Контрольная работа № 10</w:t>
      </w:r>
    </w:p>
    <w:p w:rsidR="00805BC5" w:rsidRPr="0038046F" w:rsidRDefault="00805BC5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</w:p>
    <w:p w:rsidR="00805BC5" w:rsidRPr="0038046F" w:rsidRDefault="00805BC5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38046F">
        <w:rPr>
          <w:rFonts w:ascii="Times New Roman" w:hAnsi="Times New Roman" w:cs="Times New Roman"/>
          <w:b/>
          <w:i/>
          <w:sz w:val="24"/>
          <w:szCs w:val="24"/>
        </w:rPr>
        <w:t>«Сложение и вычитание противоположных чисел»</w:t>
      </w:r>
    </w:p>
    <w:p w:rsidR="00805BC5" w:rsidRPr="0038046F" w:rsidRDefault="00805BC5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05BC5" w:rsidRPr="0038046F" w:rsidRDefault="00805BC5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2 вариант</w:t>
      </w:r>
    </w:p>
    <w:p w:rsidR="00805BC5" w:rsidRPr="0038046F" w:rsidRDefault="00805BC5" w:rsidP="0038046F">
      <w:pPr>
        <w:pStyle w:val="a3"/>
        <w:numPr>
          <w:ilvl w:val="0"/>
          <w:numId w:val="107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с помощью координатной прямой сумму чисел</w:t>
      </w:r>
    </w:p>
    <w:p w:rsidR="00805BC5" w:rsidRPr="0038046F" w:rsidRDefault="00805BC5" w:rsidP="0038046F">
      <w:pPr>
        <w:spacing w:after="0" w:line="240" w:lineRule="auto"/>
        <w:ind w:left="273"/>
        <w:jc w:val="center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-4 и -3,5.</w:t>
      </w:r>
    </w:p>
    <w:p w:rsidR="00805BC5" w:rsidRPr="0038046F" w:rsidRDefault="00805BC5" w:rsidP="0038046F">
      <w:pPr>
        <w:pStyle w:val="a3"/>
        <w:numPr>
          <w:ilvl w:val="0"/>
          <w:numId w:val="107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Выполните сложение:</w:t>
      </w:r>
    </w:p>
    <w:p w:rsidR="00805BC5" w:rsidRPr="0038046F" w:rsidRDefault="00805BC5" w:rsidP="0038046F">
      <w:pPr>
        <w:tabs>
          <w:tab w:val="left" w:pos="3402"/>
        </w:tabs>
        <w:spacing w:after="0" w:line="240" w:lineRule="auto"/>
        <w:ind w:left="272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а) </w:t>
      </w:r>
      <m:oMath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e>
        </m:d>
        <m:r>
          <w:rPr>
            <w:rFonts w:ascii="Cambria Math" w:hAnsi="Times New Roman" w:cs="Times New Roman"/>
            <w:sz w:val="24"/>
            <w:szCs w:val="24"/>
          </w:rPr>
          <m:t>+6</m:t>
        </m:r>
      </m:oMath>
      <w:r w:rsidRPr="0038046F">
        <w:rPr>
          <w:rFonts w:ascii="Times New Roman" w:hAnsi="Times New Roman" w:cs="Times New Roman"/>
          <w:sz w:val="24"/>
          <w:szCs w:val="24"/>
        </w:rPr>
        <w:t>;</w:t>
      </w:r>
      <w:r w:rsidRPr="0038046F">
        <w:rPr>
          <w:rFonts w:ascii="Times New Roman" w:hAnsi="Times New Roman" w:cs="Times New Roman"/>
          <w:sz w:val="24"/>
          <w:szCs w:val="24"/>
        </w:rPr>
        <w:tab/>
        <w:t xml:space="preserve">б) </w:t>
      </w:r>
      <m:oMath>
        <m:r>
          <w:rPr>
            <w:rFonts w:ascii="Times New Roman" w:hAnsi="Times New Roman" w:cs="Times New Roman"/>
            <w:sz w:val="24"/>
            <w:szCs w:val="24"/>
          </w:rPr>
          <m:t>-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>+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8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9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805BC5" w:rsidRPr="0038046F" w:rsidRDefault="00805BC5" w:rsidP="0038046F">
      <w:pPr>
        <w:pStyle w:val="a3"/>
        <w:numPr>
          <w:ilvl w:val="0"/>
          <w:numId w:val="107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Выполните вычитание: </w:t>
      </w:r>
      <m:oMath>
        <m:r>
          <w:rPr>
            <w:rFonts w:ascii="Times New Roman" w:hAnsi="Times New Roman" w:cs="Times New Roman"/>
            <w:sz w:val="24"/>
            <w:szCs w:val="24"/>
          </w:rPr>
          <m:t>-</m:t>
        </m:r>
        <m:r>
          <w:rPr>
            <w:rFonts w:ascii="Cambria Math" w:hAnsi="Times New Roman" w:cs="Times New Roman"/>
            <w:sz w:val="24"/>
            <w:szCs w:val="24"/>
          </w:rPr>
          <m:t>3</m:t>
        </m:r>
        <m:r>
          <w:rPr>
            <w:rFonts w:ascii="Cambria Math" w:hAnsi="Times New Roman" w:cs="Times New Roman"/>
            <w:sz w:val="24"/>
            <w:szCs w:val="24"/>
          </w:rPr>
          <m:t>-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1,7</m:t>
            </m:r>
          </m:e>
        </m:d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805BC5" w:rsidRPr="0038046F" w:rsidRDefault="00805BC5" w:rsidP="0038046F">
      <w:pPr>
        <w:pStyle w:val="a3"/>
        <w:numPr>
          <w:ilvl w:val="0"/>
          <w:numId w:val="107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значение выражения:</w:t>
      </w:r>
    </w:p>
    <w:p w:rsidR="00805BC5" w:rsidRPr="0038046F" w:rsidRDefault="0011423E" w:rsidP="0038046F">
      <w:pPr>
        <w:spacing w:after="0" w:line="240" w:lineRule="auto"/>
        <w:ind w:left="273"/>
        <w:jc w:val="center"/>
        <w:rPr>
          <w:rFonts w:ascii="Cambria Math" w:hAnsi="Times New Roman" w:cs="Times New Roman"/>
          <w:sz w:val="24"/>
          <w:szCs w:val="24"/>
          <w:oMath/>
        </w:rPr>
      </w:pPr>
      <m:oMath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8</m:t>
            </m:r>
          </m:e>
        </m:d>
        <m:r>
          <w:rPr>
            <w:rFonts w:ascii="Times New Roman" w:hAnsi="Times New Roman" w:cs="Times New Roman"/>
            <w:sz w:val="24"/>
            <w:szCs w:val="24"/>
          </w:rPr>
          <m:t>-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4</m:t>
            </m:r>
          </m:e>
        </m:d>
        <m:r>
          <w:rPr>
            <w:rFonts w:ascii="Cambria Math" w:hAnsi="Times New Roman" w:cs="Times New Roman"/>
            <w:sz w:val="24"/>
            <w:szCs w:val="24"/>
          </w:rPr>
          <m:t>+3+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4,7</m:t>
            </m:r>
          </m:e>
        </m:d>
      </m:oMath>
      <w:r w:rsidR="00805BC5" w:rsidRPr="0038046F">
        <w:rPr>
          <w:rFonts w:ascii="Times New Roman" w:hAnsi="Times New Roman" w:cs="Times New Roman"/>
          <w:sz w:val="24"/>
          <w:szCs w:val="24"/>
        </w:rPr>
        <w:t>.</w:t>
      </w:r>
    </w:p>
    <w:p w:rsidR="00805BC5" w:rsidRPr="0038046F" w:rsidRDefault="00805BC5" w:rsidP="0038046F">
      <w:pPr>
        <w:pStyle w:val="a3"/>
        <w:numPr>
          <w:ilvl w:val="0"/>
          <w:numId w:val="107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Решите уравнение: </w:t>
      </w:r>
      <m:oMath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  <w:lang w:val="en-US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e>
        </m:d>
        <m:r>
          <w:rPr>
            <w:rFonts w:ascii="Cambria Math" w:hAnsi="Times New Roman" w:cs="Times New Roman"/>
            <w:sz w:val="24"/>
            <w:szCs w:val="24"/>
            <w:lang w:val="en-US"/>
          </w:rPr>
          <m:t>+</m:t>
        </m:r>
        <m:r>
          <w:rPr>
            <w:rFonts w:ascii="Cambria Math" w:hAnsi="Cambria Math" w:cs="Times New Roman"/>
            <w:sz w:val="24"/>
            <w:szCs w:val="24"/>
            <w:lang w:val="en-US"/>
          </w:rPr>
          <m:t>x</m:t>
        </m:r>
        <m:r>
          <w:rPr>
            <w:rFonts w:ascii="Times New Roman" w:hAnsi="Times New Roman" w:cs="Times New Roman"/>
            <w:sz w:val="24"/>
            <w:szCs w:val="24"/>
          </w:rPr>
          <m:t>-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  <w:lang w:val="en-US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e>
        </m:d>
        <m:r>
          <w:rPr>
            <w:rFonts w:ascii="Cambria Math" w:hAnsi="Times New Roman" w:cs="Times New Roman"/>
            <w:sz w:val="24"/>
            <w:szCs w:val="24"/>
          </w:rPr>
          <m:t>=5</m:t>
        </m:r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805BC5" w:rsidRPr="0038046F" w:rsidRDefault="00805BC5" w:rsidP="0038046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805BC5" w:rsidRPr="0038046F" w:rsidRDefault="00805BC5" w:rsidP="0038046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805BC5" w:rsidRPr="0038046F" w:rsidRDefault="00805BC5" w:rsidP="0038046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805BC5" w:rsidRPr="00A10DFE" w:rsidRDefault="00805BC5" w:rsidP="00A10DF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  <w:sectPr w:rsidR="00805BC5" w:rsidRPr="00A10DFE" w:rsidSect="00805BC5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805BC5" w:rsidRPr="0038046F" w:rsidRDefault="00805BC5" w:rsidP="00A10D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  <w:sectPr w:rsidR="00805BC5" w:rsidRPr="0038046F" w:rsidSect="00FD5F37">
          <w:type w:val="continuous"/>
          <w:pgSz w:w="16838" w:h="11906" w:orient="landscape"/>
          <w:pgMar w:top="1134" w:right="850" w:bottom="1134" w:left="1701" w:header="708" w:footer="708" w:gutter="0"/>
          <w:cols w:space="708"/>
          <w:docGrid w:linePitch="360"/>
        </w:sectPr>
      </w:pPr>
    </w:p>
    <w:p w:rsidR="00805BC5" w:rsidRPr="0038046F" w:rsidRDefault="00805BC5" w:rsidP="00A10DFE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lastRenderedPageBreak/>
        <w:t>Контрольная работа № 11</w:t>
      </w:r>
      <w:r w:rsidR="00A10DF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8046F">
        <w:rPr>
          <w:rFonts w:ascii="Times New Roman" w:hAnsi="Times New Roman" w:cs="Times New Roman"/>
          <w:b/>
          <w:i/>
          <w:sz w:val="24"/>
          <w:szCs w:val="24"/>
        </w:rPr>
        <w:t>«Действия с рациональными числами»</w:t>
      </w:r>
    </w:p>
    <w:p w:rsidR="00805BC5" w:rsidRPr="0038046F" w:rsidRDefault="00805BC5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1 вариант</w:t>
      </w:r>
    </w:p>
    <w:p w:rsidR="00805BC5" w:rsidRPr="0038046F" w:rsidRDefault="00805BC5" w:rsidP="0038046F">
      <w:pPr>
        <w:pStyle w:val="a3"/>
        <w:numPr>
          <w:ilvl w:val="0"/>
          <w:numId w:val="108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Выполните умножение:</w:t>
      </w:r>
    </w:p>
    <w:p w:rsidR="00805BC5" w:rsidRPr="0038046F" w:rsidRDefault="00805BC5" w:rsidP="0038046F">
      <w:pPr>
        <w:tabs>
          <w:tab w:val="left" w:pos="3402"/>
        </w:tabs>
        <w:spacing w:after="0" w:line="240" w:lineRule="auto"/>
        <w:ind w:left="272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а) </w:t>
      </w:r>
      <m:oMath>
        <m:r>
          <w:rPr>
            <w:rFonts w:ascii="Times New Roman" w:hAnsi="Times New Roman" w:cs="Times New Roman"/>
            <w:sz w:val="24"/>
            <w:szCs w:val="24"/>
          </w:rPr>
          <m:t>-</m:t>
        </m:r>
        <m:r>
          <w:rPr>
            <w:rFonts w:ascii="Cambria Math" w:hAnsi="Times New Roman" w:cs="Times New Roman"/>
            <w:sz w:val="24"/>
            <w:szCs w:val="24"/>
          </w:rPr>
          <m:t>2</m:t>
        </m:r>
        <m:r>
          <w:rPr>
            <w:rFonts w:ascii="Cambria Math" w:hAnsi="Times New Roman" w:cs="Times New Roman"/>
            <w:sz w:val="24"/>
            <w:szCs w:val="24"/>
          </w:rPr>
          <m:t>∙</m:t>
        </m:r>
        <m:r>
          <w:rPr>
            <w:rFonts w:ascii="Cambria Math" w:hAnsi="Times New Roman" w:cs="Times New Roman"/>
            <w:sz w:val="24"/>
            <w:szCs w:val="24"/>
          </w:rPr>
          <m:t>7</m:t>
        </m:r>
      </m:oMath>
      <w:r w:rsidRPr="0038046F">
        <w:rPr>
          <w:rFonts w:ascii="Times New Roman" w:hAnsi="Times New Roman" w:cs="Times New Roman"/>
          <w:sz w:val="24"/>
          <w:szCs w:val="24"/>
        </w:rPr>
        <w:t xml:space="preserve">; </w:t>
      </w:r>
      <w:r w:rsidRPr="0038046F">
        <w:rPr>
          <w:rFonts w:ascii="Times New Roman" w:hAnsi="Times New Roman" w:cs="Times New Roman"/>
          <w:sz w:val="24"/>
          <w:szCs w:val="24"/>
        </w:rPr>
        <w:tab/>
        <w:t xml:space="preserve">б) </w:t>
      </w:r>
      <m:oMath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0,3</m:t>
            </m:r>
          </m:e>
        </m:d>
        <m:r>
          <w:rPr>
            <w:rFonts w:ascii="Times New Roman" w:hAnsi="Times New Roman" w:cs="Times New Roman"/>
            <w:sz w:val="24"/>
            <w:szCs w:val="24"/>
          </w:rPr>
          <m:t>∙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2</m:t>
                </m:r>
              </m:den>
            </m:f>
          </m:e>
        </m:d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805BC5" w:rsidRPr="0038046F" w:rsidRDefault="00805BC5" w:rsidP="0038046F">
      <w:pPr>
        <w:pStyle w:val="a3"/>
        <w:numPr>
          <w:ilvl w:val="0"/>
          <w:numId w:val="108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Выполните деление: </w:t>
      </w:r>
      <m:oMath>
        <m:r>
          <w:rPr>
            <w:rFonts w:ascii="Cambria Math" w:hAnsi="Times New Roman" w:cs="Times New Roman"/>
            <w:sz w:val="24"/>
            <w:szCs w:val="24"/>
          </w:rPr>
          <m:t>3,5: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5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2</m:t>
                </m:r>
              </m:den>
            </m:f>
          </m:e>
        </m:d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805BC5" w:rsidRPr="0038046F" w:rsidRDefault="00805BC5" w:rsidP="0038046F">
      <w:pPr>
        <w:pStyle w:val="a3"/>
        <w:numPr>
          <w:ilvl w:val="0"/>
          <w:numId w:val="108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значение выражения:</w:t>
      </w:r>
    </w:p>
    <w:p w:rsidR="00805BC5" w:rsidRPr="0038046F" w:rsidRDefault="0011423E" w:rsidP="0038046F">
      <w:pPr>
        <w:spacing w:after="0" w:line="240" w:lineRule="auto"/>
        <w:ind w:left="273"/>
        <w:jc w:val="center"/>
        <w:rPr>
          <w:rFonts w:ascii="Times New Roman" w:hAnsi="Times New Roman" w:cs="Times New Roman"/>
          <w:sz w:val="24"/>
          <w:szCs w:val="24"/>
        </w:rPr>
      </w:pPr>
      <m:oMath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e>
        </m:d>
        <m:r>
          <w:rPr>
            <w:rFonts w:ascii="Times New Roman" w:hAnsi="Times New Roman" w:cs="Times New Roman"/>
            <w:sz w:val="24"/>
            <w:szCs w:val="24"/>
          </w:rPr>
          <m:t>∙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7</m:t>
            </m:r>
          </m:e>
        </m:d>
        <m:r>
          <w:rPr>
            <w:rFonts w:ascii="Cambria Math" w:hAnsi="Times New Roman" w:cs="Times New Roman"/>
            <w:sz w:val="24"/>
            <w:szCs w:val="24"/>
          </w:rPr>
          <m:t>+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4</m:t>
            </m:r>
          </m:e>
        </m:d>
        <m:r>
          <w:rPr>
            <w:rFonts w:ascii="Cambria Math" w:hAnsi="Times New Roman" w:cs="Times New Roman"/>
            <w:sz w:val="24"/>
            <w:szCs w:val="24"/>
          </w:rPr>
          <m:t>: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e>
        </m:d>
      </m:oMath>
      <w:r w:rsidR="00805BC5" w:rsidRPr="0038046F">
        <w:rPr>
          <w:rFonts w:ascii="Times New Roman" w:hAnsi="Times New Roman" w:cs="Times New Roman"/>
          <w:sz w:val="24"/>
          <w:szCs w:val="24"/>
        </w:rPr>
        <w:t>.</w:t>
      </w:r>
    </w:p>
    <w:p w:rsidR="00805BC5" w:rsidRPr="0038046F" w:rsidRDefault="00805BC5" w:rsidP="0038046F">
      <w:pPr>
        <w:pStyle w:val="a3"/>
        <w:numPr>
          <w:ilvl w:val="0"/>
          <w:numId w:val="108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значение выражения, выбрав удобный порядок вычисления:</w:t>
      </w:r>
    </w:p>
    <w:p w:rsidR="00805BC5" w:rsidRPr="0038046F" w:rsidRDefault="00805BC5" w:rsidP="0038046F">
      <w:pPr>
        <w:spacing w:after="0" w:line="240" w:lineRule="auto"/>
        <w:ind w:left="273"/>
        <w:jc w:val="center"/>
        <w:rPr>
          <w:rFonts w:ascii="Cambria Math" w:hAnsi="Times New Roman" w:cs="Times New Roman"/>
          <w:sz w:val="24"/>
          <w:szCs w:val="24"/>
          <w:oMath/>
        </w:rPr>
      </w:pPr>
      <m:oMath>
        <m:r>
          <w:rPr>
            <w:rFonts w:ascii="Times New Roman" w:hAnsi="Times New Roman" w:cs="Times New Roman"/>
            <w:sz w:val="24"/>
            <w:szCs w:val="24"/>
          </w:rPr>
          <m:t>-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den>
        </m:f>
        <m:r>
          <w:rPr>
            <w:rFonts w:ascii="Times New Roman" w:hAnsi="Times New Roman" w:cs="Times New Roman"/>
            <w:sz w:val="24"/>
            <w:szCs w:val="24"/>
          </w:rPr>
          <m:t>∙</m:t>
        </m:r>
        <m:r>
          <w:rPr>
            <w:rFonts w:ascii="Cambria Math" w:hAnsi="Times New Roman" w:cs="Times New Roman"/>
            <w:sz w:val="24"/>
            <w:szCs w:val="24"/>
          </w:rPr>
          <m:t>8</m:t>
        </m:r>
        <m:r>
          <w:rPr>
            <w:rFonts w:ascii="Cambria Math" w:hAnsi="Times New Roman" w:cs="Times New Roman"/>
            <w:sz w:val="24"/>
            <w:szCs w:val="24"/>
          </w:rPr>
          <m:t>∙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3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9</m:t>
                </m:r>
              </m:den>
            </m:f>
          </m:e>
        </m:d>
        <m:r>
          <w:rPr>
            <w:rFonts w:ascii="Times New Roman" w:hAnsi="Times New Roman" w:cs="Times New Roman"/>
            <w:sz w:val="24"/>
            <w:szCs w:val="24"/>
          </w:rPr>
          <m:t>∙</m:t>
        </m:r>
        <m:r>
          <w:rPr>
            <w:rFonts w:ascii="Cambria Math" w:hAnsi="Times New Roman" w:cs="Times New Roman"/>
            <w:sz w:val="24"/>
            <w:szCs w:val="24"/>
          </w:rPr>
          <m:t>9</m:t>
        </m:r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805BC5" w:rsidRPr="0038046F" w:rsidRDefault="00805BC5" w:rsidP="0038046F">
      <w:pPr>
        <w:pStyle w:val="a3"/>
        <w:numPr>
          <w:ilvl w:val="0"/>
          <w:numId w:val="108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Решите уравнение:</w:t>
      </w:r>
    </w:p>
    <w:p w:rsidR="00805BC5" w:rsidRPr="0038046F" w:rsidRDefault="0011423E" w:rsidP="0038046F">
      <w:pPr>
        <w:spacing w:after="0" w:line="240" w:lineRule="auto"/>
        <w:ind w:left="273"/>
        <w:jc w:val="center"/>
        <w:rPr>
          <w:rFonts w:ascii="Times New Roman" w:hAnsi="Times New Roman" w:cs="Times New Roman"/>
          <w:sz w:val="24"/>
          <w:szCs w:val="24"/>
        </w:rPr>
      </w:pPr>
      <m:oMath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4</m:t>
            </m:r>
          </m:e>
        </m:d>
        <m:r>
          <w:rPr>
            <w:rFonts w:ascii="Times New Roman" w:hAnsi="Times New Roman" w:cs="Times New Roman"/>
            <w:sz w:val="24"/>
            <w:szCs w:val="24"/>
          </w:rPr>
          <m:t>∙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3</m:t>
                </m:r>
              </m:den>
            </m:f>
          </m:e>
        </m:d>
        <m:r>
          <w:rPr>
            <w:rFonts w:ascii="Times New Roman" w:hAnsi="Times New Roman" w:cs="Times New Roman"/>
            <w:sz w:val="24"/>
            <w:szCs w:val="24"/>
          </w:rPr>
          <m:t>∙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x</m:t>
            </m:r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8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  <w:lang w:val="en-US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2</m:t>
                </m:r>
              </m:den>
            </m:f>
          </m:e>
        </m:d>
        <m:r>
          <w:rPr>
            <w:rFonts w:ascii="Cambria Math" w:hAnsi="Times New Roman" w:cs="Times New Roman"/>
            <w:sz w:val="24"/>
            <w:szCs w:val="24"/>
          </w:rPr>
          <m:t>=0</m:t>
        </m:r>
      </m:oMath>
      <w:r w:rsidR="00805BC5" w:rsidRPr="0038046F">
        <w:rPr>
          <w:rFonts w:ascii="Times New Roman" w:hAnsi="Times New Roman" w:cs="Times New Roman"/>
          <w:sz w:val="24"/>
          <w:szCs w:val="24"/>
        </w:rPr>
        <w:t>.</w:t>
      </w:r>
    </w:p>
    <w:p w:rsidR="00805BC5" w:rsidRPr="0038046F" w:rsidRDefault="00805BC5" w:rsidP="00A10DFE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lastRenderedPageBreak/>
        <w:t>Контрольная работа № 11</w:t>
      </w:r>
      <w:r w:rsidR="00A10DF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8046F">
        <w:rPr>
          <w:rFonts w:ascii="Times New Roman" w:hAnsi="Times New Roman" w:cs="Times New Roman"/>
          <w:b/>
          <w:i/>
          <w:sz w:val="24"/>
          <w:szCs w:val="24"/>
        </w:rPr>
        <w:t>«Действия с рациональными числами»</w:t>
      </w:r>
    </w:p>
    <w:p w:rsidR="00805BC5" w:rsidRPr="0038046F" w:rsidRDefault="00805BC5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2 вариант</w:t>
      </w:r>
    </w:p>
    <w:p w:rsidR="00805BC5" w:rsidRPr="0038046F" w:rsidRDefault="00805BC5" w:rsidP="0038046F">
      <w:pPr>
        <w:pStyle w:val="a3"/>
        <w:numPr>
          <w:ilvl w:val="0"/>
          <w:numId w:val="109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Выполните умножение:</w:t>
      </w:r>
    </w:p>
    <w:p w:rsidR="00805BC5" w:rsidRPr="0038046F" w:rsidRDefault="00805BC5" w:rsidP="0038046F">
      <w:pPr>
        <w:tabs>
          <w:tab w:val="left" w:pos="3402"/>
        </w:tabs>
        <w:spacing w:after="0" w:line="240" w:lineRule="auto"/>
        <w:ind w:left="272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а) </w:t>
      </w:r>
      <m:oMath>
        <m:r>
          <w:rPr>
            <w:rFonts w:ascii="Times New Roman" w:hAnsi="Times New Roman" w:cs="Times New Roman"/>
            <w:sz w:val="24"/>
            <w:szCs w:val="24"/>
          </w:rPr>
          <m:t>-</m:t>
        </m:r>
        <m:r>
          <w:rPr>
            <w:rFonts w:ascii="Cambria Math" w:hAnsi="Times New Roman" w:cs="Times New Roman"/>
            <w:sz w:val="24"/>
            <w:szCs w:val="24"/>
          </w:rPr>
          <m:t>4</m:t>
        </m:r>
        <m:r>
          <w:rPr>
            <w:rFonts w:ascii="Cambria Math" w:hAnsi="Times New Roman" w:cs="Times New Roman"/>
            <w:sz w:val="24"/>
            <w:szCs w:val="24"/>
          </w:rPr>
          <m:t>∙</m:t>
        </m:r>
        <m:r>
          <w:rPr>
            <w:rFonts w:ascii="Cambria Math" w:hAnsi="Times New Roman" w:cs="Times New Roman"/>
            <w:sz w:val="24"/>
            <w:szCs w:val="24"/>
          </w:rPr>
          <m:t>6</m:t>
        </m:r>
      </m:oMath>
      <w:r w:rsidRPr="0038046F">
        <w:rPr>
          <w:rFonts w:ascii="Times New Roman" w:hAnsi="Times New Roman" w:cs="Times New Roman"/>
          <w:sz w:val="24"/>
          <w:szCs w:val="24"/>
        </w:rPr>
        <w:t xml:space="preserve">; </w:t>
      </w:r>
      <w:r w:rsidRPr="0038046F">
        <w:rPr>
          <w:rFonts w:ascii="Times New Roman" w:hAnsi="Times New Roman" w:cs="Times New Roman"/>
          <w:sz w:val="24"/>
          <w:szCs w:val="24"/>
        </w:rPr>
        <w:tab/>
        <w:t xml:space="preserve">б) </w:t>
      </w:r>
      <m:oMath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1,5</m:t>
            </m:r>
          </m:e>
        </m:d>
        <m:r>
          <w:rPr>
            <w:rFonts w:ascii="Times New Roman" w:hAnsi="Times New Roman" w:cs="Times New Roman"/>
            <w:sz w:val="24"/>
            <w:szCs w:val="24"/>
          </w:rPr>
          <m:t>∙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4</m:t>
            </m:r>
          </m:e>
        </m:d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805BC5" w:rsidRPr="0038046F" w:rsidRDefault="00805BC5" w:rsidP="0038046F">
      <w:pPr>
        <w:pStyle w:val="a3"/>
        <w:numPr>
          <w:ilvl w:val="0"/>
          <w:numId w:val="109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Выполните деление: </w:t>
      </w:r>
      <m:oMath>
        <m:r>
          <w:rPr>
            <w:rFonts w:ascii="Cambria Math" w:hAnsi="Times New Roman" w:cs="Times New Roman"/>
            <w:sz w:val="24"/>
            <w:szCs w:val="24"/>
          </w:rPr>
          <m:t>2,7: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3</m:t>
                </m:r>
              </m:den>
            </m:f>
          </m:e>
        </m:d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805BC5" w:rsidRPr="0038046F" w:rsidRDefault="00805BC5" w:rsidP="0038046F">
      <w:pPr>
        <w:pStyle w:val="a3"/>
        <w:numPr>
          <w:ilvl w:val="0"/>
          <w:numId w:val="109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значение выражения:</w:t>
      </w:r>
    </w:p>
    <w:p w:rsidR="00805BC5" w:rsidRPr="0038046F" w:rsidRDefault="0011423E" w:rsidP="0038046F">
      <w:pPr>
        <w:spacing w:after="0" w:line="240" w:lineRule="auto"/>
        <w:ind w:left="273"/>
        <w:jc w:val="center"/>
        <w:rPr>
          <w:rFonts w:ascii="Times New Roman" w:hAnsi="Times New Roman" w:cs="Times New Roman"/>
          <w:sz w:val="24"/>
          <w:szCs w:val="24"/>
        </w:rPr>
      </w:pPr>
      <m:oMath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4</m:t>
            </m:r>
          </m:e>
        </m:d>
        <m:r>
          <w:rPr>
            <w:rFonts w:ascii="Times New Roman" w:hAnsi="Times New Roman" w:cs="Times New Roman"/>
            <w:sz w:val="24"/>
            <w:szCs w:val="24"/>
          </w:rPr>
          <m:t>∙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e>
        </m:d>
        <m:r>
          <w:rPr>
            <w:rFonts w:ascii="Times New Roman" w:hAnsi="Times New Roman" w:cs="Times New Roman"/>
            <w:sz w:val="24"/>
            <w:szCs w:val="24"/>
          </w:rPr>
          <m:t>-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8</m:t>
            </m:r>
          </m:e>
        </m:d>
        <m:r>
          <w:rPr>
            <w:rFonts w:ascii="Cambria Math" w:hAnsi="Times New Roman" w:cs="Times New Roman"/>
            <w:sz w:val="24"/>
            <w:szCs w:val="24"/>
          </w:rPr>
          <m:t>: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e>
        </m:d>
      </m:oMath>
      <w:r w:rsidR="00805BC5" w:rsidRPr="0038046F">
        <w:rPr>
          <w:rFonts w:ascii="Times New Roman" w:hAnsi="Times New Roman" w:cs="Times New Roman"/>
          <w:sz w:val="24"/>
          <w:szCs w:val="24"/>
        </w:rPr>
        <w:t>.</w:t>
      </w:r>
    </w:p>
    <w:p w:rsidR="00805BC5" w:rsidRPr="0038046F" w:rsidRDefault="00805BC5" w:rsidP="0038046F">
      <w:pPr>
        <w:pStyle w:val="a3"/>
        <w:numPr>
          <w:ilvl w:val="0"/>
          <w:numId w:val="109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значение выражения, выбрав удобный порядок вычисления:</w:t>
      </w:r>
    </w:p>
    <w:p w:rsidR="00805BC5" w:rsidRPr="0038046F" w:rsidRDefault="00805BC5" w:rsidP="0038046F">
      <w:pPr>
        <w:spacing w:after="0" w:line="240" w:lineRule="auto"/>
        <w:ind w:left="273"/>
        <w:jc w:val="center"/>
        <w:rPr>
          <w:rFonts w:ascii="Cambria Math" w:hAnsi="Times New Roman" w:cs="Times New Roman"/>
          <w:sz w:val="24"/>
          <w:szCs w:val="24"/>
          <w:oMath/>
        </w:rPr>
      </w:pPr>
      <m:oMath>
        <m:r>
          <w:rPr>
            <w:rFonts w:ascii="Times New Roman" w:hAnsi="Times New Roman" w:cs="Times New Roman"/>
            <w:sz w:val="24"/>
            <w:szCs w:val="24"/>
          </w:rPr>
          <m:t>-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4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7</m:t>
            </m:r>
          </m:den>
        </m:f>
        <m:r>
          <w:rPr>
            <w:rFonts w:ascii="Times New Roman" w:hAnsi="Times New Roman" w:cs="Times New Roman"/>
            <w:sz w:val="24"/>
            <w:szCs w:val="24"/>
          </w:rPr>
          <m:t>∙</m:t>
        </m:r>
        <m:r>
          <w:rPr>
            <w:rFonts w:ascii="Cambria Math" w:hAnsi="Times New Roman" w:cs="Times New Roman"/>
            <w:sz w:val="24"/>
            <w:szCs w:val="24"/>
          </w:rPr>
          <m:t>6</m:t>
        </m:r>
        <m:r>
          <w:rPr>
            <w:rFonts w:ascii="Cambria Math" w:hAnsi="Times New Roman" w:cs="Times New Roman"/>
            <w:sz w:val="24"/>
            <w:szCs w:val="24"/>
          </w:rPr>
          <m:t>∙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7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3</m:t>
                </m:r>
              </m:den>
            </m:f>
          </m:e>
        </m:d>
        <m:r>
          <w:rPr>
            <w:rFonts w:ascii="Times New Roman" w:hAnsi="Times New Roman" w:cs="Times New Roman"/>
            <w:sz w:val="24"/>
            <w:szCs w:val="24"/>
          </w:rPr>
          <m:t>∙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e>
        </m:d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805BC5" w:rsidRPr="0038046F" w:rsidRDefault="00805BC5" w:rsidP="0038046F">
      <w:pPr>
        <w:pStyle w:val="a3"/>
        <w:numPr>
          <w:ilvl w:val="0"/>
          <w:numId w:val="109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Решите уравнение:</w:t>
      </w:r>
    </w:p>
    <w:p w:rsidR="00805BC5" w:rsidRPr="00A10DFE" w:rsidRDefault="0011423E" w:rsidP="00A10DFE">
      <w:pPr>
        <w:spacing w:after="0" w:line="240" w:lineRule="auto"/>
        <w:ind w:left="273"/>
        <w:jc w:val="center"/>
        <w:rPr>
          <w:rFonts w:ascii="Times New Roman" w:hAnsi="Times New Roman" w:cs="Times New Roman"/>
          <w:sz w:val="24"/>
          <w:szCs w:val="24"/>
        </w:rPr>
        <w:sectPr w:rsidR="00805BC5" w:rsidRPr="00A10DFE" w:rsidSect="00805BC5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  <m:oMath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8</m:t>
            </m:r>
          </m:e>
        </m:d>
        <m:r>
          <w:rPr>
            <w:rFonts w:ascii="Times New Roman" w:hAnsi="Times New Roman" w:cs="Times New Roman"/>
            <w:sz w:val="24"/>
            <w:szCs w:val="24"/>
          </w:rPr>
          <m:t>∙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Cambria Math" w:hAnsi="Times New Roman" w:cs="Times New Roman"/>
                <w:sz w:val="24"/>
                <w:szCs w:val="24"/>
              </w:rPr>
              <m:t>7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2</m:t>
                </m:r>
              </m:den>
            </m:f>
          </m:e>
        </m:d>
        <m:r>
          <w:rPr>
            <w:rFonts w:ascii="Times New Roman" w:hAnsi="Times New Roman" w:cs="Times New Roman"/>
            <w:sz w:val="24"/>
            <w:szCs w:val="24"/>
          </w:rPr>
          <m:t>∙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Cambria Math" w:hAnsi="Times New Roman" w:cs="Times New Roman"/>
                <w:sz w:val="24"/>
                <w:szCs w:val="24"/>
                <w:lang w:val="en-US"/>
              </w:rPr>
              <m:t>4</m:t>
            </m:r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x</m:t>
            </m:r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3,6</m:t>
            </m:r>
          </m:e>
        </m:d>
        <m:r>
          <w:rPr>
            <w:rFonts w:ascii="Cambria Math" w:hAnsi="Times New Roman" w:cs="Times New Roman"/>
            <w:sz w:val="24"/>
            <w:szCs w:val="24"/>
          </w:rPr>
          <m:t>=0</m:t>
        </m:r>
      </m:oMath>
      <w:r w:rsidR="00805BC5" w:rsidRPr="0038046F">
        <w:rPr>
          <w:rFonts w:ascii="Times New Roman" w:hAnsi="Times New Roman" w:cs="Times New Roman"/>
          <w:sz w:val="24"/>
          <w:szCs w:val="24"/>
        </w:rPr>
        <w:t>.</w:t>
      </w:r>
    </w:p>
    <w:p w:rsidR="00447168" w:rsidRPr="0038046F" w:rsidRDefault="00447168" w:rsidP="00A10D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  <w:sectPr w:rsidR="00447168" w:rsidRPr="0038046F" w:rsidSect="00FD5F37">
          <w:type w:val="continuous"/>
          <w:pgSz w:w="16838" w:h="11906" w:orient="landscape"/>
          <w:pgMar w:top="1134" w:right="850" w:bottom="1134" w:left="1701" w:header="708" w:footer="708" w:gutter="0"/>
          <w:cols w:space="708"/>
          <w:docGrid w:linePitch="360"/>
        </w:sectPr>
      </w:pPr>
    </w:p>
    <w:p w:rsidR="00447168" w:rsidRPr="0038046F" w:rsidRDefault="00A10DFE" w:rsidP="00A10DFE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Контрольная работа № 12</w:t>
      </w:r>
      <w:r w:rsidR="00447168" w:rsidRPr="0038046F">
        <w:rPr>
          <w:rFonts w:ascii="Times New Roman" w:hAnsi="Times New Roman" w:cs="Times New Roman"/>
          <w:b/>
          <w:i/>
          <w:sz w:val="24"/>
          <w:szCs w:val="24"/>
        </w:rPr>
        <w:t>«Раскрытие скобок»</w:t>
      </w:r>
    </w:p>
    <w:p w:rsidR="00447168" w:rsidRPr="0038046F" w:rsidRDefault="00447168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1 вариант</w:t>
      </w:r>
    </w:p>
    <w:p w:rsidR="00447168" w:rsidRPr="0038046F" w:rsidRDefault="00447168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7168" w:rsidRPr="0038046F" w:rsidRDefault="00447168" w:rsidP="0038046F">
      <w:pPr>
        <w:pStyle w:val="a3"/>
        <w:numPr>
          <w:ilvl w:val="0"/>
          <w:numId w:val="110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Раскройте скобки и найдите значение выражения:</w:t>
      </w:r>
    </w:p>
    <w:p w:rsidR="00447168" w:rsidRPr="0038046F" w:rsidRDefault="00447168" w:rsidP="0038046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m:oMath>
        <m:r>
          <w:rPr>
            <w:rFonts w:ascii="Cambria Math" w:hAnsi="Times New Roman" w:cs="Times New Roman"/>
            <w:sz w:val="24"/>
            <w:szCs w:val="24"/>
          </w:rPr>
          <m:t>3,7</m:t>
        </m:r>
        <m:r>
          <w:rPr>
            <w:rFonts w:ascii="Cambria Math" w:hAnsi="Times New Roman" w:cs="Times New Roman"/>
            <w:sz w:val="24"/>
            <w:szCs w:val="24"/>
          </w:rPr>
          <m:t>-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Cambria Math" w:hAnsi="Times New Roman" w:cs="Times New Roman"/>
                <w:sz w:val="24"/>
                <w:szCs w:val="24"/>
              </w:rPr>
              <m:t>1,4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2,8</m:t>
            </m:r>
          </m:e>
        </m:d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447168" w:rsidRPr="0038046F" w:rsidRDefault="00447168" w:rsidP="0038046F">
      <w:pPr>
        <w:pStyle w:val="a3"/>
        <w:numPr>
          <w:ilvl w:val="0"/>
          <w:numId w:val="110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коэффициент произведения:</w:t>
      </w:r>
    </w:p>
    <w:p w:rsidR="00447168" w:rsidRPr="0038046F" w:rsidRDefault="0011423E" w:rsidP="0038046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m:oMath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4</m:t>
            </m:r>
          </m:e>
        </m:d>
        <m:r>
          <w:rPr>
            <w:rFonts w:ascii="Times New Roman" w:hAnsi="Times New Roman" w:cs="Times New Roman"/>
            <w:sz w:val="24"/>
            <w:szCs w:val="24"/>
          </w:rPr>
          <m:t>∙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3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2</m:t>
                </m:r>
              </m:den>
            </m:f>
          </m:e>
        </m:d>
        <m:r>
          <w:rPr>
            <w:rFonts w:ascii="Times New Roman" w:hAnsi="Times New Roman" w:cs="Times New Roman"/>
            <w:sz w:val="24"/>
            <w:szCs w:val="24"/>
          </w:rPr>
          <m:t>∙</m:t>
        </m:r>
        <m:r>
          <w:rPr>
            <w:rFonts w:ascii="Cambria Math" w:hAnsi="Cambria Math" w:cs="Times New Roman"/>
            <w:sz w:val="24"/>
            <w:szCs w:val="24"/>
            <w:lang w:val="en-US"/>
          </w:rPr>
          <m:t>x</m:t>
        </m:r>
      </m:oMath>
      <w:r w:rsidR="00447168" w:rsidRPr="0038046F">
        <w:rPr>
          <w:rFonts w:ascii="Times New Roman" w:hAnsi="Times New Roman" w:cs="Times New Roman"/>
          <w:sz w:val="24"/>
          <w:szCs w:val="24"/>
        </w:rPr>
        <w:t>.</w:t>
      </w:r>
    </w:p>
    <w:p w:rsidR="00447168" w:rsidRPr="0038046F" w:rsidRDefault="00447168" w:rsidP="0038046F">
      <w:pPr>
        <w:pStyle w:val="a3"/>
        <w:numPr>
          <w:ilvl w:val="0"/>
          <w:numId w:val="110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Приведите подобные слагаемые:</w:t>
      </w:r>
    </w:p>
    <w:p w:rsidR="00447168" w:rsidRPr="0038046F" w:rsidRDefault="00447168" w:rsidP="0038046F">
      <w:pPr>
        <w:spacing w:after="0" w:line="240" w:lineRule="auto"/>
        <w:ind w:left="426"/>
        <w:jc w:val="center"/>
        <w:rPr>
          <w:rFonts w:ascii="Times New Roman" w:hAnsi="Times New Roman" w:cs="Times New Roman"/>
          <w:sz w:val="24"/>
          <w:szCs w:val="24"/>
        </w:rPr>
      </w:pPr>
      <m:oMath>
        <m:r>
          <w:rPr>
            <w:rFonts w:ascii="Cambria Math" w:hAnsi="Times New Roman" w:cs="Times New Roman"/>
            <w:sz w:val="24"/>
            <w:szCs w:val="24"/>
          </w:rPr>
          <m:t>4</m:t>
        </m:r>
        <m:r>
          <w:rPr>
            <w:rFonts w:ascii="Cambria Math" w:hAnsi="Cambria Math" w:cs="Times New Roman"/>
            <w:sz w:val="24"/>
            <w:szCs w:val="24"/>
            <w:lang w:val="en-US"/>
          </w:rPr>
          <m:t>m</m:t>
        </m:r>
        <m:r>
          <w:rPr>
            <w:rFonts w:ascii="Times New Roman" w:hAnsi="Times New Roman" w:cs="Times New Roman"/>
            <w:sz w:val="24"/>
            <w:szCs w:val="24"/>
          </w:rPr>
          <m:t>-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den>
        </m:f>
        <m:r>
          <w:rPr>
            <w:rFonts w:ascii="Cambria Math" w:hAnsi="Cambria Math" w:cs="Times New Roman"/>
            <w:sz w:val="24"/>
            <w:szCs w:val="24"/>
            <w:lang w:val="en-US"/>
          </w:rPr>
          <m:t>m</m:t>
        </m:r>
        <m:r>
          <w:rPr>
            <w:rFonts w:ascii="Cambria Math" w:hAnsi="Times New Roman" w:cs="Times New Roman"/>
            <w:sz w:val="24"/>
            <w:szCs w:val="24"/>
          </w:rPr>
          <m:t>+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  <m:r>
              <w:rPr>
                <w:rFonts w:ascii="Cambria Math" w:hAnsi="Cambria Math" w:cs="Times New Roman"/>
                <w:sz w:val="24"/>
                <w:szCs w:val="24"/>
              </w:rPr>
              <m:t>m</m:t>
            </m:r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m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2</m:t>
                </m:r>
              </m:den>
            </m:f>
          </m:e>
        </m:d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447168" w:rsidRPr="0038046F" w:rsidRDefault="00447168" w:rsidP="0038046F">
      <w:pPr>
        <w:pStyle w:val="a3"/>
        <w:numPr>
          <w:ilvl w:val="0"/>
          <w:numId w:val="110"/>
        </w:numPr>
        <w:spacing w:after="0" w:line="240" w:lineRule="auto"/>
        <w:ind w:left="426"/>
        <w:jc w:val="both"/>
        <w:rPr>
          <w:rFonts w:ascii="Cambria Math" w:hAnsi="Times New Roman" w:cs="Times New Roman"/>
          <w:sz w:val="24"/>
          <w:szCs w:val="24"/>
          <w:oMath/>
        </w:rPr>
      </w:pPr>
      <w:r w:rsidRPr="0038046F">
        <w:rPr>
          <w:rFonts w:ascii="Times New Roman" w:hAnsi="Times New Roman" w:cs="Times New Roman"/>
          <w:sz w:val="24"/>
          <w:szCs w:val="24"/>
        </w:rPr>
        <w:t>Решите уравнение:</w:t>
      </w:r>
    </w:p>
    <w:p w:rsidR="00447168" w:rsidRPr="0038046F" w:rsidRDefault="00447168" w:rsidP="0038046F">
      <w:pPr>
        <w:spacing w:after="0" w:line="240" w:lineRule="auto"/>
        <w:jc w:val="center"/>
        <w:rPr>
          <w:rFonts w:ascii="Cambria Math" w:hAnsi="Times New Roman" w:cs="Times New Roman"/>
          <w:sz w:val="24"/>
          <w:szCs w:val="24"/>
          <w:oMath/>
        </w:rPr>
      </w:pPr>
      <m:oMath>
        <m:r>
          <w:rPr>
            <w:rFonts w:ascii="Cambria Math" w:hAnsi="Times New Roman" w:cs="Times New Roman"/>
            <w:sz w:val="24"/>
            <w:szCs w:val="24"/>
          </w:rPr>
          <m:t>3</m:t>
        </m:r>
        <m:r>
          <w:rPr>
            <w:rFonts w:ascii="Cambria Math" w:hAnsi="Cambria Math" w:cs="Times New Roman"/>
            <w:sz w:val="24"/>
            <w:szCs w:val="24"/>
          </w:rPr>
          <m:t>x</m:t>
        </m:r>
        <m:r>
          <w:rPr>
            <w:rFonts w:ascii="Times New Roman" w:hAnsi="Times New Roman" w:cs="Times New Roman"/>
            <w:sz w:val="24"/>
            <w:szCs w:val="24"/>
          </w:rPr>
          <m:t>-</m:t>
        </m:r>
        <m:r>
          <w:rPr>
            <w:rFonts w:ascii="Cambria Math" w:hAnsi="Times New Roman" w:cs="Times New Roman"/>
            <w:sz w:val="24"/>
            <w:szCs w:val="24"/>
          </w:rPr>
          <m:t>6=2</m:t>
        </m:r>
        <m:r>
          <w:rPr>
            <w:rFonts w:ascii="Cambria Math" w:hAnsi="Cambria Math" w:cs="Times New Roman"/>
            <w:sz w:val="24"/>
            <w:szCs w:val="24"/>
          </w:rPr>
          <m:t>x</m:t>
        </m:r>
        <m:r>
          <w:rPr>
            <w:rFonts w:ascii="Times New Roman" w:hAnsi="Times New Roman" w:cs="Times New Roman"/>
            <w:sz w:val="24"/>
            <w:szCs w:val="24"/>
          </w:rPr>
          <m:t>-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447168" w:rsidRPr="0038046F" w:rsidRDefault="00447168" w:rsidP="0038046F">
      <w:pPr>
        <w:pStyle w:val="a3"/>
        <w:numPr>
          <w:ilvl w:val="0"/>
          <w:numId w:val="110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Решите уравнение:</w:t>
      </w:r>
    </w:p>
    <w:p w:rsidR="00447168" w:rsidRPr="0038046F" w:rsidRDefault="0011423E" w:rsidP="0038046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x</m:t>
            </m:r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2,7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>=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  <w:lang w:val="en-US"/>
              </w:rPr>
              <m:t>4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  <w:lang w:val="en-US"/>
              </w:rPr>
              <m:t>5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,4</m:t>
            </m:r>
          </m:den>
        </m:f>
      </m:oMath>
      <w:r w:rsidR="00447168" w:rsidRPr="0038046F">
        <w:rPr>
          <w:rFonts w:ascii="Times New Roman" w:hAnsi="Times New Roman" w:cs="Times New Roman"/>
          <w:sz w:val="24"/>
          <w:szCs w:val="24"/>
        </w:rPr>
        <w:t>.</w:t>
      </w:r>
    </w:p>
    <w:p w:rsidR="00447168" w:rsidRPr="0038046F" w:rsidRDefault="00447168" w:rsidP="00A10DFE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lastRenderedPageBreak/>
        <w:t>Контрольная работа № 12</w:t>
      </w:r>
      <w:r w:rsidR="00A10DF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10DFE" w:rsidRPr="0038046F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38046F">
        <w:rPr>
          <w:rFonts w:ascii="Times New Roman" w:hAnsi="Times New Roman" w:cs="Times New Roman"/>
          <w:b/>
          <w:i/>
          <w:sz w:val="24"/>
          <w:szCs w:val="24"/>
        </w:rPr>
        <w:t>«Раскрытие скобок»</w:t>
      </w:r>
    </w:p>
    <w:p w:rsidR="00447168" w:rsidRPr="0038046F" w:rsidRDefault="00447168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2 вариант</w:t>
      </w:r>
    </w:p>
    <w:p w:rsidR="00447168" w:rsidRPr="0038046F" w:rsidRDefault="00447168" w:rsidP="0038046F">
      <w:pPr>
        <w:pStyle w:val="a3"/>
        <w:numPr>
          <w:ilvl w:val="0"/>
          <w:numId w:val="111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Раскройте скобки и найдите значение выражения:</w:t>
      </w:r>
    </w:p>
    <w:p w:rsidR="00447168" w:rsidRPr="0038046F" w:rsidRDefault="00447168" w:rsidP="0038046F">
      <w:pPr>
        <w:spacing w:after="0" w:line="240" w:lineRule="auto"/>
        <w:ind w:left="426"/>
        <w:jc w:val="center"/>
        <w:rPr>
          <w:rFonts w:ascii="Times New Roman" w:hAnsi="Times New Roman" w:cs="Times New Roman"/>
          <w:sz w:val="24"/>
          <w:szCs w:val="24"/>
        </w:rPr>
      </w:pPr>
      <m:oMath>
        <m:r>
          <w:rPr>
            <w:rFonts w:ascii="Cambria Math" w:hAnsi="Times New Roman" w:cs="Times New Roman"/>
            <w:sz w:val="24"/>
            <w:szCs w:val="24"/>
          </w:rPr>
          <m:t>3,2</m:t>
        </m:r>
        <m:r>
          <w:rPr>
            <w:rFonts w:ascii="Cambria Math" w:hAnsi="Times New Roman" w:cs="Times New Roman"/>
            <w:sz w:val="24"/>
            <w:szCs w:val="24"/>
          </w:rPr>
          <m:t>-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Cambria Math" w:hAnsi="Times New Roman" w:cs="Times New Roman"/>
                <w:sz w:val="24"/>
                <w:szCs w:val="24"/>
              </w:rPr>
              <m:t>1,1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2,3</m:t>
            </m:r>
          </m:e>
        </m:d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447168" w:rsidRPr="0038046F" w:rsidRDefault="00447168" w:rsidP="0038046F">
      <w:pPr>
        <w:pStyle w:val="a3"/>
        <w:numPr>
          <w:ilvl w:val="0"/>
          <w:numId w:val="111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коэффициент произведения:</w:t>
      </w:r>
    </w:p>
    <w:p w:rsidR="00447168" w:rsidRPr="0038046F" w:rsidRDefault="0011423E" w:rsidP="0038046F">
      <w:pPr>
        <w:spacing w:after="0" w:line="240" w:lineRule="auto"/>
        <w:ind w:left="426"/>
        <w:jc w:val="center"/>
        <w:rPr>
          <w:rFonts w:ascii="Times New Roman" w:hAnsi="Times New Roman" w:cs="Times New Roman"/>
          <w:sz w:val="24"/>
          <w:szCs w:val="24"/>
        </w:rPr>
      </w:pPr>
      <m:oMath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3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7</m:t>
                </m:r>
              </m:den>
            </m:f>
          </m:e>
        </m:d>
        <m:r>
          <w:rPr>
            <w:rFonts w:ascii="Times New Roman" w:hAnsi="Times New Roman" w:cs="Times New Roman"/>
            <w:sz w:val="24"/>
            <w:szCs w:val="24"/>
          </w:rPr>
          <m:t>∙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7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5</m:t>
                </m:r>
              </m:den>
            </m:f>
          </m:e>
        </m:d>
        <m:r>
          <w:rPr>
            <w:rFonts w:ascii="Times New Roman" w:hAnsi="Times New Roman" w:cs="Times New Roman"/>
            <w:sz w:val="24"/>
            <w:szCs w:val="24"/>
          </w:rPr>
          <m:t>∙</m:t>
        </m:r>
        <m:r>
          <w:rPr>
            <w:rFonts w:ascii="Cambria Math" w:hAnsi="Cambria Math" w:cs="Times New Roman"/>
            <w:sz w:val="24"/>
            <w:szCs w:val="24"/>
            <w:lang w:val="en-US"/>
          </w:rPr>
          <m:t>x</m:t>
        </m:r>
      </m:oMath>
      <w:r w:rsidR="00447168" w:rsidRPr="0038046F">
        <w:rPr>
          <w:rFonts w:ascii="Times New Roman" w:hAnsi="Times New Roman" w:cs="Times New Roman"/>
          <w:sz w:val="24"/>
          <w:szCs w:val="24"/>
        </w:rPr>
        <w:t>.</w:t>
      </w:r>
    </w:p>
    <w:p w:rsidR="00447168" w:rsidRPr="0038046F" w:rsidRDefault="00447168" w:rsidP="0038046F">
      <w:pPr>
        <w:pStyle w:val="a3"/>
        <w:numPr>
          <w:ilvl w:val="0"/>
          <w:numId w:val="111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Приведите подобные слагаемые:</w:t>
      </w:r>
    </w:p>
    <w:p w:rsidR="00447168" w:rsidRPr="0038046F" w:rsidRDefault="00447168" w:rsidP="0038046F">
      <w:pPr>
        <w:spacing w:after="0" w:line="240" w:lineRule="auto"/>
        <w:ind w:left="426"/>
        <w:jc w:val="center"/>
        <w:rPr>
          <w:rFonts w:ascii="Times New Roman" w:hAnsi="Times New Roman" w:cs="Times New Roman"/>
          <w:sz w:val="24"/>
          <w:szCs w:val="24"/>
        </w:rPr>
      </w:pPr>
      <m:oMath>
        <m:r>
          <w:rPr>
            <w:rFonts w:ascii="Cambria Math" w:hAnsi="Times New Roman" w:cs="Times New Roman"/>
            <w:sz w:val="24"/>
            <w:szCs w:val="24"/>
          </w:rPr>
          <m:t>3</m:t>
        </m:r>
        <m:r>
          <w:rPr>
            <w:rFonts w:ascii="Cambria Math" w:hAnsi="Cambria Math" w:cs="Times New Roman"/>
            <w:sz w:val="24"/>
            <w:szCs w:val="24"/>
            <w:lang w:val="en-US"/>
          </w:rPr>
          <m:t>m</m:t>
        </m:r>
        <m:r>
          <w:rPr>
            <w:rFonts w:ascii="Times New Roman" w:hAnsi="Times New Roman" w:cs="Times New Roman"/>
            <w:sz w:val="24"/>
            <w:szCs w:val="24"/>
          </w:rPr>
          <m:t>-</m:t>
        </m:r>
        <m:r>
          <w:rPr>
            <w:rFonts w:ascii="Cambria Math" w:hAnsi="Times New Roman" w:cs="Times New Roman"/>
            <w:sz w:val="24"/>
            <w:szCs w:val="24"/>
          </w:rPr>
          <m:t>0,5</m:t>
        </m:r>
        <m:r>
          <w:rPr>
            <w:rFonts w:ascii="Cambria Math" w:hAnsi="Cambria Math" w:cs="Times New Roman"/>
            <w:sz w:val="24"/>
            <w:szCs w:val="24"/>
            <w:lang w:val="en-US"/>
          </w:rPr>
          <m:t>m</m:t>
        </m:r>
        <m:r>
          <w:rPr>
            <w:rFonts w:ascii="Cambria Math" w:hAnsi="Times New Roman" w:cs="Times New Roman"/>
            <w:sz w:val="24"/>
            <w:szCs w:val="24"/>
          </w:rPr>
          <m:t>+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 w:cs="Times New Roman"/>
                <w:sz w:val="24"/>
                <w:szCs w:val="24"/>
              </w:rPr>
              <m:t>m</m:t>
            </m:r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m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4</m:t>
                </m:r>
              </m:den>
            </m:f>
          </m:e>
        </m:d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447168" w:rsidRPr="0038046F" w:rsidRDefault="00447168" w:rsidP="0038046F">
      <w:pPr>
        <w:pStyle w:val="a3"/>
        <w:numPr>
          <w:ilvl w:val="0"/>
          <w:numId w:val="111"/>
        </w:numPr>
        <w:spacing w:after="0" w:line="240" w:lineRule="auto"/>
        <w:ind w:left="426"/>
        <w:jc w:val="both"/>
        <w:rPr>
          <w:rFonts w:ascii="Cambria Math" w:hAnsi="Times New Roman" w:cs="Times New Roman"/>
          <w:sz w:val="24"/>
          <w:szCs w:val="24"/>
          <w:oMath/>
        </w:rPr>
      </w:pPr>
      <w:r w:rsidRPr="0038046F">
        <w:rPr>
          <w:rFonts w:ascii="Times New Roman" w:hAnsi="Times New Roman" w:cs="Times New Roman"/>
          <w:sz w:val="24"/>
          <w:szCs w:val="24"/>
        </w:rPr>
        <w:t>Решите уравнение:</w:t>
      </w:r>
    </w:p>
    <w:p w:rsidR="00447168" w:rsidRPr="0038046F" w:rsidRDefault="00447168" w:rsidP="0038046F">
      <w:pPr>
        <w:spacing w:after="0" w:line="240" w:lineRule="auto"/>
        <w:ind w:left="426"/>
        <w:jc w:val="center"/>
        <w:rPr>
          <w:rFonts w:ascii="Cambria Math" w:hAnsi="Times New Roman" w:cs="Times New Roman"/>
          <w:sz w:val="24"/>
          <w:szCs w:val="24"/>
          <w:oMath/>
        </w:rPr>
      </w:pPr>
      <m:oMath>
        <m:r>
          <w:rPr>
            <w:rFonts w:ascii="Cambria Math" w:hAnsi="Times New Roman" w:cs="Times New Roman"/>
            <w:sz w:val="24"/>
            <w:szCs w:val="24"/>
          </w:rPr>
          <m:t>2</m:t>
        </m:r>
        <m:r>
          <w:rPr>
            <w:rFonts w:ascii="Cambria Math" w:hAnsi="Cambria Math" w:cs="Times New Roman"/>
            <w:sz w:val="24"/>
            <w:szCs w:val="24"/>
          </w:rPr>
          <m:t>x</m:t>
        </m:r>
        <m:r>
          <w:rPr>
            <w:rFonts w:ascii="Times New Roman" w:hAnsi="Times New Roman" w:cs="Times New Roman"/>
            <w:sz w:val="24"/>
            <w:szCs w:val="24"/>
          </w:rPr>
          <m:t>-</m:t>
        </m:r>
        <m:r>
          <w:rPr>
            <w:rFonts w:ascii="Cambria Math" w:hAnsi="Times New Roman" w:cs="Times New Roman"/>
            <w:sz w:val="24"/>
            <w:szCs w:val="24"/>
          </w:rPr>
          <m:t>7=3</m:t>
        </m:r>
        <m:r>
          <w:rPr>
            <w:rFonts w:ascii="Cambria Math" w:hAnsi="Cambria Math" w:cs="Times New Roman"/>
            <w:sz w:val="24"/>
            <w:szCs w:val="24"/>
          </w:rPr>
          <m:t>x</m:t>
        </m:r>
        <m:r>
          <w:rPr>
            <w:rFonts w:ascii="Cambria Math" w:hAnsi="Times New Roman" w:cs="Times New Roman"/>
            <w:sz w:val="24"/>
            <w:szCs w:val="24"/>
          </w:rPr>
          <m:t>+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4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447168" w:rsidRPr="0038046F" w:rsidRDefault="00447168" w:rsidP="0038046F">
      <w:pPr>
        <w:pStyle w:val="a3"/>
        <w:numPr>
          <w:ilvl w:val="0"/>
          <w:numId w:val="111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Решите уравнение:</w:t>
      </w:r>
    </w:p>
    <w:p w:rsidR="00447168" w:rsidRPr="0038046F" w:rsidRDefault="0011423E" w:rsidP="0038046F">
      <w:pPr>
        <w:spacing w:after="0" w:line="240" w:lineRule="auto"/>
        <w:ind w:left="426"/>
        <w:jc w:val="center"/>
        <w:rPr>
          <w:rFonts w:ascii="Times New Roman" w:hAnsi="Times New Roman" w:cs="Times New Roman"/>
          <w:sz w:val="24"/>
          <w:szCs w:val="24"/>
        </w:rPr>
      </w:pP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x</m:t>
            </m:r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  <w:lang w:val="en-US"/>
              </w:rPr>
              <m:t>5,1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>=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  <w:lang w:val="en-US"/>
              </w:rPr>
              <m:t>3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1,7</m:t>
            </m:r>
          </m:den>
        </m:f>
      </m:oMath>
      <w:r w:rsidR="00447168" w:rsidRPr="0038046F">
        <w:rPr>
          <w:rFonts w:ascii="Times New Roman" w:hAnsi="Times New Roman" w:cs="Times New Roman"/>
          <w:sz w:val="24"/>
          <w:szCs w:val="24"/>
        </w:rPr>
        <w:t>.</w:t>
      </w:r>
    </w:p>
    <w:p w:rsidR="00447168" w:rsidRPr="0038046F" w:rsidRDefault="00447168" w:rsidP="0038046F">
      <w:pPr>
        <w:pStyle w:val="a3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  <w:sectPr w:rsidR="00447168" w:rsidRPr="0038046F" w:rsidSect="00447168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447168" w:rsidRPr="0038046F" w:rsidRDefault="00447168" w:rsidP="00A10DFE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lastRenderedPageBreak/>
        <w:t>Контрольная работа № 13</w:t>
      </w:r>
      <w:r w:rsidR="00A10DF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8046F">
        <w:rPr>
          <w:rFonts w:ascii="Times New Roman" w:hAnsi="Times New Roman" w:cs="Times New Roman"/>
          <w:b/>
          <w:i/>
          <w:sz w:val="24"/>
          <w:szCs w:val="24"/>
        </w:rPr>
        <w:t>«Решение уравнений»</w:t>
      </w:r>
    </w:p>
    <w:p w:rsidR="00447168" w:rsidRPr="0038046F" w:rsidRDefault="00447168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1 вариант</w:t>
      </w:r>
    </w:p>
    <w:p w:rsidR="00447168" w:rsidRPr="0038046F" w:rsidRDefault="00447168" w:rsidP="0038046F">
      <w:pPr>
        <w:pStyle w:val="a3"/>
        <w:numPr>
          <w:ilvl w:val="0"/>
          <w:numId w:val="112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Решите уравнение</w:t>
      </w:r>
    </w:p>
    <w:p w:rsidR="00447168" w:rsidRPr="0038046F" w:rsidRDefault="00447168" w:rsidP="0038046F">
      <w:pPr>
        <w:spacing w:after="0" w:line="240" w:lineRule="auto"/>
        <w:ind w:left="426"/>
        <w:jc w:val="center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position w:val="-10"/>
          <w:sz w:val="24"/>
          <w:szCs w:val="24"/>
        </w:rPr>
        <w:object w:dxaOrig="2640" w:dyaOrig="340">
          <v:shape id="_x0000_i1135" type="#_x0000_t75" style="width:131.85pt;height:16.85pt" o:ole="">
            <v:imagedata r:id="rId229" o:title=""/>
          </v:shape>
          <o:OLEObject Type="Embed" ProgID="Equation.3" ShapeID="_x0000_i1135" DrawAspect="Content" ObjectID="_1609418773" r:id="rId230"/>
        </w:object>
      </w:r>
    </w:p>
    <w:p w:rsidR="00447168" w:rsidRPr="0038046F" w:rsidRDefault="00447168" w:rsidP="0038046F">
      <w:pPr>
        <w:pStyle w:val="a3"/>
        <w:numPr>
          <w:ilvl w:val="0"/>
          <w:numId w:val="112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 первой стоянке в 4 раза меньше автомашин, чем на второй. После того как на первую приехали 35 автомашин, а со второй уехали 25 автомашин, автомашин на стоянках стало поровну. Сколько автомашин было на каждой стоянке первоначально?</w:t>
      </w:r>
    </w:p>
    <w:p w:rsidR="00447168" w:rsidRPr="0038046F" w:rsidRDefault="00447168" w:rsidP="0038046F">
      <w:pPr>
        <w:pStyle w:val="a3"/>
        <w:numPr>
          <w:ilvl w:val="0"/>
          <w:numId w:val="112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Сумма двух чисел равна 48. Найдите эти числа, если 40% одного из них равны </w:t>
      </w:r>
      <w:r w:rsidRPr="0038046F">
        <w:rPr>
          <w:rFonts w:ascii="Times New Roman" w:hAnsi="Times New Roman" w:cs="Times New Roman"/>
          <w:position w:val="-24"/>
          <w:sz w:val="24"/>
          <w:szCs w:val="24"/>
        </w:rPr>
        <w:object w:dxaOrig="240" w:dyaOrig="620">
          <v:shape id="_x0000_i1136" type="#_x0000_t75" style="width:12.15pt;height:30.85pt" o:ole="">
            <v:imagedata r:id="rId231" o:title=""/>
          </v:shape>
          <o:OLEObject Type="Embed" ProgID="Equation.3" ShapeID="_x0000_i1136" DrawAspect="Content" ObjectID="_1609418774" r:id="rId232"/>
        </w:object>
      </w:r>
      <w:r w:rsidRPr="0038046F">
        <w:rPr>
          <w:rFonts w:ascii="Times New Roman" w:hAnsi="Times New Roman" w:cs="Times New Roman"/>
          <w:sz w:val="24"/>
          <w:szCs w:val="24"/>
        </w:rPr>
        <w:t xml:space="preserve"> другого.</w:t>
      </w:r>
    </w:p>
    <w:p w:rsidR="00447168" w:rsidRPr="0038046F" w:rsidRDefault="00447168" w:rsidP="0038046F">
      <w:pPr>
        <w:pStyle w:val="a3"/>
        <w:numPr>
          <w:ilvl w:val="0"/>
          <w:numId w:val="112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При каких значениях </w:t>
      </w:r>
      <w:r w:rsidRPr="0038046F">
        <w:rPr>
          <w:rFonts w:ascii="Times New Roman" w:hAnsi="Times New Roman" w:cs="Times New Roman"/>
          <w:i/>
          <w:sz w:val="24"/>
          <w:szCs w:val="24"/>
        </w:rPr>
        <w:t>х</w:t>
      </w:r>
      <w:r w:rsidRPr="0038046F">
        <w:rPr>
          <w:rFonts w:ascii="Times New Roman" w:hAnsi="Times New Roman" w:cs="Times New Roman"/>
          <w:sz w:val="24"/>
          <w:szCs w:val="24"/>
        </w:rPr>
        <w:t xml:space="preserve"> выражения</w:t>
      </w:r>
    </w:p>
    <w:p w:rsidR="00447168" w:rsidRPr="0038046F" w:rsidRDefault="00447168" w:rsidP="0038046F">
      <w:pPr>
        <w:spacing w:after="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position w:val="-24"/>
          <w:sz w:val="24"/>
          <w:szCs w:val="24"/>
        </w:rPr>
        <w:object w:dxaOrig="760" w:dyaOrig="620">
          <v:shape id="_x0000_i1137" type="#_x0000_t75" style="width:38.35pt;height:30.85pt" o:ole="">
            <v:imagedata r:id="rId233" o:title=""/>
          </v:shape>
          <o:OLEObject Type="Embed" ProgID="Equation.3" ShapeID="_x0000_i1137" DrawAspect="Content" ObjectID="_1609418775" r:id="rId234"/>
        </w:object>
      </w:r>
      <w:r w:rsidRPr="0038046F">
        <w:rPr>
          <w:rFonts w:ascii="Times New Roman" w:hAnsi="Times New Roman" w:cs="Times New Roman"/>
          <w:sz w:val="24"/>
          <w:szCs w:val="24"/>
        </w:rPr>
        <w:t xml:space="preserve"> и </w:t>
      </w:r>
      <w:r w:rsidRPr="0038046F">
        <w:rPr>
          <w:rFonts w:ascii="Times New Roman" w:hAnsi="Times New Roman" w:cs="Times New Roman"/>
          <w:position w:val="-28"/>
          <w:sz w:val="24"/>
          <w:szCs w:val="24"/>
        </w:rPr>
        <w:object w:dxaOrig="740" w:dyaOrig="660">
          <v:shape id="_x0000_i1138" type="#_x0000_t75" style="width:36.45pt;height:32.75pt" o:ole="">
            <v:imagedata r:id="rId235" o:title=""/>
          </v:shape>
          <o:OLEObject Type="Embed" ProgID="Equation.3" ShapeID="_x0000_i1138" DrawAspect="Content" ObjectID="_1609418776" r:id="rId236"/>
        </w:object>
      </w:r>
      <w:r w:rsidRPr="0038046F">
        <w:rPr>
          <w:rFonts w:ascii="Times New Roman" w:hAnsi="Times New Roman" w:cs="Times New Roman"/>
          <w:sz w:val="24"/>
          <w:szCs w:val="24"/>
        </w:rPr>
        <w:t xml:space="preserve"> будут равны?</w:t>
      </w:r>
    </w:p>
    <w:p w:rsidR="00447168" w:rsidRPr="0038046F" w:rsidRDefault="00447168" w:rsidP="0038046F">
      <w:pPr>
        <w:pStyle w:val="a3"/>
        <w:numPr>
          <w:ilvl w:val="0"/>
          <w:numId w:val="112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два корня уравнения</w:t>
      </w:r>
    </w:p>
    <w:p w:rsidR="00A10DFE" w:rsidRDefault="00447168" w:rsidP="00A10DFE">
      <w:pPr>
        <w:spacing w:after="0" w:line="240" w:lineRule="auto"/>
        <w:ind w:left="426"/>
        <w:jc w:val="center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| - 0,63 | : | </w:t>
      </w:r>
      <w:r w:rsidRPr="0038046F">
        <w:rPr>
          <w:rFonts w:ascii="Times New Roman" w:hAnsi="Times New Roman" w:cs="Times New Roman"/>
          <w:i/>
          <w:sz w:val="24"/>
          <w:szCs w:val="24"/>
        </w:rPr>
        <w:t xml:space="preserve">х </w:t>
      </w:r>
      <w:r w:rsidRPr="0038046F">
        <w:rPr>
          <w:rFonts w:ascii="Times New Roman" w:hAnsi="Times New Roman" w:cs="Times New Roman"/>
          <w:sz w:val="24"/>
          <w:szCs w:val="24"/>
        </w:rPr>
        <w:t>| = | - 0,9 |</w:t>
      </w:r>
    </w:p>
    <w:p w:rsidR="00A10DFE" w:rsidRDefault="00A10DFE" w:rsidP="00A10DFE">
      <w:pPr>
        <w:spacing w:after="0" w:line="240" w:lineRule="auto"/>
        <w:ind w:left="426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10DFE" w:rsidRDefault="00A10DFE" w:rsidP="00A10D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47168" w:rsidRPr="0038046F" w:rsidRDefault="00447168" w:rsidP="00A10DFE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lastRenderedPageBreak/>
        <w:t>Контрольная работа № 13</w:t>
      </w:r>
      <w:r w:rsidR="00A10DF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8046F">
        <w:rPr>
          <w:rFonts w:ascii="Times New Roman" w:hAnsi="Times New Roman" w:cs="Times New Roman"/>
          <w:b/>
          <w:i/>
          <w:sz w:val="24"/>
          <w:szCs w:val="24"/>
        </w:rPr>
        <w:t>«Решение уравнений»</w:t>
      </w:r>
    </w:p>
    <w:p w:rsidR="00A10DFE" w:rsidRDefault="00447168" w:rsidP="00A10DFE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2 вариант</w:t>
      </w:r>
    </w:p>
    <w:p w:rsidR="00447168" w:rsidRPr="00A10DFE" w:rsidRDefault="00A10DFE" w:rsidP="00A10DFE">
      <w:pPr>
        <w:pStyle w:val="a3"/>
        <w:spacing w:after="0" w:line="240" w:lineRule="auto"/>
        <w:ind w:left="14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="00447168" w:rsidRPr="00A10DFE">
        <w:rPr>
          <w:rFonts w:ascii="Times New Roman" w:hAnsi="Times New Roman" w:cs="Times New Roman"/>
          <w:sz w:val="24"/>
          <w:szCs w:val="24"/>
        </w:rPr>
        <w:t>Решите уравнение</w:t>
      </w:r>
    </w:p>
    <w:p w:rsidR="00447168" w:rsidRPr="00A10DFE" w:rsidRDefault="00447168" w:rsidP="00A10DFE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8046F">
        <w:object w:dxaOrig="2659" w:dyaOrig="340">
          <v:shape id="_x0000_i1139" type="#_x0000_t75" style="width:131.85pt;height:16.85pt" o:ole="">
            <v:imagedata r:id="rId237" o:title=""/>
          </v:shape>
          <o:OLEObject Type="Embed" ProgID="Equation.3" ShapeID="_x0000_i1139" DrawAspect="Content" ObjectID="_1609418777" r:id="rId238"/>
        </w:object>
      </w:r>
    </w:p>
    <w:p w:rsidR="00447168" w:rsidRPr="0038046F" w:rsidRDefault="00A10DFE" w:rsidP="00A10DFE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="00447168" w:rsidRPr="0038046F">
        <w:rPr>
          <w:rFonts w:ascii="Times New Roman" w:hAnsi="Times New Roman" w:cs="Times New Roman"/>
          <w:sz w:val="24"/>
          <w:szCs w:val="24"/>
        </w:rPr>
        <w:t xml:space="preserve">Во второй корзине было в 3 раза больше огурцов, чем в первой. Когда в первую корзину добавили </w:t>
      </w:r>
      <w:smartTag w:uri="urn:schemas-microsoft-com:office:smarttags" w:element="metricconverter">
        <w:smartTagPr>
          <w:attr w:name="ProductID" w:val="25 кг"/>
        </w:smartTagPr>
        <w:r w:rsidR="00447168" w:rsidRPr="0038046F">
          <w:rPr>
            <w:rFonts w:ascii="Times New Roman" w:hAnsi="Times New Roman" w:cs="Times New Roman"/>
            <w:sz w:val="24"/>
            <w:szCs w:val="24"/>
          </w:rPr>
          <w:t>25 кг</w:t>
        </w:r>
      </w:smartTag>
      <w:r w:rsidR="00447168" w:rsidRPr="0038046F">
        <w:rPr>
          <w:rFonts w:ascii="Times New Roman" w:hAnsi="Times New Roman" w:cs="Times New Roman"/>
          <w:sz w:val="24"/>
          <w:szCs w:val="24"/>
        </w:rPr>
        <w:t xml:space="preserve"> огурцов, а из второй взяли </w:t>
      </w:r>
      <w:smartTag w:uri="urn:schemas-microsoft-com:office:smarttags" w:element="metricconverter">
        <w:smartTagPr>
          <w:attr w:name="ProductID" w:val="15 кг"/>
        </w:smartTagPr>
        <w:r w:rsidR="00447168" w:rsidRPr="0038046F">
          <w:rPr>
            <w:rFonts w:ascii="Times New Roman" w:hAnsi="Times New Roman" w:cs="Times New Roman"/>
            <w:sz w:val="24"/>
            <w:szCs w:val="24"/>
          </w:rPr>
          <w:t>15 кг</w:t>
        </w:r>
      </w:smartTag>
      <w:r w:rsidR="00447168" w:rsidRPr="0038046F">
        <w:rPr>
          <w:rFonts w:ascii="Times New Roman" w:hAnsi="Times New Roman" w:cs="Times New Roman"/>
          <w:sz w:val="24"/>
          <w:szCs w:val="24"/>
        </w:rPr>
        <w:t xml:space="preserve"> огурцов, то в обеих корзинах огурцов стало поровну. Сколько килограммов огурцов было в каждой корзине?</w:t>
      </w:r>
    </w:p>
    <w:p w:rsidR="00447168" w:rsidRPr="0038046F" w:rsidRDefault="00A10DFE" w:rsidP="00A10DFE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="00447168" w:rsidRPr="0038046F">
        <w:rPr>
          <w:rFonts w:ascii="Times New Roman" w:hAnsi="Times New Roman" w:cs="Times New Roman"/>
          <w:sz w:val="24"/>
          <w:szCs w:val="24"/>
        </w:rPr>
        <w:t xml:space="preserve">Разность двух чисел равна 33. Найдите эти числа, если 30% большего из них равны </w:t>
      </w:r>
      <w:r w:rsidR="00447168" w:rsidRPr="0038046F">
        <w:rPr>
          <w:rFonts w:ascii="Times New Roman" w:hAnsi="Times New Roman" w:cs="Times New Roman"/>
          <w:position w:val="-24"/>
          <w:sz w:val="24"/>
          <w:szCs w:val="24"/>
        </w:rPr>
        <w:object w:dxaOrig="240" w:dyaOrig="620">
          <v:shape id="_x0000_i1140" type="#_x0000_t75" style="width:12.15pt;height:30.85pt" o:ole="">
            <v:imagedata r:id="rId231" o:title=""/>
          </v:shape>
          <o:OLEObject Type="Embed" ProgID="Equation.3" ShapeID="_x0000_i1140" DrawAspect="Content" ObjectID="_1609418778" r:id="rId239"/>
        </w:object>
      </w:r>
      <w:r w:rsidR="00447168" w:rsidRPr="0038046F">
        <w:rPr>
          <w:rFonts w:ascii="Times New Roman" w:hAnsi="Times New Roman" w:cs="Times New Roman"/>
          <w:sz w:val="24"/>
          <w:szCs w:val="24"/>
        </w:rPr>
        <w:t xml:space="preserve"> меньшего.</w:t>
      </w:r>
    </w:p>
    <w:p w:rsidR="00447168" w:rsidRPr="0038046F" w:rsidRDefault="00A10DFE" w:rsidP="00A10DFE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="00447168" w:rsidRPr="0038046F">
        <w:rPr>
          <w:rFonts w:ascii="Times New Roman" w:hAnsi="Times New Roman" w:cs="Times New Roman"/>
          <w:sz w:val="24"/>
          <w:szCs w:val="24"/>
        </w:rPr>
        <w:t xml:space="preserve">При каких значениях </w:t>
      </w:r>
      <w:r w:rsidR="00447168" w:rsidRPr="0038046F">
        <w:rPr>
          <w:rFonts w:ascii="Times New Roman" w:hAnsi="Times New Roman" w:cs="Times New Roman"/>
          <w:i/>
          <w:sz w:val="24"/>
          <w:szCs w:val="24"/>
        </w:rPr>
        <w:t>у</w:t>
      </w:r>
      <w:r w:rsidR="00447168" w:rsidRPr="0038046F">
        <w:rPr>
          <w:rFonts w:ascii="Times New Roman" w:hAnsi="Times New Roman" w:cs="Times New Roman"/>
          <w:sz w:val="24"/>
          <w:szCs w:val="24"/>
        </w:rPr>
        <w:t xml:space="preserve"> выражения</w:t>
      </w:r>
    </w:p>
    <w:p w:rsidR="00447168" w:rsidRPr="00A10DFE" w:rsidRDefault="00447168" w:rsidP="00A10DFE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object w:dxaOrig="760" w:dyaOrig="620">
          <v:shape id="_x0000_i1141" type="#_x0000_t75" style="width:38.35pt;height:30.85pt" o:ole="">
            <v:imagedata r:id="rId240" o:title=""/>
          </v:shape>
          <o:OLEObject Type="Embed" ProgID="Equation.3" ShapeID="_x0000_i1141" DrawAspect="Content" ObjectID="_1609418779" r:id="rId241"/>
        </w:object>
      </w:r>
      <w:r w:rsidRPr="00A10DFE">
        <w:rPr>
          <w:rFonts w:ascii="Times New Roman" w:hAnsi="Times New Roman" w:cs="Times New Roman"/>
          <w:sz w:val="24"/>
          <w:szCs w:val="24"/>
        </w:rPr>
        <w:t>и</w:t>
      </w:r>
      <w:r w:rsidRPr="0038046F">
        <w:rPr>
          <w:position w:val="-28"/>
        </w:rPr>
        <w:object w:dxaOrig="720" w:dyaOrig="660">
          <v:shape id="_x0000_i1142" type="#_x0000_t75" style="width:36.45pt;height:32.75pt" o:ole="">
            <v:imagedata r:id="rId242" o:title=""/>
          </v:shape>
          <o:OLEObject Type="Embed" ProgID="Equation.3" ShapeID="_x0000_i1142" DrawAspect="Content" ObjectID="_1609418780" r:id="rId243"/>
        </w:object>
      </w:r>
      <w:r w:rsidRPr="00A10DFE">
        <w:rPr>
          <w:rFonts w:ascii="Times New Roman" w:hAnsi="Times New Roman" w:cs="Times New Roman"/>
          <w:sz w:val="24"/>
          <w:szCs w:val="24"/>
        </w:rPr>
        <w:t>будут равны?</w:t>
      </w:r>
    </w:p>
    <w:p w:rsidR="00447168" w:rsidRPr="0038046F" w:rsidRDefault="00A10DFE" w:rsidP="00A10DFE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 w:rsidR="00447168" w:rsidRPr="0038046F">
        <w:rPr>
          <w:rFonts w:ascii="Times New Roman" w:hAnsi="Times New Roman" w:cs="Times New Roman"/>
          <w:sz w:val="24"/>
          <w:szCs w:val="24"/>
        </w:rPr>
        <w:t>Найдите два корня уравнения</w:t>
      </w:r>
    </w:p>
    <w:p w:rsidR="00447168" w:rsidRPr="00A10DFE" w:rsidRDefault="00447168" w:rsidP="002E01A0">
      <w:pPr>
        <w:pStyle w:val="a3"/>
        <w:numPr>
          <w:ilvl w:val="0"/>
          <w:numId w:val="118"/>
        </w:num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10DFE">
        <w:rPr>
          <w:rFonts w:ascii="Times New Roman" w:hAnsi="Times New Roman" w:cs="Times New Roman"/>
          <w:sz w:val="24"/>
          <w:szCs w:val="24"/>
        </w:rPr>
        <w:t xml:space="preserve">| - 0,7 | · | </w:t>
      </w:r>
      <w:r w:rsidRPr="00A10DFE">
        <w:rPr>
          <w:rFonts w:ascii="Times New Roman" w:hAnsi="Times New Roman" w:cs="Times New Roman"/>
          <w:i/>
          <w:sz w:val="24"/>
          <w:szCs w:val="24"/>
        </w:rPr>
        <w:t xml:space="preserve">у </w:t>
      </w:r>
      <w:r w:rsidRPr="00A10DFE">
        <w:rPr>
          <w:rFonts w:ascii="Times New Roman" w:hAnsi="Times New Roman" w:cs="Times New Roman"/>
          <w:sz w:val="24"/>
          <w:szCs w:val="24"/>
        </w:rPr>
        <w:t>| = | - 0,42 |</w:t>
      </w:r>
    </w:p>
    <w:p w:rsidR="00447168" w:rsidRPr="00A10DFE" w:rsidRDefault="00447168" w:rsidP="00A10DF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  <w:sectPr w:rsidR="00447168" w:rsidRPr="00A10DFE" w:rsidSect="00447168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447168" w:rsidRPr="0038046F" w:rsidRDefault="00447168" w:rsidP="00A10DFE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lastRenderedPageBreak/>
        <w:t>Контрольная работа № 14</w:t>
      </w:r>
      <w:r w:rsidRPr="0038046F">
        <w:rPr>
          <w:rFonts w:ascii="Times New Roman" w:hAnsi="Times New Roman" w:cs="Times New Roman"/>
          <w:b/>
          <w:i/>
          <w:sz w:val="24"/>
          <w:szCs w:val="24"/>
        </w:rPr>
        <w:t>«Координаты на плоскости»</w:t>
      </w:r>
    </w:p>
    <w:p w:rsidR="00447168" w:rsidRPr="0038046F" w:rsidRDefault="00447168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1 вариант</w:t>
      </w:r>
    </w:p>
    <w:p w:rsidR="00447168" w:rsidRPr="00A10DFE" w:rsidRDefault="00447168" w:rsidP="002E01A0">
      <w:pPr>
        <w:pStyle w:val="a3"/>
        <w:numPr>
          <w:ilvl w:val="0"/>
          <w:numId w:val="113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0"/>
          <w:szCs w:val="20"/>
        </w:rPr>
      </w:pPr>
      <w:r w:rsidRPr="00A10DFE">
        <w:rPr>
          <w:rFonts w:ascii="Times New Roman" w:hAnsi="Times New Roman" w:cs="Times New Roman"/>
          <w:sz w:val="20"/>
          <w:szCs w:val="20"/>
        </w:rPr>
        <w:t xml:space="preserve">Отметьте на координатной плоскости точки </w:t>
      </w:r>
      <w:r w:rsidRPr="00A10DFE">
        <w:rPr>
          <w:rFonts w:ascii="Times New Roman" w:hAnsi="Times New Roman" w:cs="Times New Roman"/>
          <w:sz w:val="20"/>
          <w:szCs w:val="20"/>
          <w:lang w:val="en-US"/>
        </w:rPr>
        <w:t>A</w:t>
      </w:r>
      <w:r w:rsidRPr="00A10DFE">
        <w:rPr>
          <w:rFonts w:ascii="Times New Roman" w:hAnsi="Times New Roman" w:cs="Times New Roman"/>
          <w:sz w:val="20"/>
          <w:szCs w:val="20"/>
        </w:rPr>
        <w:t xml:space="preserve">( - 4; 0), </w:t>
      </w:r>
      <w:r w:rsidRPr="00A10DFE">
        <w:rPr>
          <w:rFonts w:ascii="Times New Roman" w:hAnsi="Times New Roman" w:cs="Times New Roman"/>
          <w:sz w:val="20"/>
          <w:szCs w:val="20"/>
          <w:lang w:val="en-US"/>
        </w:rPr>
        <w:t>B</w:t>
      </w:r>
      <w:r w:rsidRPr="00A10DFE">
        <w:rPr>
          <w:rFonts w:ascii="Times New Roman" w:hAnsi="Times New Roman" w:cs="Times New Roman"/>
          <w:sz w:val="20"/>
          <w:szCs w:val="20"/>
        </w:rPr>
        <w:t xml:space="preserve">( 2; 6), </w:t>
      </w:r>
      <w:r w:rsidRPr="00A10DFE">
        <w:rPr>
          <w:rFonts w:ascii="Times New Roman" w:hAnsi="Times New Roman" w:cs="Times New Roman"/>
          <w:sz w:val="20"/>
          <w:szCs w:val="20"/>
          <w:lang w:val="en-US"/>
        </w:rPr>
        <w:t>C</w:t>
      </w:r>
      <w:r w:rsidRPr="00A10DFE">
        <w:rPr>
          <w:rFonts w:ascii="Times New Roman" w:hAnsi="Times New Roman" w:cs="Times New Roman"/>
          <w:sz w:val="20"/>
          <w:szCs w:val="20"/>
        </w:rPr>
        <w:t xml:space="preserve">( - 4; 3), </w:t>
      </w:r>
      <w:r w:rsidRPr="00A10DFE">
        <w:rPr>
          <w:rFonts w:ascii="Times New Roman" w:hAnsi="Times New Roman" w:cs="Times New Roman"/>
          <w:sz w:val="20"/>
          <w:szCs w:val="20"/>
          <w:lang w:val="en-US"/>
        </w:rPr>
        <w:t>D</w:t>
      </w:r>
      <w:r w:rsidRPr="00A10DFE">
        <w:rPr>
          <w:rFonts w:ascii="Times New Roman" w:hAnsi="Times New Roman" w:cs="Times New Roman"/>
          <w:sz w:val="20"/>
          <w:szCs w:val="20"/>
        </w:rPr>
        <w:t xml:space="preserve">( 4; -1). Проведите луч </w:t>
      </w:r>
      <w:r w:rsidRPr="00A10DFE">
        <w:rPr>
          <w:rFonts w:ascii="Times New Roman" w:hAnsi="Times New Roman" w:cs="Times New Roman"/>
          <w:sz w:val="20"/>
          <w:szCs w:val="20"/>
          <w:lang w:val="en-US"/>
        </w:rPr>
        <w:t>AB</w:t>
      </w:r>
      <w:r w:rsidRPr="00A10DFE">
        <w:rPr>
          <w:rFonts w:ascii="Times New Roman" w:hAnsi="Times New Roman" w:cs="Times New Roman"/>
          <w:sz w:val="20"/>
          <w:szCs w:val="20"/>
        </w:rPr>
        <w:t xml:space="preserve"> и отрезок </w:t>
      </w:r>
      <w:r w:rsidRPr="00A10DFE">
        <w:rPr>
          <w:rFonts w:ascii="Times New Roman" w:hAnsi="Times New Roman" w:cs="Times New Roman"/>
          <w:sz w:val="20"/>
          <w:szCs w:val="20"/>
          <w:lang w:val="en-US"/>
        </w:rPr>
        <w:t>CD</w:t>
      </w:r>
      <w:r w:rsidRPr="00A10DFE">
        <w:rPr>
          <w:rFonts w:ascii="Times New Roman" w:hAnsi="Times New Roman" w:cs="Times New Roman"/>
          <w:sz w:val="20"/>
          <w:szCs w:val="20"/>
        </w:rPr>
        <w:t xml:space="preserve">. Найдите координаты точки пересечения луча </w:t>
      </w:r>
      <w:r w:rsidRPr="00A10DFE">
        <w:rPr>
          <w:rFonts w:ascii="Times New Roman" w:hAnsi="Times New Roman" w:cs="Times New Roman"/>
          <w:sz w:val="20"/>
          <w:szCs w:val="20"/>
          <w:lang w:val="en-US"/>
        </w:rPr>
        <w:t>AB</w:t>
      </w:r>
      <w:r w:rsidRPr="00A10DFE">
        <w:rPr>
          <w:rFonts w:ascii="Times New Roman" w:hAnsi="Times New Roman" w:cs="Times New Roman"/>
          <w:sz w:val="20"/>
          <w:szCs w:val="20"/>
        </w:rPr>
        <w:t xml:space="preserve"> и отрезка </w:t>
      </w:r>
      <w:r w:rsidRPr="00A10DFE">
        <w:rPr>
          <w:rFonts w:ascii="Times New Roman" w:hAnsi="Times New Roman" w:cs="Times New Roman"/>
          <w:sz w:val="20"/>
          <w:szCs w:val="20"/>
          <w:lang w:val="en-US"/>
        </w:rPr>
        <w:t>CD</w:t>
      </w:r>
      <w:r w:rsidRPr="00A10DFE">
        <w:rPr>
          <w:rFonts w:ascii="Times New Roman" w:hAnsi="Times New Roman" w:cs="Times New Roman"/>
          <w:sz w:val="20"/>
          <w:szCs w:val="20"/>
        </w:rPr>
        <w:t>.</w:t>
      </w:r>
    </w:p>
    <w:p w:rsidR="00447168" w:rsidRPr="00A10DFE" w:rsidRDefault="00447168" w:rsidP="002E01A0">
      <w:pPr>
        <w:pStyle w:val="a3"/>
        <w:numPr>
          <w:ilvl w:val="0"/>
          <w:numId w:val="113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0"/>
          <w:szCs w:val="20"/>
        </w:rPr>
      </w:pPr>
      <w:r w:rsidRPr="00A10DFE">
        <w:rPr>
          <w:rFonts w:ascii="Times New Roman" w:hAnsi="Times New Roman" w:cs="Times New Roman"/>
          <w:sz w:val="20"/>
          <w:szCs w:val="20"/>
        </w:rPr>
        <w:t>Постройте угол равный 100</w:t>
      </w:r>
      <w:r w:rsidRPr="00A10DFE">
        <w:rPr>
          <w:rFonts w:ascii="Times New Roman" w:hAnsi="Times New Roman" w:cs="Times New Roman"/>
          <w:sz w:val="20"/>
          <w:szCs w:val="20"/>
          <w:vertAlign w:val="superscript"/>
        </w:rPr>
        <w:t>0</w:t>
      </w:r>
      <w:r w:rsidRPr="00A10DFE">
        <w:rPr>
          <w:rFonts w:ascii="Times New Roman" w:hAnsi="Times New Roman" w:cs="Times New Roman"/>
          <w:sz w:val="20"/>
          <w:szCs w:val="20"/>
        </w:rPr>
        <w:t>. Отметьте внутри угла точку С. Проведите через точку С прямые, параллельные сторонам угла.</w:t>
      </w:r>
    </w:p>
    <w:p w:rsidR="00447168" w:rsidRPr="00A10DFE" w:rsidRDefault="00447168" w:rsidP="002E01A0">
      <w:pPr>
        <w:pStyle w:val="a3"/>
        <w:numPr>
          <w:ilvl w:val="0"/>
          <w:numId w:val="113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0"/>
          <w:szCs w:val="20"/>
        </w:rPr>
      </w:pPr>
      <w:r w:rsidRPr="00A10DFE">
        <w:rPr>
          <w:rFonts w:ascii="Times New Roman" w:hAnsi="Times New Roman" w:cs="Times New Roman"/>
          <w:sz w:val="20"/>
          <w:szCs w:val="20"/>
        </w:rPr>
        <w:t>Постройте угол МАР, равный 35</w:t>
      </w:r>
      <w:r w:rsidRPr="00A10DFE">
        <w:rPr>
          <w:rFonts w:ascii="Times New Roman" w:hAnsi="Times New Roman" w:cs="Times New Roman"/>
          <w:sz w:val="20"/>
          <w:szCs w:val="20"/>
          <w:vertAlign w:val="superscript"/>
        </w:rPr>
        <w:t>0</w:t>
      </w:r>
      <w:r w:rsidRPr="00A10DFE">
        <w:rPr>
          <w:rFonts w:ascii="Times New Roman" w:hAnsi="Times New Roman" w:cs="Times New Roman"/>
          <w:sz w:val="20"/>
          <w:szCs w:val="20"/>
        </w:rPr>
        <w:t xml:space="preserve">, и отметьте на стороне АМ точку </w:t>
      </w:r>
      <w:r w:rsidRPr="00A10DFE">
        <w:rPr>
          <w:rFonts w:ascii="Times New Roman" w:hAnsi="Times New Roman" w:cs="Times New Roman"/>
          <w:sz w:val="20"/>
          <w:szCs w:val="20"/>
          <w:lang w:val="en-US"/>
        </w:rPr>
        <w:t>D</w:t>
      </w:r>
      <w:r w:rsidRPr="00A10DFE">
        <w:rPr>
          <w:rFonts w:ascii="Times New Roman" w:hAnsi="Times New Roman" w:cs="Times New Roman"/>
          <w:sz w:val="20"/>
          <w:szCs w:val="20"/>
        </w:rPr>
        <w:t xml:space="preserve">. Проведите через точку </w:t>
      </w:r>
      <w:r w:rsidRPr="00A10DFE">
        <w:rPr>
          <w:rFonts w:ascii="Times New Roman" w:hAnsi="Times New Roman" w:cs="Times New Roman"/>
          <w:sz w:val="20"/>
          <w:szCs w:val="20"/>
          <w:lang w:val="en-US"/>
        </w:rPr>
        <w:t>D</w:t>
      </w:r>
      <w:r w:rsidRPr="00A10DFE">
        <w:rPr>
          <w:rFonts w:ascii="Times New Roman" w:hAnsi="Times New Roman" w:cs="Times New Roman"/>
          <w:sz w:val="20"/>
          <w:szCs w:val="20"/>
        </w:rPr>
        <w:t>прямые, перпендикулярные сторонам угла МАР.</w:t>
      </w:r>
    </w:p>
    <w:p w:rsidR="00447168" w:rsidRPr="00A10DFE" w:rsidRDefault="00447168" w:rsidP="002E01A0">
      <w:pPr>
        <w:pStyle w:val="a3"/>
        <w:numPr>
          <w:ilvl w:val="0"/>
          <w:numId w:val="113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0"/>
          <w:szCs w:val="20"/>
        </w:rPr>
      </w:pPr>
      <w:r w:rsidRPr="00A10DFE">
        <w:rPr>
          <w:rFonts w:ascii="Times New Roman" w:hAnsi="Times New Roman" w:cs="Times New Roman"/>
          <w:sz w:val="20"/>
          <w:szCs w:val="20"/>
        </w:rPr>
        <w:t xml:space="preserve">Уменьшаемое равно </w:t>
      </w:r>
      <w:r w:rsidRPr="00A10DFE">
        <w:rPr>
          <w:rFonts w:ascii="Times New Roman" w:hAnsi="Times New Roman" w:cs="Times New Roman"/>
          <w:i/>
          <w:sz w:val="20"/>
          <w:szCs w:val="20"/>
        </w:rPr>
        <w:t>а</w:t>
      </w:r>
      <w:r w:rsidRPr="00A10DFE">
        <w:rPr>
          <w:rFonts w:ascii="Times New Roman" w:hAnsi="Times New Roman" w:cs="Times New Roman"/>
          <w:sz w:val="20"/>
          <w:szCs w:val="20"/>
        </w:rPr>
        <w:t xml:space="preserve">, вычитаемое равно </w:t>
      </w:r>
      <w:r w:rsidRPr="00A10DFE">
        <w:rPr>
          <w:rFonts w:ascii="Times New Roman" w:hAnsi="Times New Roman" w:cs="Times New Roman"/>
          <w:i/>
          <w:sz w:val="20"/>
          <w:szCs w:val="20"/>
        </w:rPr>
        <w:t>в</w:t>
      </w:r>
      <w:r w:rsidRPr="00A10DFE">
        <w:rPr>
          <w:rFonts w:ascii="Times New Roman" w:hAnsi="Times New Roman" w:cs="Times New Roman"/>
          <w:sz w:val="20"/>
          <w:szCs w:val="20"/>
        </w:rPr>
        <w:t>. Чему будет равен результат, если от уменьшаемого отнять разность этих чисел?</w:t>
      </w:r>
    </w:p>
    <w:p w:rsidR="00447168" w:rsidRPr="00A10DFE" w:rsidRDefault="00447168" w:rsidP="00A10DFE">
      <w:pPr>
        <w:spacing w:after="0" w:line="240" w:lineRule="auto"/>
        <w:rPr>
          <w:rFonts w:ascii="Times New Roman" w:hAnsi="Times New Roman" w:cs="Times New Roman"/>
          <w:b/>
          <w:i/>
          <w:sz w:val="20"/>
          <w:szCs w:val="20"/>
        </w:rPr>
      </w:pPr>
      <w:r w:rsidRPr="00A10DFE">
        <w:rPr>
          <w:rFonts w:ascii="Times New Roman" w:hAnsi="Times New Roman" w:cs="Times New Roman"/>
          <w:b/>
          <w:sz w:val="20"/>
          <w:szCs w:val="20"/>
        </w:rPr>
        <w:lastRenderedPageBreak/>
        <w:t>Контрольная работа № 14</w:t>
      </w:r>
      <w:r w:rsidRPr="00A10DFE">
        <w:rPr>
          <w:rFonts w:ascii="Times New Roman" w:hAnsi="Times New Roman" w:cs="Times New Roman"/>
          <w:b/>
          <w:i/>
          <w:sz w:val="20"/>
          <w:szCs w:val="20"/>
        </w:rPr>
        <w:t>«Координаты на плоскости»</w:t>
      </w:r>
    </w:p>
    <w:p w:rsidR="00447168" w:rsidRPr="00A10DFE" w:rsidRDefault="00447168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A10DFE">
        <w:rPr>
          <w:rFonts w:ascii="Times New Roman" w:hAnsi="Times New Roman" w:cs="Times New Roman"/>
          <w:b/>
          <w:sz w:val="20"/>
          <w:szCs w:val="20"/>
        </w:rPr>
        <w:t>2 вариант</w:t>
      </w:r>
    </w:p>
    <w:p w:rsidR="00447168" w:rsidRPr="00A10DFE" w:rsidRDefault="00447168" w:rsidP="002E01A0">
      <w:pPr>
        <w:pStyle w:val="a3"/>
        <w:numPr>
          <w:ilvl w:val="0"/>
          <w:numId w:val="114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0"/>
          <w:szCs w:val="20"/>
        </w:rPr>
      </w:pPr>
      <w:r w:rsidRPr="00A10DFE">
        <w:rPr>
          <w:rFonts w:ascii="Times New Roman" w:hAnsi="Times New Roman" w:cs="Times New Roman"/>
          <w:sz w:val="20"/>
          <w:szCs w:val="20"/>
        </w:rPr>
        <w:t xml:space="preserve">На координатной плоскости проведите прямую </w:t>
      </w:r>
      <w:r w:rsidRPr="00A10DFE">
        <w:rPr>
          <w:rFonts w:ascii="Times New Roman" w:hAnsi="Times New Roman" w:cs="Times New Roman"/>
          <w:sz w:val="20"/>
          <w:szCs w:val="20"/>
          <w:lang w:val="en-US"/>
        </w:rPr>
        <w:t>MN</w:t>
      </w:r>
      <w:r w:rsidRPr="00A10DFE">
        <w:rPr>
          <w:rFonts w:ascii="Times New Roman" w:hAnsi="Times New Roman" w:cs="Times New Roman"/>
          <w:sz w:val="20"/>
          <w:szCs w:val="20"/>
        </w:rPr>
        <w:t xml:space="preserve">через точки </w:t>
      </w:r>
      <w:r w:rsidRPr="00A10DFE">
        <w:rPr>
          <w:rFonts w:ascii="Times New Roman" w:hAnsi="Times New Roman" w:cs="Times New Roman"/>
          <w:sz w:val="20"/>
          <w:szCs w:val="20"/>
          <w:lang w:val="en-US"/>
        </w:rPr>
        <w:t>M</w:t>
      </w:r>
      <w:r w:rsidRPr="00A10DFE">
        <w:rPr>
          <w:rFonts w:ascii="Times New Roman" w:hAnsi="Times New Roman" w:cs="Times New Roman"/>
          <w:sz w:val="20"/>
          <w:szCs w:val="20"/>
        </w:rPr>
        <w:t xml:space="preserve">( -4; 3) и </w:t>
      </w:r>
      <w:r w:rsidRPr="00A10DFE">
        <w:rPr>
          <w:rFonts w:ascii="Times New Roman" w:hAnsi="Times New Roman" w:cs="Times New Roman"/>
          <w:sz w:val="20"/>
          <w:szCs w:val="20"/>
          <w:lang w:val="en-US"/>
        </w:rPr>
        <w:t>N</w:t>
      </w:r>
      <w:r w:rsidRPr="00A10DFE">
        <w:rPr>
          <w:rFonts w:ascii="Times New Roman" w:hAnsi="Times New Roman" w:cs="Times New Roman"/>
          <w:sz w:val="20"/>
          <w:szCs w:val="20"/>
        </w:rPr>
        <w:t xml:space="preserve">( 5; 4) и отрезок </w:t>
      </w:r>
      <w:r w:rsidRPr="00A10DFE">
        <w:rPr>
          <w:rFonts w:ascii="Times New Roman" w:hAnsi="Times New Roman" w:cs="Times New Roman"/>
          <w:sz w:val="20"/>
          <w:szCs w:val="20"/>
          <w:lang w:val="en-US"/>
        </w:rPr>
        <w:t>KD</w:t>
      </w:r>
      <w:r w:rsidRPr="00A10DFE">
        <w:rPr>
          <w:rFonts w:ascii="Times New Roman" w:hAnsi="Times New Roman" w:cs="Times New Roman"/>
          <w:sz w:val="20"/>
          <w:szCs w:val="20"/>
        </w:rPr>
        <w:t xml:space="preserve">, соединяющий точки </w:t>
      </w:r>
      <w:r w:rsidRPr="00A10DFE">
        <w:rPr>
          <w:rFonts w:ascii="Times New Roman" w:hAnsi="Times New Roman" w:cs="Times New Roman"/>
          <w:sz w:val="20"/>
          <w:szCs w:val="20"/>
          <w:lang w:val="en-US"/>
        </w:rPr>
        <w:t>K</w:t>
      </w:r>
      <w:r w:rsidRPr="00A10DFE">
        <w:rPr>
          <w:rFonts w:ascii="Times New Roman" w:hAnsi="Times New Roman" w:cs="Times New Roman"/>
          <w:sz w:val="20"/>
          <w:szCs w:val="20"/>
        </w:rPr>
        <w:t xml:space="preserve">( 9; 4) и </w:t>
      </w:r>
      <w:r w:rsidRPr="00A10DFE">
        <w:rPr>
          <w:rFonts w:ascii="Times New Roman" w:hAnsi="Times New Roman" w:cs="Times New Roman"/>
          <w:sz w:val="20"/>
          <w:szCs w:val="20"/>
          <w:lang w:val="en-US"/>
        </w:rPr>
        <w:t>D</w:t>
      </w:r>
      <w:r w:rsidRPr="00A10DFE">
        <w:rPr>
          <w:rFonts w:ascii="Times New Roman" w:hAnsi="Times New Roman" w:cs="Times New Roman"/>
          <w:sz w:val="20"/>
          <w:szCs w:val="20"/>
        </w:rPr>
        <w:t xml:space="preserve">( -6; -8). Найдите координаты точки пересечения отрезка </w:t>
      </w:r>
      <w:r w:rsidRPr="00A10DFE">
        <w:rPr>
          <w:rFonts w:ascii="Times New Roman" w:hAnsi="Times New Roman" w:cs="Times New Roman"/>
          <w:sz w:val="20"/>
          <w:szCs w:val="20"/>
          <w:lang w:val="en-US"/>
        </w:rPr>
        <w:t>KD</w:t>
      </w:r>
      <w:r w:rsidRPr="00A10DFE">
        <w:rPr>
          <w:rFonts w:ascii="Times New Roman" w:hAnsi="Times New Roman" w:cs="Times New Roman"/>
          <w:sz w:val="20"/>
          <w:szCs w:val="20"/>
        </w:rPr>
        <w:t xml:space="preserve"> и прямой </w:t>
      </w:r>
      <w:r w:rsidRPr="00A10DFE">
        <w:rPr>
          <w:rFonts w:ascii="Times New Roman" w:hAnsi="Times New Roman" w:cs="Times New Roman"/>
          <w:sz w:val="20"/>
          <w:szCs w:val="20"/>
          <w:lang w:val="en-US"/>
        </w:rPr>
        <w:t>MN</w:t>
      </w:r>
      <w:r w:rsidRPr="00A10DFE">
        <w:rPr>
          <w:rFonts w:ascii="Times New Roman" w:hAnsi="Times New Roman" w:cs="Times New Roman"/>
          <w:sz w:val="20"/>
          <w:szCs w:val="20"/>
        </w:rPr>
        <w:t>.</w:t>
      </w:r>
    </w:p>
    <w:p w:rsidR="00447168" w:rsidRPr="00A10DFE" w:rsidRDefault="00447168" w:rsidP="002E01A0">
      <w:pPr>
        <w:pStyle w:val="a3"/>
        <w:numPr>
          <w:ilvl w:val="0"/>
          <w:numId w:val="114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0"/>
          <w:szCs w:val="20"/>
        </w:rPr>
      </w:pPr>
      <w:r w:rsidRPr="00A10DFE">
        <w:rPr>
          <w:rFonts w:ascii="Times New Roman" w:hAnsi="Times New Roman" w:cs="Times New Roman"/>
          <w:sz w:val="20"/>
          <w:szCs w:val="20"/>
        </w:rPr>
        <w:t>Постройте угол равный 140</w:t>
      </w:r>
      <w:r w:rsidRPr="00A10DFE">
        <w:rPr>
          <w:rFonts w:ascii="Times New Roman" w:hAnsi="Times New Roman" w:cs="Times New Roman"/>
          <w:sz w:val="20"/>
          <w:szCs w:val="20"/>
          <w:vertAlign w:val="superscript"/>
        </w:rPr>
        <w:t>0</w:t>
      </w:r>
      <w:r w:rsidRPr="00A10DFE">
        <w:rPr>
          <w:rFonts w:ascii="Times New Roman" w:hAnsi="Times New Roman" w:cs="Times New Roman"/>
          <w:sz w:val="20"/>
          <w:szCs w:val="20"/>
        </w:rPr>
        <w:t>. Отметьте внутри угла точку и проведите через неё прямые, параллельные сторонам угла.</w:t>
      </w:r>
    </w:p>
    <w:p w:rsidR="00447168" w:rsidRPr="00A10DFE" w:rsidRDefault="00447168" w:rsidP="002E01A0">
      <w:pPr>
        <w:pStyle w:val="a3"/>
        <w:numPr>
          <w:ilvl w:val="0"/>
          <w:numId w:val="114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0"/>
          <w:szCs w:val="20"/>
        </w:rPr>
      </w:pPr>
      <w:r w:rsidRPr="00A10DFE">
        <w:rPr>
          <w:rFonts w:ascii="Times New Roman" w:hAnsi="Times New Roman" w:cs="Times New Roman"/>
          <w:sz w:val="20"/>
          <w:szCs w:val="20"/>
        </w:rPr>
        <w:t>Постройте угол СМК, равный 45</w:t>
      </w:r>
      <w:r w:rsidRPr="00A10DFE">
        <w:rPr>
          <w:rFonts w:ascii="Times New Roman" w:hAnsi="Times New Roman" w:cs="Times New Roman"/>
          <w:sz w:val="20"/>
          <w:szCs w:val="20"/>
          <w:vertAlign w:val="superscript"/>
        </w:rPr>
        <w:t>0</w:t>
      </w:r>
      <w:r w:rsidRPr="00A10DFE">
        <w:rPr>
          <w:rFonts w:ascii="Times New Roman" w:hAnsi="Times New Roman" w:cs="Times New Roman"/>
          <w:sz w:val="20"/>
          <w:szCs w:val="20"/>
        </w:rPr>
        <w:t>. Отметьте на стороне МС точку А и проведите через неё прямые, перпендикулярные сторонам угла СМК.</w:t>
      </w:r>
    </w:p>
    <w:p w:rsidR="00447168" w:rsidRPr="00A10DFE" w:rsidRDefault="00447168" w:rsidP="002E01A0">
      <w:pPr>
        <w:pStyle w:val="a3"/>
        <w:numPr>
          <w:ilvl w:val="0"/>
          <w:numId w:val="114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0"/>
          <w:szCs w:val="20"/>
        </w:rPr>
      </w:pPr>
      <w:r w:rsidRPr="00A10DFE">
        <w:rPr>
          <w:rFonts w:ascii="Times New Roman" w:hAnsi="Times New Roman" w:cs="Times New Roman"/>
          <w:sz w:val="20"/>
          <w:szCs w:val="20"/>
        </w:rPr>
        <w:t xml:space="preserve">Делимое равно </w:t>
      </w:r>
      <w:r w:rsidRPr="00A10DFE">
        <w:rPr>
          <w:rFonts w:ascii="Times New Roman" w:hAnsi="Times New Roman" w:cs="Times New Roman"/>
          <w:i/>
          <w:sz w:val="20"/>
          <w:szCs w:val="20"/>
        </w:rPr>
        <w:t>а</w:t>
      </w:r>
      <w:r w:rsidRPr="00A10DFE">
        <w:rPr>
          <w:rFonts w:ascii="Times New Roman" w:hAnsi="Times New Roman" w:cs="Times New Roman"/>
          <w:sz w:val="20"/>
          <w:szCs w:val="20"/>
        </w:rPr>
        <w:t xml:space="preserve">, делитель равен </w:t>
      </w:r>
      <w:r w:rsidRPr="00A10DFE">
        <w:rPr>
          <w:rFonts w:ascii="Times New Roman" w:hAnsi="Times New Roman" w:cs="Times New Roman"/>
          <w:i/>
          <w:sz w:val="20"/>
          <w:szCs w:val="20"/>
        </w:rPr>
        <w:t xml:space="preserve">в </w:t>
      </w:r>
      <w:r w:rsidRPr="00A10DFE">
        <w:rPr>
          <w:rFonts w:ascii="Times New Roman" w:hAnsi="Times New Roman" w:cs="Times New Roman"/>
          <w:sz w:val="20"/>
          <w:szCs w:val="20"/>
        </w:rPr>
        <w:t>(</w:t>
      </w:r>
      <w:r w:rsidRPr="00A10DFE">
        <w:rPr>
          <w:rFonts w:ascii="Times New Roman" w:hAnsi="Times New Roman" w:cs="Times New Roman"/>
          <w:i/>
          <w:sz w:val="20"/>
          <w:szCs w:val="20"/>
        </w:rPr>
        <w:t xml:space="preserve">а </w:t>
      </w:r>
      <w:r w:rsidRPr="00A10DFE">
        <w:rPr>
          <w:rFonts w:ascii="Times New Roman" w:hAnsi="Times New Roman" w:cs="Times New Roman"/>
          <w:sz w:val="20"/>
          <w:szCs w:val="20"/>
        </w:rPr>
        <w:t xml:space="preserve">и </w:t>
      </w:r>
      <w:r w:rsidRPr="00A10DFE">
        <w:rPr>
          <w:rFonts w:ascii="Times New Roman" w:hAnsi="Times New Roman" w:cs="Times New Roman"/>
          <w:i/>
          <w:sz w:val="20"/>
          <w:szCs w:val="20"/>
        </w:rPr>
        <w:t>в</w:t>
      </w:r>
      <w:r w:rsidRPr="00A10DFE">
        <w:rPr>
          <w:rFonts w:ascii="Times New Roman" w:hAnsi="Times New Roman" w:cs="Times New Roman"/>
          <w:sz w:val="20"/>
          <w:szCs w:val="20"/>
        </w:rPr>
        <w:t xml:space="preserve"> неравны нулю). Чему будет равно произведение делителя и частного этих чисел?</w:t>
      </w:r>
    </w:p>
    <w:p w:rsidR="00A10DFE" w:rsidRDefault="00A10DFE" w:rsidP="001A2EA1">
      <w:pPr>
        <w:pStyle w:val="a3"/>
        <w:jc w:val="both"/>
        <w:rPr>
          <w:rFonts w:ascii="Times New Roman" w:hAnsi="Times New Roman" w:cs="Times New Roman"/>
          <w:b/>
          <w:sz w:val="24"/>
        </w:rPr>
        <w:sectPr w:rsidR="00A10DFE" w:rsidSect="00A10DFE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447168" w:rsidRDefault="00447168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</w:p>
    <w:p w:rsidR="00447168" w:rsidRDefault="00447168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</w:p>
    <w:p w:rsidR="00447168" w:rsidRDefault="00447168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</w:p>
    <w:p w:rsidR="00447168" w:rsidRDefault="00447168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</w:p>
    <w:p w:rsidR="0010484F" w:rsidRPr="0010484F" w:rsidRDefault="0010484F" w:rsidP="0010484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0484F">
        <w:rPr>
          <w:rFonts w:ascii="Times New Roman" w:hAnsi="Times New Roman" w:cs="Times New Roman"/>
          <w:b/>
          <w:sz w:val="24"/>
          <w:szCs w:val="24"/>
        </w:rPr>
        <w:lastRenderedPageBreak/>
        <w:t>Итоговая контрольная работа за курс 6 класса</w:t>
      </w:r>
    </w:p>
    <w:p w:rsidR="0010484F" w:rsidRPr="0010484F" w:rsidRDefault="0010484F" w:rsidP="0010484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0484F">
        <w:rPr>
          <w:rFonts w:ascii="Times New Roman" w:hAnsi="Times New Roman" w:cs="Times New Roman"/>
          <w:b/>
          <w:sz w:val="24"/>
          <w:szCs w:val="24"/>
        </w:rPr>
        <w:t>1 вариант</w:t>
      </w:r>
    </w:p>
    <w:p w:rsidR="0010484F" w:rsidRPr="0010484F" w:rsidRDefault="0010484F" w:rsidP="0010484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484F">
        <w:rPr>
          <w:rFonts w:ascii="Times New Roman" w:hAnsi="Times New Roman" w:cs="Times New Roman"/>
          <w:sz w:val="24"/>
          <w:szCs w:val="24"/>
        </w:rPr>
        <w:t>1. Вычислите значение выражения.</w:t>
      </w:r>
    </w:p>
    <w:p w:rsidR="0010484F" w:rsidRPr="0010484F" w:rsidRDefault="0010484F" w:rsidP="0010484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484F">
        <w:rPr>
          <w:rFonts w:ascii="Times New Roman" w:hAnsi="Times New Roman" w:cs="Times New Roman"/>
          <w:position w:val="-28"/>
          <w:sz w:val="24"/>
          <w:szCs w:val="24"/>
        </w:rPr>
        <w:object w:dxaOrig="3260" w:dyaOrig="680">
          <v:shape id="_x0000_i1143" type="#_x0000_t75" style="width:163.65pt;height:34.6pt" o:ole="">
            <v:imagedata r:id="rId244" o:title=""/>
          </v:shape>
          <o:OLEObject Type="Embed" ProgID="Equation.3" ShapeID="_x0000_i1143" DrawAspect="Content" ObjectID="_1609418781" r:id="rId245"/>
        </w:object>
      </w:r>
    </w:p>
    <w:p w:rsidR="0010484F" w:rsidRPr="0010484F" w:rsidRDefault="0010484F" w:rsidP="0010484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484F">
        <w:rPr>
          <w:rFonts w:ascii="Times New Roman" w:hAnsi="Times New Roman" w:cs="Times New Roman"/>
          <w:sz w:val="24"/>
          <w:szCs w:val="24"/>
        </w:rPr>
        <w:t>2. Решите задачу, составляя пропорцию.</w:t>
      </w:r>
    </w:p>
    <w:p w:rsidR="0010484F" w:rsidRPr="0010484F" w:rsidRDefault="0010484F" w:rsidP="0010484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484F">
        <w:rPr>
          <w:rFonts w:ascii="Times New Roman" w:hAnsi="Times New Roman" w:cs="Times New Roman"/>
          <w:sz w:val="24"/>
          <w:szCs w:val="24"/>
        </w:rPr>
        <w:t xml:space="preserve">За </w:t>
      </w:r>
      <w:smartTag w:uri="urn:schemas-microsoft-com:office:smarttags" w:element="metricconverter">
        <w:smartTagPr>
          <w:attr w:name="ProductID" w:val="4,5 кг"/>
        </w:smartTagPr>
        <w:r w:rsidRPr="0010484F">
          <w:rPr>
            <w:rFonts w:ascii="Times New Roman" w:hAnsi="Times New Roman" w:cs="Times New Roman"/>
            <w:sz w:val="24"/>
            <w:szCs w:val="24"/>
          </w:rPr>
          <w:t>4,5 кг</w:t>
        </w:r>
      </w:smartTag>
      <w:r w:rsidRPr="0010484F">
        <w:rPr>
          <w:rFonts w:ascii="Times New Roman" w:hAnsi="Times New Roman" w:cs="Times New Roman"/>
          <w:sz w:val="24"/>
          <w:szCs w:val="24"/>
        </w:rPr>
        <w:t xml:space="preserve"> картофеля заплатили 112,5 р. Какова стоимость </w:t>
      </w:r>
      <w:smartTag w:uri="urn:schemas-microsoft-com:office:smarttags" w:element="metricconverter">
        <w:smartTagPr>
          <w:attr w:name="ProductID" w:val="8 кг"/>
        </w:smartTagPr>
        <w:r w:rsidRPr="0010484F">
          <w:rPr>
            <w:rFonts w:ascii="Times New Roman" w:hAnsi="Times New Roman" w:cs="Times New Roman"/>
            <w:sz w:val="24"/>
            <w:szCs w:val="24"/>
          </w:rPr>
          <w:t>8 кг</w:t>
        </w:r>
      </w:smartTag>
      <w:r w:rsidRPr="0010484F">
        <w:rPr>
          <w:rFonts w:ascii="Times New Roman" w:hAnsi="Times New Roman" w:cs="Times New Roman"/>
          <w:sz w:val="24"/>
          <w:szCs w:val="24"/>
        </w:rPr>
        <w:t xml:space="preserve"> картофеля? </w:t>
      </w:r>
    </w:p>
    <w:p w:rsidR="0010484F" w:rsidRPr="0010484F" w:rsidRDefault="0010484F" w:rsidP="0010484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484F">
        <w:rPr>
          <w:rFonts w:ascii="Times New Roman" w:hAnsi="Times New Roman" w:cs="Times New Roman"/>
          <w:sz w:val="24"/>
          <w:szCs w:val="24"/>
        </w:rPr>
        <w:t>3. Упростите выражение.</w:t>
      </w:r>
    </w:p>
    <w:p w:rsidR="0010484F" w:rsidRPr="0010484F" w:rsidRDefault="0010484F" w:rsidP="0010484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484F">
        <w:rPr>
          <w:rFonts w:ascii="Times New Roman" w:hAnsi="Times New Roman" w:cs="Times New Roman"/>
          <w:position w:val="-10"/>
          <w:sz w:val="24"/>
          <w:szCs w:val="24"/>
        </w:rPr>
        <w:object w:dxaOrig="2299" w:dyaOrig="340">
          <v:shape id="_x0000_i1144" type="#_x0000_t75" style="width:115pt;height:16.85pt" o:ole="">
            <v:imagedata r:id="rId246" o:title=""/>
          </v:shape>
          <o:OLEObject Type="Embed" ProgID="Equation.3" ShapeID="_x0000_i1144" DrawAspect="Content" ObjectID="_1609418782" r:id="rId247"/>
        </w:object>
      </w:r>
    </w:p>
    <w:p w:rsidR="0010484F" w:rsidRPr="0010484F" w:rsidRDefault="0010484F" w:rsidP="0010484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484F">
        <w:rPr>
          <w:rFonts w:ascii="Times New Roman" w:hAnsi="Times New Roman" w:cs="Times New Roman"/>
          <w:sz w:val="24"/>
          <w:szCs w:val="24"/>
        </w:rPr>
        <w:t>4. Решите уравнение.</w:t>
      </w:r>
    </w:p>
    <w:p w:rsidR="0010484F" w:rsidRPr="0010484F" w:rsidRDefault="0010484F" w:rsidP="0010484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484F">
        <w:rPr>
          <w:rFonts w:ascii="Times New Roman" w:hAnsi="Times New Roman" w:cs="Times New Roman"/>
          <w:sz w:val="24"/>
          <w:szCs w:val="24"/>
        </w:rPr>
        <w:t>8х-15= -12+5х</w:t>
      </w:r>
    </w:p>
    <w:p w:rsidR="0010484F" w:rsidRPr="0010484F" w:rsidRDefault="0010484F" w:rsidP="0010484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484F">
        <w:rPr>
          <w:rFonts w:ascii="Times New Roman" w:hAnsi="Times New Roman" w:cs="Times New Roman"/>
          <w:sz w:val="24"/>
          <w:szCs w:val="24"/>
        </w:rPr>
        <w:t>5. Постройте прямую СD и точку А, лежащую на данной прямой.  Постройте через точку А  прямую АВ перпендикулярную прямой СD и  прямую АК параллельную прямой СD. Сделайте запись.</w:t>
      </w:r>
    </w:p>
    <w:p w:rsidR="0010484F" w:rsidRPr="0010484F" w:rsidRDefault="0010484F" w:rsidP="0010484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484F">
        <w:rPr>
          <w:rFonts w:ascii="Times New Roman" w:hAnsi="Times New Roman" w:cs="Times New Roman"/>
          <w:sz w:val="24"/>
          <w:szCs w:val="24"/>
        </w:rPr>
        <w:t>6. Постройте треугольник ОВС, где О(1;0), В(4;5)0, С(3;-6)</w:t>
      </w:r>
    </w:p>
    <w:p w:rsidR="0010484F" w:rsidRPr="0010484F" w:rsidRDefault="0010484F" w:rsidP="0010484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484F" w:rsidRPr="0010484F" w:rsidRDefault="0010484F" w:rsidP="0010484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484F" w:rsidRPr="0010484F" w:rsidRDefault="0010484F" w:rsidP="0010484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0484F">
        <w:rPr>
          <w:rFonts w:ascii="Times New Roman" w:hAnsi="Times New Roman" w:cs="Times New Roman"/>
          <w:b/>
          <w:sz w:val="24"/>
          <w:szCs w:val="24"/>
        </w:rPr>
        <w:t>Итоговая контрольная работа за курс 6 класса</w:t>
      </w:r>
    </w:p>
    <w:p w:rsidR="0010484F" w:rsidRPr="0010484F" w:rsidRDefault="0010484F" w:rsidP="0010484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484F" w:rsidRPr="0010484F" w:rsidRDefault="0010484F" w:rsidP="0010484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0484F">
        <w:rPr>
          <w:rFonts w:ascii="Times New Roman" w:hAnsi="Times New Roman" w:cs="Times New Roman"/>
          <w:b/>
          <w:sz w:val="24"/>
          <w:szCs w:val="24"/>
        </w:rPr>
        <w:t>2 вариант</w:t>
      </w:r>
    </w:p>
    <w:p w:rsidR="0010484F" w:rsidRPr="0010484F" w:rsidRDefault="0010484F" w:rsidP="0010484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484F">
        <w:rPr>
          <w:rFonts w:ascii="Times New Roman" w:hAnsi="Times New Roman" w:cs="Times New Roman"/>
          <w:sz w:val="24"/>
          <w:szCs w:val="24"/>
        </w:rPr>
        <w:t>1. Вычислите значение выражения.</w:t>
      </w:r>
    </w:p>
    <w:p w:rsidR="0010484F" w:rsidRPr="0010484F" w:rsidRDefault="0010484F" w:rsidP="0010484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484F">
        <w:rPr>
          <w:rFonts w:ascii="Times New Roman" w:hAnsi="Times New Roman" w:cs="Times New Roman"/>
          <w:position w:val="-28"/>
          <w:sz w:val="24"/>
          <w:szCs w:val="24"/>
        </w:rPr>
        <w:object w:dxaOrig="3060" w:dyaOrig="680">
          <v:shape id="_x0000_i1145" type="#_x0000_t75" style="width:153.35pt;height:34.6pt" o:ole="">
            <v:imagedata r:id="rId248" o:title=""/>
          </v:shape>
          <o:OLEObject Type="Embed" ProgID="Equation.3" ShapeID="_x0000_i1145" DrawAspect="Content" ObjectID="_1609418783" r:id="rId249"/>
        </w:object>
      </w:r>
    </w:p>
    <w:p w:rsidR="0010484F" w:rsidRPr="0010484F" w:rsidRDefault="0010484F" w:rsidP="0010484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484F">
        <w:rPr>
          <w:rFonts w:ascii="Times New Roman" w:hAnsi="Times New Roman" w:cs="Times New Roman"/>
          <w:sz w:val="24"/>
          <w:szCs w:val="24"/>
        </w:rPr>
        <w:t>2. Решите задачу, составляя пропорцию.</w:t>
      </w:r>
    </w:p>
    <w:p w:rsidR="0010484F" w:rsidRPr="0010484F" w:rsidRDefault="0010484F" w:rsidP="0010484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484F">
        <w:rPr>
          <w:rFonts w:ascii="Times New Roman" w:hAnsi="Times New Roman" w:cs="Times New Roman"/>
          <w:sz w:val="24"/>
          <w:szCs w:val="24"/>
        </w:rPr>
        <w:t xml:space="preserve">За </w:t>
      </w:r>
      <w:smartTag w:uri="urn:schemas-microsoft-com:office:smarttags" w:element="metricconverter">
        <w:smartTagPr>
          <w:attr w:name="ProductID" w:val="0,4 кг"/>
        </w:smartTagPr>
        <w:r w:rsidRPr="0010484F">
          <w:rPr>
            <w:rFonts w:ascii="Times New Roman" w:hAnsi="Times New Roman" w:cs="Times New Roman"/>
            <w:sz w:val="24"/>
            <w:szCs w:val="24"/>
          </w:rPr>
          <w:t>0,4 кг</w:t>
        </w:r>
      </w:smartTag>
      <w:r w:rsidRPr="0010484F">
        <w:rPr>
          <w:rFonts w:ascii="Times New Roman" w:hAnsi="Times New Roman" w:cs="Times New Roman"/>
          <w:sz w:val="24"/>
          <w:szCs w:val="24"/>
        </w:rPr>
        <w:t xml:space="preserve"> конфет заплатили 75,6 р. Какова стоимость </w:t>
      </w:r>
      <w:smartTag w:uri="urn:schemas-microsoft-com:office:smarttags" w:element="metricconverter">
        <w:smartTagPr>
          <w:attr w:name="ProductID" w:val="0,3 кг"/>
        </w:smartTagPr>
        <w:r w:rsidRPr="0010484F">
          <w:rPr>
            <w:rFonts w:ascii="Times New Roman" w:hAnsi="Times New Roman" w:cs="Times New Roman"/>
            <w:sz w:val="24"/>
            <w:szCs w:val="24"/>
          </w:rPr>
          <w:t>0,3 кг</w:t>
        </w:r>
      </w:smartTag>
      <w:r w:rsidRPr="0010484F">
        <w:rPr>
          <w:rFonts w:ascii="Times New Roman" w:hAnsi="Times New Roman" w:cs="Times New Roman"/>
          <w:sz w:val="24"/>
          <w:szCs w:val="24"/>
        </w:rPr>
        <w:t xml:space="preserve"> этих конфет?</w:t>
      </w:r>
    </w:p>
    <w:p w:rsidR="0010484F" w:rsidRPr="0010484F" w:rsidRDefault="0010484F" w:rsidP="0010484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484F">
        <w:rPr>
          <w:rFonts w:ascii="Times New Roman" w:hAnsi="Times New Roman" w:cs="Times New Roman"/>
          <w:sz w:val="24"/>
          <w:szCs w:val="24"/>
        </w:rPr>
        <w:t>3. Упростите выражение.</w:t>
      </w:r>
    </w:p>
    <w:p w:rsidR="0010484F" w:rsidRPr="0010484F" w:rsidRDefault="0010484F" w:rsidP="0010484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484F">
        <w:rPr>
          <w:rFonts w:ascii="Times New Roman" w:hAnsi="Times New Roman" w:cs="Times New Roman"/>
          <w:position w:val="-10"/>
          <w:sz w:val="24"/>
          <w:szCs w:val="24"/>
        </w:rPr>
        <w:object w:dxaOrig="2079" w:dyaOrig="340">
          <v:shape id="_x0000_i1146" type="#_x0000_t75" style="width:103.8pt;height:16.85pt" o:ole="">
            <v:imagedata r:id="rId250" o:title=""/>
          </v:shape>
          <o:OLEObject Type="Embed" ProgID="Equation.3" ShapeID="_x0000_i1146" DrawAspect="Content" ObjectID="_1609418784" r:id="rId251"/>
        </w:object>
      </w:r>
    </w:p>
    <w:p w:rsidR="0010484F" w:rsidRPr="0010484F" w:rsidRDefault="0010484F" w:rsidP="0010484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484F">
        <w:rPr>
          <w:rFonts w:ascii="Times New Roman" w:hAnsi="Times New Roman" w:cs="Times New Roman"/>
          <w:sz w:val="24"/>
          <w:szCs w:val="24"/>
        </w:rPr>
        <w:t>4. Решите уравнение.</w:t>
      </w:r>
    </w:p>
    <w:p w:rsidR="0010484F" w:rsidRPr="0010484F" w:rsidRDefault="0010484F" w:rsidP="0010484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484F">
        <w:rPr>
          <w:rFonts w:ascii="Times New Roman" w:hAnsi="Times New Roman" w:cs="Times New Roman"/>
          <w:sz w:val="24"/>
          <w:szCs w:val="24"/>
        </w:rPr>
        <w:t>15х+12= 9х-6</w:t>
      </w:r>
    </w:p>
    <w:p w:rsidR="0010484F" w:rsidRPr="0010484F" w:rsidRDefault="0010484F" w:rsidP="0010484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484F">
        <w:rPr>
          <w:rFonts w:ascii="Times New Roman" w:hAnsi="Times New Roman" w:cs="Times New Roman"/>
          <w:sz w:val="24"/>
          <w:szCs w:val="24"/>
        </w:rPr>
        <w:t>5. Постройте прямую АВ и точку С, не лежащую на данной прямой.  Постройте через точку С  прямую СО перпендикулярную прямой АВ и прямую СК параллельную прямой АВ. Сделайте запись.</w:t>
      </w:r>
    </w:p>
    <w:p w:rsidR="0010484F" w:rsidRPr="0010484F" w:rsidRDefault="0010484F" w:rsidP="0010484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484F">
        <w:rPr>
          <w:rFonts w:ascii="Times New Roman" w:hAnsi="Times New Roman" w:cs="Times New Roman"/>
          <w:sz w:val="24"/>
          <w:szCs w:val="24"/>
        </w:rPr>
        <w:t>6. Постройте треугольник АВС, где А(-1;2), В(3;5)0, С(0;0)</w:t>
      </w:r>
    </w:p>
    <w:p w:rsidR="00447168" w:rsidRDefault="00447168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</w:p>
    <w:p w:rsidR="00447168" w:rsidRDefault="00447168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</w:p>
    <w:p w:rsidR="0010484F" w:rsidRDefault="0010484F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 xml:space="preserve">  </w:t>
      </w:r>
    </w:p>
    <w:p w:rsidR="0010484F" w:rsidRDefault="0010484F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</w:p>
    <w:p w:rsidR="001A2EA1" w:rsidRPr="00063DD1" w:rsidRDefault="001A2EA1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  <w:r w:rsidRPr="00063DD1">
        <w:rPr>
          <w:rFonts w:ascii="Times New Roman" w:hAnsi="Times New Roman" w:cs="Times New Roman"/>
          <w:b/>
          <w:sz w:val="24"/>
        </w:rPr>
        <w:t>7 класс</w:t>
      </w:r>
      <w:r w:rsidR="00063DD1">
        <w:rPr>
          <w:rFonts w:ascii="Times New Roman" w:hAnsi="Times New Roman" w:cs="Times New Roman"/>
          <w:b/>
          <w:sz w:val="24"/>
        </w:rPr>
        <w:t>. Алгебра</w:t>
      </w:r>
    </w:p>
    <w:p w:rsidR="001A2EA1" w:rsidRDefault="00C644E8" w:rsidP="00262708">
      <w:pPr>
        <w:pStyle w:val="a3"/>
        <w:spacing w:after="0" w:line="24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  <w:szCs w:val="24"/>
        </w:rPr>
        <w:t>В 7 классе  по алгебре 9 текущих</w:t>
      </w:r>
      <w:r w:rsidRPr="00054730">
        <w:rPr>
          <w:rFonts w:ascii="Times New Roman" w:hAnsi="Times New Roman" w:cs="Times New Roman"/>
          <w:sz w:val="24"/>
          <w:szCs w:val="24"/>
        </w:rPr>
        <w:t xml:space="preserve"> контрольных работ</w:t>
      </w:r>
      <w:r>
        <w:rPr>
          <w:rFonts w:ascii="Times New Roman" w:hAnsi="Times New Roman" w:cs="Times New Roman"/>
          <w:sz w:val="24"/>
          <w:szCs w:val="24"/>
        </w:rPr>
        <w:t xml:space="preserve">, входная и </w:t>
      </w:r>
      <w:r w:rsidRPr="00054730">
        <w:rPr>
          <w:rFonts w:ascii="Times New Roman" w:hAnsi="Times New Roman" w:cs="Times New Roman"/>
          <w:sz w:val="24"/>
          <w:szCs w:val="24"/>
        </w:rPr>
        <w:t xml:space="preserve"> итогов</w:t>
      </w:r>
      <w:r>
        <w:rPr>
          <w:rFonts w:ascii="Times New Roman" w:hAnsi="Times New Roman" w:cs="Times New Roman"/>
          <w:sz w:val="24"/>
          <w:szCs w:val="24"/>
        </w:rPr>
        <w:t>ая работы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928"/>
        <w:gridCol w:w="4929"/>
      </w:tblGrid>
      <w:tr w:rsidR="00063DD1" w:rsidRPr="00164959" w:rsidTr="00101A1A">
        <w:trPr>
          <w:trHeight w:val="843"/>
        </w:trPr>
        <w:tc>
          <w:tcPr>
            <w:tcW w:w="4928" w:type="dxa"/>
          </w:tcPr>
          <w:p w:rsidR="00063DD1" w:rsidRPr="00164959" w:rsidRDefault="00063DD1" w:rsidP="00101A1A">
            <w:pPr>
              <w:pStyle w:val="a4"/>
              <w:spacing w:before="0" w:beforeAutospacing="0" w:after="0" w:afterAutospacing="0"/>
              <w:jc w:val="center"/>
              <w:rPr>
                <w:b/>
              </w:rPr>
            </w:pPr>
            <w:r w:rsidRPr="00164959">
              <w:rPr>
                <w:b/>
              </w:rPr>
              <w:t>Входная диагностика учащихся в 7 классе.</w:t>
            </w:r>
          </w:p>
          <w:p w:rsidR="00063DD1" w:rsidRPr="00164959" w:rsidRDefault="00063DD1" w:rsidP="00101A1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64959">
              <w:rPr>
                <w:rFonts w:ascii="Times New Roman" w:hAnsi="Times New Roman"/>
                <w:b/>
                <w:sz w:val="24"/>
                <w:szCs w:val="24"/>
              </w:rPr>
              <w:t>Вариант 1</w:t>
            </w:r>
          </w:p>
        </w:tc>
        <w:tc>
          <w:tcPr>
            <w:tcW w:w="4929" w:type="dxa"/>
          </w:tcPr>
          <w:p w:rsidR="00063DD1" w:rsidRPr="00164959" w:rsidRDefault="00063DD1" w:rsidP="00101A1A">
            <w:pPr>
              <w:pStyle w:val="a4"/>
              <w:spacing w:before="0" w:beforeAutospacing="0" w:after="0" w:afterAutospacing="0"/>
              <w:jc w:val="center"/>
              <w:rPr>
                <w:b/>
              </w:rPr>
            </w:pPr>
            <w:r w:rsidRPr="00164959">
              <w:rPr>
                <w:b/>
              </w:rPr>
              <w:t>Входная диагностика учащихся в 7 классе.</w:t>
            </w:r>
          </w:p>
          <w:p w:rsidR="00063DD1" w:rsidRPr="00164959" w:rsidRDefault="00063DD1" w:rsidP="00101A1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64959">
              <w:rPr>
                <w:rFonts w:ascii="Times New Roman" w:hAnsi="Times New Roman"/>
                <w:b/>
                <w:sz w:val="24"/>
                <w:szCs w:val="24"/>
              </w:rPr>
              <w:t>Вариант 2</w:t>
            </w:r>
          </w:p>
        </w:tc>
      </w:tr>
      <w:tr w:rsidR="00063DD1" w:rsidRPr="00101A1A" w:rsidTr="00101A1A">
        <w:trPr>
          <w:trHeight w:val="6589"/>
        </w:trPr>
        <w:tc>
          <w:tcPr>
            <w:tcW w:w="4928" w:type="dxa"/>
          </w:tcPr>
          <w:p w:rsidR="00063DD1" w:rsidRPr="00101A1A" w:rsidRDefault="00063DD1" w:rsidP="00101A1A">
            <w:pPr>
              <w:tabs>
                <w:tab w:val="left" w:pos="222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 Выполнить действия:</w:t>
            </w:r>
          </w:p>
          <w:p w:rsidR="00063DD1" w:rsidRPr="00101A1A" w:rsidRDefault="00063DD1" w:rsidP="00101A1A">
            <w:pPr>
              <w:tabs>
                <w:tab w:val="left" w:pos="222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</w:t>
            </w:r>
            <w:r w:rsidRPr="00101A1A">
              <w:rPr>
                <w:rFonts w:ascii="Times New Roman" w:eastAsia="Times New Roman" w:hAnsi="Times New Roman" w:cs="Times New Roman"/>
                <w:position w:val="-24"/>
                <w:sz w:val="24"/>
                <w:szCs w:val="24"/>
                <w:lang w:eastAsia="ru-RU"/>
              </w:rPr>
              <w:object w:dxaOrig="700" w:dyaOrig="639">
                <v:shape id="_x0000_i1147" type="#_x0000_t75" style="width:35.55pt;height:31.8pt" o:ole="">
                  <v:imagedata r:id="rId252" o:title=""/>
                </v:shape>
                <o:OLEObject Type="Embed" ProgID="Equation.3" ShapeID="_x0000_i1147" DrawAspect="Content" ObjectID="_1609418785" r:id="rId253"/>
              </w:object>
            </w: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 б)</w:t>
            </w:r>
            <w:r w:rsidRPr="00101A1A">
              <w:rPr>
                <w:rFonts w:ascii="Times New Roman" w:eastAsia="Times New Roman" w:hAnsi="Times New Roman" w:cs="Times New Roman"/>
                <w:position w:val="-24"/>
                <w:sz w:val="24"/>
                <w:szCs w:val="24"/>
                <w:lang w:eastAsia="ru-RU"/>
              </w:rPr>
              <w:object w:dxaOrig="940" w:dyaOrig="639">
                <v:shape id="_x0000_i1148" type="#_x0000_t75" style="width:47.7pt;height:31.8pt" o:ole="">
                  <v:imagedata r:id="rId254" o:title=""/>
                </v:shape>
                <o:OLEObject Type="Embed" ProgID="Equation.3" ShapeID="_x0000_i1148" DrawAspect="Content" ObjectID="_1609418786" r:id="rId255"/>
              </w:object>
            </w: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; в) </w:t>
            </w:r>
            <w:r w:rsidRPr="00101A1A">
              <w:rPr>
                <w:rFonts w:ascii="Times New Roman" w:eastAsia="Times New Roman" w:hAnsi="Times New Roman" w:cs="Times New Roman"/>
                <w:position w:val="-24"/>
                <w:sz w:val="24"/>
                <w:szCs w:val="24"/>
                <w:lang w:eastAsia="ru-RU"/>
              </w:rPr>
              <w:object w:dxaOrig="580" w:dyaOrig="639">
                <v:shape id="_x0000_i1149" type="#_x0000_t75" style="width:29pt;height:31.8pt" o:ole="">
                  <v:imagedata r:id="rId256" o:title=""/>
                </v:shape>
                <o:OLEObject Type="Embed" ProgID="Equation.3" ShapeID="_x0000_i1149" DrawAspect="Content" ObjectID="_1609418787" r:id="rId257"/>
              </w:object>
            </w: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; г) </w:t>
            </w:r>
            <w:r w:rsidRPr="00101A1A">
              <w:rPr>
                <w:rFonts w:ascii="Times New Roman" w:eastAsia="Times New Roman" w:hAnsi="Times New Roman" w:cs="Times New Roman"/>
                <w:position w:val="-24"/>
                <w:sz w:val="24"/>
                <w:szCs w:val="24"/>
                <w:lang w:eastAsia="ru-RU"/>
              </w:rPr>
              <w:object w:dxaOrig="600" w:dyaOrig="639">
                <v:shape id="_x0000_i1150" type="#_x0000_t75" style="width:29.9pt;height:31.8pt" o:ole="">
                  <v:imagedata r:id="rId258" o:title=""/>
                </v:shape>
                <o:OLEObject Type="Embed" ProgID="Equation.3" ShapeID="_x0000_i1150" DrawAspect="Content" ObjectID="_1609418788" r:id="rId259"/>
              </w:object>
            </w:r>
          </w:p>
          <w:p w:rsidR="00063DD1" w:rsidRPr="00101A1A" w:rsidRDefault="00063DD1" w:rsidP="00101A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 Выполните действия</w:t>
            </w:r>
          </w:p>
          <w:p w:rsidR="00063DD1" w:rsidRPr="00101A1A" w:rsidRDefault="00063DD1" w:rsidP="00101A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 -3,8-5,7</w:t>
            </w:r>
          </w:p>
          <w:p w:rsidR="00063DD1" w:rsidRPr="00101A1A" w:rsidRDefault="00063DD1" w:rsidP="00101A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 3,9-8,4</w:t>
            </w:r>
          </w:p>
          <w:p w:rsidR="00063DD1" w:rsidRPr="00101A1A" w:rsidRDefault="00063DD1" w:rsidP="00101A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 -8,4+3,7</w:t>
            </w:r>
          </w:p>
          <w:p w:rsidR="00063DD1" w:rsidRPr="00101A1A" w:rsidRDefault="00063DD1" w:rsidP="00101A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г) </w:t>
            </w:r>
            <w:r w:rsidRPr="00101A1A">
              <w:rPr>
                <w:rFonts w:ascii="Times New Roman" w:eastAsia="Times New Roman" w:hAnsi="Times New Roman" w:cs="Times New Roman"/>
                <w:position w:val="-12"/>
                <w:sz w:val="24"/>
                <w:szCs w:val="24"/>
                <w:lang w:eastAsia="ru-RU"/>
              </w:rPr>
              <w:object w:dxaOrig="1240" w:dyaOrig="380">
                <v:shape id="_x0000_i1151" type="#_x0000_t75" style="width:62.65pt;height:18.7pt" o:ole="">
                  <v:imagedata r:id="rId260" o:title=""/>
                </v:shape>
                <o:OLEObject Type="Embed" ProgID="Equation.3" ShapeID="_x0000_i1151" DrawAspect="Content" ObjectID="_1609418789" r:id="rId261"/>
              </w:object>
            </w:r>
          </w:p>
          <w:p w:rsidR="00063DD1" w:rsidRPr="00101A1A" w:rsidRDefault="00063DD1" w:rsidP="00101A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д) </w:t>
            </w:r>
            <w:r w:rsidRPr="00101A1A">
              <w:rPr>
                <w:rFonts w:ascii="Times New Roman" w:eastAsia="Times New Roman" w:hAnsi="Times New Roman" w:cs="Times New Roman"/>
                <w:position w:val="-12"/>
                <w:sz w:val="24"/>
                <w:szCs w:val="24"/>
                <w:lang w:eastAsia="ru-RU"/>
              </w:rPr>
              <w:object w:dxaOrig="1640" w:dyaOrig="380">
                <v:shape id="_x0000_i1152" type="#_x0000_t75" style="width:81.35pt;height:18.7pt" o:ole="">
                  <v:imagedata r:id="rId262" o:title=""/>
                </v:shape>
                <o:OLEObject Type="Embed" ProgID="Equation.3" ShapeID="_x0000_i1152" DrawAspect="Content" ObjectID="_1609418790" r:id="rId263"/>
              </w:object>
            </w:r>
          </w:p>
          <w:p w:rsidR="00063DD1" w:rsidRPr="00101A1A" w:rsidRDefault="00063DD1" w:rsidP="00101A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 Решите уравнение</w:t>
            </w:r>
          </w:p>
          <w:p w:rsidR="00063DD1" w:rsidRPr="00101A1A" w:rsidRDefault="00063DD1" w:rsidP="00101A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3а+5=8а-15</w:t>
            </w:r>
          </w:p>
          <w:p w:rsidR="00063DD1" w:rsidRPr="00101A1A" w:rsidRDefault="00063DD1" w:rsidP="00101A1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01A1A">
              <w:rPr>
                <w:rFonts w:ascii="Times New Roman" w:hAnsi="Times New Roman" w:cs="Times New Roman"/>
                <w:sz w:val="24"/>
                <w:szCs w:val="24"/>
              </w:rPr>
              <w:t>4. В трех цехах завода 270 станков. В первом цехе станков в 3 раза больше, чем в третьем, а во втором - на 20 станков больше, чем в третьем. Сколько станков в третьем цехе завода?</w:t>
            </w:r>
          </w:p>
          <w:p w:rsidR="00063DD1" w:rsidRPr="00101A1A" w:rsidRDefault="00063DD1" w:rsidP="00101A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01A1A">
              <w:rPr>
                <w:rFonts w:ascii="Times New Roman" w:hAnsi="Times New Roman" w:cs="Times New Roman"/>
                <w:sz w:val="24"/>
                <w:szCs w:val="24"/>
              </w:rPr>
              <w:t>5. Найдите:</w:t>
            </w:r>
          </w:p>
          <w:p w:rsidR="00063DD1" w:rsidRPr="00101A1A" w:rsidRDefault="00063DD1" w:rsidP="00101A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01A1A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4</m:t>
                  </m:r>
                </m:num>
                <m:den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7</m:t>
                  </m:r>
                </m:den>
              </m:f>
            </m:oMath>
            <w:r w:rsidRPr="00101A1A">
              <w:rPr>
                <w:rFonts w:ascii="Times New Roman" w:hAnsi="Times New Roman" w:cs="Times New Roman"/>
                <w:sz w:val="24"/>
                <w:szCs w:val="24"/>
              </w:rPr>
              <w:t xml:space="preserve"> от 28; б) 35% от 70</w:t>
            </w:r>
          </w:p>
        </w:tc>
        <w:tc>
          <w:tcPr>
            <w:tcW w:w="4929" w:type="dxa"/>
          </w:tcPr>
          <w:p w:rsidR="00063DD1" w:rsidRPr="00101A1A" w:rsidRDefault="00063DD1" w:rsidP="00101A1A">
            <w:pPr>
              <w:tabs>
                <w:tab w:val="left" w:pos="222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 Выполнить действия:</w:t>
            </w:r>
          </w:p>
          <w:p w:rsidR="00063DD1" w:rsidRPr="00101A1A" w:rsidRDefault="00063DD1" w:rsidP="00101A1A">
            <w:pPr>
              <w:tabs>
                <w:tab w:val="left" w:pos="222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</w:t>
            </w:r>
            <w:r w:rsidRPr="00101A1A">
              <w:rPr>
                <w:rFonts w:ascii="Times New Roman" w:eastAsia="Times New Roman" w:hAnsi="Times New Roman" w:cs="Times New Roman"/>
                <w:position w:val="-24"/>
                <w:sz w:val="24"/>
                <w:szCs w:val="24"/>
                <w:lang w:eastAsia="ru-RU"/>
              </w:rPr>
              <w:object w:dxaOrig="700" w:dyaOrig="639">
                <v:shape id="_x0000_i1153" type="#_x0000_t75" style="width:35.55pt;height:31.8pt" o:ole="">
                  <v:imagedata r:id="rId264" o:title=""/>
                </v:shape>
                <o:OLEObject Type="Embed" ProgID="Equation.3" ShapeID="_x0000_i1153" DrawAspect="Content" ObjectID="_1609418791" r:id="rId265"/>
              </w:object>
            </w: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 б)</w:t>
            </w:r>
            <w:r w:rsidRPr="00101A1A">
              <w:rPr>
                <w:rFonts w:ascii="Times New Roman" w:eastAsia="Times New Roman" w:hAnsi="Times New Roman" w:cs="Times New Roman"/>
                <w:position w:val="-24"/>
                <w:sz w:val="24"/>
                <w:szCs w:val="24"/>
                <w:lang w:eastAsia="ru-RU"/>
              </w:rPr>
              <w:object w:dxaOrig="980" w:dyaOrig="639">
                <v:shape id="_x0000_i1154" type="#_x0000_t75" style="width:48.6pt;height:31.8pt" o:ole="">
                  <v:imagedata r:id="rId266" o:title=""/>
                </v:shape>
                <o:OLEObject Type="Embed" ProgID="Equation.3" ShapeID="_x0000_i1154" DrawAspect="Content" ObjectID="_1609418792" r:id="rId267"/>
              </w:object>
            </w: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; в) </w:t>
            </w:r>
            <w:r w:rsidRPr="00101A1A">
              <w:rPr>
                <w:rFonts w:ascii="Times New Roman" w:eastAsia="Times New Roman" w:hAnsi="Times New Roman" w:cs="Times New Roman"/>
                <w:position w:val="-24"/>
                <w:sz w:val="24"/>
                <w:szCs w:val="24"/>
                <w:lang w:eastAsia="ru-RU"/>
              </w:rPr>
              <w:object w:dxaOrig="580" w:dyaOrig="639">
                <v:shape id="_x0000_i1155" type="#_x0000_t75" style="width:29pt;height:31.8pt" o:ole="">
                  <v:imagedata r:id="rId268" o:title=""/>
                </v:shape>
                <o:OLEObject Type="Embed" ProgID="Equation.3" ShapeID="_x0000_i1155" DrawAspect="Content" ObjectID="_1609418793" r:id="rId269"/>
              </w:object>
            </w: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; г) </w:t>
            </w:r>
            <w:r w:rsidRPr="00101A1A">
              <w:rPr>
                <w:rFonts w:ascii="Times New Roman" w:eastAsia="Times New Roman" w:hAnsi="Times New Roman" w:cs="Times New Roman"/>
                <w:position w:val="-24"/>
                <w:sz w:val="24"/>
                <w:szCs w:val="24"/>
                <w:lang w:eastAsia="ru-RU"/>
              </w:rPr>
              <w:object w:dxaOrig="440" w:dyaOrig="620">
                <v:shape id="_x0000_i1156" type="#_x0000_t75" style="width:21.5pt;height:30.85pt" o:ole="">
                  <v:imagedata r:id="rId270" o:title=""/>
                </v:shape>
                <o:OLEObject Type="Embed" ProgID="Equation.3" ShapeID="_x0000_i1156" DrawAspect="Content" ObjectID="_1609418794" r:id="rId271"/>
              </w:object>
            </w:r>
          </w:p>
          <w:p w:rsidR="00063DD1" w:rsidRPr="00101A1A" w:rsidRDefault="00063DD1" w:rsidP="00101A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 Выполните действия</w:t>
            </w:r>
          </w:p>
          <w:p w:rsidR="00063DD1" w:rsidRPr="00101A1A" w:rsidRDefault="00063DD1" w:rsidP="00101A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 -4,1+2,8</w:t>
            </w:r>
          </w:p>
          <w:p w:rsidR="00063DD1" w:rsidRPr="00101A1A" w:rsidRDefault="00063DD1" w:rsidP="00101A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 8,7-9,4</w:t>
            </w:r>
          </w:p>
          <w:p w:rsidR="00063DD1" w:rsidRPr="00101A1A" w:rsidRDefault="00063DD1" w:rsidP="00101A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 -7,4-2,9</w:t>
            </w:r>
          </w:p>
          <w:p w:rsidR="00063DD1" w:rsidRPr="00101A1A" w:rsidRDefault="00063DD1" w:rsidP="00101A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г) </w:t>
            </w:r>
            <w:r w:rsidRPr="00101A1A">
              <w:rPr>
                <w:rFonts w:ascii="Times New Roman" w:eastAsia="Times New Roman" w:hAnsi="Times New Roman" w:cs="Times New Roman"/>
                <w:position w:val="-12"/>
                <w:sz w:val="24"/>
                <w:szCs w:val="24"/>
                <w:lang w:eastAsia="ru-RU"/>
              </w:rPr>
              <w:object w:dxaOrig="1280" w:dyaOrig="380">
                <v:shape id="_x0000_i1157" type="#_x0000_t75" style="width:64.5pt;height:18.7pt" o:ole="">
                  <v:imagedata r:id="rId272" o:title=""/>
                </v:shape>
                <o:OLEObject Type="Embed" ProgID="Equation.3" ShapeID="_x0000_i1157" DrawAspect="Content" ObjectID="_1609418795" r:id="rId273"/>
              </w:object>
            </w:r>
          </w:p>
          <w:p w:rsidR="00063DD1" w:rsidRPr="00101A1A" w:rsidRDefault="00063DD1" w:rsidP="00101A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д) </w:t>
            </w:r>
            <w:r w:rsidRPr="00101A1A">
              <w:rPr>
                <w:rFonts w:ascii="Times New Roman" w:eastAsia="Times New Roman" w:hAnsi="Times New Roman" w:cs="Times New Roman"/>
                <w:position w:val="-12"/>
                <w:sz w:val="24"/>
                <w:szCs w:val="24"/>
                <w:lang w:eastAsia="ru-RU"/>
              </w:rPr>
              <w:object w:dxaOrig="1579" w:dyaOrig="380">
                <v:shape id="_x0000_i1158" type="#_x0000_t75" style="width:78.55pt;height:18.7pt" o:ole="">
                  <v:imagedata r:id="rId274" o:title=""/>
                </v:shape>
                <o:OLEObject Type="Embed" ProgID="Equation.3" ShapeID="_x0000_i1158" DrawAspect="Content" ObjectID="_1609418796" r:id="rId275"/>
              </w:object>
            </w:r>
          </w:p>
          <w:p w:rsidR="00063DD1" w:rsidRPr="00101A1A" w:rsidRDefault="00063DD1" w:rsidP="00101A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 Решите уравнение</w:t>
            </w:r>
          </w:p>
          <w:p w:rsidR="00063DD1" w:rsidRPr="00101A1A" w:rsidRDefault="00063DD1" w:rsidP="00101A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3х-17=8х+18</w:t>
            </w:r>
          </w:p>
          <w:p w:rsidR="00063DD1" w:rsidRPr="00101A1A" w:rsidRDefault="00063DD1" w:rsidP="00101A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 В трех кусках 75 м сатина. Во втором куске в 3 раза больше сатина, чем в первом, а в третьем - на 20 м больше, чем в первом. Сколько метров сатина в первом куске?</w:t>
            </w:r>
          </w:p>
          <w:p w:rsidR="00063DD1" w:rsidRPr="00101A1A" w:rsidRDefault="00063DD1" w:rsidP="00101A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01A1A">
              <w:rPr>
                <w:rFonts w:ascii="Times New Roman" w:hAnsi="Times New Roman" w:cs="Times New Roman"/>
                <w:sz w:val="24"/>
                <w:szCs w:val="24"/>
              </w:rPr>
              <w:t>5. Найдите:</w:t>
            </w:r>
          </w:p>
          <w:p w:rsidR="00063DD1" w:rsidRPr="00101A1A" w:rsidRDefault="00063DD1" w:rsidP="00101A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01A1A">
              <w:rPr>
                <w:rFonts w:ascii="Times New Roman" w:hAnsi="Times New Roman" w:cs="Times New Roman"/>
                <w:sz w:val="24"/>
                <w:szCs w:val="24"/>
              </w:rPr>
              <w:t xml:space="preserve">а)    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7</m:t>
                  </m:r>
                </m:num>
                <m:den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9</m:t>
                  </m:r>
                </m:den>
              </m:f>
            </m:oMath>
            <w:r w:rsidRPr="00101A1A">
              <w:rPr>
                <w:rFonts w:ascii="Times New Roman" w:hAnsi="Times New Roman" w:cs="Times New Roman"/>
                <w:sz w:val="24"/>
                <w:szCs w:val="24"/>
              </w:rPr>
              <w:t xml:space="preserve"> от 81; б) 45% от 70;</w:t>
            </w:r>
          </w:p>
        </w:tc>
      </w:tr>
    </w:tbl>
    <w:p w:rsidR="00063DD1" w:rsidRDefault="00063DD1" w:rsidP="00262708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644E8" w:rsidRDefault="00C644E8" w:rsidP="00063DD1">
      <w:pPr>
        <w:pStyle w:val="41"/>
        <w:shd w:val="clear" w:color="auto" w:fill="auto"/>
        <w:spacing w:line="240" w:lineRule="auto"/>
        <w:ind w:right="40"/>
        <w:jc w:val="left"/>
        <w:rPr>
          <w:rStyle w:val="42"/>
          <w:rFonts w:eastAsia="Calibri"/>
          <w:i/>
          <w:iCs/>
          <w:sz w:val="24"/>
          <w:szCs w:val="24"/>
        </w:rPr>
      </w:pPr>
    </w:p>
    <w:p w:rsidR="00C644E8" w:rsidRDefault="00C644E8" w:rsidP="00063DD1">
      <w:pPr>
        <w:pStyle w:val="41"/>
        <w:shd w:val="clear" w:color="auto" w:fill="auto"/>
        <w:spacing w:line="240" w:lineRule="auto"/>
        <w:ind w:right="40"/>
        <w:jc w:val="left"/>
        <w:rPr>
          <w:rStyle w:val="42"/>
          <w:rFonts w:eastAsia="Calibri"/>
          <w:i/>
          <w:iCs/>
          <w:sz w:val="24"/>
          <w:szCs w:val="24"/>
        </w:rPr>
      </w:pPr>
    </w:p>
    <w:p w:rsidR="00C644E8" w:rsidRDefault="00C644E8" w:rsidP="00063DD1">
      <w:pPr>
        <w:pStyle w:val="41"/>
        <w:shd w:val="clear" w:color="auto" w:fill="auto"/>
        <w:spacing w:line="240" w:lineRule="auto"/>
        <w:ind w:right="40"/>
        <w:jc w:val="left"/>
        <w:rPr>
          <w:rStyle w:val="42"/>
          <w:rFonts w:eastAsia="Calibri"/>
          <w:i/>
          <w:iCs/>
          <w:sz w:val="24"/>
          <w:szCs w:val="24"/>
        </w:rPr>
      </w:pPr>
    </w:p>
    <w:p w:rsidR="00063DD1" w:rsidRPr="00101A1A" w:rsidRDefault="00063DD1" w:rsidP="00063DD1">
      <w:pPr>
        <w:pStyle w:val="41"/>
        <w:shd w:val="clear" w:color="auto" w:fill="auto"/>
        <w:spacing w:line="240" w:lineRule="auto"/>
        <w:ind w:right="40"/>
        <w:jc w:val="left"/>
        <w:rPr>
          <w:rFonts w:ascii="Times New Roman" w:hAnsi="Times New Roman"/>
          <w:i w:val="0"/>
          <w:sz w:val="24"/>
          <w:szCs w:val="24"/>
        </w:rPr>
      </w:pPr>
      <w:r w:rsidRPr="00101A1A">
        <w:rPr>
          <w:rStyle w:val="42"/>
          <w:rFonts w:eastAsia="Calibri"/>
          <w:i/>
          <w:iCs/>
          <w:sz w:val="24"/>
          <w:szCs w:val="24"/>
        </w:rPr>
        <w:t xml:space="preserve">Контрольная работа №1 </w:t>
      </w:r>
      <w:r w:rsidRPr="00101A1A">
        <w:rPr>
          <w:rFonts w:ascii="Times New Roman" w:hAnsi="Times New Roman"/>
          <w:i w:val="0"/>
          <w:sz w:val="24"/>
          <w:szCs w:val="24"/>
        </w:rPr>
        <w:t>по теме «Выражения. Преобразование выражений».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341"/>
        <w:gridCol w:w="5341"/>
      </w:tblGrid>
      <w:tr w:rsidR="00063DD1" w:rsidRPr="00101A1A" w:rsidTr="00101A1A">
        <w:tc>
          <w:tcPr>
            <w:tcW w:w="5341" w:type="dxa"/>
          </w:tcPr>
          <w:p w:rsidR="00063DD1" w:rsidRPr="00101A1A" w:rsidRDefault="00063DD1" w:rsidP="00101A1A">
            <w:pPr>
              <w:pStyle w:val="41"/>
              <w:shd w:val="clear" w:color="auto" w:fill="auto"/>
              <w:spacing w:line="240" w:lineRule="auto"/>
              <w:ind w:right="40"/>
              <w:jc w:val="left"/>
              <w:rPr>
                <w:rFonts w:ascii="Times New Roman" w:hAnsi="Times New Roman"/>
                <w:i w:val="0"/>
                <w:sz w:val="24"/>
                <w:szCs w:val="24"/>
              </w:rPr>
            </w:pPr>
            <w:r w:rsidRPr="00101A1A">
              <w:rPr>
                <w:rFonts w:ascii="Times New Roman" w:hAnsi="Times New Roman"/>
                <w:i w:val="0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179445" cy="2413635"/>
                  <wp:effectExtent l="19050" t="0" r="1905" b="0"/>
                  <wp:docPr id="177" name="Рисунок 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9445" cy="24136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1" w:type="dxa"/>
          </w:tcPr>
          <w:p w:rsidR="00063DD1" w:rsidRPr="00101A1A" w:rsidRDefault="00063DD1" w:rsidP="00101A1A">
            <w:pPr>
              <w:pStyle w:val="41"/>
              <w:shd w:val="clear" w:color="auto" w:fill="auto"/>
              <w:spacing w:line="240" w:lineRule="auto"/>
              <w:ind w:right="40"/>
              <w:jc w:val="left"/>
              <w:rPr>
                <w:rFonts w:ascii="Times New Roman" w:hAnsi="Times New Roman"/>
                <w:i w:val="0"/>
                <w:sz w:val="24"/>
                <w:szCs w:val="24"/>
              </w:rPr>
            </w:pPr>
            <w:r w:rsidRPr="00101A1A">
              <w:rPr>
                <w:rFonts w:ascii="Times New Roman" w:hAnsi="Times New Roman"/>
                <w:i w:val="0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168650" cy="627380"/>
                  <wp:effectExtent l="19050" t="0" r="0" b="0"/>
                  <wp:docPr id="178" name="Рисунок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8650" cy="627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63DD1" w:rsidRPr="00101A1A" w:rsidRDefault="00063DD1" w:rsidP="00101A1A">
            <w:pPr>
              <w:pStyle w:val="41"/>
              <w:shd w:val="clear" w:color="auto" w:fill="auto"/>
              <w:spacing w:line="240" w:lineRule="auto"/>
              <w:ind w:right="40"/>
              <w:jc w:val="left"/>
              <w:rPr>
                <w:rFonts w:ascii="Times New Roman" w:hAnsi="Times New Roman"/>
                <w:i w:val="0"/>
                <w:sz w:val="24"/>
                <w:szCs w:val="24"/>
              </w:rPr>
            </w:pPr>
            <w:r w:rsidRPr="00101A1A">
              <w:rPr>
                <w:rFonts w:ascii="Times New Roman" w:hAnsi="Times New Roman"/>
                <w:i w:val="0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126105" cy="1690370"/>
                  <wp:effectExtent l="19050" t="0" r="0" b="0"/>
                  <wp:docPr id="179" name="Рисунок 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6105" cy="16903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63DD1" w:rsidRPr="00101A1A" w:rsidRDefault="00063DD1" w:rsidP="00262708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63DD1" w:rsidRPr="00101A1A" w:rsidRDefault="00063DD1" w:rsidP="00063DD1">
      <w:pPr>
        <w:pStyle w:val="41"/>
        <w:shd w:val="clear" w:color="auto" w:fill="auto"/>
        <w:spacing w:line="240" w:lineRule="auto"/>
        <w:ind w:right="40"/>
        <w:jc w:val="left"/>
        <w:rPr>
          <w:rFonts w:ascii="Times New Roman" w:hAnsi="Times New Roman"/>
          <w:i w:val="0"/>
          <w:sz w:val="24"/>
          <w:szCs w:val="24"/>
        </w:rPr>
      </w:pPr>
      <w:r w:rsidRPr="00101A1A">
        <w:rPr>
          <w:rStyle w:val="42"/>
          <w:rFonts w:eastAsia="Calibri"/>
          <w:i/>
          <w:iCs/>
          <w:sz w:val="24"/>
          <w:szCs w:val="24"/>
        </w:rPr>
        <w:t xml:space="preserve">Контрольная работа №2 </w:t>
      </w:r>
      <w:r w:rsidRPr="00101A1A">
        <w:rPr>
          <w:rFonts w:ascii="Times New Roman" w:hAnsi="Times New Roman"/>
          <w:i w:val="0"/>
          <w:sz w:val="24"/>
          <w:szCs w:val="24"/>
        </w:rPr>
        <w:t>по теме:«</w:t>
      </w:r>
      <w:r w:rsidRPr="00101A1A">
        <w:rPr>
          <w:rFonts w:ascii="Times New Roman" w:hAnsi="Times New Roman"/>
          <w:bCs/>
          <w:i w:val="0"/>
          <w:color w:val="000000"/>
          <w:sz w:val="24"/>
          <w:szCs w:val="24"/>
        </w:rPr>
        <w:t>Выражения, тождества, уравнения</w:t>
      </w:r>
      <w:r w:rsidRPr="00101A1A">
        <w:rPr>
          <w:rFonts w:ascii="Times New Roman" w:hAnsi="Times New Roman"/>
          <w:i w:val="0"/>
          <w:sz w:val="24"/>
          <w:szCs w:val="24"/>
        </w:rPr>
        <w:t>».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359"/>
        <w:gridCol w:w="5359"/>
      </w:tblGrid>
      <w:tr w:rsidR="00063DD1" w:rsidRPr="00101A1A" w:rsidTr="00101A1A">
        <w:tc>
          <w:tcPr>
            <w:tcW w:w="5341" w:type="dxa"/>
          </w:tcPr>
          <w:p w:rsidR="00063DD1" w:rsidRPr="00101A1A" w:rsidRDefault="00063DD1" w:rsidP="00101A1A">
            <w:pPr>
              <w:pStyle w:val="41"/>
              <w:shd w:val="clear" w:color="auto" w:fill="auto"/>
              <w:spacing w:line="240" w:lineRule="auto"/>
              <w:ind w:right="40"/>
              <w:jc w:val="left"/>
              <w:rPr>
                <w:rFonts w:ascii="Times New Roman" w:hAnsi="Times New Roman"/>
                <w:i w:val="0"/>
                <w:sz w:val="24"/>
                <w:szCs w:val="24"/>
              </w:rPr>
            </w:pPr>
            <w:r w:rsidRPr="00101A1A">
              <w:rPr>
                <w:rFonts w:ascii="Times New Roman" w:hAnsi="Times New Roman"/>
                <w:i w:val="0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21355" cy="2019935"/>
                  <wp:effectExtent l="19050" t="0" r="0" b="0"/>
                  <wp:docPr id="198" name="Рисунок 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1355" cy="20199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1" w:type="dxa"/>
          </w:tcPr>
          <w:p w:rsidR="00063DD1" w:rsidRPr="00101A1A" w:rsidRDefault="00063DD1" w:rsidP="00101A1A">
            <w:pPr>
              <w:pStyle w:val="41"/>
              <w:shd w:val="clear" w:color="auto" w:fill="auto"/>
              <w:spacing w:line="240" w:lineRule="auto"/>
              <w:ind w:right="40"/>
              <w:jc w:val="left"/>
              <w:rPr>
                <w:rFonts w:ascii="Times New Roman" w:hAnsi="Times New Roman"/>
                <w:i w:val="0"/>
                <w:sz w:val="24"/>
                <w:szCs w:val="24"/>
              </w:rPr>
            </w:pPr>
            <w:r w:rsidRPr="00101A1A">
              <w:rPr>
                <w:rFonts w:ascii="Times New Roman" w:hAnsi="Times New Roman"/>
                <w:i w:val="0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083560" cy="1297305"/>
                  <wp:effectExtent l="19050" t="0" r="2540" b="0"/>
                  <wp:docPr id="199" name="Рисунок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3560" cy="12973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63DD1" w:rsidRPr="00101A1A" w:rsidRDefault="00063DD1" w:rsidP="00101A1A">
            <w:pPr>
              <w:pStyle w:val="41"/>
              <w:shd w:val="clear" w:color="auto" w:fill="auto"/>
              <w:spacing w:line="240" w:lineRule="auto"/>
              <w:ind w:right="40"/>
              <w:jc w:val="left"/>
              <w:rPr>
                <w:rFonts w:ascii="Times New Roman" w:hAnsi="Times New Roman"/>
                <w:i w:val="0"/>
                <w:sz w:val="24"/>
                <w:szCs w:val="24"/>
              </w:rPr>
            </w:pPr>
            <w:r w:rsidRPr="00101A1A">
              <w:rPr>
                <w:rFonts w:ascii="Times New Roman" w:hAnsi="Times New Roman"/>
                <w:i w:val="0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21355" cy="850900"/>
                  <wp:effectExtent l="19050" t="0" r="0" b="0"/>
                  <wp:docPr id="200" name="Рисунок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1355" cy="850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63DD1" w:rsidRPr="00101A1A" w:rsidRDefault="00063DD1" w:rsidP="00101A1A">
            <w:pPr>
              <w:pStyle w:val="41"/>
              <w:shd w:val="clear" w:color="auto" w:fill="auto"/>
              <w:spacing w:line="240" w:lineRule="auto"/>
              <w:ind w:right="40"/>
              <w:jc w:val="left"/>
              <w:rPr>
                <w:rFonts w:ascii="Times New Roman" w:hAnsi="Times New Roman"/>
                <w:i w:val="0"/>
                <w:sz w:val="24"/>
                <w:szCs w:val="24"/>
              </w:rPr>
            </w:pPr>
          </w:p>
        </w:tc>
      </w:tr>
    </w:tbl>
    <w:p w:rsidR="00063DD1" w:rsidRPr="00101A1A" w:rsidRDefault="00063DD1" w:rsidP="00262708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63DD1" w:rsidRDefault="00063DD1" w:rsidP="00262708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63DD1" w:rsidRDefault="00063DD1" w:rsidP="00262708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1A1A" w:rsidRDefault="00101A1A" w:rsidP="00063DD1">
      <w:pPr>
        <w:pStyle w:val="41"/>
        <w:shd w:val="clear" w:color="auto" w:fill="auto"/>
        <w:spacing w:line="240" w:lineRule="auto"/>
        <w:ind w:right="40"/>
        <w:rPr>
          <w:rStyle w:val="42"/>
          <w:rFonts w:eastAsia="Calibri"/>
          <w:i/>
          <w:iCs/>
          <w:sz w:val="24"/>
          <w:szCs w:val="24"/>
        </w:rPr>
      </w:pPr>
    </w:p>
    <w:p w:rsidR="00063DD1" w:rsidRPr="00101A1A" w:rsidRDefault="00063DD1" w:rsidP="00063DD1">
      <w:pPr>
        <w:pStyle w:val="41"/>
        <w:shd w:val="clear" w:color="auto" w:fill="auto"/>
        <w:spacing w:line="240" w:lineRule="auto"/>
        <w:ind w:right="40"/>
        <w:rPr>
          <w:b/>
          <w:bCs/>
          <w:i w:val="0"/>
          <w:color w:val="000000"/>
        </w:rPr>
      </w:pPr>
      <w:r w:rsidRPr="00101A1A">
        <w:rPr>
          <w:rStyle w:val="42"/>
          <w:rFonts w:eastAsia="Calibri"/>
          <w:i/>
          <w:iCs/>
          <w:sz w:val="24"/>
          <w:szCs w:val="24"/>
        </w:rPr>
        <w:t xml:space="preserve">Контрольная работа №3 </w:t>
      </w:r>
      <w:r w:rsidRPr="00101A1A">
        <w:rPr>
          <w:i w:val="0"/>
          <w:sz w:val="24"/>
          <w:szCs w:val="24"/>
        </w:rPr>
        <w:t>по теме «</w:t>
      </w:r>
      <w:r w:rsidRPr="00101A1A">
        <w:rPr>
          <w:bCs/>
          <w:i w:val="0"/>
          <w:color w:val="000000"/>
        </w:rPr>
        <w:t>Функции</w:t>
      </w:r>
      <w:r w:rsidRPr="00101A1A">
        <w:rPr>
          <w:i w:val="0"/>
          <w:sz w:val="24"/>
          <w:szCs w:val="24"/>
        </w:rPr>
        <w:t>».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06"/>
        <w:gridCol w:w="6066"/>
      </w:tblGrid>
      <w:tr w:rsidR="00063DD1" w:rsidRPr="00D14818" w:rsidTr="00101A1A">
        <w:tc>
          <w:tcPr>
            <w:tcW w:w="5341" w:type="dxa"/>
          </w:tcPr>
          <w:p w:rsidR="00063DD1" w:rsidRPr="00D14818" w:rsidRDefault="00063DD1" w:rsidP="00101A1A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</w:rPr>
            </w:pPr>
            <w:r>
              <w:rPr>
                <w:noProof/>
                <w:color w:val="000000"/>
                <w:lang w:eastAsia="ru-RU"/>
              </w:rPr>
              <w:drawing>
                <wp:inline distT="0" distB="0" distL="0" distR="0">
                  <wp:extent cx="3274695" cy="925195"/>
                  <wp:effectExtent l="19050" t="0" r="1905" b="0"/>
                  <wp:docPr id="204" name="Рисунок 2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4695" cy="9251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63DD1" w:rsidRPr="00D14818" w:rsidRDefault="00063DD1" w:rsidP="00101A1A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</w:rPr>
            </w:pPr>
            <w:r>
              <w:rPr>
                <w:noProof/>
                <w:color w:val="000000"/>
                <w:lang w:eastAsia="ru-RU"/>
              </w:rPr>
              <w:drawing>
                <wp:inline distT="0" distB="0" distL="0" distR="0">
                  <wp:extent cx="3083560" cy="1265555"/>
                  <wp:effectExtent l="19050" t="0" r="2540" b="0"/>
                  <wp:docPr id="205" name="Рисунок 2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3560" cy="12655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1" w:type="dxa"/>
          </w:tcPr>
          <w:p w:rsidR="00063DD1" w:rsidRPr="00D14818" w:rsidRDefault="00063DD1" w:rsidP="00101A1A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</w:rPr>
            </w:pPr>
            <w:r>
              <w:rPr>
                <w:noProof/>
                <w:color w:val="000000"/>
                <w:lang w:eastAsia="ru-RU"/>
              </w:rPr>
              <w:drawing>
                <wp:inline distT="0" distB="0" distL="0" distR="0">
                  <wp:extent cx="3689350" cy="2360295"/>
                  <wp:effectExtent l="19050" t="0" r="6350" b="0"/>
                  <wp:docPr id="206" name="Рисунок 2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89350" cy="23602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63DD1" w:rsidRDefault="00063DD1" w:rsidP="00262708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63DD1" w:rsidRPr="00101A1A" w:rsidRDefault="00063DD1" w:rsidP="00063DD1">
      <w:pPr>
        <w:pStyle w:val="41"/>
        <w:shd w:val="clear" w:color="auto" w:fill="auto"/>
        <w:spacing w:line="240" w:lineRule="auto"/>
        <w:ind w:right="40"/>
        <w:rPr>
          <w:i w:val="0"/>
          <w:sz w:val="24"/>
          <w:szCs w:val="24"/>
        </w:rPr>
      </w:pPr>
      <w:r w:rsidRPr="00101A1A">
        <w:rPr>
          <w:rStyle w:val="42"/>
          <w:rFonts w:eastAsia="Calibri"/>
          <w:i/>
          <w:iCs/>
          <w:sz w:val="24"/>
          <w:szCs w:val="24"/>
        </w:rPr>
        <w:t xml:space="preserve">Контрольная работа №4 </w:t>
      </w:r>
      <w:r w:rsidRPr="00101A1A">
        <w:rPr>
          <w:i w:val="0"/>
          <w:sz w:val="24"/>
          <w:szCs w:val="24"/>
        </w:rPr>
        <w:t>по теме «</w:t>
      </w:r>
      <w:r w:rsidRPr="00101A1A">
        <w:rPr>
          <w:bCs/>
          <w:i w:val="0"/>
          <w:color w:val="000000"/>
        </w:rPr>
        <w:t>Степень с натуральным показателем</w:t>
      </w:r>
      <w:r w:rsidRPr="00101A1A">
        <w:rPr>
          <w:i w:val="0"/>
          <w:sz w:val="24"/>
          <w:szCs w:val="24"/>
        </w:rPr>
        <w:t>».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66"/>
        <w:gridCol w:w="5436"/>
      </w:tblGrid>
      <w:tr w:rsidR="00063DD1" w:rsidRPr="003748BC" w:rsidTr="00101A1A">
        <w:tc>
          <w:tcPr>
            <w:tcW w:w="5341" w:type="dxa"/>
          </w:tcPr>
          <w:p w:rsidR="00063DD1" w:rsidRPr="003748BC" w:rsidRDefault="00063DD1" w:rsidP="00101A1A">
            <w:pPr>
              <w:pStyle w:val="41"/>
              <w:shd w:val="clear" w:color="auto" w:fill="auto"/>
              <w:spacing w:line="240" w:lineRule="auto"/>
              <w:ind w:right="40"/>
              <w:rPr>
                <w:i w:val="0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68580</wp:posOffset>
                  </wp:positionH>
                  <wp:positionV relativeFrom="paragraph">
                    <wp:posOffset>-1405890</wp:posOffset>
                  </wp:positionV>
                  <wp:extent cx="3314700" cy="1543050"/>
                  <wp:effectExtent l="19050" t="0" r="0" b="0"/>
                  <wp:wrapSquare wrapText="bothSides"/>
                  <wp:docPr id="16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4700" cy="1543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41" w:type="dxa"/>
          </w:tcPr>
          <w:p w:rsidR="00063DD1" w:rsidRPr="003748BC" w:rsidRDefault="00063DD1" w:rsidP="00101A1A">
            <w:pPr>
              <w:pStyle w:val="41"/>
              <w:shd w:val="clear" w:color="auto" w:fill="auto"/>
              <w:spacing w:line="240" w:lineRule="auto"/>
              <w:ind w:right="40"/>
              <w:rPr>
                <w:i w:val="0"/>
                <w:sz w:val="24"/>
                <w:szCs w:val="24"/>
              </w:rPr>
            </w:pPr>
          </w:p>
          <w:p w:rsidR="00063DD1" w:rsidRPr="003748BC" w:rsidRDefault="00063DD1" w:rsidP="00101A1A">
            <w:pPr>
              <w:pStyle w:val="41"/>
              <w:shd w:val="clear" w:color="auto" w:fill="auto"/>
              <w:spacing w:line="240" w:lineRule="auto"/>
              <w:ind w:right="40"/>
              <w:rPr>
                <w:i w:val="0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-1404620</wp:posOffset>
                  </wp:positionV>
                  <wp:extent cx="3286125" cy="1543050"/>
                  <wp:effectExtent l="19050" t="0" r="9525" b="0"/>
                  <wp:wrapSquare wrapText="bothSides"/>
                  <wp:docPr id="170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6125" cy="1543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63DD1" w:rsidRDefault="00063DD1" w:rsidP="00262708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63DD1" w:rsidRDefault="00063DD1" w:rsidP="00063DD1">
      <w:pPr>
        <w:pStyle w:val="41"/>
        <w:shd w:val="clear" w:color="auto" w:fill="auto"/>
        <w:spacing w:line="240" w:lineRule="auto"/>
        <w:ind w:right="40"/>
        <w:rPr>
          <w:rStyle w:val="42"/>
          <w:rFonts w:eastAsia="Calibri"/>
          <w:i/>
          <w:iCs/>
          <w:sz w:val="24"/>
          <w:szCs w:val="24"/>
        </w:rPr>
      </w:pPr>
    </w:p>
    <w:p w:rsidR="00063DD1" w:rsidRDefault="00063DD1" w:rsidP="00063DD1">
      <w:pPr>
        <w:pStyle w:val="41"/>
        <w:shd w:val="clear" w:color="auto" w:fill="auto"/>
        <w:spacing w:line="240" w:lineRule="auto"/>
        <w:ind w:right="40"/>
        <w:rPr>
          <w:rStyle w:val="42"/>
          <w:rFonts w:eastAsia="Calibri"/>
          <w:i/>
          <w:iCs/>
          <w:sz w:val="24"/>
          <w:szCs w:val="24"/>
        </w:rPr>
      </w:pPr>
    </w:p>
    <w:p w:rsidR="00063DD1" w:rsidRPr="00101A1A" w:rsidRDefault="00C91356" w:rsidP="00063DD1">
      <w:pPr>
        <w:pStyle w:val="41"/>
        <w:shd w:val="clear" w:color="auto" w:fill="auto"/>
        <w:spacing w:line="240" w:lineRule="auto"/>
        <w:ind w:right="40"/>
        <w:rPr>
          <w:i w:val="0"/>
          <w:sz w:val="24"/>
          <w:szCs w:val="24"/>
        </w:rPr>
      </w:pPr>
      <w:r>
        <w:rPr>
          <w:rStyle w:val="42"/>
          <w:rFonts w:eastAsia="Calibri"/>
          <w:i/>
          <w:iCs/>
          <w:sz w:val="24"/>
          <w:szCs w:val="24"/>
        </w:rPr>
        <w:lastRenderedPageBreak/>
        <w:t>К</w:t>
      </w:r>
      <w:r w:rsidR="00063DD1" w:rsidRPr="00101A1A">
        <w:rPr>
          <w:rStyle w:val="42"/>
          <w:rFonts w:eastAsia="Calibri"/>
          <w:i/>
          <w:iCs/>
          <w:sz w:val="24"/>
          <w:szCs w:val="24"/>
        </w:rPr>
        <w:t xml:space="preserve">онтрольная работа №5 </w:t>
      </w:r>
      <w:r w:rsidR="00063DD1" w:rsidRPr="00101A1A">
        <w:rPr>
          <w:i w:val="0"/>
          <w:sz w:val="24"/>
          <w:szCs w:val="24"/>
        </w:rPr>
        <w:t>по теме «</w:t>
      </w:r>
      <w:r w:rsidR="00063DD1" w:rsidRPr="00101A1A">
        <w:rPr>
          <w:bCs/>
          <w:i w:val="0"/>
          <w:color w:val="000000"/>
        </w:rPr>
        <w:t>Многочлены. Сумма и разность многочленов. Произведение одночлена на многочлен</w:t>
      </w:r>
      <w:r w:rsidR="00063DD1" w:rsidRPr="00101A1A">
        <w:rPr>
          <w:i w:val="0"/>
          <w:sz w:val="24"/>
          <w:szCs w:val="24"/>
        </w:rPr>
        <w:t>».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353"/>
        <w:gridCol w:w="5329"/>
      </w:tblGrid>
      <w:tr w:rsidR="00063DD1" w:rsidRPr="00101A1A" w:rsidTr="00C91356">
        <w:trPr>
          <w:trHeight w:val="3708"/>
        </w:trPr>
        <w:tc>
          <w:tcPr>
            <w:tcW w:w="5353" w:type="dxa"/>
          </w:tcPr>
          <w:p w:rsidR="00063DD1" w:rsidRPr="00101A1A" w:rsidRDefault="00063DD1" w:rsidP="00101A1A">
            <w:pPr>
              <w:pStyle w:val="41"/>
              <w:shd w:val="clear" w:color="auto" w:fill="auto"/>
              <w:spacing w:line="240" w:lineRule="auto"/>
              <w:ind w:right="4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  <w:p w:rsidR="00063DD1" w:rsidRPr="00101A1A" w:rsidRDefault="00063DD1" w:rsidP="00101A1A">
            <w:pPr>
              <w:pStyle w:val="41"/>
              <w:shd w:val="clear" w:color="auto" w:fill="auto"/>
              <w:spacing w:line="240" w:lineRule="auto"/>
              <w:ind w:right="4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101A1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4624" behindDoc="0" locked="0" layoutInCell="1" allowOverlap="1">
                  <wp:simplePos x="0" y="0"/>
                  <wp:positionH relativeFrom="column">
                    <wp:posOffset>137795</wp:posOffset>
                  </wp:positionH>
                  <wp:positionV relativeFrom="paragraph">
                    <wp:posOffset>1270</wp:posOffset>
                  </wp:positionV>
                  <wp:extent cx="3281680" cy="1306195"/>
                  <wp:effectExtent l="19050" t="0" r="0" b="0"/>
                  <wp:wrapSquare wrapText="bothSides"/>
                  <wp:docPr id="171" name="Рисунок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1680" cy="13061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01A1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5648" behindDoc="1" locked="0" layoutInCell="1" allowOverlap="1">
                  <wp:simplePos x="0" y="0"/>
                  <wp:positionH relativeFrom="column">
                    <wp:posOffset>144145</wp:posOffset>
                  </wp:positionH>
                  <wp:positionV relativeFrom="paragraph">
                    <wp:posOffset>1307465</wp:posOffset>
                  </wp:positionV>
                  <wp:extent cx="2808605" cy="812800"/>
                  <wp:effectExtent l="19050" t="0" r="0" b="0"/>
                  <wp:wrapSquare wrapText="bothSides"/>
                  <wp:docPr id="172" name="Рисунок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8605" cy="812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63DD1" w:rsidRPr="00101A1A" w:rsidRDefault="00063DD1" w:rsidP="00101A1A">
            <w:pPr>
              <w:pStyle w:val="41"/>
              <w:shd w:val="clear" w:color="auto" w:fill="auto"/>
              <w:spacing w:line="240" w:lineRule="auto"/>
              <w:ind w:right="40"/>
              <w:rPr>
                <w:rFonts w:ascii="Times New Roman" w:hAnsi="Times New Roman" w:cs="Times New Roman"/>
                <w:bCs/>
                <w:i w:val="0"/>
                <w:color w:val="000000"/>
                <w:sz w:val="24"/>
                <w:szCs w:val="24"/>
              </w:rPr>
            </w:pPr>
          </w:p>
        </w:tc>
        <w:tc>
          <w:tcPr>
            <w:tcW w:w="5329" w:type="dxa"/>
          </w:tcPr>
          <w:p w:rsidR="00063DD1" w:rsidRPr="00101A1A" w:rsidRDefault="00063DD1" w:rsidP="00101A1A">
            <w:pPr>
              <w:pStyle w:val="41"/>
              <w:shd w:val="clear" w:color="auto" w:fill="auto"/>
              <w:spacing w:line="240" w:lineRule="auto"/>
              <w:ind w:right="40"/>
              <w:rPr>
                <w:rFonts w:ascii="Times New Roman" w:hAnsi="Times New Roman" w:cs="Times New Roman"/>
                <w:bCs/>
                <w:i w:val="0"/>
                <w:color w:val="000000"/>
                <w:sz w:val="24"/>
                <w:szCs w:val="24"/>
              </w:rPr>
            </w:pPr>
            <w:r w:rsidRPr="00101A1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column">
                    <wp:posOffset>48895</wp:posOffset>
                  </wp:positionH>
                  <wp:positionV relativeFrom="paragraph">
                    <wp:posOffset>314325</wp:posOffset>
                  </wp:positionV>
                  <wp:extent cx="3228975" cy="1885950"/>
                  <wp:effectExtent l="19050" t="0" r="9525" b="0"/>
                  <wp:wrapSquare wrapText="bothSides"/>
                  <wp:docPr id="173" name="Рисунок 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975" cy="1885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63DD1" w:rsidRPr="00101A1A" w:rsidRDefault="00063DD1" w:rsidP="00262708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63DD1" w:rsidRPr="00101A1A" w:rsidRDefault="00063DD1" w:rsidP="00063DD1">
      <w:pPr>
        <w:pStyle w:val="41"/>
        <w:shd w:val="clear" w:color="auto" w:fill="auto"/>
        <w:spacing w:line="240" w:lineRule="auto"/>
        <w:ind w:right="40"/>
        <w:rPr>
          <w:rFonts w:ascii="Times New Roman" w:hAnsi="Times New Roman" w:cs="Times New Roman"/>
          <w:i w:val="0"/>
          <w:sz w:val="24"/>
          <w:szCs w:val="24"/>
        </w:rPr>
      </w:pPr>
      <w:r w:rsidRPr="00101A1A">
        <w:rPr>
          <w:rStyle w:val="42"/>
          <w:rFonts w:eastAsia="Calibri"/>
          <w:i/>
          <w:iCs/>
          <w:sz w:val="24"/>
          <w:szCs w:val="24"/>
        </w:rPr>
        <w:t xml:space="preserve">Контрольная работа №6 </w:t>
      </w:r>
      <w:r w:rsidRPr="00101A1A">
        <w:rPr>
          <w:rFonts w:ascii="Times New Roman" w:hAnsi="Times New Roman" w:cs="Times New Roman"/>
          <w:i w:val="0"/>
          <w:sz w:val="24"/>
          <w:szCs w:val="24"/>
        </w:rPr>
        <w:t>по теме «</w:t>
      </w:r>
      <w:r w:rsidRPr="00101A1A">
        <w:rPr>
          <w:rFonts w:ascii="Times New Roman" w:hAnsi="Times New Roman" w:cs="Times New Roman"/>
          <w:bCs/>
          <w:i w:val="0"/>
          <w:color w:val="000000"/>
          <w:sz w:val="24"/>
          <w:szCs w:val="24"/>
        </w:rPr>
        <w:t>Многочлены</w:t>
      </w:r>
      <w:r w:rsidRPr="00101A1A">
        <w:rPr>
          <w:rFonts w:ascii="Times New Roman" w:hAnsi="Times New Roman" w:cs="Times New Roman"/>
          <w:i w:val="0"/>
          <w:sz w:val="24"/>
          <w:szCs w:val="24"/>
        </w:rPr>
        <w:t>».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341"/>
        <w:gridCol w:w="5437"/>
      </w:tblGrid>
      <w:tr w:rsidR="00063DD1" w:rsidRPr="00101A1A" w:rsidTr="00101A1A">
        <w:tc>
          <w:tcPr>
            <w:tcW w:w="5341" w:type="dxa"/>
          </w:tcPr>
          <w:p w:rsidR="00063DD1" w:rsidRPr="00101A1A" w:rsidRDefault="00063DD1" w:rsidP="00101A1A">
            <w:pPr>
              <w:pStyle w:val="41"/>
              <w:shd w:val="clear" w:color="auto" w:fill="auto"/>
              <w:spacing w:line="240" w:lineRule="auto"/>
              <w:ind w:right="40"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101A1A">
              <w:rPr>
                <w:rFonts w:ascii="Times New Roman" w:hAnsi="Times New Roman" w:cs="Times New Roman"/>
                <w:i w:val="0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104515" cy="1010285"/>
                  <wp:effectExtent l="19050" t="0" r="635" b="0"/>
                  <wp:docPr id="21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4515" cy="10102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63DD1" w:rsidRPr="00101A1A" w:rsidRDefault="00063DD1" w:rsidP="00101A1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01A1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16075" cy="233680"/>
                  <wp:effectExtent l="19050" t="0" r="3175" b="0"/>
                  <wp:docPr id="211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6075" cy="233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01A1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01A1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925195" cy="159385"/>
                  <wp:effectExtent l="19050" t="0" r="8255" b="0"/>
                  <wp:docPr id="212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5195" cy="1593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63DD1" w:rsidRPr="00101A1A" w:rsidRDefault="00063DD1" w:rsidP="00101A1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01A1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179445" cy="318770"/>
                  <wp:effectExtent l="19050" t="0" r="1905" b="0"/>
                  <wp:docPr id="213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9445" cy="3187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63DD1" w:rsidRPr="00101A1A" w:rsidRDefault="00063DD1" w:rsidP="00101A1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01A1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179445" cy="723265"/>
                  <wp:effectExtent l="19050" t="0" r="1905" b="0"/>
                  <wp:docPr id="217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9445" cy="7232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63DD1" w:rsidRPr="00101A1A" w:rsidRDefault="00063DD1" w:rsidP="00101A1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41" w:type="dxa"/>
          </w:tcPr>
          <w:p w:rsidR="00063DD1" w:rsidRPr="00101A1A" w:rsidRDefault="00063DD1" w:rsidP="00101A1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01A1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041015" cy="1148080"/>
                  <wp:effectExtent l="19050" t="0" r="6985" b="0"/>
                  <wp:docPr id="214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1015" cy="1148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63DD1" w:rsidRPr="00101A1A" w:rsidRDefault="00063DD1" w:rsidP="00101A1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01A1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16075" cy="233680"/>
                  <wp:effectExtent l="19050" t="0" r="3175" b="0"/>
                  <wp:docPr id="215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6075" cy="233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01A1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01A1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925195" cy="159385"/>
                  <wp:effectExtent l="19050" t="0" r="8255" b="0"/>
                  <wp:docPr id="216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5195" cy="1593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63DD1" w:rsidRPr="00101A1A" w:rsidRDefault="00063DD1" w:rsidP="00101A1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01A1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179445" cy="382905"/>
                  <wp:effectExtent l="19050" t="0" r="1905" b="0"/>
                  <wp:docPr id="218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9445" cy="3829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63DD1" w:rsidRPr="00101A1A" w:rsidRDefault="00063DD1" w:rsidP="00101A1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01A1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96285" cy="680720"/>
                  <wp:effectExtent l="19050" t="0" r="0" b="0"/>
                  <wp:docPr id="219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6285" cy="680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63DD1" w:rsidRDefault="00063DD1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</w:p>
    <w:p w:rsidR="00063DD1" w:rsidRPr="00101A1A" w:rsidRDefault="00063DD1" w:rsidP="00063DD1">
      <w:pPr>
        <w:pStyle w:val="41"/>
        <w:shd w:val="clear" w:color="auto" w:fill="auto"/>
        <w:spacing w:line="240" w:lineRule="auto"/>
        <w:ind w:right="40"/>
        <w:rPr>
          <w:i w:val="0"/>
          <w:sz w:val="24"/>
          <w:szCs w:val="24"/>
        </w:rPr>
      </w:pPr>
      <w:r w:rsidRPr="00101A1A">
        <w:rPr>
          <w:rStyle w:val="42"/>
          <w:rFonts w:eastAsia="Calibri"/>
          <w:i/>
          <w:iCs/>
          <w:sz w:val="24"/>
          <w:szCs w:val="24"/>
        </w:rPr>
        <w:lastRenderedPageBreak/>
        <w:t xml:space="preserve">Контрольная работа №7 </w:t>
      </w:r>
      <w:r w:rsidRPr="00101A1A">
        <w:rPr>
          <w:i w:val="0"/>
          <w:sz w:val="24"/>
          <w:szCs w:val="24"/>
        </w:rPr>
        <w:t>по теме «</w:t>
      </w:r>
      <w:r w:rsidRPr="00101A1A">
        <w:rPr>
          <w:bCs/>
          <w:i w:val="0"/>
          <w:color w:val="000000"/>
        </w:rPr>
        <w:t>Формулы сокращенного умножения</w:t>
      </w:r>
      <w:r w:rsidRPr="00101A1A">
        <w:rPr>
          <w:i w:val="0"/>
          <w:sz w:val="24"/>
          <w:szCs w:val="24"/>
        </w:rPr>
        <w:t>».</w:t>
      </w:r>
    </w:p>
    <w:p w:rsidR="00063DD1" w:rsidRPr="00980873" w:rsidRDefault="00063DD1" w:rsidP="00063DD1">
      <w:pPr>
        <w:pStyle w:val="41"/>
        <w:shd w:val="clear" w:color="auto" w:fill="auto"/>
        <w:spacing w:line="240" w:lineRule="auto"/>
        <w:ind w:right="40"/>
        <w:rPr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341"/>
        <w:gridCol w:w="5341"/>
      </w:tblGrid>
      <w:tr w:rsidR="00063DD1" w:rsidRPr="00C977D5" w:rsidTr="00101A1A">
        <w:trPr>
          <w:trHeight w:val="2800"/>
        </w:trPr>
        <w:tc>
          <w:tcPr>
            <w:tcW w:w="5341" w:type="dxa"/>
          </w:tcPr>
          <w:p w:rsidR="00063DD1" w:rsidRPr="00980873" w:rsidRDefault="00063DD1" w:rsidP="00101A1A">
            <w:pPr>
              <w:pStyle w:val="41"/>
              <w:shd w:val="clear" w:color="auto" w:fill="auto"/>
              <w:spacing w:line="240" w:lineRule="auto"/>
              <w:ind w:right="40"/>
              <w:rPr>
                <w:bCs/>
                <w:i w:val="0"/>
                <w:color w:val="000000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9744" behindDoc="1" locked="0" layoutInCell="1" allowOverlap="1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-1823720</wp:posOffset>
                  </wp:positionV>
                  <wp:extent cx="2809875" cy="1962150"/>
                  <wp:effectExtent l="19050" t="0" r="9525" b="0"/>
                  <wp:wrapTight wrapText="bothSides">
                    <wp:wrapPolygon edited="0">
                      <wp:start x="-146" y="0"/>
                      <wp:lineTo x="-146" y="21390"/>
                      <wp:lineTo x="21673" y="21390"/>
                      <wp:lineTo x="21673" y="0"/>
                      <wp:lineTo x="-146" y="0"/>
                    </wp:wrapPolygon>
                  </wp:wrapTight>
                  <wp:docPr id="17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9875" cy="1962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41" w:type="dxa"/>
          </w:tcPr>
          <w:p w:rsidR="00063DD1" w:rsidRPr="00C977D5" w:rsidRDefault="00063DD1" w:rsidP="00101A1A">
            <w:pPr>
              <w:pStyle w:val="41"/>
              <w:shd w:val="clear" w:color="auto" w:fill="auto"/>
              <w:spacing w:line="240" w:lineRule="auto"/>
              <w:ind w:right="40"/>
              <w:rPr>
                <w:b/>
                <w:bCs/>
                <w:color w:val="000000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8720" behindDoc="1" locked="0" layoutInCell="1" allowOverlap="1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-1995170</wp:posOffset>
                  </wp:positionV>
                  <wp:extent cx="2628900" cy="2133600"/>
                  <wp:effectExtent l="19050" t="0" r="0" b="0"/>
                  <wp:wrapTight wrapText="bothSides">
                    <wp:wrapPolygon edited="0">
                      <wp:start x="-157" y="0"/>
                      <wp:lineTo x="-157" y="21407"/>
                      <wp:lineTo x="21600" y="21407"/>
                      <wp:lineTo x="21600" y="0"/>
                      <wp:lineTo x="-157" y="0"/>
                    </wp:wrapPolygon>
                  </wp:wrapTight>
                  <wp:docPr id="174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8900" cy="2133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C91356" w:rsidRDefault="00C91356" w:rsidP="00063DD1">
      <w:pPr>
        <w:pStyle w:val="41"/>
        <w:shd w:val="clear" w:color="auto" w:fill="auto"/>
        <w:spacing w:line="240" w:lineRule="auto"/>
        <w:ind w:right="40"/>
        <w:rPr>
          <w:rStyle w:val="42"/>
          <w:rFonts w:eastAsia="Calibri"/>
          <w:i/>
          <w:iCs/>
          <w:sz w:val="24"/>
          <w:szCs w:val="24"/>
        </w:rPr>
      </w:pPr>
    </w:p>
    <w:p w:rsidR="00063DD1" w:rsidRPr="00101A1A" w:rsidRDefault="00063DD1" w:rsidP="00063DD1">
      <w:pPr>
        <w:pStyle w:val="41"/>
        <w:shd w:val="clear" w:color="auto" w:fill="auto"/>
        <w:spacing w:line="240" w:lineRule="auto"/>
        <w:ind w:right="40"/>
        <w:rPr>
          <w:i w:val="0"/>
          <w:sz w:val="24"/>
          <w:szCs w:val="24"/>
        </w:rPr>
      </w:pPr>
      <w:r w:rsidRPr="00101A1A">
        <w:rPr>
          <w:rStyle w:val="42"/>
          <w:rFonts w:eastAsia="Calibri"/>
          <w:i/>
          <w:iCs/>
          <w:sz w:val="24"/>
          <w:szCs w:val="24"/>
        </w:rPr>
        <w:t xml:space="preserve">Контрольная работа №8 </w:t>
      </w:r>
      <w:r w:rsidRPr="00101A1A">
        <w:rPr>
          <w:i w:val="0"/>
          <w:sz w:val="24"/>
          <w:szCs w:val="24"/>
        </w:rPr>
        <w:t>по теме «</w:t>
      </w:r>
      <w:r w:rsidRPr="00101A1A">
        <w:rPr>
          <w:bCs/>
          <w:i w:val="0"/>
          <w:color w:val="000000"/>
        </w:rPr>
        <w:t>Преобразование целых выражений</w:t>
      </w:r>
      <w:r w:rsidRPr="00101A1A">
        <w:rPr>
          <w:i w:val="0"/>
          <w:sz w:val="24"/>
          <w:szCs w:val="24"/>
        </w:rPr>
        <w:t>».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341"/>
        <w:gridCol w:w="5341"/>
      </w:tblGrid>
      <w:tr w:rsidR="00063DD1" w:rsidRPr="00101A1A" w:rsidTr="00101A1A">
        <w:tc>
          <w:tcPr>
            <w:tcW w:w="5341" w:type="dxa"/>
          </w:tcPr>
          <w:p w:rsidR="00063DD1" w:rsidRPr="00101A1A" w:rsidRDefault="00063DD1" w:rsidP="00101A1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i/>
                <w:color w:val="000000"/>
              </w:rPr>
            </w:pPr>
            <w:r w:rsidRPr="00101A1A">
              <w:rPr>
                <w:i/>
                <w:noProof/>
                <w:color w:val="000000"/>
                <w:lang w:eastAsia="ru-RU"/>
              </w:rPr>
              <w:drawing>
                <wp:inline distT="0" distB="0" distL="0" distR="0">
                  <wp:extent cx="3136900" cy="1849755"/>
                  <wp:effectExtent l="19050" t="0" r="6350" b="0"/>
                  <wp:docPr id="230" name="Рисунок 2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6900" cy="1849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1" w:type="dxa"/>
          </w:tcPr>
          <w:p w:rsidR="00063DD1" w:rsidRPr="00101A1A" w:rsidRDefault="00063DD1" w:rsidP="00063D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i/>
                <w:color w:val="000000"/>
              </w:rPr>
            </w:pPr>
            <w:r w:rsidRPr="00101A1A">
              <w:rPr>
                <w:i/>
                <w:noProof/>
                <w:color w:val="000000"/>
                <w:lang w:eastAsia="ru-RU"/>
              </w:rPr>
              <w:drawing>
                <wp:inline distT="0" distB="0" distL="0" distR="0">
                  <wp:extent cx="3094355" cy="775970"/>
                  <wp:effectExtent l="19050" t="0" r="0" b="0"/>
                  <wp:docPr id="231" name="Рисунок 2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4355" cy="7759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01A1A">
              <w:rPr>
                <w:i/>
                <w:noProof/>
                <w:color w:val="000000"/>
                <w:lang w:eastAsia="ru-RU"/>
              </w:rPr>
              <w:drawing>
                <wp:inline distT="0" distB="0" distL="0" distR="0">
                  <wp:extent cx="3094355" cy="1223010"/>
                  <wp:effectExtent l="19050" t="0" r="0" b="0"/>
                  <wp:docPr id="232" name="Рисунок 2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4355" cy="12230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63DD1" w:rsidRDefault="00063DD1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</w:p>
    <w:p w:rsidR="00101A1A" w:rsidRDefault="00101A1A" w:rsidP="00063DD1">
      <w:pPr>
        <w:pStyle w:val="41"/>
        <w:shd w:val="clear" w:color="auto" w:fill="auto"/>
        <w:spacing w:line="240" w:lineRule="auto"/>
        <w:ind w:right="40"/>
        <w:rPr>
          <w:rStyle w:val="42"/>
          <w:rFonts w:eastAsia="Calibri"/>
          <w:i/>
          <w:iCs/>
          <w:sz w:val="24"/>
          <w:szCs w:val="24"/>
        </w:rPr>
      </w:pPr>
    </w:p>
    <w:p w:rsidR="00101A1A" w:rsidRDefault="00101A1A" w:rsidP="00063DD1">
      <w:pPr>
        <w:pStyle w:val="41"/>
        <w:shd w:val="clear" w:color="auto" w:fill="auto"/>
        <w:spacing w:line="240" w:lineRule="auto"/>
        <w:ind w:right="40"/>
        <w:rPr>
          <w:rStyle w:val="42"/>
          <w:rFonts w:eastAsia="Calibri"/>
          <w:i/>
          <w:iCs/>
          <w:sz w:val="24"/>
          <w:szCs w:val="24"/>
        </w:rPr>
      </w:pPr>
    </w:p>
    <w:p w:rsidR="00101A1A" w:rsidRDefault="00101A1A" w:rsidP="00063DD1">
      <w:pPr>
        <w:pStyle w:val="41"/>
        <w:shd w:val="clear" w:color="auto" w:fill="auto"/>
        <w:spacing w:line="240" w:lineRule="auto"/>
        <w:ind w:right="40"/>
        <w:rPr>
          <w:rStyle w:val="42"/>
          <w:rFonts w:eastAsia="Calibri"/>
          <w:i/>
          <w:iCs/>
          <w:sz w:val="24"/>
          <w:szCs w:val="24"/>
        </w:rPr>
      </w:pPr>
    </w:p>
    <w:p w:rsidR="00101A1A" w:rsidRDefault="00101A1A" w:rsidP="00063DD1">
      <w:pPr>
        <w:pStyle w:val="41"/>
        <w:shd w:val="clear" w:color="auto" w:fill="auto"/>
        <w:spacing w:line="240" w:lineRule="auto"/>
        <w:ind w:right="40"/>
        <w:rPr>
          <w:rStyle w:val="42"/>
          <w:rFonts w:eastAsia="Calibri"/>
          <w:i/>
          <w:iCs/>
          <w:sz w:val="24"/>
          <w:szCs w:val="24"/>
        </w:rPr>
      </w:pPr>
    </w:p>
    <w:p w:rsidR="00063DD1" w:rsidRPr="00101A1A" w:rsidRDefault="00063DD1" w:rsidP="00063DD1">
      <w:pPr>
        <w:pStyle w:val="41"/>
        <w:shd w:val="clear" w:color="auto" w:fill="auto"/>
        <w:spacing w:line="240" w:lineRule="auto"/>
        <w:ind w:right="40"/>
        <w:rPr>
          <w:i w:val="0"/>
          <w:sz w:val="24"/>
          <w:szCs w:val="24"/>
        </w:rPr>
      </w:pPr>
      <w:r w:rsidRPr="00101A1A">
        <w:rPr>
          <w:rStyle w:val="42"/>
          <w:rFonts w:eastAsia="Calibri"/>
          <w:i/>
          <w:iCs/>
          <w:sz w:val="24"/>
          <w:szCs w:val="24"/>
        </w:rPr>
        <w:lastRenderedPageBreak/>
        <w:t xml:space="preserve">Контрольная работа №9 </w:t>
      </w:r>
      <w:r w:rsidRPr="00101A1A">
        <w:rPr>
          <w:i w:val="0"/>
          <w:sz w:val="24"/>
          <w:szCs w:val="24"/>
        </w:rPr>
        <w:t>по теме «</w:t>
      </w:r>
      <w:r w:rsidRPr="00101A1A">
        <w:rPr>
          <w:bCs/>
          <w:i w:val="0"/>
          <w:color w:val="000000"/>
        </w:rPr>
        <w:t>Системы линейных уравнений</w:t>
      </w:r>
      <w:r w:rsidRPr="00101A1A">
        <w:rPr>
          <w:i w:val="0"/>
          <w:sz w:val="24"/>
          <w:szCs w:val="24"/>
        </w:rPr>
        <w:t>».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341"/>
        <w:gridCol w:w="5341"/>
      </w:tblGrid>
      <w:tr w:rsidR="00063DD1" w:rsidRPr="00B53A8C" w:rsidTr="00101A1A">
        <w:tc>
          <w:tcPr>
            <w:tcW w:w="5341" w:type="dxa"/>
          </w:tcPr>
          <w:p w:rsidR="00063DD1" w:rsidRPr="00B53A8C" w:rsidRDefault="00063DD1" w:rsidP="00101A1A">
            <w:pPr>
              <w:pStyle w:val="41"/>
              <w:shd w:val="clear" w:color="auto" w:fill="auto"/>
              <w:spacing w:line="240" w:lineRule="auto"/>
              <w:ind w:right="40"/>
              <w:rPr>
                <w:bCs/>
                <w:i w:val="0"/>
                <w:color w:val="000000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81792" behindDoc="1" locked="0" layoutInCell="1" allowOverlap="1">
                  <wp:simplePos x="0" y="0"/>
                  <wp:positionH relativeFrom="column">
                    <wp:posOffset>-64135</wp:posOffset>
                  </wp:positionH>
                  <wp:positionV relativeFrom="paragraph">
                    <wp:posOffset>200025</wp:posOffset>
                  </wp:positionV>
                  <wp:extent cx="2834005" cy="1917700"/>
                  <wp:effectExtent l="19050" t="0" r="4445" b="0"/>
                  <wp:wrapTight wrapText="bothSides">
                    <wp:wrapPolygon edited="0">
                      <wp:start x="-145" y="0"/>
                      <wp:lineTo x="-145" y="21457"/>
                      <wp:lineTo x="21634" y="21457"/>
                      <wp:lineTo x="21634" y="0"/>
                      <wp:lineTo x="-145" y="0"/>
                    </wp:wrapPolygon>
                  </wp:wrapTight>
                  <wp:docPr id="3" name="Рисунок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4005" cy="1917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41" w:type="dxa"/>
          </w:tcPr>
          <w:p w:rsidR="00063DD1" w:rsidRPr="00B53A8C" w:rsidRDefault="00063DD1" w:rsidP="00101A1A">
            <w:pPr>
              <w:pStyle w:val="41"/>
              <w:shd w:val="clear" w:color="auto" w:fill="auto"/>
              <w:spacing w:line="240" w:lineRule="auto"/>
              <w:ind w:right="40"/>
              <w:rPr>
                <w:bCs/>
                <w:i w:val="0"/>
                <w:color w:val="000000"/>
              </w:rPr>
            </w:pPr>
            <w:r>
              <w:rPr>
                <w:bCs/>
                <w:i w:val="0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82816" behindDoc="1" locked="0" layoutInCell="1" allowOverlap="1">
                  <wp:simplePos x="0" y="0"/>
                  <wp:positionH relativeFrom="column">
                    <wp:posOffset>-64135</wp:posOffset>
                  </wp:positionH>
                  <wp:positionV relativeFrom="paragraph">
                    <wp:posOffset>0</wp:posOffset>
                  </wp:positionV>
                  <wp:extent cx="2863850" cy="2095500"/>
                  <wp:effectExtent l="19050" t="0" r="0" b="0"/>
                  <wp:wrapTight wrapText="bothSides">
                    <wp:wrapPolygon edited="0">
                      <wp:start x="-144" y="0"/>
                      <wp:lineTo x="-144" y="21404"/>
                      <wp:lineTo x="21552" y="21404"/>
                      <wp:lineTo x="21552" y="0"/>
                      <wp:lineTo x="-144" y="0"/>
                    </wp:wrapPolygon>
                  </wp:wrapTight>
                  <wp:docPr id="2" name="Рисунок 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3850" cy="2095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63DD1" w:rsidRDefault="00063DD1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</w:p>
    <w:p w:rsidR="00C91356" w:rsidRDefault="00C91356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</w:p>
    <w:p w:rsidR="00C91356" w:rsidRDefault="00C91356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</w:p>
    <w:p w:rsidR="00C91356" w:rsidRDefault="00C91356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</w:p>
    <w:p w:rsidR="00C91356" w:rsidRDefault="00C91356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</w:p>
    <w:p w:rsidR="00C91356" w:rsidRDefault="00C91356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</w:p>
    <w:p w:rsidR="00063DD1" w:rsidRDefault="00063DD1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  <w:r w:rsidRPr="00063DD1">
        <w:rPr>
          <w:rFonts w:ascii="Times New Roman" w:hAnsi="Times New Roman" w:cs="Times New Roman"/>
          <w:b/>
          <w:noProof/>
          <w:sz w:val="24"/>
          <w:lang w:eastAsia="ru-RU"/>
        </w:rPr>
        <w:lastRenderedPageBreak/>
        <w:drawing>
          <wp:inline distT="0" distB="0" distL="0" distR="0">
            <wp:extent cx="4239491" cy="2531400"/>
            <wp:effectExtent l="19050" t="0" r="8659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5257" cy="2528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7B6D" w:rsidRDefault="00B57B6D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  <w:r w:rsidRPr="00B57B6D">
        <w:rPr>
          <w:rFonts w:ascii="Times New Roman" w:hAnsi="Times New Roman" w:cs="Times New Roman"/>
          <w:b/>
          <w:noProof/>
          <w:sz w:val="24"/>
          <w:lang w:eastAsia="ru-RU"/>
        </w:rPr>
        <w:drawing>
          <wp:inline distT="0" distB="0" distL="0" distR="0">
            <wp:extent cx="3681351" cy="2287404"/>
            <wp:effectExtent l="1905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4277" cy="2289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1A1A" w:rsidRDefault="00101A1A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</w:p>
    <w:p w:rsidR="00101A1A" w:rsidRDefault="00101A1A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</w:p>
    <w:p w:rsidR="00101A1A" w:rsidRDefault="00101A1A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</w:p>
    <w:p w:rsidR="00101A1A" w:rsidRDefault="00101A1A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</w:p>
    <w:p w:rsidR="00101A1A" w:rsidRDefault="00101A1A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</w:p>
    <w:p w:rsidR="00101A1A" w:rsidRDefault="00101A1A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</w:p>
    <w:p w:rsidR="001A2EA1" w:rsidRPr="00101A1A" w:rsidRDefault="00101A1A" w:rsidP="00101A1A">
      <w:pPr>
        <w:jc w:val="both"/>
        <w:rPr>
          <w:rFonts w:ascii="Times New Roman" w:hAnsi="Times New Roman" w:cs="Times New Roman"/>
          <w:b/>
          <w:sz w:val="24"/>
        </w:rPr>
      </w:pPr>
      <w:r w:rsidRPr="00101A1A">
        <w:rPr>
          <w:rFonts w:ascii="Times New Roman" w:hAnsi="Times New Roman" w:cs="Times New Roman"/>
          <w:b/>
          <w:sz w:val="24"/>
        </w:rPr>
        <w:t xml:space="preserve">  </w:t>
      </w:r>
      <w:r w:rsidR="001A2EA1" w:rsidRPr="00101A1A">
        <w:rPr>
          <w:rFonts w:ascii="Times New Roman" w:hAnsi="Times New Roman" w:cs="Times New Roman"/>
          <w:b/>
          <w:sz w:val="24"/>
        </w:rPr>
        <w:t>8 класс</w:t>
      </w:r>
      <w:r>
        <w:rPr>
          <w:rFonts w:ascii="Times New Roman" w:hAnsi="Times New Roman" w:cs="Times New Roman"/>
          <w:b/>
          <w:sz w:val="24"/>
        </w:rPr>
        <w:t>. Алгебра</w:t>
      </w:r>
      <w:r w:rsidR="001A2EA1" w:rsidRPr="00101A1A">
        <w:rPr>
          <w:rFonts w:ascii="Times New Roman" w:hAnsi="Times New Roman" w:cs="Times New Roman"/>
          <w:b/>
          <w:sz w:val="24"/>
        </w:rPr>
        <w:t xml:space="preserve"> </w:t>
      </w:r>
    </w:p>
    <w:p w:rsidR="001A2EA1" w:rsidRPr="00C644E8" w:rsidRDefault="00C644E8" w:rsidP="00C644E8">
      <w:p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В</w:t>
      </w:r>
      <w:r w:rsidR="00353CE1" w:rsidRPr="00C644E8">
        <w:rPr>
          <w:rFonts w:ascii="Times New Roman" w:hAnsi="Times New Roman" w:cs="Times New Roman"/>
          <w:sz w:val="24"/>
        </w:rPr>
        <w:t>в 8</w:t>
      </w:r>
      <w:r w:rsidR="001A2EA1" w:rsidRPr="00C644E8">
        <w:rPr>
          <w:rFonts w:ascii="Times New Roman" w:hAnsi="Times New Roman" w:cs="Times New Roman"/>
          <w:sz w:val="24"/>
        </w:rPr>
        <w:t xml:space="preserve"> классе</w:t>
      </w:r>
      <w:r w:rsidR="00353CE1" w:rsidRPr="00C644E8">
        <w:rPr>
          <w:rFonts w:ascii="Times New Roman" w:hAnsi="Times New Roman" w:cs="Times New Roman"/>
          <w:sz w:val="24"/>
        </w:rPr>
        <w:t xml:space="preserve"> по алгебре 9</w:t>
      </w:r>
      <w:r w:rsidR="00016B66" w:rsidRPr="00C644E8">
        <w:rPr>
          <w:rFonts w:ascii="Times New Roman" w:hAnsi="Times New Roman" w:cs="Times New Roman"/>
          <w:sz w:val="24"/>
        </w:rPr>
        <w:t xml:space="preserve">  текущих контрольных работ, входная и </w:t>
      </w:r>
      <w:r w:rsidR="001A2EA1" w:rsidRPr="00C644E8">
        <w:rPr>
          <w:rFonts w:ascii="Times New Roman" w:hAnsi="Times New Roman" w:cs="Times New Roman"/>
          <w:sz w:val="24"/>
        </w:rPr>
        <w:t xml:space="preserve"> итогов</w:t>
      </w:r>
      <w:r w:rsidR="00016B66" w:rsidRPr="00C644E8">
        <w:rPr>
          <w:rFonts w:ascii="Times New Roman" w:hAnsi="Times New Roman" w:cs="Times New Roman"/>
          <w:sz w:val="24"/>
        </w:rPr>
        <w:t>ая работа</w:t>
      </w:r>
      <w:r w:rsidR="001A2EA1" w:rsidRPr="00C644E8">
        <w:rPr>
          <w:rFonts w:ascii="Times New Roman" w:hAnsi="Times New Roman" w:cs="Times New Roman"/>
          <w:sz w:val="24"/>
        </w:rPr>
        <w:t xml:space="preserve">. </w:t>
      </w:r>
    </w:p>
    <w:p w:rsidR="00353CE1" w:rsidRPr="00353CE1" w:rsidRDefault="00353CE1" w:rsidP="00353CE1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Входная контрольная работа.</w:t>
      </w:r>
    </w:p>
    <w:p w:rsidR="00353CE1" w:rsidRDefault="00353CE1" w:rsidP="00353CE1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353CE1" w:rsidSect="00FD5F37">
          <w:type w:val="continuous"/>
          <w:pgSz w:w="16838" w:h="11906" w:orient="landscape"/>
          <w:pgMar w:top="1134" w:right="850" w:bottom="1134" w:left="1701" w:header="708" w:footer="708" w:gutter="0"/>
          <w:cols w:space="708"/>
          <w:docGrid w:linePitch="360"/>
        </w:sectPr>
      </w:pPr>
    </w:p>
    <w:p w:rsidR="00353CE1" w:rsidRPr="00A723D6" w:rsidRDefault="00353CE1" w:rsidP="00353CE1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23D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Вариант 1</w:t>
      </w:r>
    </w:p>
    <w:p w:rsidR="00353CE1" w:rsidRPr="00353CE1" w:rsidRDefault="00353CE1" w:rsidP="00353CE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Часть 1.</w:t>
      </w:r>
    </w:p>
    <w:p w:rsidR="00353CE1" w:rsidRPr="00353CE1" w:rsidRDefault="00353CE1" w:rsidP="00353CE1">
      <w:pPr>
        <w:numPr>
          <w:ilvl w:val="0"/>
          <w:numId w:val="11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 записать на математическом языке фразу «Утроенная разность кубов чисел к и р ?</w:t>
      </w:r>
    </w:p>
    <w:p w:rsidR="00353CE1" w:rsidRPr="00353CE1" w:rsidRDefault="00353CE1" w:rsidP="00353CE1">
      <w:pPr>
        <w:numPr>
          <w:ilvl w:val="0"/>
          <w:numId w:val="11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верное уравнение к задаче: Карандаш стоит х рублей. Авторучка стоит у рублей. Пять карандашей стоят столько же, сколько три авторучки</w:t>
      </w:r>
    </w:p>
    <w:p w:rsidR="00353CE1" w:rsidRPr="00353CE1" w:rsidRDefault="00353CE1" w:rsidP="00353CE1">
      <w:pPr>
        <w:spacing w:after="0" w:line="240" w:lineRule="auto"/>
        <w:ind w:left="75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3)  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Вычислите: (-1)</w:t>
      </w:r>
      <w:r w:rsidRPr="00353CE1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6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1</w:t>
      </w:r>
      <w:r w:rsidRPr="00353CE1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 xml:space="preserve">6   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4)Упростите: р</w:t>
      </w:r>
      <w:r w:rsidRPr="00353CE1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8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· р²</w:t>
      </w:r>
    </w:p>
    <w:p w:rsidR="00353CE1" w:rsidRPr="00353CE1" w:rsidRDefault="00353CE1" w:rsidP="00353CE1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5)Упростите: с</w:t>
      </w:r>
      <w:r w:rsidRPr="00353CE1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12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: с</w:t>
      </w:r>
      <w:r w:rsidRPr="00353CE1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4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 xml:space="preserve">      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6)Упростите: (а</w:t>
      </w:r>
      <w:r w:rsidRPr="00353CE1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6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)²</w:t>
      </w:r>
    </w:p>
    <w:p w:rsidR="00353CE1" w:rsidRPr="00353CE1" w:rsidRDefault="00353CE1" w:rsidP="00353CE1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7)Упростите: (3р²</w:t>
      </w:r>
      <w:r w:rsidRPr="00353CE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n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)³</w:t>
      </w:r>
    </w:p>
    <w:p w:rsidR="00353CE1" w:rsidRPr="00353CE1" w:rsidRDefault="00353CE1" w:rsidP="00353CE1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8)Приведите подобные:7а – 5</w:t>
      </w:r>
      <w:r w:rsidRPr="00353CE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+ 3а + 4р –р +2</w:t>
      </w:r>
      <w:r w:rsidRPr="00353CE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</w:t>
      </w:r>
    </w:p>
    <w:p w:rsidR="00353CE1" w:rsidRPr="00353CE1" w:rsidRDefault="00353CE1" w:rsidP="00353CE1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9)Упростите выражение:3а-(2а-3</w:t>
      </w:r>
      <w:r w:rsidRPr="00353CE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)+(4а-2</w:t>
      </w:r>
      <w:r w:rsidRPr="00353CE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)-(</w:t>
      </w:r>
      <w:r w:rsidRPr="00353CE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+5а)</w:t>
      </w:r>
    </w:p>
    <w:p w:rsidR="00353CE1" w:rsidRPr="00353CE1" w:rsidRDefault="00353CE1" w:rsidP="00353CE1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10)Решите уравнение:3(2х-1)-2(3-7х)=2(5х-2)</w:t>
      </w:r>
    </w:p>
    <w:p w:rsidR="00353CE1" w:rsidRPr="00353CE1" w:rsidRDefault="00353CE1" w:rsidP="00353CE1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11)Выполните умножение: (2а-3)(а+5)</w:t>
      </w:r>
    </w:p>
    <w:p w:rsidR="00353CE1" w:rsidRPr="00353CE1" w:rsidRDefault="00353CE1" w:rsidP="00353CE1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12)Раскройте скобки: (3а-2)²</w:t>
      </w:r>
    </w:p>
    <w:p w:rsidR="00353CE1" w:rsidRPr="00353CE1" w:rsidRDefault="00353CE1" w:rsidP="00353CE1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13)Разложите на множители: х²-16</w:t>
      </w:r>
    </w:p>
    <w:p w:rsidR="00353CE1" w:rsidRPr="00353CE1" w:rsidRDefault="00353CE1" w:rsidP="00353C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14)Разложите на множители: а²+16а+64</w:t>
      </w:r>
    </w:p>
    <w:p w:rsidR="00353CE1" w:rsidRPr="00353CE1" w:rsidRDefault="00353CE1" w:rsidP="00353C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15)Разложите на множители: (18а³к+24ак²-6ак)</w:t>
      </w:r>
    </w:p>
    <w:p w:rsidR="00353CE1" w:rsidRPr="00353CE1" w:rsidRDefault="00353CE1" w:rsidP="00353C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16)Разложите на множители: 3а+3</w:t>
      </w:r>
      <w:r w:rsidRPr="00353CE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+ха+х</w:t>
      </w:r>
      <w:r w:rsidRPr="00353CE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</w:t>
      </w:r>
    </w:p>
    <w:p w:rsidR="00353CE1" w:rsidRPr="00353CE1" w:rsidRDefault="00353CE1" w:rsidP="00353CE1">
      <w:pP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Часть 2</w:t>
      </w:r>
    </w:p>
    <w:p w:rsidR="00353CE1" w:rsidRPr="00353CE1" w:rsidRDefault="00353CE1" w:rsidP="00353CE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17.</w:t>
      </w:r>
      <w:r w:rsidRPr="00353CE1">
        <w:rPr>
          <w:rFonts w:ascii="Times New Roman" w:eastAsia="Calibri" w:hAnsi="Times New Roman" w:cs="Times New Roman"/>
          <w:sz w:val="24"/>
          <w:szCs w:val="24"/>
        </w:rPr>
        <w:t xml:space="preserve">Найти значение выражения: </w:t>
      </w:r>
    </w:p>
    <w:p w:rsidR="00353CE1" w:rsidRPr="00353CE1" w:rsidRDefault="0011423E" w:rsidP="00353C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m:oMathPara>
        <m:oMath>
          <m:f>
            <m:fPr>
              <m:ctrlPr>
                <w:rPr>
                  <w:rFonts w:ascii="Cambria Math" w:eastAsia="Calibri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Calibri" w:hAnsi="Times New Roman" w:cs="Times New Roman"/>
                  <w:sz w:val="24"/>
                  <w:szCs w:val="24"/>
                </w:rPr>
                <m:t>1</m:t>
              </m:r>
            </m:num>
            <m:den>
              <m:r>
                <w:rPr>
                  <w:rFonts w:ascii="Cambria Math" w:eastAsia="Calibri" w:hAnsi="Times New Roman" w:cs="Times New Roman"/>
                  <w:sz w:val="24"/>
                  <w:szCs w:val="24"/>
                </w:rPr>
                <m:t>2</m:t>
              </m:r>
            </m:den>
          </m:f>
          <m:sSup>
            <m:sSupPr>
              <m:ctrlPr>
                <w:rPr>
                  <w:rFonts w:ascii="Cambria Math" w:eastAsia="Calibri" w:hAnsi="Times New Roman" w:cs="Times New Roman"/>
                  <w:i/>
                  <w:sz w:val="24"/>
                  <w:szCs w:val="24"/>
                </w:rPr>
              </m:ctrlPr>
            </m:sSupPr>
            <m:e>
              <m:r>
                <w:rPr>
                  <w:rFonts w:ascii="Cambria Math" w:eastAsia="Calibri" w:hAnsi="Times New Roman" w:cs="Times New Roman"/>
                  <w:sz w:val="24"/>
                  <w:szCs w:val="24"/>
                </w:rPr>
                <m:t>х</m:t>
              </m:r>
            </m:e>
            <m:sup>
              <m:r>
                <w:rPr>
                  <w:rFonts w:ascii="Cambria Math" w:eastAsia="Calibri" w:hAnsi="Times New Roman" w:cs="Times New Roman"/>
                  <w:sz w:val="24"/>
                  <w:szCs w:val="24"/>
                </w:rPr>
                <m:t>2</m:t>
              </m:r>
            </m:sup>
          </m:sSup>
          <m:r>
            <w:rPr>
              <w:rFonts w:ascii="Times New Roman" w:eastAsia="Calibri" w:hAnsi="Times New Roman" w:cs="Times New Roman"/>
              <w:sz w:val="24"/>
              <w:szCs w:val="24"/>
            </w:rPr>
            <m:t>-</m:t>
          </m:r>
          <m:r>
            <w:rPr>
              <w:rFonts w:ascii="Cambria Math" w:eastAsia="Calibri" w:hAnsi="Times New Roman" w:cs="Times New Roman"/>
              <w:sz w:val="24"/>
              <w:szCs w:val="24"/>
            </w:rPr>
            <m:t>2</m:t>
          </m:r>
          <m:sSup>
            <m:sSupPr>
              <m:ctrlPr>
                <w:rPr>
                  <w:rFonts w:ascii="Cambria Math" w:eastAsia="Calibri" w:hAnsi="Times New Roman" w:cs="Times New Roman"/>
                  <w:i/>
                  <w:sz w:val="24"/>
                  <w:szCs w:val="24"/>
                </w:rPr>
              </m:ctrlPr>
            </m:sSupPr>
            <m:e>
              <m:r>
                <w:rPr>
                  <w:rFonts w:ascii="Cambria Math" w:eastAsia="Calibri" w:hAnsi="Times New Roman" w:cs="Times New Roman"/>
                  <w:sz w:val="24"/>
                  <w:szCs w:val="24"/>
                </w:rPr>
                <m:t>у</m:t>
              </m:r>
            </m:e>
            <m:sup>
              <m:r>
                <w:rPr>
                  <w:rFonts w:ascii="Cambria Math" w:eastAsia="Calibri" w:hAnsi="Times New Roman" w:cs="Times New Roman"/>
                  <w:sz w:val="24"/>
                  <w:szCs w:val="24"/>
                </w:rPr>
                <m:t>3</m:t>
              </m:r>
            </m:sup>
          </m:sSup>
          <m:r>
            <w:rPr>
              <w:rFonts w:ascii="Cambria Math" w:eastAsia="Calibri" w:hAnsi="Times New Roman" w:cs="Times New Roman"/>
              <w:sz w:val="24"/>
              <w:szCs w:val="24"/>
            </w:rPr>
            <m:t xml:space="preserve"> </m:t>
          </m:r>
          <m:r>
            <w:rPr>
              <w:rFonts w:ascii="Cambria Math" w:eastAsia="Calibri" w:hAnsi="Times New Roman" w:cs="Times New Roman"/>
              <w:sz w:val="24"/>
              <w:szCs w:val="24"/>
            </w:rPr>
            <m:t>при</m:t>
          </m:r>
          <m:r>
            <w:rPr>
              <w:rFonts w:ascii="Cambria Math" w:eastAsia="Calibri" w:hAnsi="Times New Roman" w:cs="Times New Roman"/>
              <w:sz w:val="24"/>
              <w:szCs w:val="24"/>
            </w:rPr>
            <m:t xml:space="preserve"> </m:t>
          </m:r>
          <m:r>
            <w:rPr>
              <w:rFonts w:ascii="Cambria Math" w:eastAsia="Calibri" w:hAnsi="Times New Roman" w:cs="Times New Roman"/>
              <w:sz w:val="24"/>
              <w:szCs w:val="24"/>
            </w:rPr>
            <m:t>х</m:t>
          </m:r>
          <m:r>
            <w:rPr>
              <w:rFonts w:ascii="Cambria Math" w:eastAsia="Calibri" w:hAnsi="Times New Roman" w:cs="Times New Roman"/>
              <w:sz w:val="24"/>
              <w:szCs w:val="24"/>
            </w:rPr>
            <m:t xml:space="preserve">=4,  </m:t>
          </m:r>
          <m:r>
            <w:rPr>
              <w:rFonts w:ascii="Cambria Math" w:eastAsia="Calibri" w:hAnsi="Times New Roman" w:cs="Times New Roman"/>
              <w:sz w:val="24"/>
              <w:szCs w:val="24"/>
            </w:rPr>
            <m:t>у</m:t>
          </m:r>
          <m:r>
            <w:rPr>
              <w:rFonts w:ascii="Cambria Math" w:eastAsia="Calibri" w:hAnsi="Times New Roman" w:cs="Times New Roman"/>
              <w:sz w:val="24"/>
              <w:szCs w:val="24"/>
            </w:rPr>
            <m:t xml:space="preserve">= </m:t>
          </m:r>
          <m:r>
            <w:rPr>
              <w:rFonts w:ascii="Cambria Math" w:eastAsia="Calibri" w:hAnsi="Times New Roman" w:cs="Times New Roman"/>
              <w:sz w:val="24"/>
              <w:szCs w:val="24"/>
            </w:rPr>
            <m:t>-</m:t>
          </m:r>
          <m:r>
            <w:rPr>
              <w:rFonts w:ascii="Cambria Math" w:eastAsia="Calibri" w:hAnsi="Times New Roman" w:cs="Times New Roman"/>
              <w:sz w:val="24"/>
              <w:szCs w:val="24"/>
            </w:rPr>
            <m:t>2.</m:t>
          </m:r>
        </m:oMath>
      </m:oMathPara>
    </w:p>
    <w:p w:rsidR="00353CE1" w:rsidRPr="00353CE1" w:rsidRDefault="00353CE1" w:rsidP="00353C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18.   </w:t>
      </w:r>
      <w:r w:rsidRPr="00353CE1">
        <w:rPr>
          <w:rFonts w:ascii="Times New Roman" w:eastAsia="Times New Roman" w:hAnsi="Times New Roman" w:cs="Times New Roman"/>
          <w:sz w:val="24"/>
          <w:szCs w:val="24"/>
        </w:rPr>
        <w:t>а) Построить график функции у = 2х – 4.</w:t>
      </w:r>
    </w:p>
    <w:p w:rsidR="00353CE1" w:rsidRPr="00353CE1" w:rsidRDefault="00353CE1" w:rsidP="00353CE1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353CE1">
        <w:rPr>
          <w:rFonts w:ascii="Times New Roman" w:eastAsia="Times New Roman" w:hAnsi="Times New Roman" w:cs="Times New Roman"/>
          <w:sz w:val="24"/>
          <w:szCs w:val="24"/>
        </w:rPr>
        <w:t xml:space="preserve">  б) Принадлежит ли графику функции  точка К(2; 0) ?</w:t>
      </w:r>
    </w:p>
    <w:p w:rsidR="00353CE1" w:rsidRPr="00353CE1" w:rsidRDefault="00353CE1" w:rsidP="00353C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19.Решите систему уравнений:   </w:t>
      </w:r>
      <m:oMath>
        <m:d>
          <m:dPr>
            <m:begChr m:val="{"/>
            <m:endChr m:val=""/>
            <m:ctrlPr>
              <w:rPr>
                <w:rFonts w:ascii="Cambria Math" w:eastAsia="Times New Roman" w:hAnsi="Times New Roman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="Times New Roman" w:hAnsi="Times New Roman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="Times New Roman" w:hAnsi="Times New Roman" w:cs="Times New Roman"/>
                    <w:sz w:val="24"/>
                    <w:szCs w:val="24"/>
                  </w:rPr>
                  <m:t>4</m:t>
                </m:r>
                <m:r>
                  <w:rPr>
                    <w:rFonts w:ascii="Cambria Math" w:eastAsia="Times New Roman" w:hAnsi="Times New Roman" w:cs="Times New Roman"/>
                    <w:sz w:val="24"/>
                    <w:szCs w:val="24"/>
                  </w:rPr>
                  <m:t>х</m:t>
                </m:r>
                <m:r>
                  <w:rPr>
                    <w:rFonts w:ascii="Cambria Math" w:eastAsia="Times New Roman" w:hAnsi="Times New Roman" w:cs="Times New Roman"/>
                    <w:sz w:val="24"/>
                    <w:szCs w:val="24"/>
                  </w:rPr>
                  <m:t>+</m:t>
                </m:r>
                <m:r>
                  <w:rPr>
                    <w:rFonts w:ascii="Cambria Math" w:eastAsia="Times New Roman" w:hAnsi="Times New Roman" w:cs="Times New Roman"/>
                    <w:sz w:val="24"/>
                    <w:szCs w:val="24"/>
                  </w:rPr>
                  <m:t>у</m:t>
                </m:r>
                <m:r>
                  <w:rPr>
                    <w:rFonts w:ascii="Cambria Math" w:eastAsia="Times New Roman" w:hAnsi="Times New Roman" w:cs="Times New Roman"/>
                    <w:sz w:val="24"/>
                    <w:szCs w:val="24"/>
                  </w:rPr>
                  <m:t>=3</m:t>
                </m:r>
              </m:e>
              <m:e>
                <m:r>
                  <w:rPr>
                    <w:rFonts w:ascii="Cambria Math" w:eastAsia="Times New Roman" w:hAnsi="Times New Roman" w:cs="Times New Roman"/>
                    <w:sz w:val="24"/>
                    <w:szCs w:val="24"/>
                  </w:rPr>
                  <m:t>6</m:t>
                </m:r>
                <m:r>
                  <w:rPr>
                    <w:rFonts w:ascii="Cambria Math" w:eastAsia="Times New Roman" w:hAnsi="Times New Roman" w:cs="Times New Roman"/>
                    <w:sz w:val="24"/>
                    <w:szCs w:val="24"/>
                  </w:rPr>
                  <m:t>х-</m:t>
                </m:r>
                <m:r>
                  <w:rPr>
                    <w:rFonts w:ascii="Cambria Math" w:eastAsia="Times New Roman" w:hAnsi="Times New Roman" w:cs="Times New Roman"/>
                    <w:sz w:val="24"/>
                    <w:szCs w:val="24"/>
                  </w:rPr>
                  <m:t>2</m:t>
                </m:r>
                <m:r>
                  <w:rPr>
                    <w:rFonts w:ascii="Cambria Math" w:eastAsia="Times New Roman" w:hAnsi="Times New Roman" w:cs="Times New Roman"/>
                    <w:sz w:val="24"/>
                    <w:szCs w:val="24"/>
                  </w:rPr>
                  <m:t>у</m:t>
                </m:r>
                <m:r>
                  <w:rPr>
                    <w:rFonts w:ascii="Cambria Math" w:eastAsia="Times New Roman" w:hAnsi="Times New Roman" w:cs="Times New Roman"/>
                    <w:sz w:val="24"/>
                    <w:szCs w:val="24"/>
                  </w:rPr>
                  <m:t>=1</m:t>
                </m:r>
              </m:e>
            </m:eqArr>
          </m:e>
        </m:d>
      </m:oMath>
    </w:p>
    <w:p w:rsidR="00353CE1" w:rsidRPr="00353CE1" w:rsidRDefault="00353CE1" w:rsidP="00750B8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   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Вариант 2</w:t>
      </w:r>
    </w:p>
    <w:p w:rsidR="00353CE1" w:rsidRPr="00353CE1" w:rsidRDefault="00353CE1" w:rsidP="00353CE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Часть 1.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Укажите номер правильного ответа:</w:t>
      </w:r>
    </w:p>
    <w:p w:rsidR="00353CE1" w:rsidRPr="00353CE1" w:rsidRDefault="00353CE1" w:rsidP="00353CE1">
      <w:pPr>
        <w:numPr>
          <w:ilvl w:val="0"/>
          <w:numId w:val="120"/>
        </w:numPr>
        <w:tabs>
          <w:tab w:val="num" w:pos="426"/>
        </w:tabs>
        <w:spacing w:after="0" w:line="240" w:lineRule="auto"/>
        <w:ind w:hanging="75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 записать на математическом языке фразу «Утроенный  куб разности чисел к и р ?</w:t>
      </w:r>
    </w:p>
    <w:p w:rsidR="00353CE1" w:rsidRPr="00353CE1" w:rsidRDefault="00353CE1" w:rsidP="00353CE1">
      <w:pPr>
        <w:numPr>
          <w:ilvl w:val="0"/>
          <w:numId w:val="120"/>
        </w:numPr>
        <w:tabs>
          <w:tab w:val="num" w:pos="426"/>
        </w:tabs>
        <w:spacing w:after="0" w:line="240" w:lineRule="auto"/>
        <w:ind w:hanging="75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верное уравнение к задаче: Карандаш стоит у рублей. Авторучка стоит х рублей. Пять карандашей стоят столько же, сколько три авторучки.</w:t>
      </w:r>
    </w:p>
    <w:p w:rsidR="00353CE1" w:rsidRPr="00353CE1" w:rsidRDefault="00353CE1" w:rsidP="00353CE1">
      <w:pPr>
        <w:numPr>
          <w:ilvl w:val="0"/>
          <w:numId w:val="120"/>
        </w:numPr>
        <w:tabs>
          <w:tab w:val="num" w:pos="426"/>
        </w:tabs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Вычислите: (-1)</w:t>
      </w:r>
      <w:r w:rsidRPr="00353CE1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5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1</w:t>
      </w:r>
      <w:r w:rsidRPr="00353CE1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 xml:space="preserve">5       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4)Упростите: р</w:t>
      </w:r>
      <w:r w:rsidRPr="00353CE1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3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· р²</w:t>
      </w:r>
    </w:p>
    <w:p w:rsidR="00353CE1" w:rsidRPr="00353CE1" w:rsidRDefault="00353CE1" w:rsidP="00353CE1">
      <w:p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5)Упростите: с</w:t>
      </w:r>
      <w:r w:rsidRPr="00353CE1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14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: с</w:t>
      </w:r>
      <w:r w:rsidRPr="00353CE1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7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 xml:space="preserve">                 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6)Упростите: (а</w:t>
      </w:r>
      <w:r w:rsidRPr="00353CE1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4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)²</w:t>
      </w:r>
    </w:p>
    <w:p w:rsidR="00353CE1" w:rsidRPr="00353CE1" w:rsidRDefault="00353CE1" w:rsidP="00353CE1">
      <w:p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7)Упростите: (2р²</w:t>
      </w:r>
      <w:r w:rsidRPr="00353CE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n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  <w:r w:rsidRPr="00353CE1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2</w:t>
      </w:r>
    </w:p>
    <w:p w:rsidR="00353CE1" w:rsidRPr="00353CE1" w:rsidRDefault="00353CE1" w:rsidP="00353CE1">
      <w:p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8)Приведите подобные:7а + 5</w:t>
      </w:r>
      <w:r w:rsidRPr="00353CE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3а – 4р –р -2</w:t>
      </w:r>
      <w:r w:rsidRPr="00353CE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</w:t>
      </w:r>
    </w:p>
    <w:p w:rsidR="00353CE1" w:rsidRPr="00353CE1" w:rsidRDefault="00353CE1" w:rsidP="00353CE1">
      <w:p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9)Упростите выражение:3а-(2а-3</w:t>
      </w:r>
      <w:r w:rsidRPr="00353CE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)+(4а-2</w:t>
      </w:r>
      <w:r w:rsidRPr="00353CE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)-(</w:t>
      </w:r>
      <w:r w:rsidRPr="00353CE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+5а)</w:t>
      </w:r>
    </w:p>
    <w:p w:rsidR="00353CE1" w:rsidRPr="00353CE1" w:rsidRDefault="00353CE1" w:rsidP="00353CE1">
      <w:p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10)Решите уравнение: -3(2х-1)+2(3-7х)=2(5х-2)</w:t>
      </w:r>
    </w:p>
    <w:p w:rsidR="00353CE1" w:rsidRPr="00353CE1" w:rsidRDefault="00353CE1" w:rsidP="00353CE1">
      <w:p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11)Выполните умножение: (2а+3)(а-5)</w:t>
      </w:r>
    </w:p>
    <w:p w:rsidR="00353CE1" w:rsidRPr="00353CE1" w:rsidRDefault="00353CE1" w:rsidP="00353CE1">
      <w:p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12)Раскройте скобки: (2а-3)²</w:t>
      </w:r>
    </w:p>
    <w:p w:rsidR="00353CE1" w:rsidRPr="00353CE1" w:rsidRDefault="00353CE1" w:rsidP="00353CE1">
      <w:p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13)Разложите на множители: х²-64</w:t>
      </w:r>
    </w:p>
    <w:p w:rsidR="00353CE1" w:rsidRPr="00353CE1" w:rsidRDefault="00353CE1" w:rsidP="00353C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14)Разложите на множители: в²-16в+64</w:t>
      </w:r>
    </w:p>
    <w:p w:rsidR="00353CE1" w:rsidRPr="00353CE1" w:rsidRDefault="00353CE1" w:rsidP="00353C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15)Разложите на множители: (24а³к-18ак²+6ак)</w:t>
      </w:r>
    </w:p>
    <w:p w:rsidR="00353CE1" w:rsidRPr="00353CE1" w:rsidRDefault="00353CE1" w:rsidP="00353C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16)Разложите на множители: 5а+5</w:t>
      </w:r>
      <w:r w:rsidRPr="00353CE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+ха+х</w:t>
      </w:r>
      <w:r w:rsidRPr="00353CE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</w:t>
      </w:r>
    </w:p>
    <w:p w:rsidR="00353CE1" w:rsidRPr="00353CE1" w:rsidRDefault="00353CE1" w:rsidP="00353CE1">
      <w:pP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Часть 2</w:t>
      </w:r>
    </w:p>
    <w:p w:rsidR="00353CE1" w:rsidRPr="00353CE1" w:rsidRDefault="00353CE1" w:rsidP="00353CE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17. </w:t>
      </w:r>
      <w:r w:rsidRPr="00353CE1">
        <w:rPr>
          <w:rFonts w:ascii="Times New Roman" w:eastAsia="Calibri" w:hAnsi="Times New Roman" w:cs="Times New Roman"/>
          <w:sz w:val="24"/>
          <w:szCs w:val="24"/>
        </w:rPr>
        <w:t xml:space="preserve">Найти значение выражения: </w:t>
      </w:r>
    </w:p>
    <w:p w:rsidR="00353CE1" w:rsidRPr="00353CE1" w:rsidRDefault="0011423E" w:rsidP="00353C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m:oMathPara>
        <m:oMath>
          <m:f>
            <m:fPr>
              <m:ctrlPr>
                <w:rPr>
                  <w:rFonts w:ascii="Cambria Math" w:eastAsia="Calibri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Calibri" w:hAnsi="Times New Roman" w:cs="Times New Roman"/>
                  <w:sz w:val="24"/>
                  <w:szCs w:val="24"/>
                </w:rPr>
                <m:t>1</m:t>
              </m:r>
            </m:num>
            <m:den>
              <m:r>
                <w:rPr>
                  <w:rFonts w:ascii="Cambria Math" w:eastAsia="Calibri" w:hAnsi="Times New Roman" w:cs="Times New Roman"/>
                  <w:sz w:val="24"/>
                  <w:szCs w:val="24"/>
                </w:rPr>
                <m:t>4</m:t>
              </m:r>
            </m:den>
          </m:f>
          <m:sSup>
            <m:sSupPr>
              <m:ctrlPr>
                <w:rPr>
                  <w:rFonts w:ascii="Cambria Math" w:eastAsia="Calibri" w:hAnsi="Times New Roman" w:cs="Times New Roman"/>
                  <w:i/>
                  <w:sz w:val="24"/>
                  <w:szCs w:val="24"/>
                </w:rPr>
              </m:ctrlPr>
            </m:sSupPr>
            <m:e>
              <m:r>
                <w:rPr>
                  <w:rFonts w:ascii="Cambria Math" w:eastAsia="Calibri" w:hAnsi="Times New Roman" w:cs="Times New Roman"/>
                  <w:sz w:val="24"/>
                  <w:szCs w:val="24"/>
                </w:rPr>
                <m:t>х</m:t>
              </m:r>
            </m:e>
            <m:sup>
              <m:r>
                <w:rPr>
                  <w:rFonts w:ascii="Cambria Math" w:eastAsia="Calibri" w:hAnsi="Times New Roman" w:cs="Times New Roman"/>
                  <w:sz w:val="24"/>
                  <w:szCs w:val="24"/>
                </w:rPr>
                <m:t>3</m:t>
              </m:r>
            </m:sup>
          </m:sSup>
          <m:r>
            <w:rPr>
              <w:rFonts w:ascii="Cambria Math" w:eastAsia="Calibri" w:hAnsi="Times New Roman" w:cs="Times New Roman"/>
              <w:sz w:val="24"/>
              <w:szCs w:val="24"/>
            </w:rPr>
            <m:t>+3</m:t>
          </m:r>
          <m:sSup>
            <m:sSupPr>
              <m:ctrlPr>
                <w:rPr>
                  <w:rFonts w:ascii="Cambria Math" w:eastAsia="Calibri" w:hAnsi="Times New Roman" w:cs="Times New Roman"/>
                  <w:i/>
                  <w:sz w:val="24"/>
                  <w:szCs w:val="24"/>
                </w:rPr>
              </m:ctrlPr>
            </m:sSupPr>
            <m:e>
              <m:r>
                <w:rPr>
                  <w:rFonts w:ascii="Cambria Math" w:eastAsia="Calibri" w:hAnsi="Times New Roman" w:cs="Times New Roman"/>
                  <w:sz w:val="24"/>
                  <w:szCs w:val="24"/>
                </w:rPr>
                <m:t>у</m:t>
              </m:r>
            </m:e>
            <m:sup>
              <m:r>
                <w:rPr>
                  <w:rFonts w:ascii="Cambria Math" w:eastAsia="Calibri" w:hAnsi="Times New Roman" w:cs="Times New Roman"/>
                  <w:sz w:val="24"/>
                  <w:szCs w:val="24"/>
                </w:rPr>
                <m:t>2</m:t>
              </m:r>
            </m:sup>
          </m:sSup>
          <m:r>
            <w:rPr>
              <w:rFonts w:ascii="Cambria Math" w:eastAsia="Calibri" w:hAnsi="Times New Roman" w:cs="Times New Roman"/>
              <w:sz w:val="24"/>
              <w:szCs w:val="24"/>
            </w:rPr>
            <m:t xml:space="preserve"> </m:t>
          </m:r>
          <m:r>
            <w:rPr>
              <w:rFonts w:ascii="Cambria Math" w:eastAsia="Calibri" w:hAnsi="Times New Roman" w:cs="Times New Roman"/>
              <w:sz w:val="24"/>
              <w:szCs w:val="24"/>
            </w:rPr>
            <m:t>при</m:t>
          </m:r>
          <m:r>
            <w:rPr>
              <w:rFonts w:ascii="Cambria Math" w:eastAsia="Calibri" w:hAnsi="Times New Roman" w:cs="Times New Roman"/>
              <w:sz w:val="24"/>
              <w:szCs w:val="24"/>
            </w:rPr>
            <m:t xml:space="preserve"> </m:t>
          </m:r>
          <m:r>
            <w:rPr>
              <w:rFonts w:ascii="Cambria Math" w:eastAsia="Calibri" w:hAnsi="Times New Roman" w:cs="Times New Roman"/>
              <w:sz w:val="24"/>
              <w:szCs w:val="24"/>
            </w:rPr>
            <m:t>х</m:t>
          </m:r>
          <m:r>
            <w:rPr>
              <w:rFonts w:ascii="Cambria Math" w:eastAsia="Calibri" w:hAnsi="Times New Roman" w:cs="Times New Roman"/>
              <w:sz w:val="24"/>
              <w:szCs w:val="24"/>
            </w:rPr>
            <m:t>=</m:t>
          </m:r>
          <m:r>
            <w:rPr>
              <w:rFonts w:ascii="Cambria Math" w:eastAsia="Calibri" w:hAnsi="Times New Roman" w:cs="Times New Roman"/>
              <w:sz w:val="24"/>
              <w:szCs w:val="24"/>
            </w:rPr>
            <m:t>-</m:t>
          </m:r>
          <m:r>
            <w:rPr>
              <w:rFonts w:ascii="Cambria Math" w:eastAsia="Calibri" w:hAnsi="Times New Roman" w:cs="Times New Roman"/>
              <w:sz w:val="24"/>
              <w:szCs w:val="24"/>
            </w:rPr>
            <m:t xml:space="preserve">2,  </m:t>
          </m:r>
          <m:r>
            <w:rPr>
              <w:rFonts w:ascii="Cambria Math" w:eastAsia="Calibri" w:hAnsi="Times New Roman" w:cs="Times New Roman"/>
              <w:sz w:val="24"/>
              <w:szCs w:val="24"/>
            </w:rPr>
            <m:t>у</m:t>
          </m:r>
          <m:r>
            <w:rPr>
              <w:rFonts w:ascii="Cambria Math" w:eastAsia="Calibri" w:hAnsi="Times New Roman" w:cs="Times New Roman"/>
              <w:sz w:val="24"/>
              <w:szCs w:val="24"/>
            </w:rPr>
            <m:t xml:space="preserve">= </m:t>
          </m:r>
          <m:r>
            <w:rPr>
              <w:rFonts w:ascii="Cambria Math" w:eastAsia="Calibri" w:hAnsi="Times New Roman" w:cs="Times New Roman"/>
              <w:sz w:val="24"/>
              <w:szCs w:val="24"/>
            </w:rPr>
            <m:t>-</m:t>
          </m:r>
          <m:r>
            <w:rPr>
              <w:rFonts w:ascii="Cambria Math" w:eastAsia="Calibri" w:hAnsi="Times New Roman" w:cs="Times New Roman"/>
              <w:sz w:val="24"/>
              <w:szCs w:val="24"/>
            </w:rPr>
            <m:t>1.</m:t>
          </m:r>
        </m:oMath>
      </m:oMathPara>
    </w:p>
    <w:p w:rsidR="00353CE1" w:rsidRPr="00353CE1" w:rsidRDefault="00353CE1" w:rsidP="00353C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18. </w:t>
      </w:r>
      <w:r w:rsidRPr="00353CE1">
        <w:rPr>
          <w:rFonts w:ascii="Times New Roman" w:eastAsia="Times New Roman" w:hAnsi="Times New Roman" w:cs="Times New Roman"/>
          <w:sz w:val="24"/>
          <w:szCs w:val="24"/>
        </w:rPr>
        <w:t>а) Построить график функции у = - 2х + 3.</w:t>
      </w:r>
    </w:p>
    <w:p w:rsidR="00353CE1" w:rsidRPr="00353CE1" w:rsidRDefault="00353CE1" w:rsidP="00353CE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353CE1">
        <w:rPr>
          <w:rFonts w:ascii="Times New Roman" w:eastAsia="Times New Roman" w:hAnsi="Times New Roman" w:cs="Times New Roman"/>
          <w:sz w:val="24"/>
          <w:szCs w:val="24"/>
        </w:rPr>
        <w:t xml:space="preserve">         б) Принадлежит ли графику функции точка М(8;-19) ? </w:t>
      </w:r>
    </w:p>
    <w:p w:rsidR="00353CE1" w:rsidRPr="00353CE1" w:rsidRDefault="00353CE1" w:rsidP="00353C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19.     Решите систему уравнений:   </w:t>
      </w:r>
      <m:oMath>
        <m:d>
          <m:dPr>
            <m:begChr m:val="{"/>
            <m:endChr m:val=""/>
            <m:ctrlPr>
              <w:rPr>
                <w:rFonts w:ascii="Cambria Math" w:eastAsia="Times New Roman" w:hAnsi="Times New Roman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="Times New Roman" w:hAnsi="Times New Roman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="Times New Roman" w:hAnsi="Times New Roman" w:cs="Times New Roman"/>
                    <w:sz w:val="24"/>
                    <w:szCs w:val="24"/>
                  </w:rPr>
                  <m:t>х</m:t>
                </m:r>
                <m:r>
                  <w:rPr>
                    <w:rFonts w:ascii="Cambria Math" w:eastAsia="Times New Roman" w:hAnsi="Times New Roman" w:cs="Times New Roman"/>
                    <w:sz w:val="24"/>
                    <w:szCs w:val="24"/>
                  </w:rPr>
                  <m:t>+2</m:t>
                </m:r>
                <m:r>
                  <w:rPr>
                    <w:rFonts w:ascii="Cambria Math" w:eastAsia="Times New Roman" w:hAnsi="Times New Roman" w:cs="Times New Roman"/>
                    <w:sz w:val="24"/>
                    <w:szCs w:val="24"/>
                  </w:rPr>
                  <m:t>у</m:t>
                </m:r>
                <m:r>
                  <w:rPr>
                    <w:rFonts w:ascii="Cambria Math" w:eastAsia="Times New Roman" w:hAnsi="Times New Roman" w:cs="Times New Roman"/>
                    <w:sz w:val="24"/>
                    <w:szCs w:val="24"/>
                  </w:rPr>
                  <m:t>=11</m:t>
                </m:r>
              </m:e>
              <m:e>
                <m:r>
                  <w:rPr>
                    <w:rFonts w:ascii="Cambria Math" w:eastAsia="Times New Roman" w:hAnsi="Times New Roman" w:cs="Times New Roman"/>
                    <w:sz w:val="24"/>
                    <w:szCs w:val="24"/>
                  </w:rPr>
                  <m:t>5</m:t>
                </m:r>
                <m:r>
                  <w:rPr>
                    <w:rFonts w:ascii="Cambria Math" w:eastAsia="Times New Roman" w:hAnsi="Times New Roman" w:cs="Times New Roman"/>
                    <w:sz w:val="24"/>
                    <w:szCs w:val="24"/>
                  </w:rPr>
                  <m:t>х-</m:t>
                </m:r>
                <m:r>
                  <w:rPr>
                    <w:rFonts w:ascii="Cambria Math" w:eastAsia="Times New Roman" w:hAnsi="Times New Roman" w:cs="Times New Roman"/>
                    <w:sz w:val="24"/>
                    <w:szCs w:val="24"/>
                  </w:rPr>
                  <m:t>3</m:t>
                </m:r>
                <m:r>
                  <w:rPr>
                    <w:rFonts w:ascii="Cambria Math" w:eastAsia="Times New Roman" w:hAnsi="Times New Roman" w:cs="Times New Roman"/>
                    <w:sz w:val="24"/>
                    <w:szCs w:val="24"/>
                  </w:rPr>
                  <m:t>у</m:t>
                </m:r>
                <m:r>
                  <w:rPr>
                    <w:rFonts w:ascii="Cambria Math" w:eastAsia="Times New Roman" w:hAnsi="Times New Roman" w:cs="Times New Roman"/>
                    <w:sz w:val="24"/>
                    <w:szCs w:val="24"/>
                  </w:rPr>
                  <m:t>=3</m:t>
                </m:r>
              </m:e>
            </m:eqArr>
          </m:e>
        </m:d>
      </m:oMath>
    </w:p>
    <w:p w:rsidR="00101A1A" w:rsidRDefault="00101A1A" w:rsidP="001A2EA1">
      <w:pPr>
        <w:pStyle w:val="a3"/>
        <w:jc w:val="both"/>
        <w:rPr>
          <w:rFonts w:ascii="Times New Roman" w:hAnsi="Times New Roman" w:cs="Times New Roman"/>
          <w:sz w:val="24"/>
        </w:rPr>
      </w:pPr>
    </w:p>
    <w:p w:rsidR="00353CE1" w:rsidRPr="00750B87" w:rsidRDefault="00353CE1" w:rsidP="00750B87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353CE1" w:rsidRPr="00750B87" w:rsidSect="00353CE1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353CE1" w:rsidRPr="00353CE1" w:rsidRDefault="00353CE1" w:rsidP="00750B8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Контрольная работа №1 </w:t>
      </w:r>
      <w:r w:rsid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Сложение и вычитание рациональных дробей</w:t>
      </w:r>
      <w:r w:rsid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</w:p>
    <w:p w:rsidR="00C644E8" w:rsidRDefault="00C644E8" w:rsidP="00353CE1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53CE1" w:rsidRPr="00D9166E" w:rsidRDefault="00353CE1" w:rsidP="00353CE1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9166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</w:t>
      </w: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вариант.</w:t>
      </w:r>
    </w:p>
    <w:p w:rsidR="00353CE1" w:rsidRPr="00D9166E" w:rsidRDefault="00353CE1" w:rsidP="00353CE1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>1. Сократите дробь:</w:t>
      </w:r>
    </w:p>
    <w:p w:rsidR="00353CE1" w:rsidRPr="00D9166E" w:rsidRDefault="00353CE1" w:rsidP="00353CE1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Pr="00D9166E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820" w:dyaOrig="660">
          <v:shape id="_x0000_i1159" type="#_x0000_t75" style="width:41.15pt;height:32.75pt" o:ole="">
            <v:imagedata r:id="rId307" o:title=""/>
          </v:shape>
          <o:OLEObject Type="Embed" ProgID="Equation.3" ShapeID="_x0000_i1159" DrawAspect="Content" ObjectID="_1609418797" r:id="rId308"/>
        </w:object>
      </w: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D9166E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820" w:dyaOrig="620">
          <v:shape id="_x0000_i1160" type="#_x0000_t75" style="width:41.15pt;height:30.85pt" o:ole="">
            <v:imagedata r:id="rId309" o:title=""/>
          </v:shape>
          <o:OLEObject Type="Embed" ProgID="Equation.3" ShapeID="_x0000_i1160" DrawAspect="Content" ObjectID="_1609418798" r:id="rId310"/>
        </w:object>
      </w: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в) </w:t>
      </w:r>
      <w:r w:rsidRPr="00D9166E">
        <w:rPr>
          <w:rFonts w:ascii="Times New Roman" w:eastAsia="Times New Roman" w:hAnsi="Times New Roman" w:cs="Times New Roman"/>
          <w:position w:val="-28"/>
          <w:sz w:val="24"/>
          <w:szCs w:val="24"/>
          <w:lang w:eastAsia="ru-RU"/>
        </w:rPr>
        <w:object w:dxaOrig="840" w:dyaOrig="700">
          <v:shape id="_x0000_i1161" type="#_x0000_t75" style="width:42.1pt;height:36.45pt" o:ole="">
            <v:imagedata r:id="rId311" o:title=""/>
          </v:shape>
          <o:OLEObject Type="Embed" ProgID="Equation.3" ShapeID="_x0000_i1161" DrawAspect="Content" ObjectID="_1609418799" r:id="rId312"/>
        </w:object>
      </w: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353CE1" w:rsidRPr="00D9166E" w:rsidRDefault="00353CE1" w:rsidP="00353CE1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>2. Представьте в виде дроби:</w:t>
      </w:r>
    </w:p>
    <w:p w:rsidR="00353CE1" w:rsidRPr="00D9166E" w:rsidRDefault="00353CE1" w:rsidP="00353CE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Pr="00D9166E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1380" w:dyaOrig="620">
          <v:shape id="_x0000_i1162" type="#_x0000_t75" style="width:67.3pt;height:30.85pt" o:ole="">
            <v:imagedata r:id="rId313" o:title=""/>
          </v:shape>
          <o:OLEObject Type="Embed" ProgID="Equation.3" ShapeID="_x0000_i1162" DrawAspect="Content" ObjectID="_1609418800" r:id="rId314"/>
        </w:object>
      </w: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D9166E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1560" w:dyaOrig="620">
          <v:shape id="_x0000_i1163" type="#_x0000_t75" style="width:77.6pt;height:30.85pt" o:ole="">
            <v:imagedata r:id="rId315" o:title=""/>
          </v:shape>
          <o:OLEObject Type="Embed" ProgID="Equation.3" ShapeID="_x0000_i1163" DrawAspect="Content" ObjectID="_1609418801" r:id="rId316"/>
        </w:object>
      </w: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в) </w:t>
      </w:r>
      <w:r w:rsidRPr="00D9166E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1480" w:dyaOrig="620">
          <v:shape id="_x0000_i1164" type="#_x0000_t75" style="width:74.8pt;height:30.85pt" o:ole="">
            <v:imagedata r:id="rId317" o:title=""/>
          </v:shape>
          <o:OLEObject Type="Embed" ProgID="Equation.3" ShapeID="_x0000_i1164" DrawAspect="Content" ObjectID="_1609418802" r:id="rId318"/>
        </w:object>
      </w: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353CE1" w:rsidRPr="00D9166E" w:rsidRDefault="00353CE1" w:rsidP="00353CE1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3.Найдите значение выражения </w:t>
      </w:r>
      <w:r w:rsidRPr="00D9166E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1040" w:dyaOrig="660">
          <v:shape id="_x0000_i1165" type="#_x0000_t75" style="width:51.45pt;height:32.75pt" o:ole="">
            <v:imagedata r:id="rId319" o:title=""/>
          </v:shape>
          <o:OLEObject Type="Embed" ProgID="Equation.3" ShapeID="_x0000_i1165" DrawAspect="Content" ObjectID="_1609418803" r:id="rId320"/>
        </w:object>
      </w: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</w:t>
      </w:r>
      <w:r w:rsidRPr="00D9166E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1460" w:dyaOrig="320">
          <v:shape id="_x0000_i1166" type="#_x0000_t75" style="width:72.95pt;height:15.9pt" o:ole="">
            <v:imagedata r:id="rId321" o:title=""/>
          </v:shape>
          <o:OLEObject Type="Embed" ProgID="Equation.3" ShapeID="_x0000_i1166" DrawAspect="Content" ObjectID="_1609418804" r:id="rId322"/>
        </w:object>
      </w: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353CE1" w:rsidRPr="00D9166E" w:rsidRDefault="00353CE1" w:rsidP="00353CE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 Упростите выражение:  </w:t>
      </w:r>
      <w:r w:rsidRPr="00D9166E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1780" w:dyaOrig="620">
          <v:shape id="_x0000_i1167" type="#_x0000_t75" style="width:88.85pt;height:30.85pt" o:ole="">
            <v:imagedata r:id="rId323" o:title=""/>
          </v:shape>
          <o:OLEObject Type="Embed" ProgID="Equation.3" ShapeID="_x0000_i1167" DrawAspect="Content" ObjectID="_1609418805" r:id="rId324"/>
        </w:object>
      </w: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54730" w:rsidRPr="00D9166E" w:rsidRDefault="00054730" w:rsidP="00353CE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53CE1" w:rsidRPr="00D9166E" w:rsidRDefault="00353CE1" w:rsidP="00353CE1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9166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II</w:t>
      </w: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вариант.</w:t>
      </w:r>
    </w:p>
    <w:p w:rsidR="00353CE1" w:rsidRPr="00D9166E" w:rsidRDefault="00353CE1" w:rsidP="00353CE1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>1. Сократите дробь:</w:t>
      </w:r>
    </w:p>
    <w:p w:rsidR="00353CE1" w:rsidRPr="00D9166E" w:rsidRDefault="00353CE1" w:rsidP="00353CE1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Pr="00D9166E">
        <w:rPr>
          <w:rFonts w:ascii="Times New Roman" w:eastAsia="Times New Roman" w:hAnsi="Times New Roman" w:cs="Times New Roman"/>
          <w:position w:val="-30"/>
          <w:sz w:val="24"/>
          <w:szCs w:val="24"/>
          <w:lang w:eastAsia="ru-RU"/>
        </w:rPr>
        <w:object w:dxaOrig="840" w:dyaOrig="720">
          <v:shape id="_x0000_i1168" type="#_x0000_t75" style="width:42.1pt;height:36.45pt" o:ole="">
            <v:imagedata r:id="rId325" o:title=""/>
          </v:shape>
          <o:OLEObject Type="Embed" ProgID="Equation.3" ShapeID="_x0000_i1168" DrawAspect="Content" ObjectID="_1609418806" r:id="rId326"/>
        </w:object>
      </w: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D9166E">
        <w:rPr>
          <w:rFonts w:ascii="Times New Roman" w:eastAsia="Times New Roman" w:hAnsi="Times New Roman" w:cs="Times New Roman"/>
          <w:position w:val="-28"/>
          <w:sz w:val="24"/>
          <w:szCs w:val="24"/>
          <w:lang w:eastAsia="ru-RU"/>
        </w:rPr>
        <w:object w:dxaOrig="840" w:dyaOrig="660">
          <v:shape id="_x0000_i1169" type="#_x0000_t75" style="width:42.1pt;height:32.75pt" o:ole="">
            <v:imagedata r:id="rId327" o:title=""/>
          </v:shape>
          <o:OLEObject Type="Embed" ProgID="Equation.3" ShapeID="_x0000_i1169" DrawAspect="Content" ObjectID="_1609418807" r:id="rId328"/>
        </w:object>
      </w: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в) </w:t>
      </w:r>
      <w:r w:rsidRPr="00D9166E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820" w:dyaOrig="620">
          <v:shape id="_x0000_i1170" type="#_x0000_t75" style="width:41.15pt;height:30.85pt" o:ole="">
            <v:imagedata r:id="rId329" o:title=""/>
          </v:shape>
          <o:OLEObject Type="Embed" ProgID="Equation.3" ShapeID="_x0000_i1170" DrawAspect="Content" ObjectID="_1609418808" r:id="rId330"/>
        </w:object>
      </w: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353CE1" w:rsidRPr="00D9166E" w:rsidRDefault="00353CE1" w:rsidP="00353CE1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>2. Представьте в виде дроби:</w:t>
      </w:r>
    </w:p>
    <w:p w:rsidR="00353CE1" w:rsidRPr="00D9166E" w:rsidRDefault="00353CE1" w:rsidP="00353CE1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Pr="00D9166E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1480" w:dyaOrig="660">
          <v:shape id="_x0000_i1171" type="#_x0000_t75" style="width:74.8pt;height:32.75pt" o:ole="">
            <v:imagedata r:id="rId331" o:title=""/>
          </v:shape>
          <o:OLEObject Type="Embed" ProgID="Equation.3" ShapeID="_x0000_i1171" DrawAspect="Content" ObjectID="_1609418809" r:id="rId332"/>
        </w:object>
      </w: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D9166E">
        <w:rPr>
          <w:rFonts w:ascii="Times New Roman" w:eastAsia="Times New Roman" w:hAnsi="Times New Roman" w:cs="Times New Roman"/>
          <w:position w:val="-28"/>
          <w:sz w:val="24"/>
          <w:szCs w:val="24"/>
          <w:lang w:eastAsia="ru-RU"/>
        </w:rPr>
        <w:object w:dxaOrig="1579" w:dyaOrig="660">
          <v:shape id="_x0000_i1172" type="#_x0000_t75" style="width:77.6pt;height:32.75pt" o:ole="">
            <v:imagedata r:id="rId333" o:title=""/>
          </v:shape>
          <o:OLEObject Type="Embed" ProgID="Equation.3" ShapeID="_x0000_i1172" DrawAspect="Content" ObjectID="_1609418810" r:id="rId334"/>
        </w:object>
      </w: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в) </w:t>
      </w:r>
      <w:r w:rsidRPr="00D9166E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1520" w:dyaOrig="620">
          <v:shape id="_x0000_i1173" type="#_x0000_t75" style="width:76.7pt;height:30.85pt" o:ole="">
            <v:imagedata r:id="rId335" o:title=""/>
          </v:shape>
          <o:OLEObject Type="Embed" ProgID="Equation.3" ShapeID="_x0000_i1173" DrawAspect="Content" ObjectID="_1609418811" r:id="rId336"/>
        </w:object>
      </w: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353CE1" w:rsidRPr="00D9166E" w:rsidRDefault="00353CE1" w:rsidP="00353CE1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Найти значение выражения </w:t>
      </w:r>
      <w:r w:rsidRPr="00D9166E">
        <w:rPr>
          <w:rFonts w:ascii="Times New Roman" w:eastAsia="Times New Roman" w:hAnsi="Times New Roman" w:cs="Times New Roman"/>
          <w:position w:val="-28"/>
          <w:sz w:val="24"/>
          <w:szCs w:val="24"/>
          <w:lang w:eastAsia="ru-RU"/>
        </w:rPr>
        <w:object w:dxaOrig="1320" w:dyaOrig="700">
          <v:shape id="_x0000_i1174" type="#_x0000_t75" style="width:66.4pt;height:36.45pt" o:ole="">
            <v:imagedata r:id="rId337" o:title=""/>
          </v:shape>
          <o:OLEObject Type="Embed" ProgID="Equation.3" ShapeID="_x0000_i1174" DrawAspect="Content" ObjectID="_1609418812" r:id="rId338"/>
        </w:object>
      </w: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</w:t>
      </w:r>
      <w:r w:rsidRPr="00D9166E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1400" w:dyaOrig="320">
          <v:shape id="_x0000_i1175" type="#_x0000_t75" style="width:69.2pt;height:15.9pt" o:ole="">
            <v:imagedata r:id="rId339" o:title=""/>
          </v:shape>
          <o:OLEObject Type="Embed" ProgID="Equation.3" ShapeID="_x0000_i1175" DrawAspect="Content" ObjectID="_1609418813" r:id="rId340"/>
        </w:object>
      </w: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353CE1" w:rsidRPr="00D9166E" w:rsidRDefault="00353CE1" w:rsidP="00353CE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 Упростите выражение:  </w:t>
      </w:r>
      <w:r w:rsidRPr="00D9166E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1900" w:dyaOrig="620">
          <v:shape id="_x0000_i1176" type="#_x0000_t75" style="width:95.4pt;height:30.85pt" o:ole="">
            <v:imagedata r:id="rId341" o:title=""/>
          </v:shape>
          <o:OLEObject Type="Embed" ProgID="Equation.3" ShapeID="_x0000_i1176" DrawAspect="Content" ObjectID="_1609418814" r:id="rId342"/>
        </w:object>
      </w: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353CE1" w:rsidRPr="00353CE1" w:rsidRDefault="00353CE1" w:rsidP="00353CE1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054730" w:rsidRDefault="00353CE1" w:rsidP="00750B8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Контрольная работа №2</w: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</w:t>
      </w:r>
      <w:r w:rsidR="00054730"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Умножение и деление рациональных дробей</w: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</w:p>
    <w:p w:rsidR="00353CE1" w:rsidRPr="00054730" w:rsidRDefault="00353CE1" w:rsidP="0005473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</w: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вариант.</w:t>
      </w:r>
    </w:p>
    <w:p w:rsidR="00353CE1" w:rsidRPr="00054730" w:rsidRDefault="00353CE1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1. Представьте в виде дроби:</w:t>
      </w:r>
    </w:p>
    <w:p w:rsidR="00353CE1" w:rsidRPr="00054730" w:rsidRDefault="00353CE1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Pr="00054730">
        <w:rPr>
          <w:rFonts w:ascii="Times New Roman" w:eastAsia="Times New Roman" w:hAnsi="Times New Roman" w:cs="Times New Roman"/>
          <w:position w:val="-30"/>
          <w:sz w:val="24"/>
          <w:szCs w:val="24"/>
          <w:lang w:eastAsia="ru-RU"/>
        </w:rPr>
        <w:object w:dxaOrig="1219" w:dyaOrig="720">
          <v:shape id="_x0000_i1177" type="#_x0000_t75" style="width:59.85pt;height:36.45pt" o:ole="">
            <v:imagedata r:id="rId343" o:title=""/>
          </v:shape>
          <o:OLEObject Type="Embed" ProgID="Equation.3" ShapeID="_x0000_i1177" DrawAspect="Content" ObjectID="_1609418815" r:id="rId344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054730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1579" w:dyaOrig="660">
          <v:shape id="_x0000_i1178" type="#_x0000_t75" style="width:77.6pt;height:32.75pt" o:ole="">
            <v:imagedata r:id="rId345" o:title=""/>
          </v:shape>
          <o:OLEObject Type="Embed" ProgID="Equation.3" ShapeID="_x0000_i1178" DrawAspect="Content" ObjectID="_1609418816" r:id="rId346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353CE1" w:rsidRPr="00054730" w:rsidRDefault="00353CE1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в) </w:t>
      </w:r>
      <w:r w:rsidR="00750B87" w:rsidRPr="00054730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1520" w:dyaOrig="660">
          <v:shape id="_x0000_i1179" type="#_x0000_t75" style="width:61.7pt;height:26.2pt" o:ole="">
            <v:imagedata r:id="rId347" o:title=""/>
          </v:shape>
          <o:OLEObject Type="Embed" ProgID="Equation.3" ShapeID="_x0000_i1179" DrawAspect="Content" ObjectID="_1609418817" r:id="rId348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г) </w:t>
      </w:r>
      <w:r w:rsidR="00750B87" w:rsidRPr="00054730">
        <w:rPr>
          <w:rFonts w:ascii="Times New Roman" w:eastAsia="Times New Roman" w:hAnsi="Times New Roman" w:cs="Times New Roman"/>
          <w:position w:val="-30"/>
          <w:sz w:val="24"/>
          <w:szCs w:val="24"/>
          <w:lang w:eastAsia="ru-RU"/>
        </w:rPr>
        <w:object w:dxaOrig="1960" w:dyaOrig="720">
          <v:shape id="_x0000_i1180" type="#_x0000_t75" style="width:72.95pt;height:27.1pt" o:ole="">
            <v:imagedata r:id="rId349" o:title=""/>
          </v:shape>
          <o:OLEObject Type="Embed" ProgID="Equation.3" ShapeID="_x0000_i1180" DrawAspect="Content" ObjectID="_1609418818" r:id="rId350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353CE1" w:rsidRPr="00054730" w:rsidRDefault="00353CE1" w:rsidP="0005473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Постройте график функции </w:t>
      </w:r>
      <w:r w:rsidR="00054730" w:rsidRPr="00054730">
        <w:rPr>
          <w:rFonts w:ascii="Times New Roman" w:eastAsia="Times New Roman" w:hAnsi="Times New Roman" w:cs="Times New Roman"/>
          <w:i/>
          <w:iCs/>
          <w:position w:val="-24"/>
          <w:sz w:val="24"/>
          <w:szCs w:val="24"/>
          <w:lang w:eastAsia="ru-RU"/>
        </w:rPr>
        <w:object w:dxaOrig="639" w:dyaOrig="620">
          <v:shape id="_x0000_i1181" type="#_x0000_t75" style="width:23.4pt;height:22.45pt" o:ole="">
            <v:imagedata r:id="rId351" o:title=""/>
          </v:shape>
          <o:OLEObject Type="Embed" ProgID="Equation.3" ShapeID="_x0000_i1181" DrawAspect="Content" ObjectID="_1609418819" r:id="rId352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Какова область определения функции? При каких значениях </w:t>
      </w:r>
      <w:r w:rsidRPr="0005473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х </w: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функция принимает отрицательные значения?</w:t>
      </w:r>
    </w:p>
    <w:p w:rsidR="00353CE1" w:rsidRPr="00054730" w:rsidRDefault="00353CE1" w:rsidP="0005473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53CE1" w:rsidRPr="00054730" w:rsidRDefault="00353CE1" w:rsidP="0005473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3. Докажите, что при всех значениях</w:t>
      </w:r>
      <w:r w:rsidRPr="00054730">
        <w:rPr>
          <w:rFonts w:ascii="Times New Roman" w:eastAsia="Times New Roman" w:hAnsi="Times New Roman" w:cs="Times New Roman"/>
          <w:i/>
          <w:iCs/>
          <w:position w:val="-6"/>
          <w:sz w:val="24"/>
          <w:szCs w:val="24"/>
          <w:lang w:eastAsia="ru-RU"/>
        </w:rPr>
        <w:object w:dxaOrig="700" w:dyaOrig="279">
          <v:shape id="_x0000_i1182" type="#_x0000_t75" style="width:34.6pt;height:13.1pt" o:ole="">
            <v:imagedata r:id="rId353" o:title=""/>
          </v:shape>
          <o:OLEObject Type="Embed" ProgID="Equation.3" ShapeID="_x0000_i1182" DrawAspect="Content" ObjectID="_1609418820" r:id="rId354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значение выражения </w:t>
      </w:r>
      <w:r w:rsidR="00750B87" w:rsidRPr="00054730">
        <w:rPr>
          <w:rFonts w:ascii="Times New Roman" w:eastAsia="Times New Roman" w:hAnsi="Times New Roman" w:cs="Times New Roman"/>
          <w:position w:val="-28"/>
          <w:sz w:val="24"/>
          <w:szCs w:val="24"/>
          <w:lang w:eastAsia="ru-RU"/>
        </w:rPr>
        <w:object w:dxaOrig="3900" w:dyaOrig="720">
          <v:shape id="_x0000_i1183" type="#_x0000_t75" style="width:164.55pt;height:30.85pt" o:ole="">
            <v:imagedata r:id="rId355" o:title=""/>
          </v:shape>
          <o:OLEObject Type="Embed" ProgID="Equation.3" ShapeID="_x0000_i1183" DrawAspect="Content" ObjectID="_1609418821" r:id="rId356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 зависит от </w:t>
      </w:r>
      <w:r w:rsidRPr="0005473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х</w: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353CE1" w:rsidRPr="00054730" w:rsidRDefault="00353CE1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II</w: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вариант.</w:t>
      </w:r>
    </w:p>
    <w:p w:rsidR="00353CE1" w:rsidRPr="00054730" w:rsidRDefault="00353CE1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1. Представьте в виде дроби:</w:t>
      </w:r>
    </w:p>
    <w:p w:rsidR="00353CE1" w:rsidRPr="00054730" w:rsidRDefault="00353CE1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</w: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</w:t>
      </w:r>
      <w:r w:rsidRPr="00054730">
        <w:rPr>
          <w:rFonts w:ascii="Times New Roman" w:eastAsia="Times New Roman" w:hAnsi="Times New Roman" w:cs="Times New Roman"/>
          <w:position w:val="-28"/>
          <w:sz w:val="24"/>
          <w:szCs w:val="24"/>
          <w:lang w:val="en-US" w:eastAsia="ru-RU"/>
        </w:rPr>
        <w:object w:dxaOrig="1380" w:dyaOrig="660">
          <v:shape id="_x0000_i1184" type="#_x0000_t75" style="width:67.3pt;height:32.75pt" o:ole="">
            <v:imagedata r:id="rId357" o:title=""/>
          </v:shape>
          <o:OLEObject Type="Embed" ProgID="Equation.3" ShapeID="_x0000_i1184" DrawAspect="Content" ObjectID="_1609418822" r:id="rId358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054730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1300" w:dyaOrig="660">
          <v:shape id="_x0000_i1185" type="#_x0000_t75" style="width:66.4pt;height:32.75pt" o:ole="">
            <v:imagedata r:id="rId359" o:title=""/>
          </v:shape>
          <o:OLEObject Type="Embed" ProgID="Equation.3" ShapeID="_x0000_i1185" DrawAspect="Content" ObjectID="_1609418823" r:id="rId360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353CE1" w:rsidRPr="00054730" w:rsidRDefault="00353CE1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в) </w:t>
      </w:r>
      <w:r w:rsidRPr="00054730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1560" w:dyaOrig="660">
          <v:shape id="_x0000_i1186" type="#_x0000_t75" style="width:77.6pt;height:32.75pt" o:ole="">
            <v:imagedata r:id="rId361" o:title=""/>
          </v:shape>
          <o:OLEObject Type="Embed" ProgID="Equation.3" ShapeID="_x0000_i1186" DrawAspect="Content" ObjectID="_1609418824" r:id="rId362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г) </w:t>
      </w:r>
      <w:r w:rsidRPr="00054730">
        <w:rPr>
          <w:rFonts w:ascii="Times New Roman" w:eastAsia="Times New Roman" w:hAnsi="Times New Roman" w:cs="Times New Roman"/>
          <w:position w:val="-30"/>
          <w:sz w:val="24"/>
          <w:szCs w:val="24"/>
          <w:lang w:eastAsia="ru-RU"/>
        </w:rPr>
        <w:object w:dxaOrig="1860" w:dyaOrig="720">
          <v:shape id="_x0000_i1187" type="#_x0000_t75" style="width:92.55pt;height:36.45pt" o:ole="">
            <v:imagedata r:id="rId363" o:title=""/>
          </v:shape>
          <o:OLEObject Type="Embed" ProgID="Equation.3" ShapeID="_x0000_i1187" DrawAspect="Content" ObjectID="_1609418825" r:id="rId364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353CE1" w:rsidRPr="00054730" w:rsidRDefault="00353CE1" w:rsidP="0005473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Постройте график функции </w:t>
      </w:r>
      <w:r w:rsidRPr="00054730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800" w:dyaOrig="620">
          <v:shape id="_x0000_i1188" type="#_x0000_t75" style="width:39.25pt;height:30.85pt" o:ole="">
            <v:imagedata r:id="rId365" o:title=""/>
          </v:shape>
          <o:OLEObject Type="Embed" ProgID="Equation.3" ShapeID="_x0000_i1188" DrawAspect="Content" ObjectID="_1609418826" r:id="rId366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Какова область определения функции? При каких значениях </w:t>
      </w:r>
      <w:r w:rsidRPr="00054730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200" w:dyaOrig="220">
          <v:shape id="_x0000_i1189" type="#_x0000_t75" style="width:11.2pt;height:12.15pt" o:ole="">
            <v:imagedata r:id="rId367" o:title=""/>
          </v:shape>
          <o:OLEObject Type="Embed" ProgID="Equation.3" ShapeID="_x0000_i1189" DrawAspect="Content" ObjectID="_1609418827" r:id="rId368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функция принимает положительные значения?</w:t>
      </w:r>
    </w:p>
    <w:p w:rsidR="00353CE1" w:rsidRPr="00054730" w:rsidRDefault="00353CE1" w:rsidP="0005473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A2EA1" w:rsidRPr="00054730" w:rsidRDefault="00353CE1" w:rsidP="0005473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Докажите, что при всех значениях </w:t>
      </w:r>
      <w:r w:rsidRPr="00054730">
        <w:rPr>
          <w:i/>
          <w:iCs/>
          <w:position w:val="-6"/>
          <w:lang w:eastAsia="ru-RU"/>
        </w:rPr>
        <w:object w:dxaOrig="680" w:dyaOrig="279">
          <v:shape id="_x0000_i1190" type="#_x0000_t75" style="width:33.65pt;height:13.1pt" o:ole="">
            <v:imagedata r:id="rId369" o:title=""/>
          </v:shape>
          <o:OLEObject Type="Embed" ProgID="Equation.3" ShapeID="_x0000_i1190" DrawAspect="Content" ObjectID="_1609418828" r:id="rId370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значение выражения  </w:t>
      </w:r>
      <w:r w:rsidR="00750B87" w:rsidRPr="00054730">
        <w:rPr>
          <w:position w:val="-28"/>
          <w:lang w:eastAsia="ru-RU"/>
        </w:rPr>
        <w:object w:dxaOrig="3460" w:dyaOrig="680">
          <v:shape id="_x0000_i1191" type="#_x0000_t75" style="width:150.55pt;height:29pt" o:ole="">
            <v:imagedata r:id="rId371" o:title=""/>
          </v:shape>
          <o:OLEObject Type="Embed" ProgID="Equation.3" ShapeID="_x0000_i1191" DrawAspect="Content" ObjectID="_1609418829" r:id="rId372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не зависит от</w:t>
      </w:r>
    </w:p>
    <w:p w:rsidR="00054730" w:rsidRPr="00750B87" w:rsidRDefault="00054730" w:rsidP="00750B8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  <w:sectPr w:rsidR="00054730" w:rsidRPr="00750B87" w:rsidSect="00353CE1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054730" w:rsidRDefault="00054730" w:rsidP="00054730">
      <w:pPr>
        <w:keepNext/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Контрольная работа №3 </w: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«Свойства арифметического квадратного корня»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054730" w:rsidRPr="00054730" w:rsidRDefault="00054730" w:rsidP="00054730">
      <w:pPr>
        <w:keepNext/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</w: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вариант.</w:t>
      </w:r>
    </w:p>
    <w:p w:rsidR="00054730" w:rsidRPr="00054730" w:rsidRDefault="00054730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Вычислите: а) </w:t>
      </w:r>
      <w:r w:rsidRPr="00054730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1880" w:dyaOrig="620">
          <v:shape id="_x0000_i1192" type="#_x0000_t75" style="width:92.55pt;height:30.85pt" o:ole="">
            <v:imagedata r:id="rId373" o:title=""/>
          </v:shape>
          <o:OLEObject Type="Embed" ProgID="Equation.3" ShapeID="_x0000_i1192" DrawAspect="Content" ObjectID="_1609418830" r:id="rId374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б) </w:t>
      </w:r>
      <w:r w:rsidRPr="00054730">
        <w:rPr>
          <w:rFonts w:ascii="Times New Roman" w:eastAsia="Times New Roman" w:hAnsi="Times New Roman" w:cs="Times New Roman"/>
          <w:position w:val="-26"/>
          <w:sz w:val="24"/>
          <w:szCs w:val="24"/>
          <w:lang w:eastAsia="ru-RU"/>
        </w:rPr>
        <w:object w:dxaOrig="1040" w:dyaOrig="700">
          <v:shape id="_x0000_i1193" type="#_x0000_t75" style="width:51.45pt;height:36.45pt" o:ole="">
            <v:imagedata r:id="rId375" o:title=""/>
          </v:shape>
          <o:OLEObject Type="Embed" ProgID="Equation.3" ShapeID="_x0000_i1193" DrawAspect="Content" ObjectID="_1609418831" r:id="rId376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в) </w:t>
      </w:r>
      <w:r w:rsidRPr="00054730">
        <w:rPr>
          <w:rFonts w:ascii="Times New Roman" w:eastAsia="Times New Roman" w:hAnsi="Times New Roman" w:cs="Times New Roman"/>
          <w:position w:val="-12"/>
          <w:sz w:val="24"/>
          <w:szCs w:val="24"/>
          <w:lang w:eastAsia="ru-RU"/>
        </w:rPr>
        <w:object w:dxaOrig="859" w:dyaOrig="460">
          <v:shape id="_x0000_i1194" type="#_x0000_t75" style="width:43.95pt;height:23.4pt" o:ole="">
            <v:imagedata r:id="rId377" o:title=""/>
          </v:shape>
          <o:OLEObject Type="Embed" ProgID="Equation.3" ShapeID="_x0000_i1194" DrawAspect="Content" ObjectID="_1609418832" r:id="rId378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54730" w:rsidRPr="00054730" w:rsidRDefault="00054730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2. Найдите значение выражения:</w:t>
      </w:r>
    </w:p>
    <w:p w:rsidR="00054730" w:rsidRPr="00054730" w:rsidRDefault="00054730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</w: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</w:t>
      </w:r>
      <w:r w:rsidRPr="00054730">
        <w:rPr>
          <w:rFonts w:ascii="Times New Roman" w:eastAsia="Times New Roman" w:hAnsi="Times New Roman" w:cs="Times New Roman"/>
          <w:position w:val="-12"/>
          <w:sz w:val="24"/>
          <w:szCs w:val="24"/>
          <w:lang w:val="en-US" w:eastAsia="ru-RU"/>
        </w:rPr>
        <w:object w:dxaOrig="1040" w:dyaOrig="400">
          <v:shape id="_x0000_i1195" type="#_x0000_t75" style="width:51.45pt;height:20.55pt" o:ole="">
            <v:imagedata r:id="rId379" o:title=""/>
          </v:shape>
          <o:OLEObject Type="Embed" ProgID="Equation.3" ShapeID="_x0000_i1195" DrawAspect="Content" ObjectID="_1609418833" r:id="rId380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;   б)</w:t>
      </w:r>
      <w:r w:rsidRPr="00054730">
        <w:rPr>
          <w:rFonts w:ascii="Times New Roman" w:eastAsia="Times New Roman" w:hAnsi="Times New Roman" w:cs="Times New Roman"/>
          <w:position w:val="-8"/>
          <w:sz w:val="24"/>
          <w:szCs w:val="24"/>
          <w:lang w:eastAsia="ru-RU"/>
        </w:rPr>
        <w:object w:dxaOrig="980" w:dyaOrig="360">
          <v:shape id="_x0000_i1196" type="#_x0000_t75" style="width:48.6pt;height:18.7pt" o:ole="">
            <v:imagedata r:id="rId381" o:title=""/>
          </v:shape>
          <o:OLEObject Type="Embed" ProgID="Equation.3" ShapeID="_x0000_i1196" DrawAspect="Content" ObjectID="_1609418834" r:id="rId382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в) </w:t>
      </w:r>
      <w:r w:rsidRPr="00054730">
        <w:rPr>
          <w:rFonts w:ascii="Times New Roman" w:eastAsia="Times New Roman" w:hAnsi="Times New Roman" w:cs="Times New Roman"/>
          <w:position w:val="-26"/>
          <w:sz w:val="24"/>
          <w:szCs w:val="24"/>
          <w:lang w:val="en-US" w:eastAsia="ru-RU"/>
        </w:rPr>
        <w:object w:dxaOrig="420" w:dyaOrig="700">
          <v:shape id="_x0000_i1197" type="#_x0000_t75" style="width:20.55pt;height:36.45pt" o:ole="">
            <v:imagedata r:id="rId383" o:title=""/>
          </v:shape>
          <o:OLEObject Type="Embed" ProgID="Equation.3" ShapeID="_x0000_i1197" DrawAspect="Content" ObjectID="_1609418835" r:id="rId384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г) </w:t>
      </w:r>
      <w:r w:rsidRPr="00054730">
        <w:rPr>
          <w:rFonts w:ascii="Times New Roman" w:eastAsia="Times New Roman" w:hAnsi="Times New Roman" w:cs="Times New Roman"/>
          <w:position w:val="-8"/>
          <w:sz w:val="24"/>
          <w:szCs w:val="24"/>
          <w:lang w:eastAsia="ru-RU"/>
        </w:rPr>
        <w:object w:dxaOrig="820" w:dyaOrig="400">
          <v:shape id="_x0000_i1198" type="#_x0000_t75" style="width:41.15pt;height:20.55pt" o:ole="">
            <v:imagedata r:id="rId385" o:title=""/>
          </v:shape>
          <o:OLEObject Type="Embed" ProgID="Equation.3" ShapeID="_x0000_i1198" DrawAspect="Content" ObjectID="_1609418836" r:id="rId386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54730" w:rsidRPr="00054730" w:rsidRDefault="00054730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Решите уравнение:  </w:t>
      </w:r>
      <w:r w:rsidRPr="0005473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</w: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</w:t>
      </w:r>
      <w:r w:rsidRPr="00054730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960" w:dyaOrig="360">
          <v:shape id="_x0000_i1199" type="#_x0000_t75" style="width:47.7pt;height:18.7pt" o:ole="">
            <v:imagedata r:id="rId387" o:title=""/>
          </v:shape>
          <o:OLEObject Type="Embed" ProgID="Equation.3" ShapeID="_x0000_i1199" DrawAspect="Content" ObjectID="_1609418837" r:id="rId388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054730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760" w:dyaOrig="320">
          <v:shape id="_x0000_i1200" type="#_x0000_t75" style="width:38.35pt;height:15.9pt" o:ole="">
            <v:imagedata r:id="rId389" o:title=""/>
          </v:shape>
          <o:OLEObject Type="Embed" ProgID="Equation.3" ShapeID="_x0000_i1200" DrawAspect="Content" ObjectID="_1609418838" r:id="rId390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54730" w:rsidRPr="00054730" w:rsidRDefault="00054730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4. Упростите выражение:</w:t>
      </w:r>
    </w:p>
    <w:p w:rsidR="00054730" w:rsidRPr="00054730" w:rsidRDefault="00054730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</w: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</w:t>
      </w:r>
      <w:r w:rsidRPr="00054730">
        <w:rPr>
          <w:rFonts w:ascii="Times New Roman" w:eastAsia="Times New Roman" w:hAnsi="Times New Roman" w:cs="Times New Roman"/>
          <w:position w:val="-8"/>
          <w:sz w:val="24"/>
          <w:szCs w:val="24"/>
          <w:lang w:val="en-US" w:eastAsia="ru-RU"/>
        </w:rPr>
        <w:object w:dxaOrig="820" w:dyaOrig="400">
          <v:shape id="_x0000_i1201" type="#_x0000_t75" style="width:41.15pt;height:20.55pt" o:ole="">
            <v:imagedata r:id="rId391" o:title=""/>
          </v:shape>
          <o:OLEObject Type="Embed" ProgID="Equation.3" ShapeID="_x0000_i1201" DrawAspect="Content" ObjectID="_1609418839" r:id="rId392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где </w:t>
      </w:r>
      <w:r w:rsidRPr="00054730">
        <w:rPr>
          <w:rFonts w:ascii="Times New Roman" w:eastAsia="Times New Roman" w:hAnsi="Times New Roman" w:cs="Times New Roman"/>
          <w:position w:val="-6"/>
          <w:sz w:val="24"/>
          <w:szCs w:val="24"/>
          <w:lang w:val="en-US" w:eastAsia="ru-RU"/>
        </w:rPr>
        <w:object w:dxaOrig="560" w:dyaOrig="279">
          <v:shape id="_x0000_i1202" type="#_x0000_t75" style="width:27.1pt;height:13.1pt" o:ole="">
            <v:imagedata r:id="rId393" o:title=""/>
          </v:shape>
          <o:OLEObject Type="Embed" ProgID="Equation.3" ShapeID="_x0000_i1202" DrawAspect="Content" ObjectID="_1609418840" r:id="rId394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054730">
        <w:rPr>
          <w:rFonts w:ascii="Times New Roman" w:eastAsia="Times New Roman" w:hAnsi="Times New Roman" w:cs="Times New Roman"/>
          <w:i/>
          <w:iCs/>
          <w:position w:val="-26"/>
          <w:sz w:val="24"/>
          <w:szCs w:val="24"/>
          <w:lang w:val="en-US" w:eastAsia="ru-RU"/>
        </w:rPr>
        <w:object w:dxaOrig="1020" w:dyaOrig="700">
          <v:shape id="_x0000_i1203" type="#_x0000_t75" style="width:52.35pt;height:36.45pt" o:ole="">
            <v:imagedata r:id="rId395" o:title=""/>
          </v:shape>
          <o:OLEObject Type="Embed" ProgID="Equation.3" ShapeID="_x0000_i1203" DrawAspect="Content" ObjectID="_1609418841" r:id="rId396"/>
        </w:object>
      </w:r>
      <w:r w:rsidRPr="0005473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,</w: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где </w:t>
      </w:r>
      <w:r w:rsidRPr="00054730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540" w:dyaOrig="279">
          <v:shape id="_x0000_i1204" type="#_x0000_t75" style="width:27.1pt;height:13.1pt" o:ole="">
            <v:imagedata r:id="rId397" o:title=""/>
          </v:shape>
          <o:OLEObject Type="Embed" ProgID="Equation.3" ShapeID="_x0000_i1204" DrawAspect="Content" ObjectID="_1609418842" r:id="rId398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54730" w:rsidRPr="00054730" w:rsidRDefault="00054730" w:rsidP="0005473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 Укажите две последовательные десятичные дроби с одним знаком после запятой, между которыми заключено число </w:t>
      </w:r>
      <w:r w:rsidRPr="00054730">
        <w:rPr>
          <w:rFonts w:ascii="Times New Roman" w:eastAsia="Times New Roman" w:hAnsi="Times New Roman" w:cs="Times New Roman"/>
          <w:position w:val="-8"/>
          <w:sz w:val="24"/>
          <w:szCs w:val="24"/>
          <w:lang w:eastAsia="ru-RU"/>
        </w:rPr>
        <w:object w:dxaOrig="480" w:dyaOrig="360">
          <v:shape id="_x0000_i1205" type="#_x0000_t75" style="width:24.3pt;height:18.7pt" o:ole="">
            <v:imagedata r:id="rId399" o:title=""/>
          </v:shape>
          <o:OLEObject Type="Embed" ProgID="Equation.3" ShapeID="_x0000_i1205" DrawAspect="Content" ObjectID="_1609418843" r:id="rId400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54730" w:rsidRPr="00054730" w:rsidRDefault="00054730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6. Имеет ли корни уравнение </w:t>
      </w:r>
      <w:r w:rsidRPr="00054730">
        <w:rPr>
          <w:rFonts w:ascii="Times New Roman" w:eastAsia="Times New Roman" w:hAnsi="Times New Roman" w:cs="Times New Roman"/>
          <w:position w:val="-8"/>
          <w:sz w:val="24"/>
          <w:szCs w:val="24"/>
          <w:lang w:eastAsia="ru-RU"/>
        </w:rPr>
        <w:object w:dxaOrig="1040" w:dyaOrig="360">
          <v:shape id="_x0000_i1206" type="#_x0000_t75" style="width:51.45pt;height:18.7pt" o:ole="">
            <v:imagedata r:id="rId401" o:title=""/>
          </v:shape>
          <o:OLEObject Type="Embed" ProgID="Equation.3" ShapeID="_x0000_i1206" DrawAspect="Content" ObjectID="_1609418844" r:id="rId402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?</w:t>
      </w:r>
    </w:p>
    <w:p w:rsidR="00054730" w:rsidRPr="00054730" w:rsidRDefault="00054730" w:rsidP="0005473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II</w: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вариант.</w:t>
      </w:r>
    </w:p>
    <w:p w:rsidR="00054730" w:rsidRPr="00054730" w:rsidRDefault="00054730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1. Вычислите:</w:t>
      </w:r>
      <w:r w:rsidRPr="0005473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</w: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</w:t>
      </w:r>
      <w:r w:rsidRPr="00054730">
        <w:rPr>
          <w:rFonts w:ascii="Times New Roman" w:eastAsia="Times New Roman" w:hAnsi="Times New Roman" w:cs="Times New Roman"/>
          <w:position w:val="-24"/>
          <w:sz w:val="24"/>
          <w:szCs w:val="24"/>
          <w:lang w:val="en-US" w:eastAsia="ru-RU"/>
        </w:rPr>
        <w:object w:dxaOrig="1840" w:dyaOrig="620">
          <v:shape id="_x0000_i1207" type="#_x0000_t75" style="width:92.55pt;height:30.85pt" o:ole="">
            <v:imagedata r:id="rId403" o:title=""/>
          </v:shape>
          <o:OLEObject Type="Embed" ProgID="Equation.3" ShapeID="_x0000_i1207" DrawAspect="Content" ObjectID="_1609418845" r:id="rId404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б) </w:t>
      </w:r>
      <w:r w:rsidRPr="00054730">
        <w:rPr>
          <w:rFonts w:ascii="Times New Roman" w:eastAsia="Times New Roman" w:hAnsi="Times New Roman" w:cs="Times New Roman"/>
          <w:position w:val="-26"/>
          <w:sz w:val="24"/>
          <w:szCs w:val="24"/>
          <w:lang w:val="en-US" w:eastAsia="ru-RU"/>
        </w:rPr>
        <w:object w:dxaOrig="1120" w:dyaOrig="700">
          <v:shape id="_x0000_i1208" type="#_x0000_t75" style="width:56.1pt;height:36.45pt" o:ole="">
            <v:imagedata r:id="rId405" o:title=""/>
          </v:shape>
          <o:OLEObject Type="Embed" ProgID="Equation.3" ShapeID="_x0000_i1208" DrawAspect="Content" ObjectID="_1609418846" r:id="rId406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в) </w:t>
      </w:r>
      <w:r w:rsidRPr="00054730">
        <w:rPr>
          <w:rFonts w:ascii="Times New Roman" w:eastAsia="Times New Roman" w:hAnsi="Times New Roman" w:cs="Times New Roman"/>
          <w:position w:val="-12"/>
          <w:sz w:val="24"/>
          <w:szCs w:val="24"/>
          <w:lang w:eastAsia="ru-RU"/>
        </w:rPr>
        <w:object w:dxaOrig="820" w:dyaOrig="460">
          <v:shape id="_x0000_i1209" type="#_x0000_t75" style="width:41.15pt;height:23.4pt" o:ole="">
            <v:imagedata r:id="rId407" o:title=""/>
          </v:shape>
          <o:OLEObject Type="Embed" ProgID="Equation.3" ShapeID="_x0000_i1209" DrawAspect="Content" ObjectID="_1609418847" r:id="rId408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54730" w:rsidRPr="00054730" w:rsidRDefault="00054730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2. Найдите значение выражения:</w:t>
      </w:r>
    </w:p>
    <w:p w:rsidR="00054730" w:rsidRPr="00054730" w:rsidRDefault="00054730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</w: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</w:t>
      </w:r>
      <w:r w:rsidRPr="00054730">
        <w:rPr>
          <w:rFonts w:ascii="Times New Roman" w:eastAsia="Times New Roman" w:hAnsi="Times New Roman" w:cs="Times New Roman"/>
          <w:position w:val="-12"/>
          <w:sz w:val="24"/>
          <w:szCs w:val="24"/>
          <w:lang w:val="en-US" w:eastAsia="ru-RU"/>
        </w:rPr>
        <w:object w:dxaOrig="1040" w:dyaOrig="400">
          <v:shape id="_x0000_i1210" type="#_x0000_t75" style="width:51.45pt;height:20.55pt" o:ole="">
            <v:imagedata r:id="rId409" o:title=""/>
          </v:shape>
          <o:OLEObject Type="Embed" ProgID="Equation.3" ShapeID="_x0000_i1210" DrawAspect="Content" ObjectID="_1609418848" r:id="rId410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054730">
        <w:rPr>
          <w:rFonts w:ascii="Times New Roman" w:eastAsia="Times New Roman" w:hAnsi="Times New Roman" w:cs="Times New Roman"/>
          <w:position w:val="-8"/>
          <w:sz w:val="24"/>
          <w:szCs w:val="24"/>
          <w:lang w:eastAsia="ru-RU"/>
        </w:rPr>
        <w:object w:dxaOrig="880" w:dyaOrig="360">
          <v:shape id="_x0000_i1211" type="#_x0000_t75" style="width:44.9pt;height:18.7pt" o:ole="">
            <v:imagedata r:id="rId411" o:title=""/>
          </v:shape>
          <o:OLEObject Type="Embed" ProgID="Equation.3" ShapeID="_x0000_i1211" DrawAspect="Content" ObjectID="_1609418849" r:id="rId412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в) </w:t>
      </w:r>
      <w:r w:rsidRPr="00054730">
        <w:rPr>
          <w:rFonts w:ascii="Times New Roman" w:eastAsia="Times New Roman" w:hAnsi="Times New Roman" w:cs="Times New Roman"/>
          <w:position w:val="-28"/>
          <w:sz w:val="24"/>
          <w:szCs w:val="24"/>
          <w:lang w:eastAsia="ru-RU"/>
        </w:rPr>
        <w:object w:dxaOrig="540" w:dyaOrig="720">
          <v:shape id="_x0000_i1212" type="#_x0000_t75" style="width:27.1pt;height:36.45pt" o:ole="">
            <v:imagedata r:id="rId413" o:title=""/>
          </v:shape>
          <o:OLEObject Type="Embed" ProgID="Equation.3" ShapeID="_x0000_i1212" DrawAspect="Content" ObjectID="_1609418850" r:id="rId414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г) </w:t>
      </w:r>
      <w:r w:rsidRPr="00054730">
        <w:rPr>
          <w:rFonts w:ascii="Times New Roman" w:eastAsia="Times New Roman" w:hAnsi="Times New Roman" w:cs="Times New Roman"/>
          <w:position w:val="-8"/>
          <w:sz w:val="24"/>
          <w:szCs w:val="24"/>
          <w:lang w:eastAsia="ru-RU"/>
        </w:rPr>
        <w:object w:dxaOrig="820" w:dyaOrig="400">
          <v:shape id="_x0000_i1213" type="#_x0000_t75" style="width:41.15pt;height:20.55pt" o:ole="">
            <v:imagedata r:id="rId415" o:title=""/>
          </v:shape>
          <o:OLEObject Type="Embed" ProgID="Equation.3" ShapeID="_x0000_i1213" DrawAspect="Content" ObjectID="_1609418851" r:id="rId416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54730" w:rsidRPr="00054730" w:rsidRDefault="00054730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Решите уравнение:  </w:t>
      </w:r>
      <w:r w:rsidRPr="0005473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</w: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</w:t>
      </w:r>
      <w:r w:rsidRPr="00054730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960" w:dyaOrig="360">
          <v:shape id="_x0000_i1214" type="#_x0000_t75" style="width:47.7pt;height:18.7pt" o:ole="">
            <v:imagedata r:id="rId417" o:title=""/>
          </v:shape>
          <o:OLEObject Type="Embed" ProgID="Equation.3" ShapeID="_x0000_i1214" DrawAspect="Content" ObjectID="_1609418852" r:id="rId418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054730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760" w:dyaOrig="320">
          <v:shape id="_x0000_i1215" type="#_x0000_t75" style="width:38.35pt;height:15.9pt" o:ole="">
            <v:imagedata r:id="rId419" o:title=""/>
          </v:shape>
          <o:OLEObject Type="Embed" ProgID="Equation.3" ShapeID="_x0000_i1215" DrawAspect="Content" ObjectID="_1609418853" r:id="rId420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54730" w:rsidRPr="00054730" w:rsidRDefault="00054730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4. Упростите выражение:</w:t>
      </w:r>
    </w:p>
    <w:p w:rsidR="00054730" w:rsidRPr="00054730" w:rsidRDefault="00054730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</w: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</w:t>
      </w:r>
      <w:r w:rsidRPr="00054730">
        <w:rPr>
          <w:rFonts w:ascii="Times New Roman" w:eastAsia="Times New Roman" w:hAnsi="Times New Roman" w:cs="Times New Roman"/>
          <w:position w:val="-12"/>
          <w:sz w:val="24"/>
          <w:szCs w:val="24"/>
          <w:lang w:val="en-US" w:eastAsia="ru-RU"/>
        </w:rPr>
        <w:object w:dxaOrig="859" w:dyaOrig="440">
          <v:shape id="_x0000_i1216" type="#_x0000_t75" style="width:43.95pt;height:20.55pt" o:ole="">
            <v:imagedata r:id="rId421" o:title=""/>
          </v:shape>
          <o:OLEObject Type="Embed" ProgID="Equation.3" ShapeID="_x0000_i1216" DrawAspect="Content" ObjectID="_1609418854" r:id="rId422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где </w:t>
      </w:r>
      <w:r w:rsidRPr="00054730">
        <w:rPr>
          <w:rFonts w:ascii="Times New Roman" w:eastAsia="Times New Roman" w:hAnsi="Times New Roman" w:cs="Times New Roman"/>
          <w:position w:val="-10"/>
          <w:sz w:val="24"/>
          <w:szCs w:val="24"/>
          <w:lang w:val="en-US" w:eastAsia="ru-RU"/>
        </w:rPr>
        <w:object w:dxaOrig="580" w:dyaOrig="320">
          <v:shape id="_x0000_i1217" type="#_x0000_t75" style="width:28.05pt;height:15.9pt" o:ole="">
            <v:imagedata r:id="rId423" o:title=""/>
          </v:shape>
          <o:OLEObject Type="Embed" ProgID="Equation.3" ShapeID="_x0000_i1217" DrawAspect="Content" ObjectID="_1609418855" r:id="rId424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054730">
        <w:rPr>
          <w:rFonts w:ascii="Times New Roman" w:eastAsia="Times New Roman" w:hAnsi="Times New Roman" w:cs="Times New Roman"/>
          <w:i/>
          <w:iCs/>
          <w:position w:val="-26"/>
          <w:sz w:val="24"/>
          <w:szCs w:val="24"/>
          <w:lang w:val="en-US" w:eastAsia="ru-RU"/>
        </w:rPr>
        <w:object w:dxaOrig="780" w:dyaOrig="700">
          <v:shape id="_x0000_i1218" type="#_x0000_t75" style="width:39.25pt;height:36.45pt" o:ole="">
            <v:imagedata r:id="rId425" o:title=""/>
          </v:shape>
          <o:OLEObject Type="Embed" ProgID="Equation.3" ShapeID="_x0000_i1218" DrawAspect="Content" ObjectID="_1609418856" r:id="rId426"/>
        </w:object>
      </w:r>
      <w:r w:rsidRPr="0005473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,</w: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где </w:t>
      </w:r>
      <w:r w:rsidRPr="00054730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560" w:dyaOrig="279">
          <v:shape id="_x0000_i1219" type="#_x0000_t75" style="width:27.1pt;height:13.1pt" o:ole="">
            <v:imagedata r:id="rId427" o:title=""/>
          </v:shape>
          <o:OLEObject Type="Embed" ProgID="Equation.3" ShapeID="_x0000_i1219" DrawAspect="Content" ObjectID="_1609418857" r:id="rId428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54730" w:rsidRPr="00054730" w:rsidRDefault="00054730" w:rsidP="0005473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 Укажите две последовательные десятичные дроби с одним знаком после запятой, между которыми заключено число </w:t>
      </w:r>
      <w:r w:rsidRPr="00054730">
        <w:rPr>
          <w:rFonts w:ascii="Times New Roman" w:eastAsia="Times New Roman" w:hAnsi="Times New Roman" w:cs="Times New Roman"/>
          <w:position w:val="-8"/>
          <w:sz w:val="24"/>
          <w:szCs w:val="24"/>
          <w:lang w:eastAsia="ru-RU"/>
        </w:rPr>
        <w:object w:dxaOrig="480" w:dyaOrig="360">
          <v:shape id="_x0000_i1220" type="#_x0000_t75" style="width:24.3pt;height:18.7pt" o:ole="">
            <v:imagedata r:id="rId429" o:title=""/>
          </v:shape>
          <o:OLEObject Type="Embed" ProgID="Equation.3" ShapeID="_x0000_i1220" DrawAspect="Content" ObjectID="_1609418858" r:id="rId430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54730" w:rsidRPr="00054730" w:rsidRDefault="00054730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6. Имеет ли корни уравнение </w:t>
      </w:r>
      <w:r w:rsidRPr="00054730">
        <w:rPr>
          <w:rFonts w:ascii="Times New Roman" w:eastAsia="Times New Roman" w:hAnsi="Times New Roman" w:cs="Times New Roman"/>
          <w:position w:val="-8"/>
          <w:sz w:val="24"/>
          <w:szCs w:val="24"/>
          <w:lang w:eastAsia="ru-RU"/>
        </w:rPr>
        <w:object w:dxaOrig="1040" w:dyaOrig="360">
          <v:shape id="_x0000_i1221" type="#_x0000_t75" style="width:51.45pt;height:18.7pt" o:ole="">
            <v:imagedata r:id="rId431" o:title=""/>
          </v:shape>
          <o:OLEObject Type="Embed" ProgID="Equation.3" ShapeID="_x0000_i1221" DrawAspect="Content" ObjectID="_1609418859" r:id="rId432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?</w:t>
      </w:r>
    </w:p>
    <w:p w:rsidR="00054730" w:rsidRPr="00054730" w:rsidRDefault="00054730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Контрольная работа №4 </w: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«Применение свойств арифметического квадратного корня»</w:t>
      </w:r>
    </w:p>
    <w:p w:rsidR="00054730" w:rsidRPr="00054730" w:rsidRDefault="00054730" w:rsidP="00054730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</w: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вариант.</w:t>
      </w:r>
    </w:p>
    <w:p w:rsidR="00054730" w:rsidRPr="00054730" w:rsidRDefault="00054730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1. Упростите выражение:</w:t>
      </w:r>
    </w:p>
    <w:p w:rsidR="00054730" w:rsidRPr="00054730" w:rsidRDefault="00054730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Pr="00054730">
        <w:rPr>
          <w:rFonts w:ascii="Times New Roman" w:eastAsia="Times New Roman" w:hAnsi="Times New Roman" w:cs="Times New Roman"/>
          <w:position w:val="-8"/>
          <w:sz w:val="24"/>
          <w:szCs w:val="24"/>
          <w:lang w:eastAsia="ru-RU"/>
        </w:rPr>
        <w:object w:dxaOrig="1980" w:dyaOrig="360">
          <v:shape id="_x0000_i1222" type="#_x0000_t75" style="width:100.05pt;height:18.7pt" o:ole="">
            <v:imagedata r:id="rId433" o:title=""/>
          </v:shape>
          <o:OLEObject Type="Embed" ProgID="Equation.3" ShapeID="_x0000_i1222" DrawAspect="Content" ObjectID="_1609418860" r:id="rId434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054730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1520" w:dyaOrig="380">
          <v:shape id="_x0000_i1223" type="#_x0000_t75" style="width:76.7pt;height:18.7pt" o:ole="">
            <v:imagedata r:id="rId435" o:title=""/>
          </v:shape>
          <o:OLEObject Type="Embed" ProgID="Equation.3" ShapeID="_x0000_i1223" DrawAspect="Content" ObjectID="_1609418861" r:id="rId436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в) </w:t>
      </w:r>
      <w:r w:rsidRPr="00054730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920" w:dyaOrig="440">
          <v:shape id="_x0000_i1224" type="#_x0000_t75" style="width:45.8pt;height:20.55pt" o:ole="">
            <v:imagedata r:id="rId437" o:title=""/>
          </v:shape>
          <o:OLEObject Type="Embed" ProgID="Equation.3" ShapeID="_x0000_i1224" DrawAspect="Content" ObjectID="_1609418862" r:id="rId438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54730" w:rsidRPr="00054730" w:rsidRDefault="00054730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Сравните:  </w:t>
      </w:r>
      <w:r w:rsidRPr="00054730">
        <w:rPr>
          <w:rFonts w:ascii="Times New Roman" w:eastAsia="Times New Roman" w:hAnsi="Times New Roman" w:cs="Times New Roman"/>
          <w:position w:val="-26"/>
          <w:sz w:val="24"/>
          <w:szCs w:val="24"/>
          <w:lang w:eastAsia="ru-RU"/>
        </w:rPr>
        <w:object w:dxaOrig="540" w:dyaOrig="700">
          <v:shape id="_x0000_i1225" type="#_x0000_t75" style="width:27.1pt;height:36.45pt" o:ole="">
            <v:imagedata r:id="rId439" o:title=""/>
          </v:shape>
          <o:OLEObject Type="Embed" ProgID="Equation.3" ShapeID="_x0000_i1225" DrawAspect="Content" ObjectID="_1609418863" r:id="rId440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 </w:t>
      </w:r>
      <w:r w:rsidRPr="00054730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680" w:dyaOrig="620">
          <v:shape id="_x0000_i1226" type="#_x0000_t75" style="width:33.65pt;height:30.85pt" o:ole="">
            <v:imagedata r:id="rId441" o:title=""/>
          </v:shape>
          <o:OLEObject Type="Embed" ProgID="Equation.3" ShapeID="_x0000_i1226" DrawAspect="Content" ObjectID="_1609418864" r:id="rId442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54730" w:rsidRPr="00054730" w:rsidRDefault="00054730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Сократите дробь:  а) </w:t>
      </w:r>
      <w:r w:rsidRPr="00054730">
        <w:rPr>
          <w:rFonts w:ascii="Times New Roman" w:eastAsia="Times New Roman" w:hAnsi="Times New Roman" w:cs="Times New Roman"/>
          <w:position w:val="-28"/>
          <w:sz w:val="24"/>
          <w:szCs w:val="24"/>
          <w:lang w:eastAsia="ru-RU"/>
        </w:rPr>
        <w:object w:dxaOrig="1040" w:dyaOrig="720">
          <v:shape id="_x0000_i1227" type="#_x0000_t75" style="width:51.45pt;height:36.45pt" o:ole="">
            <v:imagedata r:id="rId443" o:title=""/>
          </v:shape>
          <o:OLEObject Type="Embed" ProgID="Equation.3" ShapeID="_x0000_i1227" DrawAspect="Content" ObjectID="_1609418865" r:id="rId444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054730">
        <w:rPr>
          <w:rFonts w:ascii="Times New Roman" w:eastAsia="Times New Roman" w:hAnsi="Times New Roman" w:cs="Times New Roman"/>
          <w:position w:val="-28"/>
          <w:sz w:val="24"/>
          <w:szCs w:val="24"/>
          <w:lang w:eastAsia="ru-RU"/>
        </w:rPr>
        <w:object w:dxaOrig="760" w:dyaOrig="660">
          <v:shape id="_x0000_i1228" type="#_x0000_t75" style="width:38.35pt;height:32.75pt" o:ole="">
            <v:imagedata r:id="rId445" o:title=""/>
          </v:shape>
          <o:OLEObject Type="Embed" ProgID="Equation.3" ShapeID="_x0000_i1228" DrawAspect="Content" ObjectID="_1609418866" r:id="rId446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54730" w:rsidRPr="00054730" w:rsidRDefault="00054730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4. Освободить дробь от знака корня в знаменателе:</w:t>
      </w:r>
    </w:p>
    <w:p w:rsidR="00054730" w:rsidRPr="00054730" w:rsidRDefault="00054730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Pr="00054730">
        <w:rPr>
          <w:rFonts w:ascii="Times New Roman" w:eastAsia="Times New Roman" w:hAnsi="Times New Roman" w:cs="Times New Roman"/>
          <w:position w:val="-28"/>
          <w:sz w:val="24"/>
          <w:szCs w:val="24"/>
          <w:lang w:eastAsia="ru-RU"/>
        </w:rPr>
        <w:object w:dxaOrig="520" w:dyaOrig="660">
          <v:shape id="_x0000_i1229" type="#_x0000_t75" style="width:26.2pt;height:32.75pt" o:ole="">
            <v:imagedata r:id="rId447" o:title=""/>
          </v:shape>
          <o:OLEObject Type="Embed" ProgID="Equation.3" ShapeID="_x0000_i1229" DrawAspect="Content" ObjectID="_1609418867" r:id="rId448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054730">
        <w:rPr>
          <w:rFonts w:ascii="Times New Roman" w:eastAsia="Times New Roman" w:hAnsi="Times New Roman" w:cs="Times New Roman"/>
          <w:position w:val="-28"/>
          <w:sz w:val="24"/>
          <w:szCs w:val="24"/>
          <w:lang w:eastAsia="ru-RU"/>
        </w:rPr>
        <w:object w:dxaOrig="820" w:dyaOrig="660">
          <v:shape id="_x0000_i1230" type="#_x0000_t75" style="width:41.15pt;height:32.75pt" o:ole="">
            <v:imagedata r:id="rId449" o:title=""/>
          </v:shape>
          <o:OLEObject Type="Embed" ProgID="Equation.3" ShapeID="_x0000_i1230" DrawAspect="Content" ObjectID="_1609418868" r:id="rId450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54730" w:rsidRPr="00054730" w:rsidRDefault="00054730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 Докажите, что значение выражения  </w:t>
      </w:r>
      <w:r w:rsidRPr="00054730">
        <w:rPr>
          <w:rFonts w:ascii="Times New Roman" w:eastAsia="Times New Roman" w:hAnsi="Times New Roman" w:cs="Times New Roman"/>
          <w:position w:val="-28"/>
          <w:sz w:val="24"/>
          <w:szCs w:val="24"/>
          <w:lang w:eastAsia="ru-RU"/>
        </w:rPr>
        <w:object w:dxaOrig="1800" w:dyaOrig="660">
          <v:shape id="_x0000_i1231" type="#_x0000_t75" style="width:89.75pt;height:32.75pt" o:ole="">
            <v:imagedata r:id="rId451" o:title=""/>
          </v:shape>
          <o:OLEObject Type="Embed" ProgID="Equation.3" ShapeID="_x0000_i1231" DrawAspect="Content" ObjectID="_1609418869" r:id="rId452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есть число рациональное.</w:t>
      </w:r>
    </w:p>
    <w:p w:rsidR="00054730" w:rsidRPr="0019597D" w:rsidRDefault="00054730" w:rsidP="0019597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II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вариант.</w:t>
      </w:r>
    </w:p>
    <w:p w:rsidR="00054730" w:rsidRPr="00054730" w:rsidRDefault="00054730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1. Упростите выражение:</w:t>
      </w:r>
    </w:p>
    <w:p w:rsidR="00054730" w:rsidRPr="00054730" w:rsidRDefault="00054730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Pr="00054730">
        <w:rPr>
          <w:rFonts w:ascii="Times New Roman" w:eastAsia="Times New Roman" w:hAnsi="Times New Roman" w:cs="Times New Roman"/>
          <w:position w:val="-8"/>
          <w:sz w:val="24"/>
          <w:szCs w:val="24"/>
          <w:lang w:eastAsia="ru-RU"/>
        </w:rPr>
        <w:object w:dxaOrig="1780" w:dyaOrig="360">
          <v:shape id="_x0000_i1232" type="#_x0000_t75" style="width:88.85pt;height:18.7pt" o:ole="">
            <v:imagedata r:id="rId453" o:title=""/>
          </v:shape>
          <o:OLEObject Type="Embed" ProgID="Equation.3" ShapeID="_x0000_i1232" DrawAspect="Content" ObjectID="_1609418870" r:id="rId454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054730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1520" w:dyaOrig="380">
          <v:shape id="_x0000_i1233" type="#_x0000_t75" style="width:76.7pt;height:18.7pt" o:ole="">
            <v:imagedata r:id="rId455" o:title=""/>
          </v:shape>
          <o:OLEObject Type="Embed" ProgID="Equation.3" ShapeID="_x0000_i1233" DrawAspect="Content" ObjectID="_1609418871" r:id="rId456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в) </w:t>
      </w:r>
      <w:r w:rsidRPr="00054730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1080" w:dyaOrig="440">
          <v:shape id="_x0000_i1234" type="#_x0000_t75" style="width:55.15pt;height:20.55pt" o:ole="">
            <v:imagedata r:id="rId457" o:title=""/>
          </v:shape>
          <o:OLEObject Type="Embed" ProgID="Equation.3" ShapeID="_x0000_i1234" DrawAspect="Content" ObjectID="_1609418872" r:id="rId458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54730" w:rsidRPr="00054730" w:rsidRDefault="00054730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Сравните:  </w:t>
      </w:r>
      <w:r w:rsidRPr="00054730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680" w:dyaOrig="620">
          <v:shape id="_x0000_i1235" type="#_x0000_t75" style="width:33.65pt;height:30.85pt" o:ole="">
            <v:imagedata r:id="rId459" o:title=""/>
          </v:shape>
          <o:OLEObject Type="Embed" ProgID="Equation.3" ShapeID="_x0000_i1235" DrawAspect="Content" ObjectID="_1609418873" r:id="rId460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 </w:t>
      </w:r>
      <w:r w:rsidRPr="00054730">
        <w:rPr>
          <w:rFonts w:ascii="Times New Roman" w:eastAsia="Times New Roman" w:hAnsi="Times New Roman" w:cs="Times New Roman"/>
          <w:position w:val="-26"/>
          <w:sz w:val="24"/>
          <w:szCs w:val="24"/>
          <w:lang w:eastAsia="ru-RU"/>
        </w:rPr>
        <w:object w:dxaOrig="620" w:dyaOrig="700">
          <v:shape id="_x0000_i1236" type="#_x0000_t75" style="width:30.85pt;height:36.45pt" o:ole="">
            <v:imagedata r:id="rId461" o:title=""/>
          </v:shape>
          <o:OLEObject Type="Embed" ProgID="Equation.3" ShapeID="_x0000_i1236" DrawAspect="Content" ObjectID="_1609418874" r:id="rId462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54730" w:rsidRPr="00054730" w:rsidRDefault="00054730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Сократите дробь:  а) </w:t>
      </w:r>
      <w:r w:rsidRPr="00054730">
        <w:rPr>
          <w:rFonts w:ascii="Times New Roman" w:eastAsia="Times New Roman" w:hAnsi="Times New Roman" w:cs="Times New Roman"/>
          <w:position w:val="-28"/>
          <w:sz w:val="24"/>
          <w:szCs w:val="24"/>
          <w:lang w:eastAsia="ru-RU"/>
        </w:rPr>
        <w:object w:dxaOrig="1040" w:dyaOrig="720">
          <v:shape id="_x0000_i1237" type="#_x0000_t75" style="width:51.45pt;height:36.45pt" o:ole="">
            <v:imagedata r:id="rId463" o:title=""/>
          </v:shape>
          <o:OLEObject Type="Embed" ProgID="Equation.3" ShapeID="_x0000_i1237" DrawAspect="Content" ObjectID="_1609418875" r:id="rId464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054730">
        <w:rPr>
          <w:rFonts w:ascii="Times New Roman" w:eastAsia="Times New Roman" w:hAnsi="Times New Roman" w:cs="Times New Roman"/>
          <w:position w:val="-28"/>
          <w:sz w:val="24"/>
          <w:szCs w:val="24"/>
          <w:lang w:eastAsia="ru-RU"/>
        </w:rPr>
        <w:object w:dxaOrig="760" w:dyaOrig="660">
          <v:shape id="_x0000_i1238" type="#_x0000_t75" style="width:38.35pt;height:32.75pt" o:ole="">
            <v:imagedata r:id="rId465" o:title=""/>
          </v:shape>
          <o:OLEObject Type="Embed" ProgID="Equation.3" ShapeID="_x0000_i1238" DrawAspect="Content" ObjectID="_1609418876" r:id="rId466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54730" w:rsidRPr="00054730" w:rsidRDefault="00054730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 Освободить дробь от знака корня в знаменателе: </w:t>
      </w:r>
    </w:p>
    <w:p w:rsidR="00054730" w:rsidRPr="00054730" w:rsidRDefault="00054730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Pr="00054730">
        <w:rPr>
          <w:rFonts w:ascii="Times New Roman" w:eastAsia="Times New Roman" w:hAnsi="Times New Roman" w:cs="Times New Roman"/>
          <w:position w:val="-28"/>
          <w:sz w:val="24"/>
          <w:szCs w:val="24"/>
          <w:lang w:eastAsia="ru-RU"/>
        </w:rPr>
        <w:object w:dxaOrig="620" w:dyaOrig="660">
          <v:shape id="_x0000_i1239" type="#_x0000_t75" style="width:30.85pt;height:32.75pt" o:ole="">
            <v:imagedata r:id="rId467" o:title=""/>
          </v:shape>
          <o:OLEObject Type="Embed" ProgID="Equation.3" ShapeID="_x0000_i1239" DrawAspect="Content" ObjectID="_1609418877" r:id="rId468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054730">
        <w:rPr>
          <w:rFonts w:ascii="Times New Roman" w:eastAsia="Times New Roman" w:hAnsi="Times New Roman" w:cs="Times New Roman"/>
          <w:position w:val="-28"/>
          <w:sz w:val="24"/>
          <w:szCs w:val="24"/>
          <w:lang w:eastAsia="ru-RU"/>
        </w:rPr>
        <w:object w:dxaOrig="940" w:dyaOrig="660">
          <v:shape id="_x0000_i1240" type="#_x0000_t75" style="width:47.7pt;height:33.65pt" o:ole="">
            <v:imagedata r:id="rId469" o:title=""/>
          </v:shape>
          <o:OLEObject Type="Embed" ProgID="Equation.3" ShapeID="_x0000_i1240" DrawAspect="Content" ObjectID="_1609418878" r:id="rId470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54730" w:rsidRDefault="00054730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054730" w:rsidSect="00054730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 Докажите, что значение выражения  </w:t>
      </w:r>
      <w:r w:rsidRPr="00054730">
        <w:rPr>
          <w:rFonts w:ascii="Times New Roman" w:eastAsia="Times New Roman" w:hAnsi="Times New Roman" w:cs="Times New Roman"/>
          <w:position w:val="-28"/>
          <w:sz w:val="24"/>
          <w:szCs w:val="24"/>
          <w:lang w:eastAsia="ru-RU"/>
        </w:rPr>
        <w:object w:dxaOrig="1780" w:dyaOrig="660">
          <v:shape id="_x0000_i1241" type="#_x0000_t75" style="width:88.85pt;height:32.75pt" o:ole="">
            <v:imagedata r:id="rId471" o:title=""/>
          </v:shape>
          <o:OLEObject Type="Embed" ProgID="Equation.3" ShapeID="_x0000_i1241" DrawAspect="Content" ObjectID="_1609418879" r:id="rId472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есть число рациональное.</w:t>
      </w:r>
    </w:p>
    <w:p w:rsidR="0019597D" w:rsidRPr="0019597D" w:rsidRDefault="0019597D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Контрольная работа №5 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«Квадратное уравнение и его корни»</w:t>
      </w:r>
    </w:p>
    <w:p w:rsidR="0019597D" w:rsidRPr="0019597D" w:rsidRDefault="0019597D" w:rsidP="0019597D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вариант.</w:t>
      </w:r>
    </w:p>
    <w:p w:rsidR="0019597D" w:rsidRPr="0019597D" w:rsidRDefault="0019597D" w:rsidP="0019597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1. Решите уравнение:</w:t>
      </w:r>
    </w:p>
    <w:p w:rsidR="0019597D" w:rsidRPr="0019597D" w:rsidRDefault="0019597D" w:rsidP="0019597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Pr="0019597D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1600" w:dyaOrig="320">
          <v:shape id="_x0000_i1242" type="#_x0000_t75" style="width:80.4pt;height:15.9pt" o:ole="">
            <v:imagedata r:id="rId473" o:title=""/>
          </v:shape>
          <o:OLEObject Type="Embed" ProgID="Equation.3" ShapeID="_x0000_i1242" DrawAspect="Content" ObjectID="_1609418880" r:id="rId474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19597D" w:rsidRPr="0019597D" w:rsidRDefault="0019597D" w:rsidP="0019597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б) </w:t>
      </w:r>
      <w:r w:rsidRPr="0019597D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999" w:dyaOrig="320">
          <v:shape id="_x0000_i1243" type="#_x0000_t75" style="width:51.45pt;height:15.9pt" o:ole="">
            <v:imagedata r:id="rId475" o:title=""/>
          </v:shape>
          <o:OLEObject Type="Embed" ProgID="Equation.3" ShapeID="_x0000_i1243" DrawAspect="Content" ObjectID="_1609418881" r:id="rId476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19597D" w:rsidRPr="0019597D" w:rsidRDefault="0019597D" w:rsidP="0019597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в) </w:t>
      </w:r>
      <w:r w:rsidRPr="0019597D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1440" w:dyaOrig="320">
          <v:shape id="_x0000_i1244" type="#_x0000_t75" style="width:1in;height:15.9pt" o:ole="">
            <v:imagedata r:id="rId477" o:title=""/>
          </v:shape>
          <o:OLEObject Type="Embed" ProgID="Equation.3" ShapeID="_x0000_i1244" DrawAspect="Content" ObjectID="_1609418882" r:id="rId478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19597D" w:rsidRPr="0019597D" w:rsidRDefault="0019597D" w:rsidP="0019597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г) </w:t>
      </w:r>
      <w:r w:rsidRPr="0019597D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1680" w:dyaOrig="320">
          <v:shape id="_x0000_i1245" type="#_x0000_t75" style="width:84.15pt;height:15.9pt" o:ole="">
            <v:imagedata r:id="rId479" o:title=""/>
          </v:shape>
          <o:OLEObject Type="Embed" ProgID="Equation.3" ShapeID="_x0000_i1245" DrawAspect="Content" ObjectID="_1609418883" r:id="rId480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19597D" w:rsidRPr="0019597D" w:rsidRDefault="0019597D" w:rsidP="0019597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2. Периметр прямоугольника равен 20 см. Найдите его стороны, если известно, что площадь прямоугольника равна 24 см</w:t>
      </w:r>
      <w:r w:rsidRPr="0019597D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220" w:dyaOrig="320">
          <v:shape id="_x0000_i1246" type="#_x0000_t75" style="width:12.15pt;height:15.9pt" o:ole="">
            <v:imagedata r:id="rId481" o:title=""/>
          </v:shape>
          <o:OLEObject Type="Embed" ProgID="Equation.3" ShapeID="_x0000_i1246" DrawAspect="Content" ObjectID="_1609418884" r:id="rId482"/>
        </w:object>
      </w:r>
    </w:p>
    <w:p w:rsidR="0019597D" w:rsidRPr="0019597D" w:rsidRDefault="0019597D" w:rsidP="0019597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9597D" w:rsidRPr="0019597D" w:rsidRDefault="0019597D" w:rsidP="0019597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В уравнении </w:t>
      </w:r>
      <w:r w:rsidRPr="0019597D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1620" w:dyaOrig="360">
          <v:shape id="_x0000_i1247" type="#_x0000_t75" style="width:81.35pt;height:18.7pt" o:ole="">
            <v:imagedata r:id="rId483" o:title=""/>
          </v:shape>
          <o:OLEObject Type="Embed" ProgID="Equation.3" ShapeID="_x0000_i1247" DrawAspect="Content" ObjectID="_1609418885" r:id="rId484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один из его корней равен –9. Найдите другой корень и коэффициент </w:t>
      </w:r>
      <w:r w:rsidRPr="0019597D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p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19597D" w:rsidRPr="0019597D" w:rsidRDefault="0019597D" w:rsidP="0019597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9597D" w:rsidRPr="0019597D" w:rsidRDefault="0019597D" w:rsidP="0019597D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II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вариант.</w:t>
      </w:r>
    </w:p>
    <w:p w:rsidR="0019597D" w:rsidRPr="0019597D" w:rsidRDefault="0019597D" w:rsidP="0019597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1. Решите уравнение:</w:t>
      </w:r>
    </w:p>
    <w:p w:rsidR="0019597D" w:rsidRPr="0019597D" w:rsidRDefault="0019597D" w:rsidP="0019597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Pr="0019597D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1760" w:dyaOrig="320">
          <v:shape id="_x0000_i1248" type="#_x0000_t75" style="width:87.9pt;height:15.9pt" o:ole="">
            <v:imagedata r:id="rId485" o:title=""/>
          </v:shape>
          <o:OLEObject Type="Embed" ProgID="Equation.3" ShapeID="_x0000_i1248" DrawAspect="Content" ObjectID="_1609418886" r:id="rId486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19597D" w:rsidRPr="0019597D" w:rsidRDefault="0019597D" w:rsidP="0019597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б) </w:t>
      </w:r>
      <w:r w:rsidRPr="0019597D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1240" w:dyaOrig="320">
          <v:shape id="_x0000_i1249" type="#_x0000_t75" style="width:60.8pt;height:15.9pt" o:ole="">
            <v:imagedata r:id="rId487" o:title=""/>
          </v:shape>
          <o:OLEObject Type="Embed" ProgID="Equation.3" ShapeID="_x0000_i1249" DrawAspect="Content" ObjectID="_1609418887" r:id="rId488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19597D" w:rsidRPr="0019597D" w:rsidRDefault="0019597D" w:rsidP="0019597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в) </w:t>
      </w:r>
      <w:r w:rsidRPr="0019597D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999" w:dyaOrig="320">
          <v:shape id="_x0000_i1250" type="#_x0000_t75" style="width:51.45pt;height:15.9pt" o:ole="">
            <v:imagedata r:id="rId489" o:title=""/>
          </v:shape>
          <o:OLEObject Type="Embed" ProgID="Equation.3" ShapeID="_x0000_i1250" DrawAspect="Content" ObjectID="_1609418888" r:id="rId490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19597D" w:rsidRPr="0019597D" w:rsidRDefault="0019597D" w:rsidP="0019597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г) </w:t>
      </w:r>
      <w:r w:rsidRPr="0019597D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1579" w:dyaOrig="320">
          <v:shape id="_x0000_i1251" type="#_x0000_t75" style="width:77.6pt;height:15.9pt" o:ole="">
            <v:imagedata r:id="rId491" o:title=""/>
          </v:shape>
          <o:OLEObject Type="Embed" ProgID="Equation.3" ShapeID="_x0000_i1251" DrawAspect="Content" ObjectID="_1609418889" r:id="rId492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19597D" w:rsidRPr="0019597D" w:rsidRDefault="0019597D" w:rsidP="0019597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2. Периметр прямоугольника равен 30 см. Найдите его стороны, если известно, что площадь прямоугольника равна 56 см</w:t>
      </w:r>
      <w:r w:rsidRPr="0019597D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220" w:dyaOrig="320">
          <v:shape id="_x0000_i1252" type="#_x0000_t75" style="width:12.15pt;height:15.9pt" o:ole="">
            <v:imagedata r:id="rId481" o:title=""/>
          </v:shape>
          <o:OLEObject Type="Embed" ProgID="Equation.3" ShapeID="_x0000_i1252" DrawAspect="Content" ObjectID="_1609418890" r:id="rId493"/>
        </w:object>
      </w:r>
    </w:p>
    <w:p w:rsidR="0019597D" w:rsidRPr="0019597D" w:rsidRDefault="0019597D" w:rsidP="0019597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9597D" w:rsidRPr="0019597D" w:rsidRDefault="0019597D" w:rsidP="0019597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Один из корней уравнения </w:t>
      </w:r>
      <w:r w:rsidRPr="0019597D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1600" w:dyaOrig="360">
          <v:shape id="_x0000_i1253" type="#_x0000_t75" style="width:80.4pt;height:18.7pt" o:ole="">
            <v:imagedata r:id="rId494" o:title=""/>
          </v:shape>
          <o:OLEObject Type="Embed" ProgID="Equation.3" ShapeID="_x0000_i1253" DrawAspect="Content" ObjectID="_1609418891" r:id="rId495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равен –7. Найдите другой корень и свободный член </w:t>
      </w:r>
      <w:r w:rsidRPr="0019597D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q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19597D" w:rsidRDefault="0019597D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9597D" w:rsidRDefault="0019597D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9597D" w:rsidRDefault="0019597D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9597D" w:rsidRDefault="0019597D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9597D" w:rsidRDefault="0019597D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9597D" w:rsidRDefault="0019597D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9597D" w:rsidRDefault="0019597D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9597D" w:rsidRDefault="0019597D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9597D" w:rsidRPr="0019597D" w:rsidRDefault="0019597D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Контрольная работа №6 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«Дробные рациональные уравнения»</w:t>
      </w:r>
    </w:p>
    <w:p w:rsidR="0019597D" w:rsidRPr="0019597D" w:rsidRDefault="0019597D" w:rsidP="0019597D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вариант.</w:t>
      </w: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Решите уравнение: </w:t>
      </w: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Pr="0019597D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1520" w:dyaOrig="660">
          <v:shape id="_x0000_i1254" type="#_x0000_t75" style="width:76.7pt;height:32.75pt" o:ole="">
            <v:imagedata r:id="rId496" o:title=""/>
          </v:shape>
          <o:OLEObject Type="Embed" ProgID="Equation.3" ShapeID="_x0000_i1254" DrawAspect="Content" ObjectID="_1609418892" r:id="rId497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19597D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1320" w:dyaOrig="620">
          <v:shape id="_x0000_i1255" type="#_x0000_t75" style="width:66.4pt;height:30.85pt" o:ole="">
            <v:imagedata r:id="rId498" o:title=""/>
          </v:shape>
          <o:OLEObject Type="Embed" ProgID="Equation.3" ShapeID="_x0000_i1255" DrawAspect="Content" ObjectID="_1609418893" r:id="rId499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19597D" w:rsidRPr="0019597D" w:rsidRDefault="0019597D" w:rsidP="0019597D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Из пункта </w:t>
      </w:r>
      <w:r w:rsidRPr="0019597D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А 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пункт </w:t>
      </w:r>
      <w:r w:rsidRPr="0019597D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B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велосипедист проехал по одной дороге длиной 27 км, а обратно возвращался по другой дороге, которая была короче первой на 7 км. Хотя на обратном пути велосипедист уменьшил скорость на 3 км/ч, он все же на обратный путь затратил времени на 10 мин меньше, чем на путь из </w:t>
      </w:r>
      <w:r w:rsidRPr="0019597D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А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</w:t>
      </w:r>
      <w:r w:rsidRPr="0019597D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B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С какой скоростью ехал велосипедист из </w:t>
      </w:r>
      <w:r w:rsidRPr="0019597D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А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</w:t>
      </w:r>
      <w:r w:rsidRPr="0019597D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В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19597D" w:rsidRPr="0019597D" w:rsidRDefault="0019597D" w:rsidP="0019597D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9597D" w:rsidRPr="0019597D" w:rsidRDefault="0019597D" w:rsidP="0019597D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9597D" w:rsidRPr="0019597D" w:rsidRDefault="0019597D" w:rsidP="0019597D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II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вариант.</w:t>
      </w: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1. Решите уравнение:</w:t>
      </w: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Pr="0019597D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1719" w:dyaOrig="660">
          <v:shape id="_x0000_i1256" type="#_x0000_t75" style="width:85.1pt;height:32.75pt" o:ole="">
            <v:imagedata r:id="rId500" o:title=""/>
          </v:shape>
          <o:OLEObject Type="Embed" ProgID="Equation.3" ShapeID="_x0000_i1256" DrawAspect="Content" ObjectID="_1609418894" r:id="rId501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19597D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1320" w:dyaOrig="620">
          <v:shape id="_x0000_i1257" type="#_x0000_t75" style="width:66.4pt;height:30.85pt" o:ole="">
            <v:imagedata r:id="rId502" o:title=""/>
          </v:shape>
          <o:OLEObject Type="Embed" ProgID="Equation.3" ShapeID="_x0000_i1257" DrawAspect="Content" ObjectID="_1609418895" r:id="rId503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19597D" w:rsidRPr="0019597D" w:rsidRDefault="0019597D" w:rsidP="0019597D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2. Катер прошел 12 км против течения реки и 5 км по течению. При этом он затратил столько времени, сколько ему потребовалось бы, если бы он шел 18 км по озеру. Какова собственная скорость катера, если известно, что скорость течения реки равна 3 км/ч?</w:t>
      </w:r>
    </w:p>
    <w:p w:rsidR="0019597D" w:rsidRPr="0019597D" w:rsidRDefault="0019597D" w:rsidP="0019597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9597D" w:rsidRPr="0019597D" w:rsidRDefault="0019597D" w:rsidP="0019597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9597D" w:rsidRPr="0019597D" w:rsidRDefault="0019597D" w:rsidP="0019597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9597D" w:rsidRDefault="0019597D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9597D" w:rsidRDefault="0019597D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9597D" w:rsidRDefault="0019597D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9597D" w:rsidRDefault="0019597D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9597D" w:rsidRDefault="0019597D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9597D" w:rsidRDefault="0019597D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9597D" w:rsidRDefault="0019597D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9597D" w:rsidRDefault="0019597D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9597D" w:rsidRPr="0019597D" w:rsidRDefault="0019597D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Контрольная работа №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7 «Числовые неравенства и их свойства»</w:t>
      </w:r>
    </w:p>
    <w:p w:rsidR="0019597D" w:rsidRPr="0019597D" w:rsidRDefault="0019597D" w:rsidP="0019597D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вариант.</w:t>
      </w: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1. Докажите неравенство:</w:t>
      </w: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Pr="0019597D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1820" w:dyaOrig="360">
          <v:shape id="_x0000_i1258" type="#_x0000_t75" style="width:89.75pt;height:18.7pt" o:ole="">
            <v:imagedata r:id="rId504" o:title=""/>
          </v:shape>
          <o:OLEObject Type="Embed" ProgID="Equation.3" ShapeID="_x0000_i1258" DrawAspect="Content" ObjectID="_1609418896" r:id="rId505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19597D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1840" w:dyaOrig="360">
          <v:shape id="_x0000_i1259" type="#_x0000_t75" style="width:92.55pt;height:18.7pt" o:ole="">
            <v:imagedata r:id="rId506" o:title=""/>
          </v:shape>
          <o:OLEObject Type="Embed" ProgID="Equation.3" ShapeID="_x0000_i1259" DrawAspect="Content" ObjectID="_1609418897" r:id="rId507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Известно, что </w:t>
      </w:r>
      <w:r w:rsidRPr="0019597D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a</w:t>
      </w:r>
      <w:r w:rsidRPr="0019597D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&lt;</w:t>
      </w:r>
      <w:r w:rsidRPr="0019597D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b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. Сравните:</w:t>
      </w: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Pr="0019597D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420" w:dyaOrig="279">
          <v:shape id="_x0000_i1260" type="#_x0000_t75" style="width:20.55pt;height:13.1pt" o:ole="">
            <v:imagedata r:id="rId508" o:title=""/>
          </v:shape>
          <o:OLEObject Type="Embed" ProgID="Equation.3" ShapeID="_x0000_i1260" DrawAspect="Content" ObjectID="_1609418898" r:id="rId509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</w:t>
      </w:r>
      <w:r w:rsidRPr="0019597D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420" w:dyaOrig="279">
          <v:shape id="_x0000_i1261" type="#_x0000_t75" style="width:20.55pt;height:13.1pt" o:ole="">
            <v:imagedata r:id="rId510" o:title=""/>
          </v:shape>
          <o:OLEObject Type="Embed" ProgID="Equation.3" ShapeID="_x0000_i1261" DrawAspect="Content" ObjectID="_1609418899" r:id="rId511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19597D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680" w:dyaOrig="320">
          <v:shape id="_x0000_i1262" type="#_x0000_t75" style="width:33.65pt;height:15.9pt" o:ole="">
            <v:imagedata r:id="rId512" o:title=""/>
          </v:shape>
          <o:OLEObject Type="Embed" ProgID="Equation.3" ShapeID="_x0000_i1262" DrawAspect="Content" ObjectID="_1609418900" r:id="rId513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r w:rsidRPr="0019597D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660" w:dyaOrig="320">
          <v:shape id="_x0000_i1263" type="#_x0000_t75" style="width:32.75pt;height:15.9pt" o:ole="">
            <v:imagedata r:id="rId514" o:title=""/>
          </v:shape>
          <o:OLEObject Type="Embed" ProgID="Equation.3" ShapeID="_x0000_i1263" DrawAspect="Content" ObjectID="_1609418901" r:id="rId515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в) </w:t>
      </w:r>
      <w:r w:rsidRPr="0019597D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440" w:dyaOrig="320">
          <v:shape id="_x0000_i1264" type="#_x0000_t75" style="width:20.55pt;height:15.9pt" o:ole="">
            <v:imagedata r:id="rId516" o:title=""/>
          </v:shape>
          <o:OLEObject Type="Embed" ProgID="Equation.3" ShapeID="_x0000_i1264" DrawAspect="Content" ObjectID="_1609418902" r:id="rId517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r w:rsidRPr="0019597D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440" w:dyaOrig="320">
          <v:shape id="_x0000_i1265" type="#_x0000_t75" style="width:20.55pt;height:15.9pt" o:ole="">
            <v:imagedata r:id="rId518" o:title=""/>
          </v:shape>
          <o:OLEObject Type="Embed" ProgID="Equation.3" ShapeID="_x0000_i1265" DrawAspect="Content" ObjectID="_1609418903" r:id="rId519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Результат сравнения запишите в виде неравенства.</w:t>
      </w: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3.Известно, что </w:t>
      </w:r>
      <w:r w:rsidRPr="0019597D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1460" w:dyaOrig="380">
          <v:shape id="_x0000_i1266" type="#_x0000_t75" style="width:72.95pt;height:18.7pt" o:ole="">
            <v:imagedata r:id="rId520" o:title=""/>
          </v:shape>
          <o:OLEObject Type="Embed" ProgID="Equation.3" ShapeID="_x0000_i1266" DrawAspect="Content" ObjectID="_1609418904" r:id="rId521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Оцените: а) 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object w:dxaOrig="499" w:dyaOrig="360">
          <v:shape id="_x0000_i1267" type="#_x0000_t75" style="width:24.3pt;height:18.7pt" o:ole="">
            <v:imagedata r:id="rId522" o:title=""/>
          </v:shape>
          <o:OLEObject Type="Embed" ProgID="Equation.3" ShapeID="_x0000_i1267" DrawAspect="Content" ObjectID="_1609418905" r:id="rId523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б) 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object w:dxaOrig="560" w:dyaOrig="360">
          <v:shape id="_x0000_i1268" type="#_x0000_t75" style="width:27.1pt;height:18.7pt" o:ole="">
            <v:imagedata r:id="rId524" o:title=""/>
          </v:shape>
          <o:OLEObject Type="Embed" ProgID="Equation.3" ShapeID="_x0000_i1268" DrawAspect="Content" ObjectID="_1609418906" r:id="rId525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19597D" w:rsidRPr="0019597D" w:rsidRDefault="0019597D" w:rsidP="0019597D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 Оцените периметр и площадь прямоугольника со сторонами </w:t>
      </w:r>
      <w:r w:rsidRPr="0019597D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a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см и </w:t>
      </w:r>
      <w:r w:rsidRPr="0019597D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b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см, если известно, что </w:t>
      </w:r>
      <w:r w:rsidRPr="0019597D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1280" w:dyaOrig="320">
          <v:shape id="_x0000_i1269" type="#_x0000_t75" style="width:63.6pt;height:15.9pt" o:ole="">
            <v:imagedata r:id="rId526" o:title=""/>
          </v:shape>
          <o:OLEObject Type="Embed" ProgID="Equation.3" ShapeID="_x0000_i1269" DrawAspect="Content" ObjectID="_1609418907" r:id="rId527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  <w:r w:rsidRPr="0019597D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1180" w:dyaOrig="320">
          <v:shape id="_x0000_i1270" type="#_x0000_t75" style="width:59.85pt;height:15.9pt" o:ole="">
            <v:imagedata r:id="rId528" o:title=""/>
          </v:shape>
          <o:OLEObject Type="Embed" ProgID="Equation.3" ShapeID="_x0000_i1270" DrawAspect="Content" ObjectID="_1609418908" r:id="rId529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750B87" w:rsidRDefault="0019597D" w:rsidP="00750B87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 К каждому из чисел 2, 3, 4 и 5 прибавили одно и то же число </w:t>
      </w:r>
      <w:r w:rsidRPr="0019597D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a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. Сравните произведение крайних членов получившейся последовательности с произведением средних членов.</w:t>
      </w:r>
    </w:p>
    <w:p w:rsidR="00750B87" w:rsidRDefault="00750B87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II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вариант.</w:t>
      </w:r>
    </w:p>
    <w:p w:rsidR="0019597D" w:rsidRPr="0019597D" w:rsidRDefault="0019597D" w:rsidP="0019597D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1. Докажите неравенство:</w:t>
      </w:r>
    </w:p>
    <w:p w:rsidR="0019597D" w:rsidRPr="0019597D" w:rsidRDefault="0019597D" w:rsidP="0019597D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Pr="0019597D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1920" w:dyaOrig="360">
          <v:shape id="_x0000_i1271" type="#_x0000_t75" style="width:96.3pt;height:18.7pt" o:ole="">
            <v:imagedata r:id="rId530" o:title=""/>
          </v:shape>
          <o:OLEObject Type="Embed" ProgID="Equation.3" ShapeID="_x0000_i1271" DrawAspect="Content" ObjectID="_1609418909" r:id="rId531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19597D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1719" w:dyaOrig="360">
          <v:shape id="_x0000_i1272" type="#_x0000_t75" style="width:85.1pt;height:18.7pt" o:ole="">
            <v:imagedata r:id="rId532" o:title=""/>
          </v:shape>
          <o:OLEObject Type="Embed" ProgID="Equation.3" ShapeID="_x0000_i1272" DrawAspect="Content" ObjectID="_1609418910" r:id="rId533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19597D" w:rsidRPr="0019597D" w:rsidRDefault="0019597D" w:rsidP="0019597D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Известно, что </w:t>
      </w:r>
      <w:r w:rsidRPr="0019597D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a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&gt;</w:t>
      </w:r>
      <w:r w:rsidRPr="0019597D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b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. Сравните:</w:t>
      </w:r>
    </w:p>
    <w:p w:rsidR="0019597D" w:rsidRPr="0019597D" w:rsidRDefault="0019597D" w:rsidP="0019597D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Pr="0019597D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420" w:dyaOrig="279">
          <v:shape id="_x0000_i1273" type="#_x0000_t75" style="width:20.55pt;height:13.1pt" o:ole="">
            <v:imagedata r:id="rId534" o:title=""/>
          </v:shape>
          <o:OLEObject Type="Embed" ProgID="Equation.3" ShapeID="_x0000_i1273" DrawAspect="Content" ObjectID="_1609418911" r:id="rId535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 </w:t>
      </w:r>
      <w:r w:rsidRPr="0019597D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400" w:dyaOrig="279">
          <v:shape id="_x0000_i1274" type="#_x0000_t75" style="width:20.55pt;height:13.1pt" o:ole="">
            <v:imagedata r:id="rId536" o:title=""/>
          </v:shape>
          <o:OLEObject Type="Embed" ProgID="Equation.3" ShapeID="_x0000_i1274" DrawAspect="Content" ObjectID="_1609418912" r:id="rId537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19597D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680" w:dyaOrig="320">
          <v:shape id="_x0000_i1275" type="#_x0000_t75" style="width:33.65pt;height:15.9pt" o:ole="">
            <v:imagedata r:id="rId538" o:title=""/>
          </v:shape>
          <o:OLEObject Type="Embed" ProgID="Equation.3" ShapeID="_x0000_i1275" DrawAspect="Content" ObjectID="_1609418913" r:id="rId539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r w:rsidRPr="0019597D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680" w:dyaOrig="320">
          <v:shape id="_x0000_i1276" type="#_x0000_t75" style="width:33.65pt;height:15.9pt" o:ole="">
            <v:imagedata r:id="rId540" o:title=""/>
          </v:shape>
          <o:OLEObject Type="Embed" ProgID="Equation.3" ShapeID="_x0000_i1276" DrawAspect="Content" ObjectID="_1609418914" r:id="rId541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в) </w:t>
      </w:r>
      <w:r w:rsidRPr="0019597D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660" w:dyaOrig="320">
          <v:shape id="_x0000_i1277" type="#_x0000_t75" style="width:32.75pt;height:15.9pt" o:ole="">
            <v:imagedata r:id="rId542" o:title=""/>
          </v:shape>
          <o:OLEObject Type="Embed" ProgID="Equation.3" ShapeID="_x0000_i1277" DrawAspect="Content" ObjectID="_1609418915" r:id="rId543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r w:rsidRPr="0019597D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680" w:dyaOrig="320">
          <v:shape id="_x0000_i1278" type="#_x0000_t75" style="width:33.65pt;height:15.9pt" o:ole="">
            <v:imagedata r:id="rId544" o:title=""/>
          </v:shape>
          <o:OLEObject Type="Embed" ProgID="Equation.3" ShapeID="_x0000_i1278" DrawAspect="Content" ObjectID="_1609418916" r:id="rId545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19597D" w:rsidRPr="0019597D" w:rsidRDefault="0019597D" w:rsidP="0019597D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Результат сравнения запишите в виде неравенства.</w:t>
      </w:r>
    </w:p>
    <w:p w:rsidR="0019597D" w:rsidRPr="0019597D" w:rsidRDefault="0019597D" w:rsidP="0019597D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Известно, что </w:t>
      </w:r>
      <w:r w:rsidRPr="0019597D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1480" w:dyaOrig="380">
          <v:shape id="_x0000_i1279" type="#_x0000_t75" style="width:74.8pt;height:18.7pt" o:ole="">
            <v:imagedata r:id="rId546" o:title=""/>
          </v:shape>
          <o:OLEObject Type="Embed" ProgID="Equation.3" ShapeID="_x0000_i1279" DrawAspect="Content" ObjectID="_1609418917" r:id="rId547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.Оцените:  а) </w:t>
      </w:r>
      <w:r w:rsidRPr="0019597D">
        <w:rPr>
          <w:rFonts w:ascii="Times New Roman" w:eastAsia="Times New Roman" w:hAnsi="Times New Roman" w:cs="Times New Roman"/>
          <w:position w:val="-8"/>
          <w:sz w:val="24"/>
          <w:szCs w:val="24"/>
          <w:lang w:eastAsia="ru-RU"/>
        </w:rPr>
        <w:object w:dxaOrig="580" w:dyaOrig="360">
          <v:shape id="_x0000_i1280" type="#_x0000_t75" style="width:28.05pt;height:18.7pt" o:ole="">
            <v:imagedata r:id="rId548" o:title=""/>
          </v:shape>
          <o:OLEObject Type="Embed" ProgID="Equation.3" ShapeID="_x0000_i1280" DrawAspect="Content" ObjectID="_1609418918" r:id="rId549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19597D">
        <w:rPr>
          <w:rFonts w:ascii="Times New Roman" w:eastAsia="Times New Roman" w:hAnsi="Times New Roman" w:cs="Times New Roman"/>
          <w:position w:val="-8"/>
          <w:sz w:val="24"/>
          <w:szCs w:val="24"/>
          <w:lang w:eastAsia="ru-RU"/>
        </w:rPr>
        <w:object w:dxaOrig="660" w:dyaOrig="360">
          <v:shape id="_x0000_i1281" type="#_x0000_t75" style="width:32.75pt;height:18.7pt" o:ole="">
            <v:imagedata r:id="rId550" o:title=""/>
          </v:shape>
          <o:OLEObject Type="Embed" ProgID="Equation.3" ShapeID="_x0000_i1281" DrawAspect="Content" ObjectID="_1609418919" r:id="rId551"/>
        </w:object>
      </w:r>
    </w:p>
    <w:p w:rsidR="0019597D" w:rsidRPr="0019597D" w:rsidRDefault="0019597D" w:rsidP="0019597D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 Оцените периметр и площадь прямоугольника со сторонами </w:t>
      </w:r>
      <w:r w:rsidRPr="0019597D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a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см и </w:t>
      </w:r>
      <w:r w:rsidRPr="0019597D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b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см, если известно, что </w:t>
      </w:r>
      <w:r w:rsidRPr="0019597D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1180" w:dyaOrig="320">
          <v:shape id="_x0000_i1282" type="#_x0000_t75" style="width:59.85pt;height:15.9pt" o:ole="">
            <v:imagedata r:id="rId552" o:title=""/>
          </v:shape>
          <o:OLEObject Type="Embed" ProgID="Equation.3" ShapeID="_x0000_i1282" DrawAspect="Content" ObjectID="_1609418920" r:id="rId553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19597D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1219" w:dyaOrig="320">
          <v:shape id="_x0000_i1283" type="#_x0000_t75" style="width:59.85pt;height:15.9pt" o:ole="">
            <v:imagedata r:id="rId554" o:title=""/>
          </v:shape>
          <o:OLEObject Type="Embed" ProgID="Equation.3" ShapeID="_x0000_i1283" DrawAspect="Content" ObjectID="_1609418921" r:id="rId555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19597D" w:rsidRPr="0019597D" w:rsidRDefault="0019597D" w:rsidP="0019597D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19597D" w:rsidRPr="0019597D" w:rsidSect="0019597D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5. Даны четыре последовательных натуральных числа. Сравните произведение первого и последнего из них с прои</w:t>
      </w:r>
      <w:r w:rsidR="00750B87">
        <w:rPr>
          <w:rFonts w:ascii="Times New Roman" w:eastAsia="Times New Roman" w:hAnsi="Times New Roman" w:cs="Times New Roman"/>
          <w:sz w:val="24"/>
          <w:szCs w:val="24"/>
          <w:lang w:eastAsia="ru-RU"/>
        </w:rPr>
        <w:t>зведением двух средних чисе</w:t>
      </w:r>
    </w:p>
    <w:p w:rsidR="0019597D" w:rsidRDefault="0019597D" w:rsidP="0019597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sectPr w:rsidR="0019597D" w:rsidSect="00054730">
          <w:type w:val="continuous"/>
          <w:pgSz w:w="16838" w:h="11906" w:orient="landscape"/>
          <w:pgMar w:top="1134" w:right="850" w:bottom="1134" w:left="1701" w:header="708" w:footer="708" w:gutter="0"/>
          <w:cols w:space="708"/>
          <w:docGrid w:linePitch="360"/>
        </w:sectPr>
      </w:pPr>
    </w:p>
    <w:p w:rsidR="0019597D" w:rsidRDefault="0019597D" w:rsidP="0019597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Контрольная работа №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8 «Неравенства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одной переменной и их системы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Pr="0019597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вариант</w:t>
      </w:r>
    </w:p>
    <w:p w:rsidR="0019597D" w:rsidRPr="0019597D" w:rsidRDefault="0019597D" w:rsidP="0019597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1. Решите неравенство:</w:t>
      </w:r>
    </w:p>
    <w:p w:rsid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Pr="0019597D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720" w:dyaOrig="620">
          <v:shape id="_x0000_i1284" type="#_x0000_t75" style="width:36.45pt;height:30.85pt" o:ole="">
            <v:imagedata r:id="rId556" o:title=""/>
          </v:shape>
          <o:OLEObject Type="Embed" ProgID="Equation.3" ShapeID="_x0000_i1284" DrawAspect="Content" ObjectID="_1609418922" r:id="rId557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19597D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1020" w:dyaOrig="279">
          <v:shape id="_x0000_i1285" type="#_x0000_t75" style="width:52.35pt;height:13.1pt" o:ole="">
            <v:imagedata r:id="rId558" o:title=""/>
          </v:shape>
          <o:OLEObject Type="Embed" ProgID="Equation.3" ShapeID="_x0000_i1285" DrawAspect="Content" ObjectID="_1609418923" r:id="rId559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в) </w:t>
      </w:r>
      <w:r w:rsidRPr="0019597D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2280" w:dyaOrig="320">
          <v:shape id="_x0000_i1286" type="#_x0000_t75" style="width:114.1pt;height:15.9pt" o:ole="">
            <v:imagedata r:id="rId560" o:title=""/>
          </v:shape>
          <o:OLEObject Type="Embed" ProgID="Equation.3" ShapeID="_x0000_i1286" DrawAspect="Content" ObjectID="_1609418924" r:id="rId561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При каких </w:t>
      </w:r>
      <w:r w:rsidRPr="0019597D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a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значение дроби </w:t>
      </w:r>
      <w:r w:rsidRPr="0019597D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600" w:dyaOrig="620">
          <v:shape id="_x0000_i1287" type="#_x0000_t75" style="width:18.7pt;height:19.65pt" o:ole="">
            <v:imagedata r:id="rId562" o:title=""/>
          </v:shape>
          <o:OLEObject Type="Embed" ProgID="Equation.3" ShapeID="_x0000_i1287" DrawAspect="Content" ObjectID="_1609418925" r:id="rId563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меньше</w:t>
      </w: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соответствующего значения дроби </w:t>
      </w:r>
      <w:r w:rsidRPr="0019597D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680" w:dyaOrig="620">
          <v:shape id="_x0000_i1288" type="#_x0000_t75" style="width:26.2pt;height:24.3pt" o:ole="">
            <v:imagedata r:id="rId564" o:title=""/>
          </v:shape>
          <o:OLEObject Type="Embed" ProgID="Equation.3" ShapeID="_x0000_i1288" DrawAspect="Content" ObjectID="_1609418926" r:id="rId565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3. Решите систему неравенств:</w:t>
      </w: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Pr="0019597D">
        <w:rPr>
          <w:rFonts w:ascii="Times New Roman" w:eastAsia="Times New Roman" w:hAnsi="Times New Roman" w:cs="Times New Roman"/>
          <w:position w:val="-30"/>
          <w:sz w:val="24"/>
          <w:szCs w:val="24"/>
          <w:lang w:eastAsia="ru-RU"/>
        </w:rPr>
        <w:object w:dxaOrig="1219" w:dyaOrig="720">
          <v:shape id="_x0000_i1289" type="#_x0000_t75" style="width:59.85pt;height:36.45pt" o:ole="">
            <v:imagedata r:id="rId566" o:title=""/>
          </v:shape>
          <o:OLEObject Type="Embed" ProgID="Equation.3" ShapeID="_x0000_i1289" DrawAspect="Content" ObjectID="_1609418927" r:id="rId567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б) </w:t>
      </w:r>
      <w:r w:rsidRPr="0019597D">
        <w:rPr>
          <w:rFonts w:ascii="Times New Roman" w:eastAsia="Times New Roman" w:hAnsi="Times New Roman" w:cs="Times New Roman"/>
          <w:position w:val="-30"/>
          <w:sz w:val="24"/>
          <w:szCs w:val="24"/>
          <w:lang w:eastAsia="ru-RU"/>
        </w:rPr>
        <w:object w:dxaOrig="1380" w:dyaOrig="720">
          <v:shape id="_x0000_i1290" type="#_x0000_t75" style="width:67.3pt;height:36.45pt" o:ole="">
            <v:imagedata r:id="rId568" o:title=""/>
          </v:shape>
          <o:OLEObject Type="Embed" ProgID="Equation.3" ShapeID="_x0000_i1290" DrawAspect="Content" ObjectID="_1609418928" r:id="rId569"/>
        </w:object>
      </w: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 Найдите целые решения системы неравенств </w:t>
      </w: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position w:val="-40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position w:val="-40"/>
          <w:sz w:val="24"/>
          <w:szCs w:val="24"/>
          <w:lang w:eastAsia="ru-RU"/>
        </w:rPr>
        <w:object w:dxaOrig="1740" w:dyaOrig="920">
          <v:shape id="_x0000_i1291" type="#_x0000_t75" style="width:68.25pt;height:35.55pt" o:ole="">
            <v:imagedata r:id="rId570" o:title=""/>
          </v:shape>
          <o:OLEObject Type="Embed" ProgID="Equation.3" ShapeID="_x0000_i1291" DrawAspect="Content" ObjectID="_1609418929" r:id="rId571"/>
        </w:object>
      </w: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50B87" w:rsidRDefault="00750B87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II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вариант.</w:t>
      </w: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1. Решите неравенство:</w:t>
      </w: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Pr="0019597D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720" w:dyaOrig="620">
          <v:shape id="_x0000_i1292" type="#_x0000_t75" style="width:36.45pt;height:30.85pt" o:ole="">
            <v:imagedata r:id="rId572" o:title=""/>
          </v:shape>
          <o:OLEObject Type="Embed" ProgID="Equation.3" ShapeID="_x0000_i1292" DrawAspect="Content" ObjectID="_1609418930" r:id="rId573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19597D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1060" w:dyaOrig="279">
          <v:shape id="_x0000_i1293" type="#_x0000_t75" style="width:53.3pt;height:13.1pt" o:ole="">
            <v:imagedata r:id="rId574" o:title=""/>
          </v:shape>
          <o:OLEObject Type="Embed" ProgID="Equation.3" ShapeID="_x0000_i1293" DrawAspect="Content" ObjectID="_1609418931" r:id="rId575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в) </w:t>
      </w:r>
      <w:r w:rsidRPr="0019597D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2500" w:dyaOrig="320">
          <v:shape id="_x0000_i1294" type="#_x0000_t75" style="width:125.3pt;height:15.9pt" o:ole="">
            <v:imagedata r:id="rId576" o:title=""/>
          </v:shape>
          <o:OLEObject Type="Embed" ProgID="Equation.3" ShapeID="_x0000_i1294" DrawAspect="Content" ObjectID="_1609418932" r:id="rId577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При каких </w:t>
      </w:r>
      <w:r w:rsidRPr="0019597D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b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значение дроби </w:t>
      </w:r>
      <w:r w:rsidRPr="0019597D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580" w:dyaOrig="620">
          <v:shape id="_x0000_i1295" type="#_x0000_t75" style="width:15.9pt;height:17.75pt" o:ole="">
            <v:imagedata r:id="rId578" o:title=""/>
          </v:shape>
          <o:OLEObject Type="Embed" ProgID="Equation.3" ShapeID="_x0000_i1295" DrawAspect="Content" ObjectID="_1609418933" r:id="rId579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больше</w:t>
      </w: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соответствующего значения дроби </w:t>
      </w:r>
      <w:r w:rsidRPr="0019597D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680" w:dyaOrig="620">
          <v:shape id="_x0000_i1296" type="#_x0000_t75" style="width:23.4pt;height:21.5pt" o:ole="">
            <v:imagedata r:id="rId580" o:title=""/>
          </v:shape>
          <o:OLEObject Type="Embed" ProgID="Equation.3" ShapeID="_x0000_i1296" DrawAspect="Content" ObjectID="_1609418934" r:id="rId581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Решите систему неравенств: </w:t>
      </w: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Pr="0019597D">
        <w:rPr>
          <w:rFonts w:ascii="Times New Roman" w:eastAsia="Times New Roman" w:hAnsi="Times New Roman" w:cs="Times New Roman"/>
          <w:position w:val="-30"/>
          <w:sz w:val="24"/>
          <w:szCs w:val="24"/>
          <w:lang w:eastAsia="ru-RU"/>
        </w:rPr>
        <w:object w:dxaOrig="1400" w:dyaOrig="720">
          <v:shape id="_x0000_i1297" type="#_x0000_t75" style="width:69.2pt;height:36.45pt" o:ole="">
            <v:imagedata r:id="rId582" o:title=""/>
          </v:shape>
          <o:OLEObject Type="Embed" ProgID="Equation.3" ShapeID="_x0000_i1297" DrawAspect="Content" ObjectID="_1609418935" r:id="rId583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б) </w:t>
      </w:r>
      <w:r w:rsidRPr="0019597D">
        <w:rPr>
          <w:rFonts w:ascii="Times New Roman" w:eastAsia="Times New Roman" w:hAnsi="Times New Roman" w:cs="Times New Roman"/>
          <w:position w:val="-30"/>
          <w:sz w:val="24"/>
          <w:szCs w:val="24"/>
          <w:lang w:eastAsia="ru-RU"/>
        </w:rPr>
        <w:object w:dxaOrig="1340" w:dyaOrig="720">
          <v:shape id="_x0000_i1298" type="#_x0000_t75" style="width:67.3pt;height:36.45pt" o:ole="">
            <v:imagedata r:id="rId584" o:title=""/>
          </v:shape>
          <o:OLEObject Type="Embed" ProgID="Equation.3" ShapeID="_x0000_i1298" DrawAspect="Content" ObjectID="_1609418936" r:id="rId585"/>
        </w:object>
      </w: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 Найдите целые решения с-мы неравенств </w:t>
      </w: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position w:val="-40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position w:val="-40"/>
          <w:sz w:val="24"/>
          <w:szCs w:val="24"/>
          <w:lang w:eastAsia="ru-RU"/>
        </w:rPr>
        <w:object w:dxaOrig="1880" w:dyaOrig="920">
          <v:shape id="_x0000_i1299" type="#_x0000_t75" style="width:70.15pt;height:34.6pt" o:ole="">
            <v:imagedata r:id="rId586" o:title=""/>
          </v:shape>
          <o:OLEObject Type="Embed" ProgID="Equation.3" ShapeID="_x0000_i1299" DrawAspect="Content" ObjectID="_1609418937" r:id="rId587"/>
        </w:object>
      </w: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9597D" w:rsidRDefault="0019597D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sectPr w:rsidR="0019597D" w:rsidSect="0019597D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F67BFE" w:rsidRPr="00F67BFE" w:rsidRDefault="00F67BFE" w:rsidP="00F67BFE">
      <w:pPr>
        <w:rPr>
          <w:rFonts w:ascii="Times New Roman" w:hAnsi="Times New Roman" w:cs="Times New Roman"/>
          <w:sz w:val="24"/>
          <w:szCs w:val="24"/>
        </w:rPr>
      </w:pPr>
      <w:r w:rsidRPr="00F67BF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505448" cy="1276336"/>
            <wp:effectExtent l="19050" t="0" r="9402" b="0"/>
            <wp:docPr id="1772" name="Рисунок 17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2"/>
                    <pic:cNvPicPr>
                      <a:picLocks noChangeAspect="1" noChangeArrowheads="1"/>
                    </pic:cNvPicPr>
                  </pic:nvPicPr>
                  <pic:blipFill>
                    <a:blip r:embed="rId5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6184" cy="1276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7BF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303568" cy="1698906"/>
            <wp:effectExtent l="19050" t="0" r="1732" b="0"/>
            <wp:docPr id="1773" name="Рисунок 17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3"/>
                    <pic:cNvPicPr>
                      <a:picLocks noChangeAspect="1" noChangeArrowheads="1"/>
                    </pic:cNvPicPr>
                  </pic:nvPicPr>
                  <pic:blipFill>
                    <a:blip r:embed="rId5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4628" cy="1699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7BFE" w:rsidRPr="00F67BFE" w:rsidRDefault="00F67BFE" w:rsidP="00F67BFE">
      <w:pPr>
        <w:rPr>
          <w:rFonts w:ascii="Times New Roman" w:hAnsi="Times New Roman" w:cs="Times New Roman"/>
          <w:sz w:val="24"/>
          <w:szCs w:val="24"/>
        </w:rPr>
      </w:pPr>
      <w:r w:rsidRPr="00F67BF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272828" cy="2743200"/>
            <wp:effectExtent l="19050" t="0" r="0" b="0"/>
            <wp:docPr id="1774" name="Рисунок 17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4"/>
                    <pic:cNvPicPr>
                      <a:picLocks noChangeAspect="1" noChangeArrowheads="1"/>
                    </pic:cNvPicPr>
                  </pic:nvPicPr>
                  <pic:blipFill>
                    <a:blip r:embed="rId5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2860" cy="27432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597D" w:rsidRPr="0019597D" w:rsidRDefault="0019597D" w:rsidP="0019597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9597D" w:rsidRDefault="0019597D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67BFE" w:rsidRDefault="00F67BFE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67BFE" w:rsidRDefault="00F67BFE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67BFE" w:rsidRDefault="00F67BFE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67BFE" w:rsidRPr="0019597D" w:rsidRDefault="00F67BFE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9597D" w:rsidRPr="0019597D" w:rsidRDefault="0019597D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9597D" w:rsidRPr="0019597D" w:rsidRDefault="0019597D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9597D" w:rsidRPr="0019597D" w:rsidRDefault="0019597D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67BFE" w:rsidRDefault="00F67BFE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sectPr w:rsidR="00F67BFE" w:rsidSect="00F67BFE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19597D" w:rsidRPr="0019597D" w:rsidRDefault="0019597D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9597D" w:rsidRPr="0019597D" w:rsidRDefault="0019597D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9597D" w:rsidRPr="0019597D" w:rsidRDefault="0019597D" w:rsidP="0019597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9597D" w:rsidRPr="0019597D" w:rsidRDefault="0019597D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9597D" w:rsidRDefault="0019597D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9597D" w:rsidRDefault="0019597D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9597D" w:rsidRDefault="0019597D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9597D" w:rsidRDefault="0019597D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9597D" w:rsidRDefault="0019597D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9166E" w:rsidRDefault="00D9166E" w:rsidP="00F67BF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  <w:sectPr w:rsidR="00D9166E" w:rsidSect="00054730">
          <w:type w:val="continuous"/>
          <w:pgSz w:w="16838" w:h="11906" w:orient="landscape"/>
          <w:pgMar w:top="1134" w:right="850" w:bottom="1134" w:left="1701" w:header="708" w:footer="708" w:gutter="0"/>
          <w:cols w:space="708"/>
          <w:docGrid w:linePitch="360"/>
        </w:sectPr>
      </w:pPr>
    </w:p>
    <w:p w:rsidR="00F67BFE" w:rsidRPr="00D9166E" w:rsidRDefault="00F67BFE" w:rsidP="00F67BF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D9166E">
        <w:rPr>
          <w:rFonts w:ascii="Times New Roman" w:eastAsia="Calibri" w:hAnsi="Times New Roman" w:cs="Times New Roman"/>
          <w:b/>
          <w:sz w:val="24"/>
          <w:szCs w:val="24"/>
        </w:rPr>
        <w:t>Итоговая контрольная работа</w:t>
      </w:r>
    </w:p>
    <w:p w:rsidR="00F67BFE" w:rsidRPr="00D9166E" w:rsidRDefault="00F67BFE" w:rsidP="00F67BF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D9166E">
        <w:rPr>
          <w:rFonts w:ascii="Times New Roman" w:eastAsia="Calibri" w:hAnsi="Times New Roman" w:cs="Times New Roman"/>
          <w:b/>
          <w:sz w:val="24"/>
          <w:szCs w:val="24"/>
        </w:rPr>
        <w:t>Вариант 1</w:t>
      </w:r>
    </w:p>
    <w:p w:rsidR="00F67BFE" w:rsidRPr="00D9166E" w:rsidRDefault="00F67BFE" w:rsidP="00F67BFE">
      <w:pPr>
        <w:numPr>
          <w:ilvl w:val="0"/>
          <w:numId w:val="121"/>
        </w:num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D9166E">
        <w:rPr>
          <w:rFonts w:ascii="Times New Roman" w:eastAsia="Calibri" w:hAnsi="Times New Roman" w:cs="Times New Roman"/>
          <w:sz w:val="24"/>
          <w:szCs w:val="24"/>
        </w:rPr>
        <w:t xml:space="preserve">Найдите значение выражения </w:t>
      </w:r>
      <m:oMath>
        <m:rad>
          <m:radPr>
            <m:degHide m:val="1"/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0,16 ∙25</m:t>
            </m:r>
          </m:e>
        </m:rad>
      </m:oMath>
      <w:r w:rsidRPr="00D9166E">
        <w:rPr>
          <w:rFonts w:ascii="Times New Roman" w:eastAsia="Calibri" w:hAnsi="Times New Roman" w:cs="Times New Roman"/>
          <w:sz w:val="24"/>
          <w:szCs w:val="24"/>
        </w:rPr>
        <w:t xml:space="preserve"> – 6 </w:t>
      </w:r>
      <m:oMath>
        <m:r>
          <w:rPr>
            <w:rFonts w:ascii="Cambria Math" w:eastAsia="Calibri" w:hAnsi="Cambria Math" w:cs="Times New Roman"/>
            <w:sz w:val="24"/>
            <w:szCs w:val="24"/>
          </w:rPr>
          <m:t>∙</m:t>
        </m:r>
        <m:rad>
          <m:radPr>
            <m:degHide m:val="1"/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radPr>
          <m:deg/>
          <m:e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36</m:t>
                </m:r>
              </m:den>
            </m:f>
          </m:e>
        </m:rad>
      </m:oMath>
      <w:r w:rsidRPr="00D9166E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F67BFE" w:rsidRPr="00D9166E" w:rsidRDefault="00F67BFE" w:rsidP="00F67BFE">
      <w:pPr>
        <w:numPr>
          <w:ilvl w:val="0"/>
          <w:numId w:val="121"/>
        </w:num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D9166E">
        <w:rPr>
          <w:rFonts w:ascii="Times New Roman" w:eastAsia="Times New Roman" w:hAnsi="Times New Roman" w:cs="Times New Roman"/>
          <w:sz w:val="24"/>
          <w:szCs w:val="24"/>
        </w:rPr>
        <w:t xml:space="preserve">Выполните деление дробей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6х+6у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х</m:t>
            </m:r>
          </m:den>
        </m:f>
      </m:oMath>
      <w:r w:rsidRPr="00D9166E">
        <w:rPr>
          <w:rFonts w:ascii="Times New Roman" w:eastAsia="Times New Roman" w:hAnsi="Times New Roman" w:cs="Times New Roman"/>
          <w:sz w:val="24"/>
          <w:szCs w:val="24"/>
        </w:rPr>
        <w:t xml:space="preserve"> :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 xml:space="preserve">2 </m:t>
                </m:r>
              </m:sup>
            </m:sSup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 xml:space="preserve">- </m:t>
            </m:r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у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2</m:t>
                </m:r>
              </m:sup>
            </m:sSup>
          </m:den>
        </m:f>
      </m:oMath>
      <w:r w:rsidRPr="00D9166E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F67BFE" w:rsidRPr="00D9166E" w:rsidRDefault="00F67BFE" w:rsidP="00F67BFE">
      <w:pPr>
        <w:numPr>
          <w:ilvl w:val="0"/>
          <w:numId w:val="121"/>
        </w:numPr>
        <w:spacing w:after="0" w:line="240" w:lineRule="auto"/>
        <w:contextualSpacing/>
        <w:rPr>
          <w:rFonts w:ascii="Times New Roman" w:eastAsia="Calibri" w:hAnsi="Times New Roman" w:cs="Times New Roman"/>
          <w:i/>
          <w:sz w:val="24"/>
          <w:szCs w:val="24"/>
        </w:rPr>
      </w:pPr>
      <w:r w:rsidRPr="00D9166E">
        <w:rPr>
          <w:rFonts w:ascii="Times New Roman" w:eastAsia="Times New Roman" w:hAnsi="Times New Roman" w:cs="Times New Roman"/>
          <w:sz w:val="24"/>
          <w:szCs w:val="24"/>
        </w:rPr>
        <w:t xml:space="preserve">Решите неравенство </w:t>
      </w:r>
      <w:r w:rsidRPr="00D9166E">
        <w:rPr>
          <w:rFonts w:ascii="Times New Roman" w:eastAsia="Times New Roman" w:hAnsi="Times New Roman" w:cs="Times New Roman"/>
          <w:i/>
          <w:sz w:val="24"/>
          <w:szCs w:val="24"/>
        </w:rPr>
        <w:t>5 (х + 2) – х  &gt; 6 (х - 2).</w:t>
      </w:r>
    </w:p>
    <w:p w:rsidR="00F67BFE" w:rsidRPr="00D9166E" w:rsidRDefault="00F67BFE" w:rsidP="00F67BFE">
      <w:pPr>
        <w:numPr>
          <w:ilvl w:val="0"/>
          <w:numId w:val="121"/>
        </w:numPr>
        <w:spacing w:after="0" w:line="240" w:lineRule="auto"/>
        <w:contextualSpacing/>
        <w:rPr>
          <w:rFonts w:ascii="Times New Roman" w:eastAsia="Calibri" w:hAnsi="Times New Roman" w:cs="Times New Roman"/>
          <w:i/>
          <w:sz w:val="24"/>
          <w:szCs w:val="24"/>
        </w:rPr>
      </w:pPr>
      <w:r w:rsidRPr="00D9166E">
        <w:rPr>
          <w:rFonts w:ascii="Times New Roman" w:eastAsia="Times New Roman" w:hAnsi="Times New Roman" w:cs="Times New Roman"/>
          <w:sz w:val="24"/>
          <w:szCs w:val="24"/>
        </w:rPr>
        <w:t xml:space="preserve">Упростите выражение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4</m:t>
            </m:r>
          </m:den>
        </m:f>
      </m:oMath>
      <w:r w:rsidRPr="00D9166E">
        <w:rPr>
          <w:rFonts w:ascii="Times New Roman" w:eastAsia="Times New Roman" w:hAnsi="Times New Roman" w:cs="Times New Roman"/>
          <w:sz w:val="24"/>
          <w:szCs w:val="24"/>
          <w:lang w:val="en-US"/>
        </w:rPr>
        <w:t>m</w:t>
      </w:r>
      <w:r w:rsidRPr="00D9166E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-2 </w:t>
      </w:r>
      <w:r w:rsidRPr="00D9166E">
        <w:rPr>
          <w:rFonts w:ascii="Times New Roman" w:eastAsia="Times New Roman" w:hAnsi="Times New Roman" w:cs="Times New Roman"/>
          <w:sz w:val="24"/>
          <w:szCs w:val="24"/>
          <w:lang w:val="en-US"/>
        </w:rPr>
        <w:t>n</w:t>
      </w:r>
      <w:r w:rsidRPr="00D9166E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4 </w:t>
      </w:r>
      <m:oMath>
        <m:r>
          <w:rPr>
            <w:rFonts w:ascii="Cambria Math" w:eastAsia="Times New Roman" w:hAnsi="Cambria Math" w:cs="Times New Roman"/>
            <w:sz w:val="24"/>
            <w:szCs w:val="24"/>
            <w:vertAlign w:val="superscript"/>
          </w:rPr>
          <m:t>∙</m:t>
        </m:r>
      </m:oMath>
      <w:r w:rsidRPr="00D9166E">
        <w:rPr>
          <w:rFonts w:ascii="Times New Roman" w:eastAsia="Times New Roman" w:hAnsi="Times New Roman" w:cs="Times New Roman"/>
          <w:sz w:val="24"/>
          <w:szCs w:val="24"/>
        </w:rPr>
        <w:t xml:space="preserve">8 </w:t>
      </w:r>
      <w:r w:rsidRPr="00D9166E">
        <w:rPr>
          <w:rFonts w:ascii="Times New Roman" w:eastAsia="Times New Roman" w:hAnsi="Times New Roman" w:cs="Times New Roman"/>
          <w:sz w:val="24"/>
          <w:szCs w:val="24"/>
          <w:lang w:val="en-US"/>
        </w:rPr>
        <w:t>m</w:t>
      </w:r>
      <w:r w:rsidRPr="00D9166E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D9166E">
        <w:rPr>
          <w:rFonts w:ascii="Times New Roman" w:eastAsia="Times New Roman" w:hAnsi="Times New Roman" w:cs="Times New Roman"/>
          <w:sz w:val="24"/>
          <w:szCs w:val="24"/>
          <w:lang w:val="en-US"/>
        </w:rPr>
        <w:t>n</w:t>
      </w:r>
      <w:r w:rsidRPr="00D9166E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-2</w:t>
      </w:r>
      <w:r w:rsidRPr="00D9166E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F67BFE" w:rsidRPr="00D9166E" w:rsidRDefault="00F67BFE" w:rsidP="00F67BFE">
      <w:pPr>
        <w:numPr>
          <w:ilvl w:val="0"/>
          <w:numId w:val="121"/>
        </w:numPr>
        <w:spacing w:after="0" w:line="240" w:lineRule="auto"/>
        <w:contextualSpacing/>
        <w:rPr>
          <w:rFonts w:ascii="Times New Roman" w:eastAsia="Calibri" w:hAnsi="Times New Roman" w:cs="Times New Roman"/>
          <w:i/>
          <w:sz w:val="24"/>
          <w:szCs w:val="24"/>
        </w:rPr>
      </w:pPr>
      <w:r w:rsidRPr="00D9166E">
        <w:rPr>
          <w:rFonts w:ascii="Times New Roman" w:eastAsia="Calibri" w:hAnsi="Times New Roman" w:cs="Times New Roman"/>
          <w:sz w:val="24"/>
          <w:szCs w:val="24"/>
        </w:rPr>
        <w:t>Запишите в стандартном виде число 2180000.</w:t>
      </w:r>
    </w:p>
    <w:p w:rsidR="00F67BFE" w:rsidRPr="00D9166E" w:rsidRDefault="00F67BFE" w:rsidP="00F67BFE">
      <w:pPr>
        <w:numPr>
          <w:ilvl w:val="0"/>
          <w:numId w:val="121"/>
        </w:numPr>
        <w:spacing w:after="0" w:line="240" w:lineRule="auto"/>
        <w:contextualSpacing/>
        <w:rPr>
          <w:rFonts w:ascii="Times New Roman" w:eastAsia="Calibri" w:hAnsi="Times New Roman" w:cs="Times New Roman"/>
          <w:i/>
          <w:sz w:val="24"/>
          <w:szCs w:val="24"/>
        </w:rPr>
      </w:pPr>
      <w:r w:rsidRPr="00D9166E">
        <w:rPr>
          <w:rFonts w:ascii="Times New Roman" w:eastAsia="Calibri" w:hAnsi="Times New Roman" w:cs="Times New Roman"/>
          <w:sz w:val="24"/>
          <w:szCs w:val="24"/>
        </w:rPr>
        <w:t xml:space="preserve">Решите уравнения </w:t>
      </w:r>
    </w:p>
    <w:p w:rsidR="00F67BFE" w:rsidRPr="00D9166E" w:rsidRDefault="00F67BFE" w:rsidP="00F67BF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Pr="00D9166E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1005" w:dyaOrig="315">
          <v:shape id="_x0000_i1300" type="#_x0000_t75" style="width:51.45pt;height:15.9pt" o:ole="">
            <v:imagedata r:id="rId475" o:title=""/>
          </v:shape>
          <o:OLEObject Type="Embed" ProgID="Equation.3" ShapeID="_x0000_i1300" DrawAspect="Content" ObjectID="_1609418938" r:id="rId591"/>
        </w:object>
      </w: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D9166E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1440" w:dyaOrig="315">
          <v:shape id="_x0000_i1301" type="#_x0000_t75" style="width:1in;height:15.9pt" o:ole="">
            <v:imagedata r:id="rId477" o:title=""/>
          </v:shape>
          <o:OLEObject Type="Embed" ProgID="Equation.3" ShapeID="_x0000_i1301" DrawAspect="Content" ObjectID="_1609418939" r:id="rId592"/>
        </w:object>
      </w: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в) </w:t>
      </w:r>
      <w:r w:rsidRPr="00D9166E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1680" w:dyaOrig="315">
          <v:shape id="_x0000_i1302" type="#_x0000_t75" style="width:84.15pt;height:15.9pt" o:ole="">
            <v:imagedata r:id="rId479" o:title=""/>
          </v:shape>
          <o:OLEObject Type="Embed" ProgID="Equation.3" ShapeID="_x0000_i1302" DrawAspect="Content" ObjectID="_1609418940" r:id="rId593"/>
        </w:object>
      </w: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F67BFE" w:rsidRPr="00D9166E" w:rsidRDefault="0011423E" w:rsidP="00F67BFE">
      <w:pPr>
        <w:numPr>
          <w:ilvl w:val="0"/>
          <w:numId w:val="121"/>
        </w:numPr>
        <w:spacing w:after="0" w:line="240" w:lineRule="auto"/>
        <w:contextualSpacing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position w:val="-40"/>
          <w:sz w:val="24"/>
          <w:szCs w:val="24"/>
        </w:rPr>
        <w:pict>
          <v:shape id="_x0000_s1205" type="#_x0000_t75" style="position:absolute;left:0;text-align:left;margin-left:412.3pt;margin-top:25.6pt;width:85.2pt;height:42.15pt;z-index:251684864">
            <v:imagedata r:id="rId594" o:title=""/>
            <w10:wrap type="square" side="right"/>
          </v:shape>
          <o:OLEObject Type="Embed" ProgID="Equation.3" ShapeID="_x0000_s1205" DrawAspect="Content" ObjectID="_1609419025" r:id="rId595"/>
        </w:pict>
      </w:r>
      <w:r w:rsidR="00F67BFE" w:rsidRPr="00D9166E">
        <w:rPr>
          <w:rFonts w:ascii="Times New Roman" w:eastAsia="Calibri" w:hAnsi="Times New Roman" w:cs="Times New Roman"/>
          <w:sz w:val="24"/>
          <w:szCs w:val="24"/>
        </w:rPr>
        <w:t xml:space="preserve">Найдите целые решения системы неравенств </w:t>
      </w:r>
      <w:r w:rsidR="00F67BFE" w:rsidRPr="00D9166E">
        <w:rPr>
          <w:rFonts w:ascii="Times New Roman" w:eastAsia="Times New Roman" w:hAnsi="Times New Roman" w:cs="Times New Roman"/>
          <w:position w:val="-40"/>
          <w:sz w:val="24"/>
          <w:szCs w:val="24"/>
          <w:lang w:eastAsia="ru-RU"/>
        </w:rPr>
        <w:object w:dxaOrig="1740" w:dyaOrig="915">
          <v:shape id="_x0000_i1303" type="#_x0000_t75" style="width:86.95pt;height:45.8pt" o:ole="">
            <v:imagedata r:id="rId570" o:title=""/>
          </v:shape>
          <o:OLEObject Type="Embed" ProgID="Equation.3" ShapeID="_x0000_i1303" DrawAspect="Content" ObjectID="_1609418941" r:id="rId596"/>
        </w:object>
      </w:r>
    </w:p>
    <w:p w:rsidR="00F67BFE" w:rsidRPr="00D9166E" w:rsidRDefault="00F67BFE" w:rsidP="00F67BFE">
      <w:pPr>
        <w:numPr>
          <w:ilvl w:val="0"/>
          <w:numId w:val="121"/>
        </w:numPr>
        <w:spacing w:after="0" w:line="240" w:lineRule="auto"/>
        <w:contextualSpacing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D9166E">
        <w:rPr>
          <w:rFonts w:ascii="Times New Roman" w:eastAsia="Calibri" w:hAnsi="Times New Roman" w:cs="Times New Roman"/>
          <w:sz w:val="24"/>
          <w:szCs w:val="24"/>
        </w:rPr>
        <w:t xml:space="preserve">При каких значениях </w:t>
      </w:r>
      <w:r w:rsidRPr="00D9166E">
        <w:rPr>
          <w:rFonts w:ascii="Times New Roman" w:eastAsia="Calibri" w:hAnsi="Times New Roman" w:cs="Times New Roman"/>
          <w:i/>
          <w:iCs/>
          <w:sz w:val="24"/>
          <w:szCs w:val="24"/>
        </w:rPr>
        <w:t>х</w:t>
      </w:r>
      <w:r w:rsidRPr="00D9166E">
        <w:rPr>
          <w:rFonts w:ascii="Times New Roman" w:eastAsia="Calibri" w:hAnsi="Times New Roman" w:cs="Times New Roman"/>
          <w:sz w:val="24"/>
          <w:szCs w:val="24"/>
        </w:rPr>
        <w:t xml:space="preserve"> имеет смысл выражение </w:t>
      </w:r>
      <w:r w:rsidRPr="00D9166E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695" w:dyaOrig="360">
          <v:shape id="_x0000_i1304" type="#_x0000_t75" style="width:85.1pt;height:18.7pt" o:ole="">
            <v:imagedata r:id="rId597" o:title=""/>
          </v:shape>
          <o:OLEObject Type="Embed" ProgID="Equation.3" ShapeID="_x0000_i1304" DrawAspect="Content" ObjectID="_1609418942" r:id="rId598"/>
        </w:object>
      </w:r>
      <w:r w:rsidRPr="00D9166E">
        <w:rPr>
          <w:rFonts w:ascii="Times New Roman" w:eastAsia="Calibri" w:hAnsi="Times New Roman" w:cs="Times New Roman"/>
          <w:sz w:val="24"/>
          <w:szCs w:val="24"/>
        </w:rPr>
        <w:t xml:space="preserve"> ?</w:t>
      </w:r>
    </w:p>
    <w:p w:rsidR="00F67BFE" w:rsidRPr="00D9166E" w:rsidRDefault="00F67BFE" w:rsidP="00F67BFE">
      <w:pPr>
        <w:numPr>
          <w:ilvl w:val="0"/>
          <w:numId w:val="121"/>
        </w:num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Упростите выражение:   </w:t>
      </w:r>
      <w:r w:rsidRPr="00D9166E">
        <w:rPr>
          <w:rFonts w:ascii="Times New Roman" w:eastAsia="Times New Roman" w:hAnsi="Times New Roman" w:cs="Times New Roman"/>
          <w:position w:val="-30"/>
          <w:sz w:val="24"/>
          <w:szCs w:val="24"/>
          <w:lang w:eastAsia="ru-RU"/>
        </w:rPr>
        <w:object w:dxaOrig="2895" w:dyaOrig="720">
          <v:shape id="_x0000_i1305" type="#_x0000_t75" style="width:144.95pt;height:36.45pt" o:ole="">
            <v:imagedata r:id="rId599" o:title=""/>
          </v:shape>
          <o:OLEObject Type="Embed" ProgID="Equation.3" ShapeID="_x0000_i1305" DrawAspect="Content" ObjectID="_1609418943" r:id="rId600"/>
        </w:object>
      </w: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F67BFE" w:rsidRPr="00D9166E" w:rsidRDefault="00F67BFE" w:rsidP="00F67BFE">
      <w:pPr>
        <w:numPr>
          <w:ilvl w:val="0"/>
          <w:numId w:val="121"/>
        </w:num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>Два автомобиля выезжают одновременно из одного города в другой, находящийся на расстоянии 560 км. Скорость первого на 10 км/ч больше скорости второго, и поэтому первый автомобиль приезжает на место на 1 час раньше второго. Определите скорость каждого автомобиля.</w:t>
      </w:r>
    </w:p>
    <w:p w:rsidR="00F67BFE" w:rsidRPr="00D9166E" w:rsidRDefault="00F67BFE" w:rsidP="00F67BFE">
      <w:pPr>
        <w:spacing w:after="0" w:line="240" w:lineRule="auto"/>
        <w:contextualSpacing/>
        <w:rPr>
          <w:rFonts w:ascii="Times New Roman" w:eastAsia="Calibri" w:hAnsi="Times New Roman" w:cs="Times New Roman"/>
          <w:i/>
          <w:sz w:val="24"/>
          <w:szCs w:val="24"/>
          <w:lang w:val="en-US"/>
        </w:rPr>
      </w:pPr>
    </w:p>
    <w:p w:rsidR="00F67BFE" w:rsidRPr="00D9166E" w:rsidRDefault="00F67BFE" w:rsidP="00F67BF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F67BFE" w:rsidRPr="00D9166E" w:rsidRDefault="00F67BFE" w:rsidP="00D9166E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D9166E">
        <w:rPr>
          <w:rFonts w:ascii="Times New Roman" w:eastAsia="Calibri" w:hAnsi="Times New Roman" w:cs="Times New Roman"/>
          <w:b/>
          <w:sz w:val="24"/>
          <w:szCs w:val="24"/>
        </w:rPr>
        <w:t>Итоговая контрольная работа</w:t>
      </w:r>
    </w:p>
    <w:p w:rsidR="00F67BFE" w:rsidRPr="00D9166E" w:rsidRDefault="00F67BFE" w:rsidP="00F67BF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D9166E">
        <w:rPr>
          <w:rFonts w:ascii="Times New Roman" w:eastAsia="Calibri" w:hAnsi="Times New Roman" w:cs="Times New Roman"/>
          <w:b/>
          <w:sz w:val="24"/>
          <w:szCs w:val="24"/>
        </w:rPr>
        <w:t>Вариант 2</w:t>
      </w:r>
    </w:p>
    <w:p w:rsidR="00F67BFE" w:rsidRPr="00D9166E" w:rsidRDefault="00F67BFE" w:rsidP="00F67BFE">
      <w:pPr>
        <w:numPr>
          <w:ilvl w:val="0"/>
          <w:numId w:val="122"/>
        </w:num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D9166E">
        <w:rPr>
          <w:rFonts w:ascii="Times New Roman" w:eastAsia="Calibri" w:hAnsi="Times New Roman" w:cs="Times New Roman"/>
          <w:sz w:val="24"/>
          <w:szCs w:val="24"/>
        </w:rPr>
        <w:t xml:space="preserve">Найдите значение выражения </w:t>
      </w:r>
      <m:oMath>
        <m:rad>
          <m:radPr>
            <m:degHide m:val="1"/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0,04 ∙81</m:t>
            </m:r>
          </m:e>
        </m:rad>
      </m:oMath>
      <w:r w:rsidRPr="00D9166E">
        <w:rPr>
          <w:rFonts w:ascii="Times New Roman" w:eastAsia="Calibri" w:hAnsi="Times New Roman" w:cs="Times New Roman"/>
          <w:sz w:val="24"/>
          <w:szCs w:val="24"/>
        </w:rPr>
        <w:t xml:space="preserve"> – 7 </w:t>
      </w:r>
      <m:oMath>
        <m:r>
          <w:rPr>
            <w:rFonts w:ascii="Cambria Math" w:eastAsia="Calibri" w:hAnsi="Cambria Math" w:cs="Times New Roman"/>
            <w:sz w:val="24"/>
            <w:szCs w:val="24"/>
          </w:rPr>
          <m:t>∙</m:t>
        </m:r>
        <m:rad>
          <m:radPr>
            <m:degHide m:val="1"/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radPr>
          <m:deg/>
          <m:e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49</m:t>
                </m:r>
              </m:den>
            </m:f>
          </m:e>
        </m:rad>
      </m:oMath>
      <w:r w:rsidRPr="00D9166E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F67BFE" w:rsidRPr="00D9166E" w:rsidRDefault="00F67BFE" w:rsidP="00F67BFE">
      <w:pPr>
        <w:numPr>
          <w:ilvl w:val="0"/>
          <w:numId w:val="122"/>
        </w:num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D9166E">
        <w:rPr>
          <w:rFonts w:ascii="Times New Roman" w:eastAsia="Times New Roman" w:hAnsi="Times New Roman" w:cs="Times New Roman"/>
          <w:sz w:val="24"/>
          <w:szCs w:val="24"/>
        </w:rPr>
        <w:t xml:space="preserve">Выполните умножение дробей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6</m:t>
            </m:r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3</m:t>
                </m:r>
              </m:sup>
            </m:sSup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х-5</m:t>
            </m:r>
          </m:den>
        </m:f>
        <m:r>
          <w:rPr>
            <w:rFonts w:ascii="Cambria Math" w:eastAsia="Times New Roman" w:hAnsi="Cambria Math" w:cs="Times New Roman"/>
            <w:sz w:val="24"/>
            <w:szCs w:val="24"/>
          </w:rPr>
          <m:t>∙</m:t>
        </m:r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 xml:space="preserve">2 </m:t>
                </m:r>
              </m:sup>
            </m:sSup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- 25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18</m:t>
            </m:r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2</m:t>
                </m:r>
              </m:sup>
            </m:sSup>
          </m:den>
        </m:f>
      </m:oMath>
      <w:r w:rsidRPr="00D9166E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F67BFE" w:rsidRPr="00D9166E" w:rsidRDefault="00F67BFE" w:rsidP="00F67BFE">
      <w:pPr>
        <w:numPr>
          <w:ilvl w:val="0"/>
          <w:numId w:val="122"/>
        </w:numPr>
        <w:spacing w:after="0" w:line="240" w:lineRule="auto"/>
        <w:contextualSpacing/>
        <w:rPr>
          <w:rFonts w:ascii="Times New Roman" w:eastAsia="Calibri" w:hAnsi="Times New Roman" w:cs="Times New Roman"/>
          <w:i/>
          <w:sz w:val="24"/>
          <w:szCs w:val="24"/>
        </w:rPr>
      </w:pPr>
      <w:r w:rsidRPr="00D9166E">
        <w:rPr>
          <w:rFonts w:ascii="Times New Roman" w:eastAsia="Times New Roman" w:hAnsi="Times New Roman" w:cs="Times New Roman"/>
          <w:sz w:val="24"/>
          <w:szCs w:val="24"/>
        </w:rPr>
        <w:t xml:space="preserve">Решите неравенство </w:t>
      </w:r>
      <w:r w:rsidRPr="00D9166E">
        <w:rPr>
          <w:rFonts w:ascii="Times New Roman" w:eastAsia="Times New Roman" w:hAnsi="Times New Roman" w:cs="Times New Roman"/>
          <w:i/>
          <w:sz w:val="24"/>
          <w:szCs w:val="24"/>
        </w:rPr>
        <w:t>3 (х - 2) – 5 (х + 3)  &gt; х.</w:t>
      </w:r>
    </w:p>
    <w:p w:rsidR="00F67BFE" w:rsidRPr="00D9166E" w:rsidRDefault="00F67BFE" w:rsidP="00F67BFE">
      <w:pPr>
        <w:numPr>
          <w:ilvl w:val="0"/>
          <w:numId w:val="122"/>
        </w:numPr>
        <w:spacing w:after="0" w:line="240" w:lineRule="auto"/>
        <w:contextualSpacing/>
        <w:rPr>
          <w:rFonts w:ascii="Times New Roman" w:eastAsia="Calibri" w:hAnsi="Times New Roman" w:cs="Times New Roman"/>
          <w:i/>
          <w:sz w:val="24"/>
          <w:szCs w:val="24"/>
        </w:rPr>
      </w:pPr>
      <w:r w:rsidRPr="00D9166E">
        <w:rPr>
          <w:rFonts w:ascii="Times New Roman" w:eastAsia="Times New Roman" w:hAnsi="Times New Roman" w:cs="Times New Roman"/>
          <w:sz w:val="24"/>
          <w:szCs w:val="24"/>
        </w:rPr>
        <w:t xml:space="preserve">Упростите выражение </w:t>
      </w:r>
      <w:r w:rsidRPr="00D9166E">
        <w:rPr>
          <w:rFonts w:ascii="Times New Roman" w:eastAsia="Times New Roman" w:hAnsi="Times New Roman" w:cs="Times New Roman"/>
          <w:i/>
          <w:sz w:val="24"/>
          <w:szCs w:val="24"/>
        </w:rPr>
        <w:t>1,5</w:t>
      </w:r>
      <w:r w:rsidRPr="00D9166E">
        <w:rPr>
          <w:rFonts w:ascii="Times New Roman" w:eastAsia="Times New Roman" w:hAnsi="Times New Roman" w:cs="Times New Roman"/>
          <w:i/>
          <w:sz w:val="24"/>
          <w:szCs w:val="24"/>
          <w:lang w:val="en-US"/>
        </w:rPr>
        <w:t>ab</w:t>
      </w:r>
      <w:r w:rsidRPr="00D9166E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 xml:space="preserve">-3 </w:t>
      </w:r>
      <m:oMath>
        <m:r>
          <w:rPr>
            <w:rFonts w:ascii="Cambria Math" w:eastAsia="Times New Roman" w:hAnsi="Cambria Math" w:cs="Times New Roman"/>
            <w:sz w:val="24"/>
            <w:szCs w:val="24"/>
            <w:vertAlign w:val="superscript"/>
          </w:rPr>
          <m:t>∙</m:t>
        </m:r>
      </m:oMath>
      <w:r w:rsidRPr="00D9166E">
        <w:rPr>
          <w:rFonts w:ascii="Times New Roman" w:eastAsia="Times New Roman" w:hAnsi="Times New Roman" w:cs="Times New Roman"/>
          <w:i/>
          <w:sz w:val="24"/>
          <w:szCs w:val="24"/>
        </w:rPr>
        <w:t>6</w:t>
      </w:r>
      <w:r w:rsidRPr="00D9166E">
        <w:rPr>
          <w:rFonts w:ascii="Times New Roman" w:eastAsia="Times New Roman" w:hAnsi="Times New Roman" w:cs="Times New Roman"/>
          <w:i/>
          <w:sz w:val="24"/>
          <w:szCs w:val="24"/>
          <w:lang w:val="en-US"/>
        </w:rPr>
        <w:t>a</w:t>
      </w:r>
      <w:r w:rsidRPr="00D9166E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-2</w:t>
      </w:r>
      <w:r w:rsidRPr="00D9166E">
        <w:rPr>
          <w:rFonts w:ascii="Times New Roman" w:eastAsia="Times New Roman" w:hAnsi="Times New Roman" w:cs="Times New Roman"/>
          <w:i/>
          <w:sz w:val="24"/>
          <w:szCs w:val="24"/>
          <w:lang w:val="en-US"/>
        </w:rPr>
        <w:t>b</w:t>
      </w:r>
      <w:r w:rsidRPr="00D9166E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F67BFE" w:rsidRPr="00D9166E" w:rsidRDefault="00F67BFE" w:rsidP="00F67BFE">
      <w:pPr>
        <w:numPr>
          <w:ilvl w:val="0"/>
          <w:numId w:val="122"/>
        </w:numPr>
        <w:spacing w:after="0" w:line="240" w:lineRule="auto"/>
        <w:contextualSpacing/>
        <w:rPr>
          <w:rFonts w:ascii="Times New Roman" w:eastAsia="Calibri" w:hAnsi="Times New Roman" w:cs="Times New Roman"/>
          <w:i/>
          <w:sz w:val="24"/>
          <w:szCs w:val="24"/>
        </w:rPr>
      </w:pPr>
      <w:r w:rsidRPr="00D9166E">
        <w:rPr>
          <w:rFonts w:ascii="Times New Roman" w:eastAsia="Calibri" w:hAnsi="Times New Roman" w:cs="Times New Roman"/>
          <w:sz w:val="24"/>
          <w:szCs w:val="24"/>
        </w:rPr>
        <w:t>Запишите в стандартном виде число 52000000.</w:t>
      </w:r>
    </w:p>
    <w:p w:rsidR="00F67BFE" w:rsidRPr="00D9166E" w:rsidRDefault="00F67BFE" w:rsidP="00F67BFE">
      <w:pPr>
        <w:numPr>
          <w:ilvl w:val="0"/>
          <w:numId w:val="122"/>
        </w:numPr>
        <w:spacing w:after="0" w:line="240" w:lineRule="auto"/>
        <w:contextualSpacing/>
        <w:rPr>
          <w:rFonts w:ascii="Times New Roman" w:eastAsia="Calibri" w:hAnsi="Times New Roman" w:cs="Times New Roman"/>
          <w:i/>
          <w:sz w:val="24"/>
          <w:szCs w:val="24"/>
        </w:rPr>
      </w:pPr>
      <w:r w:rsidRPr="00D9166E">
        <w:rPr>
          <w:rFonts w:ascii="Times New Roman" w:eastAsia="Calibri" w:hAnsi="Times New Roman" w:cs="Times New Roman"/>
          <w:sz w:val="24"/>
          <w:szCs w:val="24"/>
        </w:rPr>
        <w:t xml:space="preserve">Решите уравнения </w:t>
      </w:r>
    </w:p>
    <w:p w:rsidR="00F67BFE" w:rsidRPr="00D9166E" w:rsidRDefault="00D9166E" w:rsidP="00F67BF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</w:t>
      </w:r>
      <w:r w:rsidR="00F67BFE"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="00F67BFE" w:rsidRPr="00D9166E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1245" w:dyaOrig="315">
          <v:shape id="_x0000_i1306" type="#_x0000_t75" style="width:61.7pt;height:15.9pt" o:ole="">
            <v:imagedata r:id="rId487" o:title=""/>
          </v:shape>
          <o:OLEObject Type="Embed" ProgID="Equation.3" ShapeID="_x0000_i1306" DrawAspect="Content" ObjectID="_1609418944" r:id="rId601"/>
        </w:object>
      </w:r>
      <w:r w:rsidR="00F67BFE"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;б) </w:t>
      </w:r>
      <w:r w:rsidR="00F67BFE" w:rsidRPr="00D9166E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1005" w:dyaOrig="315">
          <v:shape id="_x0000_i1307" type="#_x0000_t75" style="width:51.45pt;height:15.9pt" o:ole="">
            <v:imagedata r:id="rId489" o:title=""/>
          </v:shape>
          <o:OLEObject Type="Embed" ProgID="Equation.3" ShapeID="_x0000_i1307" DrawAspect="Content" ObjectID="_1609418945" r:id="rId602"/>
        </w:object>
      </w:r>
      <w:r w:rsidR="00F67BFE"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в) </w:t>
      </w:r>
      <w:r w:rsidR="00F67BFE" w:rsidRPr="00D9166E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1575" w:dyaOrig="315">
          <v:shape id="_x0000_i1308" type="#_x0000_t75" style="width:77.6pt;height:15.9pt" o:ole="">
            <v:imagedata r:id="rId491" o:title=""/>
          </v:shape>
          <o:OLEObject Type="Embed" ProgID="Equation.3" ShapeID="_x0000_i1308" DrawAspect="Content" ObjectID="_1609418946" r:id="rId603"/>
        </w:object>
      </w:r>
      <w:r w:rsidR="00F67BFE"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F67BFE" w:rsidRPr="00D9166E" w:rsidRDefault="00F67BFE" w:rsidP="00F67BFE">
      <w:pPr>
        <w:numPr>
          <w:ilvl w:val="0"/>
          <w:numId w:val="122"/>
        </w:numPr>
        <w:spacing w:after="0" w:line="240" w:lineRule="auto"/>
        <w:contextualSpacing/>
        <w:rPr>
          <w:rFonts w:ascii="Times New Roman" w:eastAsia="Calibri" w:hAnsi="Times New Roman" w:cs="Times New Roman"/>
          <w:i/>
          <w:sz w:val="24"/>
          <w:szCs w:val="24"/>
        </w:rPr>
      </w:pPr>
      <w:r w:rsidRPr="00D9166E">
        <w:rPr>
          <w:rFonts w:ascii="Times New Roman" w:eastAsia="Calibri" w:hAnsi="Times New Roman" w:cs="Times New Roman"/>
          <w:sz w:val="24"/>
          <w:szCs w:val="24"/>
        </w:rPr>
        <w:t xml:space="preserve">Найдите целые решения системы неравенств </w:t>
      </w:r>
    </w:p>
    <w:p w:rsidR="00F67BFE" w:rsidRDefault="00D9166E" w:rsidP="00F67BFE">
      <w:pPr>
        <w:spacing w:after="0" w:line="240" w:lineRule="auto"/>
        <w:contextualSpacing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i/>
          <w:sz w:val="24"/>
          <w:szCs w:val="24"/>
        </w:rPr>
        <w:br w:type="textWrapping" w:clear="all"/>
      </w:r>
    </w:p>
    <w:p w:rsidR="00D9166E" w:rsidRDefault="00D9166E" w:rsidP="00F67BFE">
      <w:pPr>
        <w:spacing w:after="0" w:line="240" w:lineRule="auto"/>
        <w:contextualSpacing/>
        <w:rPr>
          <w:rFonts w:ascii="Times New Roman" w:eastAsia="Calibri" w:hAnsi="Times New Roman" w:cs="Times New Roman"/>
          <w:i/>
          <w:sz w:val="24"/>
          <w:szCs w:val="24"/>
        </w:rPr>
      </w:pPr>
    </w:p>
    <w:p w:rsidR="00D9166E" w:rsidRDefault="00D9166E" w:rsidP="00F67BFE">
      <w:pPr>
        <w:spacing w:after="0" w:line="240" w:lineRule="auto"/>
        <w:contextualSpacing/>
        <w:rPr>
          <w:rFonts w:ascii="Times New Roman" w:eastAsia="Calibri" w:hAnsi="Times New Roman" w:cs="Times New Roman"/>
          <w:i/>
          <w:sz w:val="24"/>
          <w:szCs w:val="24"/>
        </w:rPr>
      </w:pPr>
    </w:p>
    <w:p w:rsidR="00D9166E" w:rsidRPr="00D9166E" w:rsidRDefault="00D9166E" w:rsidP="00F67BFE">
      <w:pPr>
        <w:spacing w:after="0" w:line="240" w:lineRule="auto"/>
        <w:contextualSpacing/>
        <w:rPr>
          <w:rFonts w:ascii="Times New Roman" w:eastAsia="Calibri" w:hAnsi="Times New Roman" w:cs="Times New Roman"/>
          <w:i/>
          <w:sz w:val="24"/>
          <w:szCs w:val="24"/>
        </w:rPr>
      </w:pPr>
    </w:p>
    <w:p w:rsidR="00F67BFE" w:rsidRPr="00D9166E" w:rsidRDefault="00F67BFE" w:rsidP="00F67BFE">
      <w:pPr>
        <w:numPr>
          <w:ilvl w:val="0"/>
          <w:numId w:val="122"/>
        </w:numPr>
        <w:spacing w:after="0" w:line="240" w:lineRule="auto"/>
        <w:contextualSpacing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D9166E">
        <w:rPr>
          <w:rFonts w:ascii="Times New Roman" w:eastAsia="Calibri" w:hAnsi="Times New Roman" w:cs="Times New Roman"/>
          <w:sz w:val="24"/>
          <w:szCs w:val="24"/>
        </w:rPr>
        <w:t>При каких значениях</w:t>
      </w:r>
      <w:r w:rsidRPr="00D9166E">
        <w:rPr>
          <w:rFonts w:ascii="Times New Roman" w:eastAsia="Calibri" w:hAnsi="Times New Roman" w:cs="Times New Roman"/>
          <w:i/>
          <w:iCs/>
          <w:sz w:val="24"/>
          <w:szCs w:val="24"/>
        </w:rPr>
        <w:t>а</w:t>
      </w:r>
      <w:r w:rsidRPr="00D9166E">
        <w:rPr>
          <w:rFonts w:ascii="Times New Roman" w:eastAsia="Calibri" w:hAnsi="Times New Roman" w:cs="Times New Roman"/>
          <w:sz w:val="24"/>
          <w:szCs w:val="24"/>
        </w:rPr>
        <w:t xml:space="preserve"> имеет смысл выражение </w:t>
      </w:r>
    </w:p>
    <w:p w:rsidR="00F67BFE" w:rsidRPr="00D9166E" w:rsidRDefault="00D9166E" w:rsidP="00F67BFE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position w:val="-8"/>
          <w:sz w:val="24"/>
          <w:szCs w:val="24"/>
          <w:lang w:eastAsia="ru-RU"/>
        </w:rPr>
        <w:t xml:space="preserve">        </w:t>
      </w:r>
      <w:r w:rsidR="00F67BFE" w:rsidRPr="00D9166E">
        <w:rPr>
          <w:rFonts w:ascii="Times New Roman" w:eastAsia="Times New Roman" w:hAnsi="Times New Roman" w:cs="Times New Roman"/>
          <w:position w:val="-8"/>
          <w:sz w:val="24"/>
          <w:szCs w:val="24"/>
          <w:lang w:eastAsia="ru-RU"/>
        </w:rPr>
        <w:object w:dxaOrig="1665" w:dyaOrig="360">
          <v:shape id="_x0000_i1309" type="#_x0000_t75" style="width:84.15pt;height:18.7pt" o:ole="">
            <v:imagedata r:id="rId604" o:title=""/>
          </v:shape>
          <o:OLEObject Type="Embed" ProgID="Equation.3" ShapeID="_x0000_i1309" DrawAspect="Content" ObjectID="_1609418947" r:id="rId605"/>
        </w:object>
      </w:r>
      <w:r w:rsidR="00F67BFE"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?</w:t>
      </w:r>
    </w:p>
    <w:p w:rsidR="00F67BFE" w:rsidRPr="00D9166E" w:rsidRDefault="00F67BFE" w:rsidP="00F67BFE">
      <w:pPr>
        <w:numPr>
          <w:ilvl w:val="0"/>
          <w:numId w:val="122"/>
        </w:num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Упростите выражение:  </w:t>
      </w:r>
      <w:r w:rsidRPr="00D9166E">
        <w:rPr>
          <w:rFonts w:ascii="Times New Roman" w:eastAsia="Times New Roman" w:hAnsi="Times New Roman" w:cs="Times New Roman"/>
          <w:position w:val="-28"/>
          <w:sz w:val="24"/>
          <w:szCs w:val="24"/>
          <w:lang w:eastAsia="ru-RU"/>
        </w:rPr>
        <w:object w:dxaOrig="3105" w:dyaOrig="675">
          <v:shape id="_x0000_i1310" type="#_x0000_t75" style="width:156.15pt;height:33.65pt" o:ole="">
            <v:imagedata r:id="rId606" o:title=""/>
          </v:shape>
          <o:OLEObject Type="Embed" ProgID="Equation.3" ShapeID="_x0000_i1310" DrawAspect="Content" ObjectID="_1609418948" r:id="rId607"/>
        </w:object>
      </w: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F67BFE" w:rsidRPr="00A723D6" w:rsidRDefault="00F67BFE" w:rsidP="00F67BFE">
      <w:pPr>
        <w:numPr>
          <w:ilvl w:val="0"/>
          <w:numId w:val="122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9166E">
        <w:rPr>
          <w:rFonts w:ascii="Times New Roman" w:eastAsia="Calibri" w:hAnsi="Times New Roman" w:cs="Times New Roman"/>
          <w:sz w:val="24"/>
          <w:szCs w:val="24"/>
        </w:rPr>
        <w:t>«Ракета» на подводных крыльях имеет скорость на 50 км/ч большую, чем скорость теплохода, и поэтому путь в 210 км она прошла на 7 ч 30 мин скорее, чем теплоход. Найдите скорость «Ракеты».</w:t>
      </w:r>
    </w:p>
    <w:p w:rsidR="00D9166E" w:rsidRDefault="00D9166E" w:rsidP="00F67BFE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sectPr w:rsidR="00D9166E" w:rsidSect="00D9166E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19597D" w:rsidRDefault="0019597D" w:rsidP="00F67BFE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9597D" w:rsidRDefault="0019597D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9597D" w:rsidRDefault="0019597D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54730" w:rsidRDefault="00054730" w:rsidP="00054730">
      <w:pPr>
        <w:pStyle w:val="a3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54730" w:rsidRDefault="00054730" w:rsidP="00054730">
      <w:pPr>
        <w:pStyle w:val="a3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54730" w:rsidRDefault="00054730" w:rsidP="00054730">
      <w:pPr>
        <w:pStyle w:val="a3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B274B" w:rsidRDefault="00DB274B" w:rsidP="00016B6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A2EA1" w:rsidRPr="00016B66" w:rsidRDefault="001A2EA1" w:rsidP="00016B6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16B66">
        <w:rPr>
          <w:rFonts w:ascii="Times New Roman" w:hAnsi="Times New Roman" w:cs="Times New Roman"/>
          <w:b/>
          <w:sz w:val="24"/>
          <w:szCs w:val="24"/>
        </w:rPr>
        <w:t xml:space="preserve"> 9 класс</w:t>
      </w:r>
      <w:r w:rsidR="00016B66">
        <w:rPr>
          <w:rFonts w:ascii="Times New Roman" w:hAnsi="Times New Roman" w:cs="Times New Roman"/>
          <w:b/>
          <w:sz w:val="24"/>
          <w:szCs w:val="24"/>
        </w:rPr>
        <w:t>. Алгебра.</w:t>
      </w:r>
      <w:r w:rsidRPr="00016B66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CA56C4" w:rsidRDefault="00016B66" w:rsidP="00016B66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9 классе  по алгебре </w:t>
      </w:r>
      <w:r w:rsidR="004A6127">
        <w:rPr>
          <w:rFonts w:ascii="Times New Roman" w:hAnsi="Times New Roman" w:cs="Times New Roman"/>
          <w:sz w:val="24"/>
          <w:szCs w:val="24"/>
        </w:rPr>
        <w:t xml:space="preserve">6 </w:t>
      </w:r>
      <w:r>
        <w:rPr>
          <w:rFonts w:ascii="Times New Roman" w:hAnsi="Times New Roman" w:cs="Times New Roman"/>
          <w:sz w:val="24"/>
          <w:szCs w:val="24"/>
        </w:rPr>
        <w:t>текущих</w:t>
      </w:r>
      <w:r w:rsidR="001A2EA1" w:rsidRPr="00054730">
        <w:rPr>
          <w:rFonts w:ascii="Times New Roman" w:hAnsi="Times New Roman" w:cs="Times New Roman"/>
          <w:sz w:val="24"/>
          <w:szCs w:val="24"/>
        </w:rPr>
        <w:t xml:space="preserve"> контрольных работ</w:t>
      </w:r>
      <w:r>
        <w:rPr>
          <w:rFonts w:ascii="Times New Roman" w:hAnsi="Times New Roman" w:cs="Times New Roman"/>
          <w:sz w:val="24"/>
          <w:szCs w:val="24"/>
        </w:rPr>
        <w:t xml:space="preserve">, входная и </w:t>
      </w:r>
      <w:r w:rsidR="001A2EA1" w:rsidRPr="00054730">
        <w:rPr>
          <w:rFonts w:ascii="Times New Roman" w:hAnsi="Times New Roman" w:cs="Times New Roman"/>
          <w:sz w:val="24"/>
          <w:szCs w:val="24"/>
        </w:rPr>
        <w:t xml:space="preserve"> итогов</w:t>
      </w:r>
      <w:r>
        <w:rPr>
          <w:rFonts w:ascii="Times New Roman" w:hAnsi="Times New Roman" w:cs="Times New Roman"/>
          <w:sz w:val="24"/>
          <w:szCs w:val="24"/>
        </w:rPr>
        <w:t>ая работы</w:t>
      </w:r>
      <w:r w:rsidR="001A2EA1" w:rsidRPr="00054730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DB274B" w:rsidRPr="00DB274B" w:rsidRDefault="00DB274B" w:rsidP="00DB27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B274B">
        <w:rPr>
          <w:rFonts w:ascii="Times New Roman" w:hAnsi="Times New Roman" w:cs="Times New Roman"/>
          <w:b/>
          <w:sz w:val="24"/>
          <w:szCs w:val="24"/>
        </w:rPr>
        <w:t>Входной срез</w:t>
      </w:r>
      <w:r w:rsidRPr="00DB274B">
        <w:rPr>
          <w:rFonts w:ascii="Times New Roman" w:hAnsi="Times New Roman" w:cs="Times New Roman"/>
          <w:b/>
          <w:sz w:val="24"/>
          <w:szCs w:val="24"/>
        </w:rPr>
        <w:tab/>
      </w:r>
    </w:p>
    <w:p w:rsidR="00DB274B" w:rsidRPr="00DB274B" w:rsidRDefault="00DB274B" w:rsidP="00DB274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B274B">
        <w:rPr>
          <w:rFonts w:ascii="Times New Roman" w:hAnsi="Times New Roman" w:cs="Times New Roman"/>
          <w:sz w:val="24"/>
          <w:szCs w:val="24"/>
        </w:rPr>
        <w:t>Вариант 1.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b/>
          <w:sz w:val="24"/>
          <w:szCs w:val="24"/>
        </w:rPr>
        <w:t>Часть 1</w:t>
      </w:r>
    </w:p>
    <w:p w:rsidR="00DB274B" w:rsidRPr="00DB274B" w:rsidRDefault="00DB274B" w:rsidP="00DB274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B274B">
        <w:rPr>
          <w:rFonts w:ascii="Times New Roman" w:hAnsi="Times New Roman" w:cs="Times New Roman"/>
          <w:i/>
          <w:sz w:val="24"/>
          <w:szCs w:val="24"/>
        </w:rPr>
        <w:t>К каждому заданию этой части даны 4 варианта ответа, из которых только один верный. Обведите цифру, которая обозначает номер выбранного Вами ответа</w:t>
      </w:r>
    </w:p>
    <w:p w:rsidR="00DB274B" w:rsidRPr="00DB274B" w:rsidRDefault="00DB274B" w:rsidP="00DB27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B274B">
        <w:rPr>
          <w:rFonts w:ascii="Times New Roman" w:hAnsi="Times New Roman" w:cs="Times New Roman"/>
          <w:b/>
          <w:sz w:val="24"/>
          <w:szCs w:val="24"/>
        </w:rPr>
        <w:t>А1</w:t>
      </w:r>
      <w:r w:rsidRPr="00DB274B">
        <w:rPr>
          <w:rFonts w:ascii="Times New Roman" w:hAnsi="Times New Roman" w:cs="Times New Roman"/>
          <w:sz w:val="24"/>
          <w:szCs w:val="24"/>
        </w:rPr>
        <w:t xml:space="preserve">. Упростите выражение и выберите верный ответ: </w:t>
      </w:r>
      <w:r w:rsidRPr="00DB274B">
        <w:rPr>
          <w:rFonts w:ascii="Times New Roman" w:hAnsi="Times New Roman" w:cs="Times New Roman"/>
          <w:position w:val="-8"/>
          <w:sz w:val="24"/>
          <w:szCs w:val="24"/>
        </w:rPr>
        <w:object w:dxaOrig="500" w:dyaOrig="360">
          <v:shape id="_x0000_i1311" type="#_x0000_t75" style="width:20.55pt;height:14.95pt" o:ole="">
            <v:imagedata r:id="rId608" o:title=""/>
          </v:shape>
          <o:OLEObject Type="Embed" ProgID="Equation.3" ShapeID="_x0000_i1311" DrawAspect="Content" ObjectID="_1609418949" r:id="rId609"/>
        </w:object>
      </w:r>
      <w:r w:rsidRPr="00DB274B">
        <w:rPr>
          <w:rFonts w:ascii="Times New Roman" w:hAnsi="Times New Roman" w:cs="Times New Roman"/>
          <w:sz w:val="24"/>
          <w:szCs w:val="24"/>
        </w:rPr>
        <w:t xml:space="preserve">  + </w:t>
      </w:r>
      <w:r w:rsidRPr="00DB274B">
        <w:rPr>
          <w:rFonts w:ascii="Times New Roman" w:hAnsi="Times New Roman" w:cs="Times New Roman"/>
          <w:position w:val="-8"/>
          <w:sz w:val="24"/>
          <w:szCs w:val="24"/>
        </w:rPr>
        <w:object w:dxaOrig="480" w:dyaOrig="360">
          <v:shape id="_x0000_i1312" type="#_x0000_t75" style="width:17.75pt;height:13.1pt" o:ole="">
            <v:imagedata r:id="rId610" o:title=""/>
          </v:shape>
          <o:OLEObject Type="Embed" ProgID="Equation.3" ShapeID="_x0000_i1312" DrawAspect="Content" ObjectID="_1609418950" r:id="rId611"/>
        </w:object>
      </w:r>
      <w:r w:rsidRPr="00DB274B">
        <w:rPr>
          <w:rFonts w:ascii="Times New Roman" w:hAnsi="Times New Roman" w:cs="Times New Roman"/>
          <w:sz w:val="24"/>
          <w:szCs w:val="24"/>
        </w:rPr>
        <w:t xml:space="preserve"> – </w:t>
      </w:r>
      <w:r w:rsidRPr="00DB274B">
        <w:rPr>
          <w:rFonts w:ascii="Times New Roman" w:hAnsi="Times New Roman" w:cs="Times New Roman"/>
          <w:position w:val="-8"/>
          <w:sz w:val="24"/>
          <w:szCs w:val="24"/>
        </w:rPr>
        <w:object w:dxaOrig="580" w:dyaOrig="360">
          <v:shape id="_x0000_i1313" type="#_x0000_t75" style="width:27.1pt;height:15.9pt" o:ole="">
            <v:imagedata r:id="rId612" o:title=""/>
          </v:shape>
          <o:OLEObject Type="Embed" ProgID="Equation.3" ShapeID="_x0000_i1313" DrawAspect="Content" ObjectID="_1609418951" r:id="rId613"/>
        </w:object>
      </w:r>
    </w:p>
    <w:p w:rsidR="00DB274B" w:rsidRPr="00DB274B" w:rsidRDefault="00DB274B" w:rsidP="00DB274B">
      <w:pPr>
        <w:spacing w:after="0" w:line="240" w:lineRule="auto"/>
        <w:ind w:left="1416" w:firstLine="708"/>
        <w:rPr>
          <w:rFonts w:ascii="Times New Roman" w:hAnsi="Times New Roman" w:cs="Times New Roman"/>
          <w:sz w:val="24"/>
          <w:szCs w:val="24"/>
        </w:rPr>
      </w:pPr>
      <w:r w:rsidRPr="00DB274B">
        <w:rPr>
          <w:rFonts w:ascii="Times New Roman" w:hAnsi="Times New Roman" w:cs="Times New Roman"/>
          <w:sz w:val="24"/>
          <w:szCs w:val="24"/>
        </w:rPr>
        <w:t xml:space="preserve">1). 3 </w:t>
      </w:r>
      <w:r w:rsidRPr="00DB274B">
        <w:rPr>
          <w:rFonts w:ascii="Times New Roman" w:hAnsi="Times New Roman" w:cs="Times New Roman"/>
          <w:position w:val="-8"/>
          <w:sz w:val="24"/>
          <w:szCs w:val="24"/>
        </w:rPr>
        <w:object w:dxaOrig="360" w:dyaOrig="360">
          <v:shape id="_x0000_i1314" type="#_x0000_t75" style="width:17.75pt;height:17.75pt" o:ole="">
            <v:imagedata r:id="rId614" o:title=""/>
          </v:shape>
          <o:OLEObject Type="Embed" ProgID="Equation.3" ShapeID="_x0000_i1314" DrawAspect="Content" ObjectID="_1609418952" r:id="rId615"/>
        </w:object>
      </w:r>
      <w:r w:rsidRPr="00DB274B">
        <w:rPr>
          <w:rFonts w:ascii="Times New Roman" w:hAnsi="Times New Roman" w:cs="Times New Roman"/>
          <w:sz w:val="24"/>
          <w:szCs w:val="24"/>
        </w:rPr>
        <w:t>;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 xml:space="preserve">2). 2 </w:t>
      </w:r>
      <w:r w:rsidRPr="00DB274B">
        <w:rPr>
          <w:rFonts w:ascii="Times New Roman" w:hAnsi="Times New Roman" w:cs="Times New Roman"/>
          <w:position w:val="-8"/>
          <w:sz w:val="24"/>
          <w:szCs w:val="24"/>
        </w:rPr>
        <w:object w:dxaOrig="360" w:dyaOrig="360">
          <v:shape id="_x0000_i1315" type="#_x0000_t75" style="width:17.75pt;height:17.75pt" o:ole="">
            <v:imagedata r:id="rId616" o:title=""/>
          </v:shape>
          <o:OLEObject Type="Embed" ProgID="Equation.3" ShapeID="_x0000_i1315" DrawAspect="Content" ObjectID="_1609418953" r:id="rId617"/>
        </w:object>
      </w:r>
      <w:r w:rsidRPr="00DB274B">
        <w:rPr>
          <w:rFonts w:ascii="Times New Roman" w:hAnsi="Times New Roman" w:cs="Times New Roman"/>
          <w:sz w:val="24"/>
          <w:szCs w:val="24"/>
        </w:rPr>
        <w:t>;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 xml:space="preserve">3 ). 5 </w:t>
      </w:r>
      <w:r w:rsidRPr="00DB274B">
        <w:rPr>
          <w:rFonts w:ascii="Times New Roman" w:hAnsi="Times New Roman" w:cs="Times New Roman"/>
          <w:position w:val="-8"/>
          <w:sz w:val="24"/>
          <w:szCs w:val="24"/>
        </w:rPr>
        <w:object w:dxaOrig="360" w:dyaOrig="360">
          <v:shape id="_x0000_i1316" type="#_x0000_t75" style="width:17.75pt;height:17.75pt" o:ole="">
            <v:imagedata r:id="rId618" o:title=""/>
          </v:shape>
          <o:OLEObject Type="Embed" ProgID="Equation.3" ShapeID="_x0000_i1316" DrawAspect="Content" ObjectID="_1609418954" r:id="rId619"/>
        </w:objec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 xml:space="preserve">4) </w:t>
      </w:r>
      <w:r w:rsidRPr="00DB274B">
        <w:rPr>
          <w:rFonts w:ascii="Times New Roman" w:hAnsi="Times New Roman" w:cs="Times New Roman"/>
          <w:position w:val="-8"/>
          <w:sz w:val="24"/>
          <w:szCs w:val="24"/>
        </w:rPr>
        <w:object w:dxaOrig="360" w:dyaOrig="360">
          <v:shape id="_x0000_i1317" type="#_x0000_t75" style="width:17.75pt;height:17.75pt" o:ole="">
            <v:imagedata r:id="rId620" o:title=""/>
          </v:shape>
          <o:OLEObject Type="Embed" ProgID="Equation.3" ShapeID="_x0000_i1317" DrawAspect="Content" ObjectID="_1609418955" r:id="rId621"/>
        </w:object>
      </w:r>
      <w:r w:rsidRPr="00DB274B">
        <w:rPr>
          <w:rFonts w:ascii="Times New Roman" w:hAnsi="Times New Roman" w:cs="Times New Roman"/>
          <w:sz w:val="24"/>
          <w:szCs w:val="24"/>
        </w:rPr>
        <w:t>.</w:t>
      </w:r>
    </w:p>
    <w:p w:rsidR="00DB274B" w:rsidRPr="00DB274B" w:rsidRDefault="00DB274B" w:rsidP="00DB274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274B" w:rsidRPr="00DB274B" w:rsidRDefault="00DB274B" w:rsidP="00DB27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B274B">
        <w:rPr>
          <w:rFonts w:ascii="Times New Roman" w:hAnsi="Times New Roman" w:cs="Times New Roman"/>
          <w:b/>
          <w:sz w:val="24"/>
          <w:szCs w:val="24"/>
        </w:rPr>
        <w:t>А2</w:t>
      </w:r>
      <w:r w:rsidRPr="00DB274B">
        <w:rPr>
          <w:rFonts w:ascii="Times New Roman" w:hAnsi="Times New Roman" w:cs="Times New Roman"/>
          <w:sz w:val="24"/>
          <w:szCs w:val="24"/>
        </w:rPr>
        <w:t xml:space="preserve">. Упростите выражение </w:t>
      </w:r>
      <w:r w:rsidRPr="00DB274B">
        <w:rPr>
          <w:rFonts w:ascii="Times New Roman" w:hAnsi="Times New Roman" w:cs="Times New Roman"/>
          <w:position w:val="-24"/>
          <w:sz w:val="24"/>
          <w:szCs w:val="24"/>
        </w:rPr>
        <w:object w:dxaOrig="1459" w:dyaOrig="620">
          <v:shape id="_x0000_i1318" type="#_x0000_t75" style="width:56.1pt;height:24.3pt" o:ole="">
            <v:imagedata r:id="rId622" o:title=""/>
          </v:shape>
          <o:OLEObject Type="Embed" ProgID="Equation.3" ShapeID="_x0000_i1318" DrawAspect="Content" ObjectID="_1609418956" r:id="rId623"/>
        </w:object>
      </w:r>
    </w:p>
    <w:p w:rsidR="00DB274B" w:rsidRPr="00DB274B" w:rsidRDefault="00DB274B" w:rsidP="00DB274B">
      <w:pPr>
        <w:spacing w:after="0" w:line="240" w:lineRule="auto"/>
        <w:ind w:left="1416" w:firstLine="708"/>
        <w:rPr>
          <w:rFonts w:ascii="Times New Roman" w:hAnsi="Times New Roman" w:cs="Times New Roman"/>
          <w:sz w:val="24"/>
          <w:szCs w:val="24"/>
        </w:rPr>
      </w:pPr>
      <w:r w:rsidRPr="00DB274B">
        <w:rPr>
          <w:rFonts w:ascii="Times New Roman" w:hAnsi="Times New Roman" w:cs="Times New Roman"/>
          <w:sz w:val="24"/>
          <w:szCs w:val="24"/>
        </w:rPr>
        <w:t xml:space="preserve">1).  </w:t>
      </w:r>
      <w:r w:rsidRPr="00DB274B">
        <w:rPr>
          <w:rFonts w:ascii="Times New Roman" w:hAnsi="Times New Roman" w:cs="Times New Roman"/>
          <w:position w:val="-24"/>
          <w:sz w:val="24"/>
          <w:szCs w:val="24"/>
        </w:rPr>
        <w:object w:dxaOrig="580" w:dyaOrig="620">
          <v:shape id="_x0000_i1319" type="#_x0000_t75" style="width:20.55pt;height:22.45pt" o:ole="">
            <v:imagedata r:id="rId624" o:title=""/>
          </v:shape>
          <o:OLEObject Type="Embed" ProgID="Equation.3" ShapeID="_x0000_i1319" DrawAspect="Content" ObjectID="_1609418957" r:id="rId625"/>
        </w:objec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>2). 3.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>3).   -3.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 xml:space="preserve">4).    </w:t>
      </w:r>
      <w:r w:rsidRPr="00DB274B">
        <w:rPr>
          <w:rFonts w:ascii="Times New Roman" w:hAnsi="Times New Roman" w:cs="Times New Roman"/>
          <w:position w:val="-24"/>
          <w:sz w:val="24"/>
          <w:szCs w:val="24"/>
        </w:rPr>
        <w:object w:dxaOrig="660" w:dyaOrig="620">
          <v:shape id="_x0000_i1320" type="#_x0000_t75" style="width:23.4pt;height:21.5pt" o:ole="">
            <v:imagedata r:id="rId626" o:title=""/>
          </v:shape>
          <o:OLEObject Type="Embed" ProgID="Equation.3" ShapeID="_x0000_i1320" DrawAspect="Content" ObjectID="_1609418958" r:id="rId627"/>
        </w:object>
      </w:r>
    </w:p>
    <w:p w:rsidR="00DB274B" w:rsidRPr="00DB274B" w:rsidRDefault="00DB274B" w:rsidP="00DB27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B274B">
        <w:rPr>
          <w:rFonts w:ascii="Times New Roman" w:hAnsi="Times New Roman" w:cs="Times New Roman"/>
          <w:b/>
          <w:sz w:val="24"/>
          <w:szCs w:val="24"/>
        </w:rPr>
        <w:t>А3</w:t>
      </w:r>
      <w:r w:rsidRPr="00DB274B">
        <w:rPr>
          <w:rFonts w:ascii="Times New Roman" w:hAnsi="Times New Roman" w:cs="Times New Roman"/>
          <w:sz w:val="24"/>
          <w:szCs w:val="24"/>
        </w:rPr>
        <w:t xml:space="preserve">. Сократите дробь  </w:t>
      </w:r>
      <w:r w:rsidRPr="00DB274B">
        <w:rPr>
          <w:rFonts w:ascii="Times New Roman" w:hAnsi="Times New Roman" w:cs="Times New Roman"/>
          <w:position w:val="-66"/>
          <w:sz w:val="24"/>
          <w:szCs w:val="24"/>
        </w:rPr>
        <w:object w:dxaOrig="940" w:dyaOrig="1080">
          <v:shape id="_x0000_i1321" type="#_x0000_t75" style="width:31.8pt;height:40.2pt" o:ole="">
            <v:imagedata r:id="rId628" o:title=""/>
          </v:shape>
          <o:OLEObject Type="Embed" ProgID="Equation.3" ShapeID="_x0000_i1321" DrawAspect="Content" ObjectID="_1609418959" r:id="rId629"/>
        </w:object>
      </w:r>
      <w:r w:rsidRPr="00DB274B">
        <w:rPr>
          <w:rFonts w:ascii="Times New Roman" w:hAnsi="Times New Roman" w:cs="Times New Roman"/>
          <w:sz w:val="24"/>
          <w:szCs w:val="24"/>
        </w:rPr>
        <w:t xml:space="preserve">   1).  </w:t>
      </w:r>
      <w:r w:rsidRPr="00DB274B">
        <w:rPr>
          <w:rFonts w:ascii="Times New Roman" w:hAnsi="Times New Roman" w:cs="Times New Roman"/>
          <w:position w:val="-24"/>
          <w:sz w:val="24"/>
          <w:szCs w:val="24"/>
        </w:rPr>
        <w:object w:dxaOrig="580" w:dyaOrig="620">
          <v:shape id="_x0000_i1322" type="#_x0000_t75" style="width:21.5pt;height:24.3pt" o:ole="">
            <v:imagedata r:id="rId630" o:title=""/>
          </v:shape>
          <o:OLEObject Type="Embed" ProgID="Equation.3" ShapeID="_x0000_i1322" DrawAspect="Content" ObjectID="_1609418960" r:id="rId631"/>
        </w:objec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 xml:space="preserve">2). </w:t>
      </w:r>
      <w:r w:rsidRPr="00DB274B">
        <w:rPr>
          <w:rFonts w:ascii="Times New Roman" w:hAnsi="Times New Roman" w:cs="Times New Roman"/>
          <w:position w:val="-66"/>
          <w:sz w:val="24"/>
          <w:szCs w:val="24"/>
        </w:rPr>
        <w:object w:dxaOrig="740" w:dyaOrig="1040">
          <v:shape id="_x0000_i1323" type="#_x0000_t75" style="width:29.9pt;height:43pt" o:ole="">
            <v:imagedata r:id="rId632" o:title=""/>
          </v:shape>
          <o:OLEObject Type="Embed" ProgID="Equation.3" ShapeID="_x0000_i1323" DrawAspect="Content" ObjectID="_1609418961" r:id="rId633"/>
        </w:objec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>3).</w:t>
      </w:r>
      <w:r w:rsidRPr="00DB274B">
        <w:rPr>
          <w:rFonts w:ascii="Times New Roman" w:hAnsi="Times New Roman" w:cs="Times New Roman"/>
          <w:position w:val="-24"/>
          <w:sz w:val="24"/>
          <w:szCs w:val="24"/>
        </w:rPr>
        <w:object w:dxaOrig="880" w:dyaOrig="620">
          <v:shape id="_x0000_i1324" type="#_x0000_t75" style="width:40.2pt;height:27.1pt" o:ole="">
            <v:imagedata r:id="rId634" o:title=""/>
          </v:shape>
          <o:OLEObject Type="Embed" ProgID="Equation.3" ShapeID="_x0000_i1324" DrawAspect="Content" ObjectID="_1609418962" r:id="rId635"/>
        </w:objec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 xml:space="preserve"> 4).  </w:t>
      </w:r>
      <w:r w:rsidRPr="00DB274B">
        <w:rPr>
          <w:rFonts w:ascii="Times New Roman" w:hAnsi="Times New Roman" w:cs="Times New Roman"/>
          <w:position w:val="-66"/>
          <w:sz w:val="24"/>
          <w:szCs w:val="24"/>
        </w:rPr>
        <w:object w:dxaOrig="780" w:dyaOrig="1040">
          <v:shape id="_x0000_i1325" type="#_x0000_t75" style="width:30.85pt;height:41.15pt" o:ole="">
            <v:imagedata r:id="rId636" o:title=""/>
          </v:shape>
          <o:OLEObject Type="Embed" ProgID="Equation.3" ShapeID="_x0000_i1325" DrawAspect="Content" ObjectID="_1609418963" r:id="rId637"/>
        </w:object>
      </w:r>
    </w:p>
    <w:p w:rsidR="00DB274B" w:rsidRPr="00DB274B" w:rsidRDefault="00DB274B" w:rsidP="00DB27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B274B">
        <w:rPr>
          <w:rFonts w:ascii="Times New Roman" w:hAnsi="Times New Roman" w:cs="Times New Roman"/>
          <w:b/>
          <w:sz w:val="24"/>
          <w:szCs w:val="24"/>
        </w:rPr>
        <w:t>А4</w:t>
      </w:r>
      <w:r w:rsidRPr="00DB274B">
        <w:rPr>
          <w:rFonts w:ascii="Times New Roman" w:hAnsi="Times New Roman" w:cs="Times New Roman"/>
          <w:sz w:val="24"/>
          <w:szCs w:val="24"/>
        </w:rPr>
        <w:t>. Укажите координаты точки пересечения графиков функций  у = -0,5х +2   и у = -3 + 2х.</w:t>
      </w:r>
    </w:p>
    <w:p w:rsidR="00DB274B" w:rsidRPr="00DB274B" w:rsidRDefault="00DB274B" w:rsidP="00DB274B">
      <w:pPr>
        <w:spacing w:after="0" w:line="240" w:lineRule="auto"/>
        <w:ind w:left="1416" w:firstLine="708"/>
        <w:rPr>
          <w:rFonts w:ascii="Times New Roman" w:hAnsi="Times New Roman" w:cs="Times New Roman"/>
          <w:sz w:val="24"/>
          <w:szCs w:val="24"/>
        </w:rPr>
      </w:pPr>
    </w:p>
    <w:p w:rsidR="00DB274B" w:rsidRPr="00DB274B" w:rsidRDefault="00DB274B" w:rsidP="00DB274B">
      <w:pPr>
        <w:spacing w:after="0" w:line="240" w:lineRule="auto"/>
        <w:ind w:left="1416" w:firstLine="708"/>
        <w:rPr>
          <w:rFonts w:ascii="Times New Roman" w:hAnsi="Times New Roman" w:cs="Times New Roman"/>
          <w:sz w:val="24"/>
          <w:szCs w:val="24"/>
        </w:rPr>
      </w:pPr>
      <w:r w:rsidRPr="00DB274B">
        <w:rPr>
          <w:rFonts w:ascii="Times New Roman" w:hAnsi="Times New Roman" w:cs="Times New Roman"/>
          <w:sz w:val="24"/>
          <w:szCs w:val="24"/>
        </w:rPr>
        <w:t>1). (-2;-1)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>2). ( -2;1)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>3). ( 2;1)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>4). ( 2; -1).</w:t>
      </w:r>
    </w:p>
    <w:p w:rsidR="00DB274B" w:rsidRPr="00DB274B" w:rsidRDefault="00DB274B" w:rsidP="00DB274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B274B" w:rsidRPr="00DB274B" w:rsidRDefault="00DB274B" w:rsidP="00DB27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B274B">
        <w:rPr>
          <w:rFonts w:ascii="Times New Roman" w:hAnsi="Times New Roman" w:cs="Times New Roman"/>
          <w:b/>
          <w:sz w:val="24"/>
          <w:szCs w:val="24"/>
        </w:rPr>
        <w:t>А5</w:t>
      </w:r>
      <w:r w:rsidRPr="00DB274B">
        <w:rPr>
          <w:rFonts w:ascii="Times New Roman" w:hAnsi="Times New Roman" w:cs="Times New Roman"/>
          <w:sz w:val="24"/>
          <w:szCs w:val="24"/>
        </w:rPr>
        <w:t>. Найдите наибольший корень уравнения       х</w:t>
      </w:r>
      <w:r w:rsidRPr="00DB274B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DB274B">
        <w:rPr>
          <w:rFonts w:ascii="Times New Roman" w:hAnsi="Times New Roman" w:cs="Times New Roman"/>
          <w:sz w:val="24"/>
          <w:szCs w:val="24"/>
        </w:rPr>
        <w:t xml:space="preserve"> + 2х – 3 = 0.</w:t>
      </w:r>
    </w:p>
    <w:p w:rsidR="00DB274B" w:rsidRPr="00DB274B" w:rsidRDefault="00DB274B" w:rsidP="00DB274B">
      <w:pPr>
        <w:spacing w:after="0" w:line="240" w:lineRule="auto"/>
        <w:ind w:left="1416" w:firstLine="708"/>
        <w:rPr>
          <w:rFonts w:ascii="Times New Roman" w:hAnsi="Times New Roman" w:cs="Times New Roman"/>
          <w:sz w:val="24"/>
          <w:szCs w:val="24"/>
        </w:rPr>
      </w:pPr>
    </w:p>
    <w:p w:rsidR="00DB274B" w:rsidRPr="00DB274B" w:rsidRDefault="00DB274B" w:rsidP="00DB274B">
      <w:pPr>
        <w:spacing w:after="0" w:line="240" w:lineRule="auto"/>
        <w:ind w:left="1416" w:firstLine="708"/>
        <w:rPr>
          <w:rFonts w:ascii="Times New Roman" w:hAnsi="Times New Roman" w:cs="Times New Roman"/>
          <w:sz w:val="24"/>
          <w:szCs w:val="24"/>
        </w:rPr>
      </w:pPr>
      <w:r w:rsidRPr="00DB274B">
        <w:rPr>
          <w:rFonts w:ascii="Times New Roman" w:hAnsi="Times New Roman" w:cs="Times New Roman"/>
          <w:sz w:val="24"/>
          <w:szCs w:val="24"/>
        </w:rPr>
        <w:t>1).-3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>2). 1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>3). -8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>4). 2</w:t>
      </w:r>
    </w:p>
    <w:p w:rsidR="00DB274B" w:rsidRPr="00DB274B" w:rsidRDefault="00DB274B" w:rsidP="00DB274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B274B">
        <w:rPr>
          <w:rFonts w:ascii="Times New Roman" w:hAnsi="Times New Roman" w:cs="Times New Roman"/>
          <w:b/>
          <w:sz w:val="24"/>
          <w:szCs w:val="24"/>
        </w:rPr>
        <w:t>Часть 2</w:t>
      </w:r>
    </w:p>
    <w:p w:rsidR="00DB274B" w:rsidRPr="00DB274B" w:rsidRDefault="00DB274B" w:rsidP="00DB274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B274B">
        <w:rPr>
          <w:rFonts w:ascii="Times New Roman" w:hAnsi="Times New Roman" w:cs="Times New Roman"/>
          <w:bCs/>
          <w:i/>
          <w:sz w:val="24"/>
          <w:szCs w:val="24"/>
        </w:rPr>
        <w:t>К каждому заданию этой части запишите краткий ответ в указанном месте.</w:t>
      </w:r>
    </w:p>
    <w:p w:rsidR="00DB274B" w:rsidRPr="00DB274B" w:rsidRDefault="00DB274B" w:rsidP="00DB27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B274B">
        <w:rPr>
          <w:rFonts w:ascii="Times New Roman" w:hAnsi="Times New Roman" w:cs="Times New Roman"/>
          <w:b/>
          <w:sz w:val="24"/>
          <w:szCs w:val="24"/>
        </w:rPr>
        <w:t>В1</w:t>
      </w:r>
      <w:r w:rsidRPr="00DB274B">
        <w:rPr>
          <w:rFonts w:ascii="Times New Roman" w:hAnsi="Times New Roman" w:cs="Times New Roman"/>
          <w:sz w:val="24"/>
          <w:szCs w:val="24"/>
        </w:rPr>
        <w:t xml:space="preserve">. Найдите  недопустимые значения переменной  в выражении </w:t>
      </w:r>
      <w:r w:rsidRPr="00DB274B">
        <w:rPr>
          <w:rFonts w:ascii="Times New Roman" w:hAnsi="Times New Roman" w:cs="Times New Roman"/>
          <w:position w:val="-58"/>
          <w:sz w:val="24"/>
          <w:szCs w:val="24"/>
        </w:rPr>
        <w:object w:dxaOrig="900" w:dyaOrig="1280">
          <v:shape id="_x0000_i1326" type="#_x0000_t75" style="width:34.6pt;height:48.6pt" o:ole="">
            <v:imagedata r:id="rId638" o:title=""/>
          </v:shape>
          <o:OLEObject Type="Embed" ProgID="Equation.3" ShapeID="_x0000_i1326" DrawAspect="Content" ObjectID="_1609418964" r:id="rId639"/>
        </w:objec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</w:r>
    </w:p>
    <w:p w:rsidR="00DB274B" w:rsidRPr="00DB274B" w:rsidRDefault="00DB274B" w:rsidP="00DB27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B274B">
        <w:rPr>
          <w:rFonts w:ascii="Times New Roman" w:hAnsi="Times New Roman" w:cs="Times New Roman"/>
          <w:b/>
          <w:sz w:val="24"/>
          <w:szCs w:val="24"/>
        </w:rPr>
        <w:t>В2.</w:t>
      </w:r>
      <w:r w:rsidRPr="00DB274B">
        <w:rPr>
          <w:rFonts w:ascii="Times New Roman" w:hAnsi="Times New Roman" w:cs="Times New Roman"/>
          <w:sz w:val="24"/>
          <w:szCs w:val="24"/>
        </w:rPr>
        <w:t xml:space="preserve"> Найдите значения выражения (х -2)</w:t>
      </w:r>
      <w:r w:rsidRPr="00DB274B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DB274B">
        <w:rPr>
          <w:rFonts w:ascii="Times New Roman" w:hAnsi="Times New Roman" w:cs="Times New Roman"/>
          <w:sz w:val="24"/>
          <w:szCs w:val="24"/>
        </w:rPr>
        <w:t xml:space="preserve">   - 2 ( х-2)(х+2) + ( х+2)</w:t>
      </w:r>
      <w:r w:rsidRPr="00DB274B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DB274B">
        <w:rPr>
          <w:rFonts w:ascii="Times New Roman" w:hAnsi="Times New Roman" w:cs="Times New Roman"/>
          <w:sz w:val="24"/>
          <w:szCs w:val="24"/>
        </w:rPr>
        <w:t xml:space="preserve">   , при </w:t>
      </w:r>
      <w:r w:rsidRPr="00DB274B">
        <w:rPr>
          <w:rFonts w:ascii="Times New Roman" w:hAnsi="Times New Roman" w:cs="Times New Roman"/>
          <w:position w:val="-24"/>
          <w:sz w:val="24"/>
          <w:szCs w:val="24"/>
        </w:rPr>
        <w:object w:dxaOrig="780" w:dyaOrig="620">
          <v:shape id="_x0000_i1327" type="#_x0000_t75" style="width:25.25pt;height:26.2pt" o:ole="">
            <v:imagedata r:id="rId640" o:title=""/>
          </v:shape>
          <o:OLEObject Type="Embed" ProgID="Equation.3" ShapeID="_x0000_i1327" DrawAspect="Content" ObjectID="_1609418965" r:id="rId641"/>
        </w:object>
      </w:r>
    </w:p>
    <w:p w:rsidR="00DB274B" w:rsidRPr="00DB274B" w:rsidRDefault="00DB274B" w:rsidP="00DB27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B274B">
        <w:rPr>
          <w:rFonts w:ascii="Times New Roman" w:hAnsi="Times New Roman" w:cs="Times New Roman"/>
          <w:b/>
          <w:sz w:val="24"/>
          <w:szCs w:val="24"/>
        </w:rPr>
        <w:t>В3</w:t>
      </w:r>
      <w:r w:rsidRPr="00DB274B">
        <w:rPr>
          <w:rFonts w:ascii="Times New Roman" w:hAnsi="Times New Roman" w:cs="Times New Roman"/>
          <w:sz w:val="24"/>
          <w:szCs w:val="24"/>
        </w:rPr>
        <w:t xml:space="preserve">. Уравнение </w:t>
      </w:r>
      <w:r w:rsidRPr="00DB274B">
        <w:rPr>
          <w:rFonts w:ascii="Times New Roman" w:hAnsi="Times New Roman" w:cs="Times New Roman"/>
          <w:position w:val="-6"/>
          <w:sz w:val="24"/>
          <w:szCs w:val="24"/>
        </w:rPr>
        <w:object w:dxaOrig="1619" w:dyaOrig="320">
          <v:shape id="_x0000_i1328" type="#_x0000_t75" style="width:69.2pt;height:13.1pt" o:ole="">
            <v:imagedata r:id="rId642" o:title=""/>
          </v:shape>
          <o:OLEObject Type="Embed" ProgID="Equation.3" ShapeID="_x0000_i1328" DrawAspect="Content" ObjectID="_1609418966" r:id="rId643"/>
        </w:object>
      </w:r>
      <w:r w:rsidRPr="00DB274B">
        <w:rPr>
          <w:rFonts w:ascii="Times New Roman" w:hAnsi="Times New Roman" w:cs="Times New Roman"/>
          <w:sz w:val="24"/>
          <w:szCs w:val="24"/>
        </w:rPr>
        <w:t xml:space="preserve"> имеет два корня. Найди произведение корней.</w:t>
      </w:r>
    </w:p>
    <w:p w:rsidR="00DB274B" w:rsidRDefault="00DB274B" w:rsidP="00DB274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274B" w:rsidRDefault="00DB274B" w:rsidP="00DB274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274B" w:rsidRDefault="00DB274B" w:rsidP="00DB274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274B" w:rsidRPr="00DB274B" w:rsidRDefault="00DB274B" w:rsidP="00DB274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B274B">
        <w:rPr>
          <w:rFonts w:ascii="Times New Roman" w:hAnsi="Times New Roman" w:cs="Times New Roman"/>
          <w:sz w:val="24"/>
          <w:szCs w:val="24"/>
        </w:rPr>
        <w:t>Вариант 2.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</w:r>
    </w:p>
    <w:p w:rsidR="00DB274B" w:rsidRPr="00DB274B" w:rsidRDefault="00DB274B" w:rsidP="00DB274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274B" w:rsidRPr="00DB274B" w:rsidRDefault="00DB274B" w:rsidP="00DB274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B274B">
        <w:rPr>
          <w:rFonts w:ascii="Times New Roman" w:hAnsi="Times New Roman" w:cs="Times New Roman"/>
          <w:b/>
          <w:sz w:val="24"/>
          <w:szCs w:val="24"/>
        </w:rPr>
        <w:t>Часть 1</w:t>
      </w:r>
    </w:p>
    <w:p w:rsidR="00DB274B" w:rsidRPr="00DB274B" w:rsidRDefault="00DB274B" w:rsidP="00DB274B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DB274B">
        <w:rPr>
          <w:rFonts w:ascii="Times New Roman" w:hAnsi="Times New Roman" w:cs="Times New Roman"/>
          <w:i/>
          <w:sz w:val="24"/>
          <w:szCs w:val="24"/>
        </w:rPr>
        <w:t>К каждому заданию этой части даны 4 варианта ответа, из которых только один верный. Обведите цифру, которая обозначает номер выбранного Вами ответа</w:t>
      </w:r>
    </w:p>
    <w:p w:rsidR="00DB274B" w:rsidRPr="00DB274B" w:rsidRDefault="00DB274B" w:rsidP="00DB27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B274B">
        <w:rPr>
          <w:rFonts w:ascii="Times New Roman" w:hAnsi="Times New Roman" w:cs="Times New Roman"/>
          <w:b/>
          <w:sz w:val="24"/>
          <w:szCs w:val="24"/>
        </w:rPr>
        <w:t>А1</w:t>
      </w:r>
      <w:r w:rsidRPr="00DB274B">
        <w:rPr>
          <w:rFonts w:ascii="Times New Roman" w:hAnsi="Times New Roman" w:cs="Times New Roman"/>
          <w:sz w:val="24"/>
          <w:szCs w:val="24"/>
        </w:rPr>
        <w:t xml:space="preserve">. Упростите выражение и выберите верный ответ: </w:t>
      </w:r>
      <w:r w:rsidRPr="00DB274B">
        <w:rPr>
          <w:rFonts w:ascii="Times New Roman" w:hAnsi="Times New Roman" w:cs="Times New Roman"/>
          <w:position w:val="-8"/>
          <w:sz w:val="24"/>
          <w:szCs w:val="24"/>
        </w:rPr>
        <w:object w:dxaOrig="480" w:dyaOrig="360">
          <v:shape id="_x0000_i1329" type="#_x0000_t75" style="width:15.9pt;height:12.15pt" o:ole="">
            <v:imagedata r:id="rId644" o:title=""/>
          </v:shape>
          <o:OLEObject Type="Embed" ProgID="Equation.3" ShapeID="_x0000_i1329" DrawAspect="Content" ObjectID="_1609418967" r:id="rId645"/>
        </w:object>
      </w:r>
      <w:r w:rsidRPr="00DB274B">
        <w:rPr>
          <w:rFonts w:ascii="Times New Roman" w:hAnsi="Times New Roman" w:cs="Times New Roman"/>
          <w:sz w:val="24"/>
          <w:szCs w:val="24"/>
        </w:rPr>
        <w:t xml:space="preserve"> + </w:t>
      </w:r>
      <w:r w:rsidRPr="00DB274B">
        <w:rPr>
          <w:rFonts w:ascii="Times New Roman" w:hAnsi="Times New Roman" w:cs="Times New Roman"/>
          <w:position w:val="-8"/>
          <w:sz w:val="24"/>
          <w:szCs w:val="24"/>
        </w:rPr>
        <w:object w:dxaOrig="480" w:dyaOrig="360">
          <v:shape id="_x0000_i1330" type="#_x0000_t75" style="width:17.75pt;height:13.1pt" o:ole="">
            <v:imagedata r:id="rId646" o:title=""/>
          </v:shape>
          <o:OLEObject Type="Embed" ProgID="Equation.3" ShapeID="_x0000_i1330" DrawAspect="Content" ObjectID="_1609418968" r:id="rId647"/>
        </w:object>
      </w:r>
      <w:r w:rsidRPr="00DB274B">
        <w:rPr>
          <w:rFonts w:ascii="Times New Roman" w:hAnsi="Times New Roman" w:cs="Times New Roman"/>
          <w:sz w:val="24"/>
          <w:szCs w:val="24"/>
        </w:rPr>
        <w:t xml:space="preserve"> – </w:t>
      </w:r>
      <w:r w:rsidRPr="00DB274B">
        <w:rPr>
          <w:rFonts w:ascii="Times New Roman" w:hAnsi="Times New Roman" w:cs="Times New Roman"/>
          <w:position w:val="-8"/>
          <w:sz w:val="24"/>
          <w:szCs w:val="24"/>
        </w:rPr>
        <w:object w:dxaOrig="580" w:dyaOrig="360">
          <v:shape id="_x0000_i1331" type="#_x0000_t75" style="width:17.75pt;height:11.2pt" o:ole="">
            <v:imagedata r:id="rId648" o:title=""/>
          </v:shape>
          <o:OLEObject Type="Embed" ProgID="Equation.3" ShapeID="_x0000_i1331" DrawAspect="Content" ObjectID="_1609418969" r:id="rId649"/>
        </w:object>
      </w:r>
      <w:r w:rsidRPr="00DB274B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DB274B" w:rsidRPr="00DB274B" w:rsidRDefault="00DB274B" w:rsidP="00DB274B">
      <w:pPr>
        <w:spacing w:after="0" w:line="240" w:lineRule="auto"/>
        <w:ind w:left="1416" w:firstLine="708"/>
        <w:rPr>
          <w:rFonts w:ascii="Times New Roman" w:hAnsi="Times New Roman" w:cs="Times New Roman"/>
          <w:sz w:val="24"/>
          <w:szCs w:val="24"/>
        </w:rPr>
      </w:pPr>
      <w:r w:rsidRPr="00DB274B">
        <w:rPr>
          <w:rFonts w:ascii="Times New Roman" w:hAnsi="Times New Roman" w:cs="Times New Roman"/>
          <w:sz w:val="24"/>
          <w:szCs w:val="24"/>
        </w:rPr>
        <w:t>1).</w:t>
      </w:r>
      <w:r w:rsidRPr="00DB274B">
        <w:rPr>
          <w:rFonts w:ascii="Times New Roman" w:hAnsi="Times New Roman" w:cs="Times New Roman"/>
          <w:position w:val="-6"/>
          <w:sz w:val="24"/>
          <w:szCs w:val="24"/>
        </w:rPr>
        <w:object w:dxaOrig="380" w:dyaOrig="340">
          <v:shape id="_x0000_i1332" type="#_x0000_t75" style="width:13.1pt;height:12.15pt" o:ole="">
            <v:imagedata r:id="rId650" o:title=""/>
          </v:shape>
          <o:OLEObject Type="Embed" ProgID="Equation.3" ShapeID="_x0000_i1332" DrawAspect="Content" ObjectID="_1609418970" r:id="rId651"/>
        </w:object>
      </w:r>
      <w:r w:rsidRPr="00DB274B">
        <w:rPr>
          <w:rFonts w:ascii="Times New Roman" w:hAnsi="Times New Roman" w:cs="Times New Roman"/>
          <w:sz w:val="24"/>
          <w:szCs w:val="24"/>
        </w:rPr>
        <w:t>;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>2). 3</w:t>
      </w:r>
      <w:r w:rsidRPr="00DB274B">
        <w:rPr>
          <w:rFonts w:ascii="Times New Roman" w:hAnsi="Times New Roman" w:cs="Times New Roman"/>
          <w:position w:val="-6"/>
          <w:sz w:val="24"/>
          <w:szCs w:val="24"/>
        </w:rPr>
        <w:object w:dxaOrig="380" w:dyaOrig="340">
          <v:shape id="_x0000_i1333" type="#_x0000_t75" style="width:14.95pt;height:13.1pt" o:ole="">
            <v:imagedata r:id="rId652" o:title=""/>
          </v:shape>
          <o:OLEObject Type="Embed" ProgID="Equation.3" ShapeID="_x0000_i1333" DrawAspect="Content" ObjectID="_1609418971" r:id="rId653"/>
        </w:object>
      </w:r>
      <w:r w:rsidRPr="00DB274B">
        <w:rPr>
          <w:rFonts w:ascii="Times New Roman" w:hAnsi="Times New Roman" w:cs="Times New Roman"/>
          <w:sz w:val="24"/>
          <w:szCs w:val="24"/>
        </w:rPr>
        <w:t>;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>3). 4</w:t>
      </w:r>
      <w:r w:rsidRPr="00DB274B">
        <w:rPr>
          <w:rFonts w:ascii="Times New Roman" w:hAnsi="Times New Roman" w:cs="Times New Roman"/>
          <w:position w:val="-6"/>
          <w:sz w:val="24"/>
          <w:szCs w:val="24"/>
        </w:rPr>
        <w:object w:dxaOrig="380" w:dyaOrig="340">
          <v:shape id="_x0000_i1334" type="#_x0000_t75" style="width:14.95pt;height:14.05pt" o:ole="">
            <v:imagedata r:id="rId654" o:title=""/>
          </v:shape>
          <o:OLEObject Type="Embed" ProgID="Equation.3" ShapeID="_x0000_i1334" DrawAspect="Content" ObjectID="_1609418972" r:id="rId655"/>
        </w:object>
      </w:r>
      <w:r w:rsidRPr="00DB274B">
        <w:rPr>
          <w:rFonts w:ascii="Times New Roman" w:hAnsi="Times New Roman" w:cs="Times New Roman"/>
          <w:sz w:val="24"/>
          <w:szCs w:val="24"/>
        </w:rPr>
        <w:t>;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>4).-</w:t>
      </w:r>
      <w:r w:rsidRPr="00DB274B">
        <w:rPr>
          <w:rFonts w:ascii="Times New Roman" w:hAnsi="Times New Roman" w:cs="Times New Roman"/>
          <w:position w:val="-6"/>
          <w:sz w:val="24"/>
          <w:szCs w:val="24"/>
        </w:rPr>
        <w:object w:dxaOrig="380" w:dyaOrig="340">
          <v:shape id="_x0000_i1335" type="#_x0000_t75" style="width:14.95pt;height:14.05pt" o:ole="">
            <v:imagedata r:id="rId656" o:title=""/>
          </v:shape>
          <o:OLEObject Type="Embed" ProgID="Equation.3" ShapeID="_x0000_i1335" DrawAspect="Content" ObjectID="_1609418973" r:id="rId657"/>
        </w:object>
      </w:r>
    </w:p>
    <w:p w:rsidR="00DB274B" w:rsidRPr="00DB274B" w:rsidRDefault="00DB274B" w:rsidP="00DB27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B274B">
        <w:rPr>
          <w:rFonts w:ascii="Times New Roman" w:hAnsi="Times New Roman" w:cs="Times New Roman"/>
          <w:b/>
          <w:sz w:val="24"/>
          <w:szCs w:val="24"/>
        </w:rPr>
        <w:t>А</w:t>
      </w:r>
      <w:r w:rsidRPr="00AF7639">
        <w:rPr>
          <w:rFonts w:ascii="Times New Roman" w:hAnsi="Times New Roman" w:cs="Times New Roman"/>
          <w:b/>
          <w:sz w:val="24"/>
          <w:szCs w:val="24"/>
        </w:rPr>
        <w:t>2</w:t>
      </w:r>
      <w:r w:rsidRPr="00DB274B">
        <w:rPr>
          <w:rFonts w:ascii="Times New Roman" w:hAnsi="Times New Roman" w:cs="Times New Roman"/>
          <w:sz w:val="24"/>
          <w:szCs w:val="24"/>
        </w:rPr>
        <w:t xml:space="preserve">. Упростите выражение </w:t>
      </w:r>
      <w:r w:rsidRPr="00DB274B">
        <w:rPr>
          <w:rFonts w:ascii="Times New Roman" w:hAnsi="Times New Roman" w:cs="Times New Roman"/>
          <w:position w:val="-24"/>
          <w:sz w:val="24"/>
          <w:szCs w:val="24"/>
        </w:rPr>
        <w:object w:dxaOrig="1640" w:dyaOrig="620">
          <v:shape id="_x0000_i1336" type="#_x0000_t75" style="width:62.65pt;height:24.3pt" o:ole="">
            <v:imagedata r:id="rId658" o:title=""/>
          </v:shape>
          <o:OLEObject Type="Embed" ProgID="Equation.3" ShapeID="_x0000_i1336" DrawAspect="Content" ObjectID="_1609418974" r:id="rId659"/>
        </w:object>
      </w:r>
    </w:p>
    <w:p w:rsidR="00DB274B" w:rsidRPr="00DB274B" w:rsidRDefault="00DB274B" w:rsidP="00DB274B">
      <w:pPr>
        <w:spacing w:after="0" w:line="240" w:lineRule="auto"/>
        <w:ind w:left="1415" w:firstLine="709"/>
        <w:rPr>
          <w:rFonts w:ascii="Times New Roman" w:hAnsi="Times New Roman" w:cs="Times New Roman"/>
          <w:sz w:val="24"/>
          <w:szCs w:val="24"/>
        </w:rPr>
      </w:pPr>
      <w:r w:rsidRPr="00DB274B">
        <w:rPr>
          <w:rFonts w:ascii="Times New Roman" w:hAnsi="Times New Roman" w:cs="Times New Roman"/>
          <w:sz w:val="24"/>
          <w:szCs w:val="24"/>
        </w:rPr>
        <w:t>1). 1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>2).-1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>3).2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AF7639">
        <w:rPr>
          <w:rFonts w:ascii="Times New Roman" w:hAnsi="Times New Roman" w:cs="Times New Roman"/>
          <w:sz w:val="24"/>
          <w:szCs w:val="24"/>
        </w:rPr>
        <w:tab/>
      </w:r>
      <w:r w:rsidRPr="00AF7639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>4).</w:t>
      </w:r>
      <w:r w:rsidRPr="00DB274B">
        <w:rPr>
          <w:rFonts w:ascii="Times New Roman" w:hAnsi="Times New Roman" w:cs="Times New Roman"/>
          <w:position w:val="-24"/>
          <w:sz w:val="24"/>
          <w:szCs w:val="24"/>
        </w:rPr>
        <w:object w:dxaOrig="620" w:dyaOrig="620">
          <v:shape id="_x0000_i1337" type="#_x0000_t75" style="width:20.55pt;height:28.05pt" o:ole="">
            <v:imagedata r:id="rId660" o:title=""/>
          </v:shape>
          <o:OLEObject Type="Embed" ProgID="Equation.3" ShapeID="_x0000_i1337" DrawAspect="Content" ObjectID="_1609418975" r:id="rId661"/>
        </w:object>
      </w:r>
    </w:p>
    <w:p w:rsidR="00DB274B" w:rsidRPr="00DB274B" w:rsidRDefault="00DB274B" w:rsidP="00DB27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B274B">
        <w:rPr>
          <w:rFonts w:ascii="Times New Roman" w:hAnsi="Times New Roman" w:cs="Times New Roman"/>
          <w:b/>
          <w:sz w:val="24"/>
          <w:szCs w:val="24"/>
        </w:rPr>
        <w:t>А3</w:t>
      </w:r>
      <w:r w:rsidRPr="00DB274B">
        <w:rPr>
          <w:rFonts w:ascii="Times New Roman" w:hAnsi="Times New Roman" w:cs="Times New Roman"/>
          <w:sz w:val="24"/>
          <w:szCs w:val="24"/>
        </w:rPr>
        <w:t>. Для функции у= -1,5 х – 5 найти х, при котором у=1.</w:t>
      </w:r>
    </w:p>
    <w:p w:rsidR="00DB274B" w:rsidRPr="00DB274B" w:rsidRDefault="00DB274B" w:rsidP="00DB274B">
      <w:pPr>
        <w:spacing w:after="0" w:line="240" w:lineRule="auto"/>
        <w:ind w:left="1416" w:firstLine="708"/>
        <w:rPr>
          <w:rFonts w:ascii="Times New Roman" w:hAnsi="Times New Roman" w:cs="Times New Roman"/>
          <w:sz w:val="24"/>
          <w:szCs w:val="24"/>
        </w:rPr>
      </w:pPr>
      <w:r w:rsidRPr="00DB274B">
        <w:rPr>
          <w:rFonts w:ascii="Times New Roman" w:hAnsi="Times New Roman" w:cs="Times New Roman"/>
          <w:sz w:val="24"/>
          <w:szCs w:val="24"/>
        </w:rPr>
        <w:t>1).-1,5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>2).-4.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>3).-2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>4). 2,5.</w:t>
      </w:r>
    </w:p>
    <w:p w:rsidR="00DB274B" w:rsidRPr="00DB274B" w:rsidRDefault="00DB274B" w:rsidP="00DB27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B274B">
        <w:rPr>
          <w:rFonts w:ascii="Times New Roman" w:hAnsi="Times New Roman" w:cs="Times New Roman"/>
          <w:b/>
          <w:sz w:val="24"/>
          <w:szCs w:val="24"/>
        </w:rPr>
        <w:t>А4</w:t>
      </w:r>
      <w:r w:rsidRPr="00DB274B">
        <w:rPr>
          <w:rFonts w:ascii="Times New Roman" w:hAnsi="Times New Roman" w:cs="Times New Roman"/>
          <w:sz w:val="24"/>
          <w:szCs w:val="24"/>
        </w:rPr>
        <w:t>. Укажите координаты точки пересечения графиков функций у= 1,5х -2 и у= 4 – 0,5 х.</w:t>
      </w:r>
    </w:p>
    <w:p w:rsidR="00DB274B" w:rsidRPr="00DB274B" w:rsidRDefault="00DB274B" w:rsidP="00DB274B">
      <w:pPr>
        <w:spacing w:after="0" w:line="240" w:lineRule="auto"/>
        <w:ind w:left="1416" w:firstLine="708"/>
        <w:rPr>
          <w:rFonts w:ascii="Times New Roman" w:hAnsi="Times New Roman" w:cs="Times New Roman"/>
          <w:sz w:val="24"/>
          <w:szCs w:val="24"/>
        </w:rPr>
      </w:pPr>
      <w:r w:rsidRPr="00DB274B">
        <w:rPr>
          <w:rFonts w:ascii="Times New Roman" w:hAnsi="Times New Roman" w:cs="Times New Roman"/>
          <w:sz w:val="24"/>
          <w:szCs w:val="24"/>
        </w:rPr>
        <w:t>1).(3;2,5)</w:t>
      </w:r>
      <w:r w:rsidRPr="00DB274B">
        <w:rPr>
          <w:rFonts w:ascii="Times New Roman" w:hAnsi="Times New Roman" w:cs="Times New Roman"/>
          <w:sz w:val="24"/>
          <w:szCs w:val="24"/>
        </w:rPr>
        <w:tab/>
        <w:t>2). ( -3; -6,5)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 xml:space="preserve">3). ( </w:t>
      </w:r>
      <w:r w:rsidRPr="00DB274B">
        <w:rPr>
          <w:rFonts w:ascii="Times New Roman" w:hAnsi="Times New Roman" w:cs="Times New Roman"/>
          <w:position w:val="-24"/>
          <w:sz w:val="24"/>
          <w:szCs w:val="24"/>
        </w:rPr>
        <w:object w:dxaOrig="220" w:dyaOrig="620">
          <v:shape id="_x0000_i1338" type="#_x0000_t75" style="width:10.3pt;height:29pt" o:ole="">
            <v:imagedata r:id="rId662" o:title=""/>
          </v:shape>
          <o:OLEObject Type="Embed" ProgID="Equation.3" ShapeID="_x0000_i1338" DrawAspect="Content" ObjectID="_1609418976" r:id="rId663"/>
        </w:object>
      </w:r>
      <w:r w:rsidRPr="00DB274B">
        <w:rPr>
          <w:rFonts w:ascii="Times New Roman" w:hAnsi="Times New Roman" w:cs="Times New Roman"/>
          <w:sz w:val="24"/>
          <w:szCs w:val="24"/>
        </w:rPr>
        <w:t>; -1,5)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>4). ( -</w:t>
      </w:r>
      <w:r w:rsidRPr="00DB274B">
        <w:rPr>
          <w:rFonts w:ascii="Times New Roman" w:hAnsi="Times New Roman" w:cs="Times New Roman"/>
          <w:position w:val="-24"/>
          <w:sz w:val="24"/>
          <w:szCs w:val="24"/>
        </w:rPr>
        <w:object w:dxaOrig="220" w:dyaOrig="620">
          <v:shape id="_x0000_i1339" type="#_x0000_t75" style="width:10.3pt;height:29pt" o:ole="">
            <v:imagedata r:id="rId662" o:title=""/>
          </v:shape>
          <o:OLEObject Type="Embed" ProgID="Equation.3" ShapeID="_x0000_i1339" DrawAspect="Content" ObjectID="_1609418977" r:id="rId664"/>
        </w:object>
      </w:r>
      <w:r w:rsidRPr="00DB274B">
        <w:rPr>
          <w:rFonts w:ascii="Times New Roman" w:hAnsi="Times New Roman" w:cs="Times New Roman"/>
          <w:sz w:val="24"/>
          <w:szCs w:val="24"/>
        </w:rPr>
        <w:t>; - 2,5)</w:t>
      </w:r>
    </w:p>
    <w:p w:rsidR="00DB274B" w:rsidRPr="00DB274B" w:rsidRDefault="00DB274B" w:rsidP="00DB27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B274B">
        <w:rPr>
          <w:rFonts w:ascii="Times New Roman" w:hAnsi="Times New Roman" w:cs="Times New Roman"/>
          <w:b/>
          <w:sz w:val="24"/>
          <w:szCs w:val="24"/>
        </w:rPr>
        <w:t>А5</w:t>
      </w:r>
      <w:r w:rsidRPr="00DB274B">
        <w:rPr>
          <w:rFonts w:ascii="Times New Roman" w:hAnsi="Times New Roman" w:cs="Times New Roman"/>
          <w:sz w:val="24"/>
          <w:szCs w:val="24"/>
        </w:rPr>
        <w:t>. Найдите наименьший корень уравнения х</w:t>
      </w:r>
      <w:r w:rsidRPr="00DB274B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DB274B">
        <w:rPr>
          <w:rFonts w:ascii="Times New Roman" w:hAnsi="Times New Roman" w:cs="Times New Roman"/>
          <w:sz w:val="24"/>
          <w:szCs w:val="24"/>
        </w:rPr>
        <w:t xml:space="preserve"> – 6х – 7 =0.</w:t>
      </w:r>
    </w:p>
    <w:p w:rsidR="00DB274B" w:rsidRPr="00DB274B" w:rsidRDefault="00DB274B" w:rsidP="00DB274B">
      <w:pPr>
        <w:spacing w:after="0" w:line="240" w:lineRule="auto"/>
        <w:ind w:left="1416" w:firstLine="708"/>
        <w:rPr>
          <w:rFonts w:ascii="Times New Roman" w:hAnsi="Times New Roman" w:cs="Times New Roman"/>
          <w:sz w:val="24"/>
          <w:szCs w:val="24"/>
        </w:rPr>
      </w:pPr>
      <w:r w:rsidRPr="00DB274B">
        <w:rPr>
          <w:rFonts w:ascii="Times New Roman" w:hAnsi="Times New Roman" w:cs="Times New Roman"/>
          <w:sz w:val="24"/>
          <w:szCs w:val="24"/>
        </w:rPr>
        <w:t>1).7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>2).-8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>3).-1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>4). 4</w:t>
      </w:r>
    </w:p>
    <w:p w:rsidR="00DB274B" w:rsidRPr="00DB274B" w:rsidRDefault="00DB274B" w:rsidP="00DB274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B274B">
        <w:rPr>
          <w:rFonts w:ascii="Times New Roman" w:hAnsi="Times New Roman" w:cs="Times New Roman"/>
          <w:b/>
          <w:sz w:val="24"/>
          <w:szCs w:val="24"/>
        </w:rPr>
        <w:t>Часть 2</w:t>
      </w:r>
    </w:p>
    <w:p w:rsidR="00DB274B" w:rsidRPr="00DB274B" w:rsidRDefault="00DB274B" w:rsidP="00DB27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B274B">
        <w:rPr>
          <w:rFonts w:ascii="Times New Roman" w:hAnsi="Times New Roman" w:cs="Times New Roman"/>
          <w:bCs/>
          <w:i/>
          <w:sz w:val="24"/>
          <w:szCs w:val="24"/>
        </w:rPr>
        <w:t>К каждому заданию этой части запишите краткий ответ в указанном месте</w:t>
      </w:r>
    </w:p>
    <w:p w:rsidR="00DB274B" w:rsidRDefault="00DB274B" w:rsidP="00DB27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B274B">
        <w:rPr>
          <w:rFonts w:ascii="Times New Roman" w:hAnsi="Times New Roman" w:cs="Times New Roman"/>
          <w:b/>
          <w:sz w:val="24"/>
          <w:szCs w:val="24"/>
        </w:rPr>
        <w:t>В1</w:t>
      </w:r>
      <w:r w:rsidRPr="00DB274B">
        <w:rPr>
          <w:rFonts w:ascii="Times New Roman" w:hAnsi="Times New Roman" w:cs="Times New Roman"/>
          <w:sz w:val="24"/>
          <w:szCs w:val="24"/>
        </w:rPr>
        <w:t xml:space="preserve">. Найдите недопустимые значения переменной в выражении </w:t>
      </w:r>
      <w:r w:rsidRPr="00DB274B">
        <w:rPr>
          <w:rFonts w:ascii="Times New Roman" w:hAnsi="Times New Roman" w:cs="Times New Roman"/>
          <w:position w:val="-28"/>
          <w:sz w:val="24"/>
          <w:szCs w:val="24"/>
        </w:rPr>
        <w:object w:dxaOrig="840" w:dyaOrig="660">
          <v:shape id="_x0000_i1340" type="#_x0000_t75" style="width:36.45pt;height:28.05pt" o:ole="">
            <v:imagedata r:id="rId665" o:title=""/>
          </v:shape>
          <o:OLEObject Type="Embed" ProgID="Equation.3" ShapeID="_x0000_i1340" DrawAspect="Content" ObjectID="_1609418978" r:id="rId666"/>
        </w:object>
      </w:r>
      <w:r w:rsidRPr="00DB274B">
        <w:rPr>
          <w:rFonts w:ascii="Times New Roman" w:hAnsi="Times New Roman" w:cs="Times New Roman"/>
          <w:sz w:val="24"/>
          <w:szCs w:val="24"/>
        </w:rPr>
        <w:t xml:space="preserve">                </w:t>
      </w:r>
    </w:p>
    <w:p w:rsidR="00DB274B" w:rsidRPr="00DB274B" w:rsidRDefault="00DB274B" w:rsidP="00DB27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B274B">
        <w:rPr>
          <w:rFonts w:ascii="Times New Roman" w:hAnsi="Times New Roman" w:cs="Times New Roman"/>
          <w:b/>
          <w:sz w:val="24"/>
          <w:szCs w:val="24"/>
        </w:rPr>
        <w:t>В2</w:t>
      </w:r>
      <w:r w:rsidRPr="00DB274B">
        <w:rPr>
          <w:rFonts w:ascii="Times New Roman" w:hAnsi="Times New Roman" w:cs="Times New Roman"/>
          <w:sz w:val="24"/>
          <w:szCs w:val="24"/>
        </w:rPr>
        <w:t>. Найдите значения выражения ( а -5)</w:t>
      </w:r>
      <w:r w:rsidRPr="00DB274B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DB274B">
        <w:rPr>
          <w:rFonts w:ascii="Times New Roman" w:hAnsi="Times New Roman" w:cs="Times New Roman"/>
          <w:sz w:val="24"/>
          <w:szCs w:val="24"/>
        </w:rPr>
        <w:t xml:space="preserve"> - 2 ( а-5) ( а +5) + ( а + 5 )</w:t>
      </w:r>
      <w:r w:rsidRPr="00DB274B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DB274B">
        <w:rPr>
          <w:rFonts w:ascii="Times New Roman" w:hAnsi="Times New Roman" w:cs="Times New Roman"/>
          <w:sz w:val="24"/>
          <w:szCs w:val="24"/>
        </w:rPr>
        <w:t xml:space="preserve">, при </w:t>
      </w:r>
      <w:r w:rsidRPr="00DB274B">
        <w:rPr>
          <w:rFonts w:ascii="Times New Roman" w:hAnsi="Times New Roman" w:cs="Times New Roman"/>
          <w:position w:val="-24"/>
          <w:sz w:val="24"/>
          <w:szCs w:val="24"/>
        </w:rPr>
        <w:object w:dxaOrig="780" w:dyaOrig="620">
          <v:shape id="_x0000_i1341" type="#_x0000_t75" style="width:31.8pt;height:25.25pt" o:ole="">
            <v:imagedata r:id="rId667" o:title=""/>
          </v:shape>
          <o:OLEObject Type="Embed" ProgID="Equation.3" ShapeID="_x0000_i1341" DrawAspect="Content" ObjectID="_1609418979" r:id="rId668"/>
        </w:object>
      </w:r>
      <w:r w:rsidRPr="00DB274B">
        <w:rPr>
          <w:rFonts w:ascii="Times New Roman" w:hAnsi="Times New Roman" w:cs="Times New Roman"/>
          <w:sz w:val="24"/>
          <w:szCs w:val="24"/>
        </w:rPr>
        <w:t>.</w:t>
      </w:r>
    </w:p>
    <w:p w:rsidR="00016B66" w:rsidRDefault="00DB274B" w:rsidP="00DB27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B274B">
        <w:rPr>
          <w:rFonts w:ascii="Times New Roman" w:hAnsi="Times New Roman" w:cs="Times New Roman"/>
          <w:b/>
          <w:sz w:val="24"/>
          <w:szCs w:val="24"/>
        </w:rPr>
        <w:t>В3</w:t>
      </w:r>
      <w:r w:rsidRPr="00DB274B">
        <w:rPr>
          <w:rFonts w:ascii="Times New Roman" w:hAnsi="Times New Roman" w:cs="Times New Roman"/>
          <w:sz w:val="24"/>
          <w:szCs w:val="24"/>
        </w:rPr>
        <w:t>. Уравнение  2х</w:t>
      </w:r>
      <w:r w:rsidRPr="00DB274B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DB274B">
        <w:rPr>
          <w:rFonts w:ascii="Times New Roman" w:hAnsi="Times New Roman" w:cs="Times New Roman"/>
          <w:sz w:val="24"/>
          <w:szCs w:val="24"/>
        </w:rPr>
        <w:t xml:space="preserve"> + 7х – 4 = 0 имеет два корня. Найдите сумму корней.                </w:t>
      </w:r>
    </w:p>
    <w:p w:rsidR="00DB274B" w:rsidRDefault="00DB274B" w:rsidP="00DB27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97216" w:rsidRDefault="00397216" w:rsidP="00DB27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97216" w:rsidRDefault="00397216" w:rsidP="00DB27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97216" w:rsidRDefault="00397216" w:rsidP="00DB27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97216" w:rsidRDefault="00397216" w:rsidP="00DB27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97216" w:rsidRDefault="00397216" w:rsidP="00DB27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97216" w:rsidRDefault="00397216" w:rsidP="00DB27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B274B" w:rsidRDefault="00DB274B" w:rsidP="00016B66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B274B" w:rsidRDefault="00DB274B" w:rsidP="00016B66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B274B" w:rsidRDefault="00DB274B" w:rsidP="00016B66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36E7F" w:rsidRDefault="00B36E7F" w:rsidP="00B36E7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aps/>
          <w:sz w:val="24"/>
          <w:szCs w:val="24"/>
        </w:rPr>
        <w:sectPr w:rsidR="00B36E7F" w:rsidSect="00054730">
          <w:type w:val="continuous"/>
          <w:pgSz w:w="16838" w:h="11906" w:orient="landscape"/>
          <w:pgMar w:top="1134" w:right="850" w:bottom="1134" w:left="1701" w:header="708" w:footer="708" w:gutter="0"/>
          <w:cols w:space="708"/>
          <w:docGrid w:linePitch="360"/>
        </w:sectPr>
      </w:pPr>
    </w:p>
    <w:p w:rsidR="00B36E7F" w:rsidRDefault="00397216" w:rsidP="00B36E7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382C99">
        <w:rPr>
          <w:rFonts w:ascii="Times New Roman" w:hAnsi="Times New Roman" w:cs="Times New Roman"/>
          <w:b/>
          <w:bCs/>
          <w:caps/>
          <w:sz w:val="24"/>
          <w:szCs w:val="24"/>
        </w:rPr>
        <w:t>Контрольная работа № 1</w:t>
      </w:r>
      <w:r>
        <w:rPr>
          <w:rFonts w:ascii="Times New Roman" w:hAnsi="Times New Roman" w:cs="Times New Roman"/>
          <w:b/>
          <w:bCs/>
          <w:caps/>
          <w:sz w:val="24"/>
          <w:szCs w:val="24"/>
        </w:rPr>
        <w:t xml:space="preserve"> </w:t>
      </w:r>
      <w:r w:rsidRPr="00B36E7F">
        <w:rPr>
          <w:rFonts w:ascii="Times New Roman" w:hAnsi="Times New Roman" w:cs="Times New Roman"/>
          <w:bCs/>
          <w:sz w:val="24"/>
          <w:szCs w:val="24"/>
        </w:rPr>
        <w:t>«Квадратичная функция</w:t>
      </w:r>
      <w:r w:rsidRPr="00B36E7F">
        <w:rPr>
          <w:rFonts w:ascii="Times New Roman" w:hAnsi="Times New Roman" w:cs="Times New Roman"/>
          <w:b/>
          <w:bCs/>
          <w:sz w:val="24"/>
          <w:szCs w:val="24"/>
        </w:rPr>
        <w:t>».</w:t>
      </w:r>
    </w:p>
    <w:p w:rsidR="00397216" w:rsidRPr="00B36E7F" w:rsidRDefault="00397216" w:rsidP="0039721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  <w:r w:rsidRPr="00B36E7F">
        <w:rPr>
          <w:rFonts w:ascii="Times New Roman" w:hAnsi="Times New Roman" w:cs="Times New Roman"/>
          <w:bCs/>
          <w:sz w:val="20"/>
          <w:szCs w:val="20"/>
        </w:rPr>
        <w:t>В а р и а н т  1</w:t>
      </w:r>
    </w:p>
    <w:p w:rsidR="00397216" w:rsidRPr="00382C99" w:rsidRDefault="00397216" w:rsidP="00397216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382C99">
        <w:rPr>
          <w:rFonts w:ascii="Times New Roman" w:hAnsi="Times New Roman" w:cs="Times New Roman"/>
          <w:sz w:val="20"/>
          <w:szCs w:val="20"/>
        </w:rPr>
        <w:t>1. Разложите на множители квадратный трехчлен:</w:t>
      </w:r>
    </w:p>
    <w:p w:rsidR="00397216" w:rsidRPr="00382C99" w:rsidRDefault="00397216" w:rsidP="00397216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382C99">
        <w:rPr>
          <w:rFonts w:ascii="Times New Roman" w:hAnsi="Times New Roman" w:cs="Times New Roman"/>
          <w:sz w:val="20"/>
          <w:szCs w:val="20"/>
        </w:rPr>
        <w:t xml:space="preserve">а) 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х</w:t>
      </w:r>
      <w:r w:rsidRPr="00382C99">
        <w:rPr>
          <w:rFonts w:ascii="Times New Roman" w:hAnsi="Times New Roman" w:cs="Times New Roman"/>
          <w:sz w:val="20"/>
          <w:szCs w:val="20"/>
          <w:vertAlign w:val="superscript"/>
        </w:rPr>
        <w:t>2</w:t>
      </w:r>
      <w:r w:rsidRPr="00382C99">
        <w:rPr>
          <w:rFonts w:ascii="Times New Roman" w:hAnsi="Times New Roman" w:cs="Times New Roman"/>
          <w:sz w:val="20"/>
          <w:szCs w:val="20"/>
        </w:rPr>
        <w:t xml:space="preserve"> – 14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х</w:t>
      </w:r>
      <w:r w:rsidRPr="00382C99">
        <w:rPr>
          <w:rFonts w:ascii="Times New Roman" w:hAnsi="Times New Roman" w:cs="Times New Roman"/>
          <w:sz w:val="20"/>
          <w:szCs w:val="20"/>
        </w:rPr>
        <w:t xml:space="preserve"> + 45;</w:t>
      </w:r>
      <w:r w:rsidRPr="00382C99">
        <w:rPr>
          <w:rFonts w:ascii="Times New Roman" w:hAnsi="Times New Roman" w:cs="Times New Roman"/>
          <w:sz w:val="20"/>
          <w:szCs w:val="20"/>
        </w:rPr>
        <w:tab/>
      </w:r>
      <w:r w:rsidRPr="00382C99">
        <w:rPr>
          <w:rFonts w:ascii="Times New Roman" w:hAnsi="Times New Roman" w:cs="Times New Roman"/>
          <w:sz w:val="20"/>
          <w:szCs w:val="20"/>
        </w:rPr>
        <w:tab/>
        <w:t>б) 3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у</w:t>
      </w:r>
      <w:r w:rsidRPr="00382C99">
        <w:rPr>
          <w:rFonts w:ascii="Times New Roman" w:hAnsi="Times New Roman" w:cs="Times New Roman"/>
          <w:sz w:val="20"/>
          <w:szCs w:val="20"/>
          <w:vertAlign w:val="superscript"/>
        </w:rPr>
        <w:t>2</w:t>
      </w:r>
      <w:r w:rsidRPr="00382C99">
        <w:rPr>
          <w:rFonts w:ascii="Times New Roman" w:hAnsi="Times New Roman" w:cs="Times New Roman"/>
          <w:sz w:val="20"/>
          <w:szCs w:val="20"/>
        </w:rPr>
        <w:t xml:space="preserve"> + 7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у</w:t>
      </w:r>
      <w:r w:rsidRPr="00382C99">
        <w:rPr>
          <w:rFonts w:ascii="Times New Roman" w:hAnsi="Times New Roman" w:cs="Times New Roman"/>
          <w:sz w:val="20"/>
          <w:szCs w:val="20"/>
        </w:rPr>
        <w:t xml:space="preserve"> – 6.</w:t>
      </w:r>
    </w:p>
    <w:p w:rsidR="00397216" w:rsidRPr="00382C99" w:rsidRDefault="00397216" w:rsidP="00397216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382C99">
        <w:rPr>
          <w:rFonts w:ascii="Times New Roman" w:hAnsi="Times New Roman" w:cs="Times New Roman"/>
          <w:sz w:val="20"/>
          <w:szCs w:val="20"/>
        </w:rPr>
        <w:t xml:space="preserve">2. Постройте  график  функции  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у</w:t>
      </w:r>
      <w:r w:rsidRPr="00382C99">
        <w:rPr>
          <w:rFonts w:ascii="Times New Roman" w:hAnsi="Times New Roman" w:cs="Times New Roman"/>
          <w:sz w:val="20"/>
          <w:szCs w:val="20"/>
        </w:rPr>
        <w:t xml:space="preserve"> = 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х</w:t>
      </w:r>
      <w:r w:rsidRPr="00382C99">
        <w:rPr>
          <w:rFonts w:ascii="Times New Roman" w:hAnsi="Times New Roman" w:cs="Times New Roman"/>
          <w:sz w:val="20"/>
          <w:szCs w:val="20"/>
          <w:vertAlign w:val="superscript"/>
        </w:rPr>
        <w:t>2</w:t>
      </w:r>
      <w:r w:rsidRPr="00382C99">
        <w:rPr>
          <w:rFonts w:ascii="Times New Roman" w:hAnsi="Times New Roman" w:cs="Times New Roman"/>
          <w:sz w:val="20"/>
          <w:szCs w:val="20"/>
        </w:rPr>
        <w:t xml:space="preserve"> – 2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х</w:t>
      </w:r>
      <w:r w:rsidRPr="00382C99">
        <w:rPr>
          <w:rFonts w:ascii="Times New Roman" w:hAnsi="Times New Roman" w:cs="Times New Roman"/>
          <w:sz w:val="20"/>
          <w:szCs w:val="20"/>
        </w:rPr>
        <w:t xml:space="preserve"> – 8.  Найдите  с  помощью графика:</w:t>
      </w:r>
    </w:p>
    <w:p w:rsidR="00397216" w:rsidRPr="00382C99" w:rsidRDefault="00397216" w:rsidP="00397216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382C99">
        <w:rPr>
          <w:rFonts w:ascii="Times New Roman" w:hAnsi="Times New Roman" w:cs="Times New Roman"/>
          <w:sz w:val="20"/>
          <w:szCs w:val="20"/>
        </w:rPr>
        <w:t xml:space="preserve">а) значение 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у</w:t>
      </w:r>
      <w:r w:rsidRPr="00382C99">
        <w:rPr>
          <w:rFonts w:ascii="Times New Roman" w:hAnsi="Times New Roman" w:cs="Times New Roman"/>
          <w:sz w:val="20"/>
          <w:szCs w:val="20"/>
        </w:rPr>
        <w:t xml:space="preserve"> при 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х</w:t>
      </w:r>
      <w:r w:rsidRPr="00382C99">
        <w:rPr>
          <w:rFonts w:ascii="Times New Roman" w:hAnsi="Times New Roman" w:cs="Times New Roman"/>
          <w:sz w:val="20"/>
          <w:szCs w:val="20"/>
        </w:rPr>
        <w:t xml:space="preserve"> = –1,5;</w:t>
      </w:r>
    </w:p>
    <w:p w:rsidR="00397216" w:rsidRPr="00382C99" w:rsidRDefault="00397216" w:rsidP="00397216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382C99">
        <w:rPr>
          <w:rFonts w:ascii="Times New Roman" w:hAnsi="Times New Roman" w:cs="Times New Roman"/>
          <w:sz w:val="20"/>
          <w:szCs w:val="20"/>
        </w:rPr>
        <w:t xml:space="preserve">б) значения 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х</w:t>
      </w:r>
      <w:r w:rsidRPr="00382C99">
        <w:rPr>
          <w:rFonts w:ascii="Times New Roman" w:hAnsi="Times New Roman" w:cs="Times New Roman"/>
          <w:sz w:val="20"/>
          <w:szCs w:val="20"/>
        </w:rPr>
        <w:t xml:space="preserve">, при которых 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у</w:t>
      </w:r>
      <w:r w:rsidRPr="00382C99">
        <w:rPr>
          <w:rFonts w:ascii="Times New Roman" w:hAnsi="Times New Roman" w:cs="Times New Roman"/>
          <w:sz w:val="20"/>
          <w:szCs w:val="20"/>
        </w:rPr>
        <w:t xml:space="preserve"> = 3;</w:t>
      </w:r>
    </w:p>
    <w:p w:rsidR="00397216" w:rsidRPr="00382C99" w:rsidRDefault="00397216" w:rsidP="00397216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382C99">
        <w:rPr>
          <w:rFonts w:ascii="Times New Roman" w:hAnsi="Times New Roman" w:cs="Times New Roman"/>
          <w:sz w:val="20"/>
          <w:szCs w:val="20"/>
        </w:rPr>
        <w:t>в) нули функции;</w:t>
      </w:r>
    </w:p>
    <w:p w:rsidR="00397216" w:rsidRPr="00382C99" w:rsidRDefault="00397216" w:rsidP="00397216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382C99">
        <w:rPr>
          <w:rFonts w:ascii="Times New Roman" w:hAnsi="Times New Roman" w:cs="Times New Roman"/>
          <w:sz w:val="20"/>
          <w:szCs w:val="20"/>
        </w:rPr>
        <w:t xml:space="preserve">г) промежутки, в которых 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у</w:t>
      </w:r>
      <w:r w:rsidRPr="00382C99">
        <w:rPr>
          <w:rFonts w:ascii="Times New Roman" w:hAnsi="Times New Roman" w:cs="Times New Roman"/>
          <w:sz w:val="20"/>
          <w:szCs w:val="20"/>
        </w:rPr>
        <w:t xml:space="preserve"> &gt; 0 и в которых 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у</w:t>
      </w:r>
      <w:r w:rsidRPr="00382C99">
        <w:rPr>
          <w:rFonts w:ascii="Times New Roman" w:hAnsi="Times New Roman" w:cs="Times New Roman"/>
          <w:sz w:val="20"/>
          <w:szCs w:val="20"/>
        </w:rPr>
        <w:t xml:space="preserve"> &lt; 0;</w:t>
      </w:r>
    </w:p>
    <w:p w:rsidR="00397216" w:rsidRPr="00382C99" w:rsidRDefault="00397216" w:rsidP="00397216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382C99">
        <w:rPr>
          <w:rFonts w:ascii="Times New Roman" w:hAnsi="Times New Roman" w:cs="Times New Roman"/>
          <w:sz w:val="20"/>
          <w:szCs w:val="20"/>
        </w:rPr>
        <w:t>д) промежуток, в котором функция возрастает.</w:t>
      </w:r>
    </w:p>
    <w:p w:rsidR="00397216" w:rsidRPr="00382C99" w:rsidRDefault="00397216" w:rsidP="00397216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382C99">
        <w:rPr>
          <w:rFonts w:ascii="Times New Roman" w:hAnsi="Times New Roman" w:cs="Times New Roman"/>
          <w:sz w:val="20"/>
          <w:szCs w:val="20"/>
        </w:rPr>
        <w:t xml:space="preserve">3. Сократите дробь </w:t>
      </w:r>
      <w:r w:rsidRPr="00382C99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923925" cy="533400"/>
            <wp:effectExtent l="0" t="0" r="0" b="0"/>
            <wp:docPr id="1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82C99">
        <w:rPr>
          <w:rFonts w:ascii="Times New Roman" w:hAnsi="Times New Roman" w:cs="Times New Roman"/>
          <w:sz w:val="20"/>
          <w:szCs w:val="20"/>
        </w:rPr>
        <w:t>.</w:t>
      </w:r>
    </w:p>
    <w:p w:rsidR="00397216" w:rsidRDefault="00397216" w:rsidP="00397216">
      <w:pPr>
        <w:tabs>
          <w:tab w:val="center" w:pos="7323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4</w:t>
      </w:r>
      <w:r w:rsidRPr="00382C99">
        <w:rPr>
          <w:rFonts w:ascii="Times New Roman" w:hAnsi="Times New Roman" w:cs="Times New Roman"/>
          <w:sz w:val="20"/>
          <w:szCs w:val="20"/>
        </w:rPr>
        <w:t xml:space="preserve">. Найдите наименьшее значение квадратного трехчлена 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х</w:t>
      </w:r>
      <w:r w:rsidRPr="00382C99">
        <w:rPr>
          <w:rFonts w:ascii="Times New Roman" w:hAnsi="Times New Roman" w:cs="Times New Roman"/>
          <w:sz w:val="20"/>
          <w:szCs w:val="20"/>
          <w:vertAlign w:val="superscript"/>
        </w:rPr>
        <w:t>2</w:t>
      </w:r>
      <w:r w:rsidRPr="00382C99">
        <w:rPr>
          <w:rFonts w:ascii="Times New Roman" w:hAnsi="Times New Roman" w:cs="Times New Roman"/>
          <w:sz w:val="20"/>
          <w:szCs w:val="20"/>
        </w:rPr>
        <w:t xml:space="preserve"> – 6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х</w:t>
      </w:r>
      <w:r w:rsidRPr="00382C99">
        <w:rPr>
          <w:rFonts w:ascii="Times New Roman" w:hAnsi="Times New Roman" w:cs="Times New Roman"/>
          <w:sz w:val="20"/>
          <w:szCs w:val="20"/>
        </w:rPr>
        <w:t xml:space="preserve"> + 11.</w:t>
      </w:r>
      <w:r>
        <w:rPr>
          <w:rFonts w:ascii="Times New Roman" w:hAnsi="Times New Roman" w:cs="Times New Roman"/>
          <w:sz w:val="20"/>
          <w:szCs w:val="20"/>
        </w:rPr>
        <w:tab/>
      </w:r>
    </w:p>
    <w:p w:rsidR="00397216" w:rsidRDefault="00397216" w:rsidP="00397216">
      <w:pPr>
        <w:tabs>
          <w:tab w:val="center" w:pos="7323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b/>
          <w:bCs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5. Не выполняя построения, определите, пересекаются ли парабола </w:t>
      </w:r>
      <m:oMath>
        <m:r>
          <w:rPr>
            <w:rFonts w:ascii="Cambria Math" w:hAnsi="Cambria Math" w:cs="Times New Roman"/>
            <w:sz w:val="20"/>
            <w:szCs w:val="20"/>
          </w:rPr>
          <m:t>у=</m:t>
        </m:r>
        <m:f>
          <m:fPr>
            <m:ctrlPr>
              <w:rPr>
                <w:rFonts w:ascii="Cambria Math" w:hAnsi="Cambria Math" w:cs="Times New Roman"/>
                <w:i/>
                <w:sz w:val="20"/>
                <w:szCs w:val="20"/>
              </w:rPr>
            </m:ctrlPr>
          </m:fPr>
          <m:num>
            <m:r>
              <w:rPr>
                <w:rFonts w:ascii="Cambria Math" w:hAnsi="Cambria Math" w:cs="Times New Roman"/>
                <w:sz w:val="20"/>
                <w:szCs w:val="20"/>
              </w:rPr>
              <m:t>1</m:t>
            </m:r>
          </m:num>
          <m:den>
            <m:r>
              <w:rPr>
                <w:rFonts w:ascii="Cambria Math" w:hAnsi="Cambria Math" w:cs="Times New Roman"/>
                <w:sz w:val="20"/>
                <w:szCs w:val="20"/>
              </w:rPr>
              <m:t>3</m:t>
            </m:r>
          </m:den>
        </m:f>
        <m:sSup>
          <m:sSupPr>
            <m:ctrlPr>
              <w:rPr>
                <w:rFonts w:ascii="Cambria Math" w:hAnsi="Cambria Math" w:cs="Times New Roman"/>
                <w:i/>
                <w:sz w:val="20"/>
                <w:szCs w:val="20"/>
              </w:rPr>
            </m:ctrlPr>
          </m:sSupPr>
          <m:e>
            <m:r>
              <w:rPr>
                <w:rFonts w:ascii="Cambria Math" w:hAnsi="Cambria Math" w:cs="Times New Roman"/>
                <w:sz w:val="20"/>
                <w:szCs w:val="20"/>
              </w:rPr>
              <m:t>x</m:t>
            </m:r>
          </m:e>
          <m:sup>
            <m:r>
              <w:rPr>
                <w:rFonts w:ascii="Cambria Math" w:hAnsi="Cambria Math" w:cs="Times New Roman"/>
                <w:sz w:val="20"/>
                <w:szCs w:val="20"/>
              </w:rPr>
              <m:t>2</m:t>
            </m:r>
          </m:sup>
        </m:sSup>
      </m:oMath>
      <w:r>
        <w:rPr>
          <w:rFonts w:ascii="Times New Roman" w:eastAsiaTheme="minorEastAsia" w:hAnsi="Times New Roman" w:cs="Times New Roman"/>
          <w:sz w:val="20"/>
          <w:szCs w:val="20"/>
        </w:rPr>
        <w:t xml:space="preserve">  и прямая у=6х-15. Если точки пересечения существуют, то найдите их координаты.</w:t>
      </w:r>
    </w:p>
    <w:p w:rsidR="00397216" w:rsidRDefault="00397216" w:rsidP="0039721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</w:p>
    <w:p w:rsidR="00397216" w:rsidRDefault="00397216" w:rsidP="0039721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</w:p>
    <w:p w:rsidR="00B36E7F" w:rsidRDefault="00B36E7F" w:rsidP="0039721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</w:p>
    <w:p w:rsidR="00B36E7F" w:rsidRDefault="00B36E7F" w:rsidP="0039721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</w:p>
    <w:p w:rsidR="00B36E7F" w:rsidRDefault="00B36E7F" w:rsidP="0039721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</w:p>
    <w:p w:rsidR="00B36E7F" w:rsidRDefault="00B36E7F" w:rsidP="0039721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</w:p>
    <w:p w:rsidR="00B36E7F" w:rsidRDefault="00B36E7F" w:rsidP="0039721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</w:p>
    <w:p w:rsidR="00B36E7F" w:rsidRDefault="00B36E7F" w:rsidP="0039721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</w:p>
    <w:p w:rsidR="00B36E7F" w:rsidRDefault="00B36E7F" w:rsidP="0039721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</w:p>
    <w:p w:rsidR="00B36E7F" w:rsidRDefault="00B36E7F" w:rsidP="0039721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</w:p>
    <w:p w:rsidR="00B36E7F" w:rsidRDefault="00B36E7F" w:rsidP="0039721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</w:p>
    <w:p w:rsidR="00397216" w:rsidRPr="00B36E7F" w:rsidRDefault="00397216" w:rsidP="0039721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0"/>
          <w:szCs w:val="20"/>
        </w:rPr>
      </w:pPr>
      <w:r w:rsidRPr="00B36E7F">
        <w:rPr>
          <w:rFonts w:ascii="Times New Roman" w:hAnsi="Times New Roman" w:cs="Times New Roman"/>
          <w:bCs/>
          <w:sz w:val="20"/>
          <w:szCs w:val="20"/>
        </w:rPr>
        <w:t>В а р и а н т  2</w:t>
      </w:r>
    </w:p>
    <w:p w:rsidR="00397216" w:rsidRPr="00382C99" w:rsidRDefault="00397216" w:rsidP="00397216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382C99">
        <w:rPr>
          <w:rFonts w:ascii="Times New Roman" w:hAnsi="Times New Roman" w:cs="Times New Roman"/>
          <w:sz w:val="20"/>
          <w:szCs w:val="20"/>
        </w:rPr>
        <w:t>1. Разложите на множители квадратный трехчлен:</w:t>
      </w:r>
    </w:p>
    <w:p w:rsidR="00397216" w:rsidRPr="00382C99" w:rsidRDefault="00397216" w:rsidP="00397216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382C99">
        <w:rPr>
          <w:rFonts w:ascii="Times New Roman" w:hAnsi="Times New Roman" w:cs="Times New Roman"/>
          <w:sz w:val="20"/>
          <w:szCs w:val="20"/>
        </w:rPr>
        <w:t xml:space="preserve">а) 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х</w:t>
      </w:r>
      <w:r w:rsidRPr="00382C99">
        <w:rPr>
          <w:rFonts w:ascii="Times New Roman" w:hAnsi="Times New Roman" w:cs="Times New Roman"/>
          <w:sz w:val="20"/>
          <w:szCs w:val="20"/>
          <w:vertAlign w:val="superscript"/>
        </w:rPr>
        <w:t>2</w:t>
      </w:r>
      <w:r w:rsidRPr="00382C99">
        <w:rPr>
          <w:rFonts w:ascii="Times New Roman" w:hAnsi="Times New Roman" w:cs="Times New Roman"/>
          <w:sz w:val="20"/>
          <w:szCs w:val="20"/>
        </w:rPr>
        <w:t xml:space="preserve"> – 10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х</w:t>
      </w:r>
      <w:r w:rsidRPr="00382C99">
        <w:rPr>
          <w:rFonts w:ascii="Times New Roman" w:hAnsi="Times New Roman" w:cs="Times New Roman"/>
          <w:sz w:val="20"/>
          <w:szCs w:val="20"/>
        </w:rPr>
        <w:t xml:space="preserve"> + 21;</w:t>
      </w:r>
      <w:r w:rsidRPr="00382C99">
        <w:rPr>
          <w:rFonts w:ascii="Times New Roman" w:hAnsi="Times New Roman" w:cs="Times New Roman"/>
          <w:sz w:val="20"/>
          <w:szCs w:val="20"/>
        </w:rPr>
        <w:tab/>
      </w:r>
      <w:r w:rsidRPr="00382C99">
        <w:rPr>
          <w:rFonts w:ascii="Times New Roman" w:hAnsi="Times New Roman" w:cs="Times New Roman"/>
          <w:sz w:val="20"/>
          <w:szCs w:val="20"/>
        </w:rPr>
        <w:tab/>
        <w:t>б) 5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у</w:t>
      </w:r>
      <w:r w:rsidRPr="00382C99">
        <w:rPr>
          <w:rFonts w:ascii="Times New Roman" w:hAnsi="Times New Roman" w:cs="Times New Roman"/>
          <w:sz w:val="20"/>
          <w:szCs w:val="20"/>
          <w:vertAlign w:val="superscript"/>
        </w:rPr>
        <w:t>2</w:t>
      </w:r>
      <w:r w:rsidRPr="00382C99">
        <w:rPr>
          <w:rFonts w:ascii="Times New Roman" w:hAnsi="Times New Roman" w:cs="Times New Roman"/>
          <w:sz w:val="20"/>
          <w:szCs w:val="20"/>
        </w:rPr>
        <w:t xml:space="preserve"> + 9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у</w:t>
      </w:r>
      <w:r w:rsidRPr="00382C99">
        <w:rPr>
          <w:rFonts w:ascii="Times New Roman" w:hAnsi="Times New Roman" w:cs="Times New Roman"/>
          <w:sz w:val="20"/>
          <w:szCs w:val="20"/>
        </w:rPr>
        <w:t xml:space="preserve"> – 2.</w:t>
      </w:r>
    </w:p>
    <w:p w:rsidR="00397216" w:rsidRPr="00382C99" w:rsidRDefault="00397216" w:rsidP="00397216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382C99">
        <w:rPr>
          <w:rFonts w:ascii="Times New Roman" w:hAnsi="Times New Roman" w:cs="Times New Roman"/>
          <w:sz w:val="20"/>
          <w:szCs w:val="20"/>
        </w:rPr>
        <w:t xml:space="preserve">2. Постройте  график  функции  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у</w:t>
      </w:r>
      <w:r w:rsidRPr="00382C99">
        <w:rPr>
          <w:rFonts w:ascii="Times New Roman" w:hAnsi="Times New Roman" w:cs="Times New Roman"/>
          <w:sz w:val="20"/>
          <w:szCs w:val="20"/>
        </w:rPr>
        <w:t xml:space="preserve"> = 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х</w:t>
      </w:r>
      <w:r w:rsidRPr="00382C99">
        <w:rPr>
          <w:rFonts w:ascii="Times New Roman" w:hAnsi="Times New Roman" w:cs="Times New Roman"/>
          <w:sz w:val="20"/>
          <w:szCs w:val="20"/>
          <w:vertAlign w:val="superscript"/>
        </w:rPr>
        <w:t>2</w:t>
      </w:r>
      <w:r w:rsidRPr="00382C99">
        <w:rPr>
          <w:rFonts w:ascii="Times New Roman" w:hAnsi="Times New Roman" w:cs="Times New Roman"/>
          <w:sz w:val="20"/>
          <w:szCs w:val="20"/>
        </w:rPr>
        <w:t xml:space="preserve"> – 4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х</w:t>
      </w:r>
      <w:r w:rsidRPr="00382C99">
        <w:rPr>
          <w:rFonts w:ascii="Times New Roman" w:hAnsi="Times New Roman" w:cs="Times New Roman"/>
          <w:sz w:val="20"/>
          <w:szCs w:val="20"/>
        </w:rPr>
        <w:t xml:space="preserve"> – 5.  Найдите  с  помощью графика:</w:t>
      </w:r>
    </w:p>
    <w:p w:rsidR="00397216" w:rsidRPr="00382C99" w:rsidRDefault="00397216" w:rsidP="00397216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382C99">
        <w:rPr>
          <w:rFonts w:ascii="Times New Roman" w:hAnsi="Times New Roman" w:cs="Times New Roman"/>
          <w:sz w:val="20"/>
          <w:szCs w:val="20"/>
        </w:rPr>
        <w:t xml:space="preserve">а) значение 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у</w:t>
      </w:r>
      <w:r w:rsidRPr="00382C99">
        <w:rPr>
          <w:rFonts w:ascii="Times New Roman" w:hAnsi="Times New Roman" w:cs="Times New Roman"/>
          <w:sz w:val="20"/>
          <w:szCs w:val="20"/>
        </w:rPr>
        <w:t xml:space="preserve"> при 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х</w:t>
      </w:r>
      <w:r w:rsidRPr="00382C99">
        <w:rPr>
          <w:rFonts w:ascii="Times New Roman" w:hAnsi="Times New Roman" w:cs="Times New Roman"/>
          <w:sz w:val="20"/>
          <w:szCs w:val="20"/>
        </w:rPr>
        <w:t xml:space="preserve"> = 0,5;</w:t>
      </w:r>
    </w:p>
    <w:p w:rsidR="00397216" w:rsidRPr="00382C99" w:rsidRDefault="00397216" w:rsidP="00397216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382C99">
        <w:rPr>
          <w:rFonts w:ascii="Times New Roman" w:hAnsi="Times New Roman" w:cs="Times New Roman"/>
          <w:sz w:val="20"/>
          <w:szCs w:val="20"/>
        </w:rPr>
        <w:t xml:space="preserve">б) значения 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х</w:t>
      </w:r>
      <w:r w:rsidRPr="00382C99">
        <w:rPr>
          <w:rFonts w:ascii="Times New Roman" w:hAnsi="Times New Roman" w:cs="Times New Roman"/>
          <w:sz w:val="20"/>
          <w:szCs w:val="20"/>
        </w:rPr>
        <w:t xml:space="preserve">, при которых 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у</w:t>
      </w:r>
      <w:r w:rsidRPr="00382C99">
        <w:rPr>
          <w:rFonts w:ascii="Times New Roman" w:hAnsi="Times New Roman" w:cs="Times New Roman"/>
          <w:sz w:val="20"/>
          <w:szCs w:val="20"/>
        </w:rPr>
        <w:t xml:space="preserve"> = 3;</w:t>
      </w:r>
    </w:p>
    <w:p w:rsidR="00397216" w:rsidRPr="00382C99" w:rsidRDefault="00397216" w:rsidP="00397216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382C99">
        <w:rPr>
          <w:rFonts w:ascii="Times New Roman" w:hAnsi="Times New Roman" w:cs="Times New Roman"/>
          <w:sz w:val="20"/>
          <w:szCs w:val="20"/>
        </w:rPr>
        <w:t>в) нули функции;</w:t>
      </w:r>
    </w:p>
    <w:p w:rsidR="00397216" w:rsidRPr="00382C99" w:rsidRDefault="00397216" w:rsidP="00397216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382C99">
        <w:rPr>
          <w:rFonts w:ascii="Times New Roman" w:hAnsi="Times New Roman" w:cs="Times New Roman"/>
          <w:sz w:val="20"/>
          <w:szCs w:val="20"/>
        </w:rPr>
        <w:t xml:space="preserve">г) промежутки, в которых 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у</w:t>
      </w:r>
      <w:r w:rsidRPr="00382C99">
        <w:rPr>
          <w:rFonts w:ascii="Times New Roman" w:hAnsi="Times New Roman" w:cs="Times New Roman"/>
          <w:sz w:val="20"/>
          <w:szCs w:val="20"/>
        </w:rPr>
        <w:t xml:space="preserve"> &gt; 0 и в которых 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у</w:t>
      </w:r>
      <w:r w:rsidRPr="00382C99">
        <w:rPr>
          <w:rFonts w:ascii="Times New Roman" w:hAnsi="Times New Roman" w:cs="Times New Roman"/>
          <w:sz w:val="20"/>
          <w:szCs w:val="20"/>
        </w:rPr>
        <w:t xml:space="preserve"> &lt; 0;</w:t>
      </w:r>
    </w:p>
    <w:p w:rsidR="00397216" w:rsidRPr="00382C99" w:rsidRDefault="00397216" w:rsidP="00397216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382C99">
        <w:rPr>
          <w:rFonts w:ascii="Times New Roman" w:hAnsi="Times New Roman" w:cs="Times New Roman"/>
          <w:sz w:val="20"/>
          <w:szCs w:val="20"/>
        </w:rPr>
        <w:t>д) промежуток, в котором функция убывает.</w:t>
      </w:r>
    </w:p>
    <w:p w:rsidR="00397216" w:rsidRPr="00382C99" w:rsidRDefault="00397216" w:rsidP="00397216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382C99">
        <w:rPr>
          <w:rFonts w:ascii="Times New Roman" w:hAnsi="Times New Roman" w:cs="Times New Roman"/>
          <w:sz w:val="20"/>
          <w:szCs w:val="20"/>
        </w:rPr>
        <w:t xml:space="preserve">3. Сократите дробь </w:t>
      </w:r>
      <w:r w:rsidRPr="00382C99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962025" cy="495300"/>
            <wp:effectExtent l="0" t="0" r="0" b="0"/>
            <wp:docPr id="23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82C99">
        <w:rPr>
          <w:rFonts w:ascii="Times New Roman" w:hAnsi="Times New Roman" w:cs="Times New Roman"/>
          <w:sz w:val="20"/>
          <w:szCs w:val="20"/>
        </w:rPr>
        <w:t>.</w:t>
      </w:r>
    </w:p>
    <w:p w:rsidR="00397216" w:rsidRDefault="00397216" w:rsidP="00397216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4</w:t>
      </w:r>
      <w:r w:rsidRPr="00382C99">
        <w:rPr>
          <w:rFonts w:ascii="Times New Roman" w:hAnsi="Times New Roman" w:cs="Times New Roman"/>
          <w:sz w:val="20"/>
          <w:szCs w:val="20"/>
        </w:rPr>
        <w:t>. Найдите наибольшее значение квадратного трехчлена –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х</w:t>
      </w:r>
      <w:r w:rsidRPr="00382C99">
        <w:rPr>
          <w:rFonts w:ascii="Times New Roman" w:hAnsi="Times New Roman" w:cs="Times New Roman"/>
          <w:sz w:val="20"/>
          <w:szCs w:val="20"/>
          <w:vertAlign w:val="superscript"/>
        </w:rPr>
        <w:t>2</w:t>
      </w:r>
      <w:r w:rsidRPr="00382C99">
        <w:rPr>
          <w:rFonts w:ascii="Times New Roman" w:hAnsi="Times New Roman" w:cs="Times New Roman"/>
          <w:sz w:val="20"/>
          <w:szCs w:val="20"/>
        </w:rPr>
        <w:t xml:space="preserve"> + 4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х</w:t>
      </w:r>
      <w:r w:rsidRPr="00382C99">
        <w:rPr>
          <w:rFonts w:ascii="Times New Roman" w:hAnsi="Times New Roman" w:cs="Times New Roman"/>
          <w:sz w:val="20"/>
          <w:szCs w:val="20"/>
        </w:rPr>
        <w:t xml:space="preserve"> + 3.</w:t>
      </w:r>
    </w:p>
    <w:p w:rsidR="00B36E7F" w:rsidRDefault="00397216" w:rsidP="00B36E7F">
      <w:pPr>
        <w:tabs>
          <w:tab w:val="center" w:pos="7323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Theme="minorEastAsia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5. </w:t>
      </w:r>
      <w:r w:rsidR="00B36E7F">
        <w:rPr>
          <w:rFonts w:ascii="Times New Roman" w:hAnsi="Times New Roman" w:cs="Times New Roman"/>
          <w:sz w:val="20"/>
          <w:szCs w:val="20"/>
        </w:rPr>
        <w:t xml:space="preserve">Не выполняя построения, определите, пересекаются ли парабола </w:t>
      </w:r>
      <m:oMath>
        <m:r>
          <w:rPr>
            <w:rFonts w:ascii="Cambria Math" w:hAnsi="Cambria Math" w:cs="Times New Roman"/>
            <w:sz w:val="20"/>
            <w:szCs w:val="20"/>
          </w:rPr>
          <m:t>у=</m:t>
        </m:r>
        <m:f>
          <m:fPr>
            <m:ctrlPr>
              <w:rPr>
                <w:rFonts w:ascii="Cambria Math" w:hAnsi="Cambria Math" w:cs="Times New Roman"/>
                <w:i/>
                <w:sz w:val="20"/>
                <w:szCs w:val="20"/>
              </w:rPr>
            </m:ctrlPr>
          </m:fPr>
          <m:num>
            <m:r>
              <w:rPr>
                <w:rFonts w:ascii="Cambria Math" w:hAnsi="Cambria Math" w:cs="Times New Roman"/>
                <w:sz w:val="20"/>
                <w:szCs w:val="20"/>
              </w:rPr>
              <m:t>1</m:t>
            </m:r>
          </m:num>
          <m:den>
            <m:r>
              <w:rPr>
                <w:rFonts w:ascii="Cambria Math" w:hAnsi="Cambria Math" w:cs="Times New Roman"/>
                <w:sz w:val="20"/>
                <w:szCs w:val="20"/>
              </w:rPr>
              <m:t>2</m:t>
            </m:r>
          </m:den>
        </m:f>
        <m:sSup>
          <m:sSupPr>
            <m:ctrlPr>
              <w:rPr>
                <w:rFonts w:ascii="Cambria Math" w:hAnsi="Cambria Math" w:cs="Times New Roman"/>
                <w:i/>
                <w:sz w:val="20"/>
                <w:szCs w:val="20"/>
              </w:rPr>
            </m:ctrlPr>
          </m:sSupPr>
          <m:e>
            <m:r>
              <w:rPr>
                <w:rFonts w:ascii="Cambria Math" w:hAnsi="Cambria Math" w:cs="Times New Roman"/>
                <w:sz w:val="20"/>
                <w:szCs w:val="20"/>
              </w:rPr>
              <m:t>x</m:t>
            </m:r>
          </m:e>
          <m:sup>
            <m:r>
              <w:rPr>
                <w:rFonts w:ascii="Cambria Math" w:hAnsi="Cambria Math" w:cs="Times New Roman"/>
                <w:sz w:val="20"/>
                <w:szCs w:val="20"/>
              </w:rPr>
              <m:t>2</m:t>
            </m:r>
          </m:sup>
        </m:sSup>
      </m:oMath>
      <w:r w:rsidR="00B36E7F">
        <w:rPr>
          <w:rFonts w:ascii="Times New Roman" w:eastAsiaTheme="minorEastAsia" w:hAnsi="Times New Roman" w:cs="Times New Roman"/>
          <w:sz w:val="20"/>
          <w:szCs w:val="20"/>
        </w:rPr>
        <w:t xml:space="preserve">  и прямая у=12-х. Если точки пересечения существуют, то найдите их координаты.</w:t>
      </w:r>
    </w:p>
    <w:p w:rsidR="00B36E7F" w:rsidRDefault="00B36E7F" w:rsidP="00B36E7F">
      <w:pPr>
        <w:tabs>
          <w:tab w:val="center" w:pos="7323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Theme="minorEastAsia" w:hAnsi="Times New Roman" w:cs="Times New Roman"/>
          <w:sz w:val="20"/>
          <w:szCs w:val="20"/>
        </w:rPr>
      </w:pPr>
    </w:p>
    <w:p w:rsidR="00B36E7F" w:rsidRDefault="00B36E7F" w:rsidP="00B36E7F">
      <w:pPr>
        <w:tabs>
          <w:tab w:val="center" w:pos="7323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Theme="minorEastAsia" w:hAnsi="Times New Roman" w:cs="Times New Roman"/>
          <w:sz w:val="20"/>
          <w:szCs w:val="20"/>
        </w:rPr>
      </w:pPr>
    </w:p>
    <w:p w:rsidR="00B36E7F" w:rsidRDefault="00B36E7F" w:rsidP="00B36E7F">
      <w:pPr>
        <w:tabs>
          <w:tab w:val="center" w:pos="7323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Theme="minorEastAsia" w:hAnsi="Times New Roman" w:cs="Times New Roman"/>
          <w:sz w:val="20"/>
          <w:szCs w:val="20"/>
        </w:rPr>
      </w:pPr>
    </w:p>
    <w:p w:rsidR="00B36E7F" w:rsidRDefault="00B36E7F" w:rsidP="00B36E7F">
      <w:pPr>
        <w:tabs>
          <w:tab w:val="center" w:pos="7323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Theme="minorEastAsia" w:hAnsi="Times New Roman" w:cs="Times New Roman"/>
          <w:sz w:val="20"/>
          <w:szCs w:val="20"/>
        </w:rPr>
      </w:pPr>
    </w:p>
    <w:p w:rsidR="00B36E7F" w:rsidRDefault="00B36E7F" w:rsidP="00B36E7F">
      <w:pPr>
        <w:tabs>
          <w:tab w:val="center" w:pos="7323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Theme="minorEastAsia" w:hAnsi="Times New Roman" w:cs="Times New Roman"/>
          <w:sz w:val="20"/>
          <w:szCs w:val="20"/>
        </w:rPr>
      </w:pPr>
    </w:p>
    <w:p w:rsidR="00B36E7F" w:rsidRDefault="00B36E7F" w:rsidP="00B36E7F">
      <w:pPr>
        <w:tabs>
          <w:tab w:val="center" w:pos="7323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Theme="minorEastAsia" w:hAnsi="Times New Roman" w:cs="Times New Roman"/>
          <w:sz w:val="20"/>
          <w:szCs w:val="20"/>
        </w:rPr>
      </w:pPr>
    </w:p>
    <w:p w:rsidR="00B36E7F" w:rsidRDefault="00B36E7F" w:rsidP="00B36E7F">
      <w:pPr>
        <w:tabs>
          <w:tab w:val="center" w:pos="7323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Theme="minorEastAsia" w:hAnsi="Times New Roman" w:cs="Times New Roman"/>
          <w:sz w:val="20"/>
          <w:szCs w:val="20"/>
        </w:rPr>
      </w:pPr>
    </w:p>
    <w:p w:rsidR="00B36E7F" w:rsidRDefault="00B36E7F" w:rsidP="00B36E7F">
      <w:pPr>
        <w:tabs>
          <w:tab w:val="center" w:pos="7323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Theme="minorEastAsia" w:hAnsi="Times New Roman" w:cs="Times New Roman"/>
          <w:sz w:val="20"/>
          <w:szCs w:val="20"/>
        </w:rPr>
      </w:pPr>
    </w:p>
    <w:p w:rsidR="00B36E7F" w:rsidRDefault="00B36E7F" w:rsidP="00B36E7F">
      <w:pPr>
        <w:tabs>
          <w:tab w:val="center" w:pos="7323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Theme="minorEastAsia" w:hAnsi="Times New Roman" w:cs="Times New Roman"/>
          <w:sz w:val="20"/>
          <w:szCs w:val="20"/>
        </w:rPr>
      </w:pPr>
    </w:p>
    <w:p w:rsidR="00B36E7F" w:rsidRDefault="00B36E7F" w:rsidP="00B36E7F">
      <w:pPr>
        <w:tabs>
          <w:tab w:val="center" w:pos="7323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Theme="minorEastAsia" w:hAnsi="Times New Roman" w:cs="Times New Roman"/>
          <w:sz w:val="20"/>
          <w:szCs w:val="20"/>
        </w:rPr>
        <w:sectPr w:rsidR="00B36E7F" w:rsidSect="00B36E7F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B36E7F" w:rsidRDefault="00B36E7F" w:rsidP="00B36E7F">
      <w:pPr>
        <w:tabs>
          <w:tab w:val="center" w:pos="7323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b/>
          <w:bCs/>
          <w:sz w:val="20"/>
          <w:szCs w:val="20"/>
        </w:rPr>
      </w:pPr>
    </w:p>
    <w:p w:rsidR="00B36E7F" w:rsidRDefault="00B36E7F" w:rsidP="00B36E7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</w:rPr>
      </w:pPr>
    </w:p>
    <w:p w:rsidR="00B36E7F" w:rsidRDefault="00B36E7F" w:rsidP="00B36E7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</w:rPr>
        <w:sectPr w:rsidR="00B36E7F" w:rsidSect="00054730">
          <w:type w:val="continuous"/>
          <w:pgSz w:w="16838" w:h="11906" w:orient="landscape"/>
          <w:pgMar w:top="1134" w:right="850" w:bottom="1134" w:left="1701" w:header="708" w:footer="708" w:gutter="0"/>
          <w:cols w:space="708"/>
          <w:docGrid w:linePitch="360"/>
        </w:sectPr>
      </w:pPr>
    </w:p>
    <w:p w:rsidR="00B36E7F" w:rsidRDefault="00B36E7F" w:rsidP="00B36E7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</w:rPr>
      </w:pPr>
    </w:p>
    <w:p w:rsidR="00B36E7F" w:rsidRDefault="00B36E7F" w:rsidP="00B36E7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</w:rPr>
      </w:pPr>
    </w:p>
    <w:p w:rsidR="00B36E7F" w:rsidRDefault="00B36E7F" w:rsidP="00B36E7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</w:rPr>
      </w:pPr>
    </w:p>
    <w:p w:rsidR="00B36E7F" w:rsidRDefault="00B36E7F" w:rsidP="00B36E7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</w:rPr>
      </w:pPr>
    </w:p>
    <w:p w:rsidR="00B36E7F" w:rsidRDefault="00B36E7F" w:rsidP="00B36E7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</w:rPr>
      </w:pPr>
    </w:p>
    <w:p w:rsidR="00B36E7F" w:rsidRDefault="00B36E7F" w:rsidP="00B36E7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</w:rPr>
      </w:pPr>
    </w:p>
    <w:p w:rsidR="00B36E7F" w:rsidRDefault="00B36E7F" w:rsidP="00B36E7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</w:rPr>
      </w:pPr>
    </w:p>
    <w:p w:rsidR="00B36E7F" w:rsidRDefault="00B36E7F" w:rsidP="00B36E7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</w:rPr>
      </w:pPr>
    </w:p>
    <w:p w:rsidR="00B36E7F" w:rsidRDefault="00B36E7F" w:rsidP="00B36E7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</w:rPr>
      </w:pPr>
    </w:p>
    <w:p w:rsidR="00B36E7F" w:rsidRPr="00B36E7F" w:rsidRDefault="00B36E7F" w:rsidP="00750B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aps/>
          <w:sz w:val="24"/>
          <w:szCs w:val="24"/>
        </w:rPr>
      </w:pPr>
      <w:r w:rsidRPr="00B36E7F">
        <w:rPr>
          <w:rFonts w:ascii="Times New Roman" w:hAnsi="Times New Roman" w:cs="Times New Roman"/>
          <w:b/>
          <w:bCs/>
          <w:caps/>
          <w:sz w:val="24"/>
          <w:szCs w:val="24"/>
        </w:rPr>
        <w:t>Контрольная работа № 2</w:t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B36E7F">
        <w:rPr>
          <w:rFonts w:ascii="Times New Roman" w:hAnsi="Times New Roman" w:cs="Times New Roman"/>
          <w:bCs/>
          <w:sz w:val="24"/>
          <w:szCs w:val="24"/>
        </w:rPr>
        <w:t>«Уравнения и неравенства с одной переменной».</w:t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B36E7F">
        <w:rPr>
          <w:rFonts w:ascii="Times New Roman" w:hAnsi="Times New Roman" w:cs="Times New Roman"/>
          <w:bCs/>
          <w:sz w:val="24"/>
          <w:szCs w:val="24"/>
        </w:rPr>
        <w:t>Ва р и а н т  1</w:t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sz w:val="24"/>
          <w:szCs w:val="24"/>
        </w:rPr>
        <w:t>1. Решите уравнение:</w:t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sz w:val="24"/>
          <w:szCs w:val="24"/>
        </w:rPr>
        <w:t xml:space="preserve">а) 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B36E7F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B36E7F">
        <w:rPr>
          <w:rFonts w:ascii="Times New Roman" w:hAnsi="Times New Roman" w:cs="Times New Roman"/>
          <w:sz w:val="24"/>
          <w:szCs w:val="24"/>
        </w:rPr>
        <w:t xml:space="preserve"> – 81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B36E7F">
        <w:rPr>
          <w:rFonts w:ascii="Times New Roman" w:hAnsi="Times New Roman" w:cs="Times New Roman"/>
          <w:sz w:val="24"/>
          <w:szCs w:val="24"/>
        </w:rPr>
        <w:t xml:space="preserve"> = 0;</w:t>
      </w:r>
      <w:r w:rsidRPr="00B36E7F">
        <w:rPr>
          <w:rFonts w:ascii="Times New Roman" w:hAnsi="Times New Roman" w:cs="Times New Roman"/>
          <w:sz w:val="24"/>
          <w:szCs w:val="24"/>
        </w:rPr>
        <w:tab/>
      </w:r>
      <w:r w:rsidRPr="00B36E7F">
        <w:rPr>
          <w:rFonts w:ascii="Times New Roman" w:hAnsi="Times New Roman" w:cs="Times New Roman"/>
          <w:sz w:val="24"/>
          <w:szCs w:val="24"/>
        </w:rPr>
        <w:tab/>
      </w:r>
      <w:r w:rsidRPr="00B36E7F">
        <w:rPr>
          <w:rFonts w:ascii="Times New Roman" w:hAnsi="Times New Roman" w:cs="Times New Roman"/>
          <w:sz w:val="24"/>
          <w:szCs w:val="24"/>
        </w:rPr>
        <w:tab/>
        <w:t xml:space="preserve">б) </w:t>
      </w:r>
      <w:r w:rsidRPr="00B36E7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104900" cy="495300"/>
            <wp:effectExtent l="0" t="0" r="0" b="0"/>
            <wp:docPr id="1540" name="Рисунок 1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0"/>
                    <pic:cNvPicPr>
                      <a:picLocks noChangeAspect="1" noChangeArrowheads="1"/>
                    </pic:cNvPicPr>
                  </pic:nvPicPr>
                  <pic:blipFill>
                    <a:blip r:embed="rId6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6E7F">
        <w:rPr>
          <w:rFonts w:ascii="Times New Roman" w:hAnsi="Times New Roman" w:cs="Times New Roman"/>
          <w:sz w:val="24"/>
          <w:szCs w:val="24"/>
        </w:rPr>
        <w:t xml:space="preserve"> = 2.</w:t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sz w:val="24"/>
          <w:szCs w:val="24"/>
        </w:rPr>
        <w:t xml:space="preserve">2. Решите биквадратное уравнение: 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B36E7F">
        <w:rPr>
          <w:rFonts w:ascii="Times New Roman" w:hAnsi="Times New Roman" w:cs="Times New Roman"/>
          <w:sz w:val="24"/>
          <w:szCs w:val="24"/>
          <w:vertAlign w:val="superscript"/>
        </w:rPr>
        <w:t>4</w:t>
      </w:r>
      <w:r w:rsidRPr="00B36E7F">
        <w:rPr>
          <w:rFonts w:ascii="Times New Roman" w:hAnsi="Times New Roman" w:cs="Times New Roman"/>
          <w:sz w:val="24"/>
          <w:szCs w:val="24"/>
        </w:rPr>
        <w:t xml:space="preserve"> – 19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B36E7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B36E7F">
        <w:rPr>
          <w:rFonts w:ascii="Times New Roman" w:hAnsi="Times New Roman" w:cs="Times New Roman"/>
          <w:sz w:val="24"/>
          <w:szCs w:val="24"/>
        </w:rPr>
        <w:t xml:space="preserve"> + 48 = 0.</w:t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sz w:val="24"/>
          <w:szCs w:val="24"/>
        </w:rPr>
        <w:t>3. Решите неравенство:</w:t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sz w:val="24"/>
          <w:szCs w:val="24"/>
        </w:rPr>
        <w:t>а) 2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B36E7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B36E7F">
        <w:rPr>
          <w:rFonts w:ascii="Times New Roman" w:hAnsi="Times New Roman" w:cs="Times New Roman"/>
          <w:sz w:val="24"/>
          <w:szCs w:val="24"/>
        </w:rPr>
        <w:t xml:space="preserve"> – 13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+ 6 &lt; 0;</w:t>
      </w:r>
      <w:r>
        <w:rPr>
          <w:rFonts w:ascii="Times New Roman" w:hAnsi="Times New Roman" w:cs="Times New Roman"/>
          <w:sz w:val="24"/>
          <w:szCs w:val="24"/>
        </w:rPr>
        <w:tab/>
      </w:r>
      <w:r w:rsidRPr="00B36E7F">
        <w:rPr>
          <w:rFonts w:ascii="Times New Roman" w:hAnsi="Times New Roman" w:cs="Times New Roman"/>
          <w:sz w:val="24"/>
          <w:szCs w:val="24"/>
        </w:rPr>
        <w:t xml:space="preserve">б) 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B36E7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B36E7F">
        <w:rPr>
          <w:rFonts w:ascii="Times New Roman" w:hAnsi="Times New Roman" w:cs="Times New Roman"/>
          <w:sz w:val="24"/>
          <w:szCs w:val="24"/>
        </w:rPr>
        <w:t xml:space="preserve"> – 9 &gt; 0;</w:t>
      </w:r>
      <w:r w:rsidRPr="00B36E7F">
        <w:rPr>
          <w:rFonts w:ascii="Times New Roman" w:hAnsi="Times New Roman" w:cs="Times New Roman"/>
          <w:sz w:val="24"/>
          <w:szCs w:val="24"/>
        </w:rPr>
        <w:tab/>
        <w:t xml:space="preserve">   в) 3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B36E7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B36E7F">
        <w:rPr>
          <w:rFonts w:ascii="Times New Roman" w:hAnsi="Times New Roman" w:cs="Times New Roman"/>
          <w:sz w:val="24"/>
          <w:szCs w:val="24"/>
        </w:rPr>
        <w:t xml:space="preserve"> – 6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B36E7F">
        <w:rPr>
          <w:rFonts w:ascii="Times New Roman" w:hAnsi="Times New Roman" w:cs="Times New Roman"/>
          <w:sz w:val="24"/>
          <w:szCs w:val="24"/>
        </w:rPr>
        <w:t xml:space="preserve"> + 32 &gt; 0.</w:t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sz w:val="24"/>
          <w:szCs w:val="24"/>
        </w:rPr>
        <w:t>4. Решите неравенство, используя метод интервалов:</w:t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sz w:val="24"/>
          <w:szCs w:val="24"/>
        </w:rPr>
        <w:t>а) (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B36E7F">
        <w:rPr>
          <w:rFonts w:ascii="Times New Roman" w:hAnsi="Times New Roman" w:cs="Times New Roman"/>
          <w:sz w:val="24"/>
          <w:szCs w:val="24"/>
        </w:rPr>
        <w:t xml:space="preserve"> + 8) (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B36E7F">
        <w:rPr>
          <w:rFonts w:ascii="Times New Roman" w:hAnsi="Times New Roman" w:cs="Times New Roman"/>
          <w:sz w:val="24"/>
          <w:szCs w:val="24"/>
        </w:rPr>
        <w:t xml:space="preserve"> – 4) &gt; 0;</w:t>
      </w:r>
      <w:r w:rsidRPr="00B36E7F">
        <w:rPr>
          <w:rFonts w:ascii="Times New Roman" w:hAnsi="Times New Roman" w:cs="Times New Roman"/>
          <w:sz w:val="24"/>
          <w:szCs w:val="24"/>
        </w:rPr>
        <w:tab/>
      </w:r>
      <w:r w:rsidRPr="00B36E7F">
        <w:rPr>
          <w:rFonts w:ascii="Times New Roman" w:hAnsi="Times New Roman" w:cs="Times New Roman"/>
          <w:sz w:val="24"/>
          <w:szCs w:val="24"/>
        </w:rPr>
        <w:tab/>
        <w:t xml:space="preserve">б) </w:t>
      </w:r>
      <w:r w:rsidRPr="00B36E7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47675" cy="466725"/>
            <wp:effectExtent l="0" t="0" r="0" b="0"/>
            <wp:docPr id="1541" name="Рисунок 1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1"/>
                    <pic:cNvPicPr>
                      <a:picLocks noChangeAspect="1" noChangeArrowheads="1"/>
                    </pic:cNvPicPr>
                  </pic:nvPicPr>
                  <pic:blipFill>
                    <a:blip r:embed="rId6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6E7F">
        <w:rPr>
          <w:rFonts w:ascii="Times New Roman" w:hAnsi="Times New Roman" w:cs="Times New Roman"/>
          <w:sz w:val="24"/>
          <w:szCs w:val="24"/>
        </w:rPr>
        <w:t xml:space="preserve"> &lt; 0.</w:t>
      </w:r>
    </w:p>
    <w:p w:rsidR="00B36E7F" w:rsidRDefault="00B36E7F" w:rsidP="000B7B57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sz w:val="24"/>
          <w:szCs w:val="24"/>
        </w:rPr>
        <w:t xml:space="preserve">5. При каких значениях 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 xml:space="preserve">t </w:t>
      </w:r>
      <w:r w:rsidRPr="00B36E7F">
        <w:rPr>
          <w:rFonts w:ascii="Times New Roman" w:hAnsi="Times New Roman" w:cs="Times New Roman"/>
          <w:sz w:val="24"/>
          <w:szCs w:val="24"/>
        </w:rPr>
        <w:t>уравнение 3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B36E7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B36E7F">
        <w:rPr>
          <w:rFonts w:ascii="Times New Roman" w:hAnsi="Times New Roman" w:cs="Times New Roman"/>
          <w:sz w:val="24"/>
          <w:szCs w:val="24"/>
        </w:rPr>
        <w:t xml:space="preserve"> + 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tх</w:t>
      </w:r>
      <w:r w:rsidRPr="00B36E7F">
        <w:rPr>
          <w:rFonts w:ascii="Times New Roman" w:hAnsi="Times New Roman" w:cs="Times New Roman"/>
          <w:sz w:val="24"/>
          <w:szCs w:val="24"/>
        </w:rPr>
        <w:t xml:space="preserve"> + 3 = 0 имеет два корня?</w:t>
      </w:r>
    </w:p>
    <w:p w:rsidR="00B36E7F" w:rsidRDefault="00B36E7F" w:rsidP="00B36E7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B36E7F">
        <w:rPr>
          <w:rFonts w:ascii="Times New Roman" w:hAnsi="Times New Roman" w:cs="Times New Roman"/>
          <w:bCs/>
          <w:sz w:val="24"/>
          <w:szCs w:val="24"/>
        </w:rPr>
        <w:t>В а р и а н т  2</w:t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sz w:val="24"/>
          <w:szCs w:val="24"/>
        </w:rPr>
        <w:t>1. Решите уравнение:</w:t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sz w:val="24"/>
          <w:szCs w:val="24"/>
        </w:rPr>
        <w:t xml:space="preserve">а) 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B36E7F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B36E7F">
        <w:rPr>
          <w:rFonts w:ascii="Times New Roman" w:hAnsi="Times New Roman" w:cs="Times New Roman"/>
          <w:sz w:val="24"/>
          <w:szCs w:val="24"/>
        </w:rPr>
        <w:t xml:space="preserve"> – 25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B36E7F">
        <w:rPr>
          <w:rFonts w:ascii="Times New Roman" w:hAnsi="Times New Roman" w:cs="Times New Roman"/>
          <w:sz w:val="24"/>
          <w:szCs w:val="24"/>
        </w:rPr>
        <w:t xml:space="preserve"> = 0;</w:t>
      </w:r>
      <w:r w:rsidRPr="00B36E7F">
        <w:rPr>
          <w:rFonts w:ascii="Times New Roman" w:hAnsi="Times New Roman" w:cs="Times New Roman"/>
          <w:sz w:val="24"/>
          <w:szCs w:val="24"/>
        </w:rPr>
        <w:tab/>
      </w:r>
      <w:r w:rsidRPr="00B36E7F">
        <w:rPr>
          <w:rFonts w:ascii="Times New Roman" w:hAnsi="Times New Roman" w:cs="Times New Roman"/>
          <w:sz w:val="24"/>
          <w:szCs w:val="24"/>
        </w:rPr>
        <w:tab/>
      </w:r>
      <w:r w:rsidRPr="00B36E7F">
        <w:rPr>
          <w:rFonts w:ascii="Times New Roman" w:hAnsi="Times New Roman" w:cs="Times New Roman"/>
          <w:sz w:val="24"/>
          <w:szCs w:val="24"/>
        </w:rPr>
        <w:tab/>
        <w:t xml:space="preserve">б) </w:t>
      </w:r>
      <w:r w:rsidRPr="00B36E7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076325" cy="495300"/>
            <wp:effectExtent l="0" t="0" r="0" b="0"/>
            <wp:docPr id="1543" name="Рисунок 15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3"/>
                    <pic:cNvPicPr>
                      <a:picLocks noChangeAspect="1" noChangeArrowheads="1"/>
                    </pic:cNvPicPr>
                  </pic:nvPicPr>
                  <pic:blipFill>
                    <a:blip r:embed="rId6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6E7F">
        <w:rPr>
          <w:rFonts w:ascii="Times New Roman" w:hAnsi="Times New Roman" w:cs="Times New Roman"/>
          <w:sz w:val="24"/>
          <w:szCs w:val="24"/>
        </w:rPr>
        <w:t xml:space="preserve"> = 1.</w:t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sz w:val="24"/>
          <w:szCs w:val="24"/>
        </w:rPr>
        <w:t xml:space="preserve">2. Решите биквадратное уравнение: 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B36E7F">
        <w:rPr>
          <w:rFonts w:ascii="Times New Roman" w:hAnsi="Times New Roman" w:cs="Times New Roman"/>
          <w:sz w:val="24"/>
          <w:szCs w:val="24"/>
          <w:vertAlign w:val="superscript"/>
        </w:rPr>
        <w:t>4</w:t>
      </w:r>
      <w:r w:rsidRPr="00B36E7F">
        <w:rPr>
          <w:rFonts w:ascii="Times New Roman" w:hAnsi="Times New Roman" w:cs="Times New Roman"/>
          <w:sz w:val="24"/>
          <w:szCs w:val="24"/>
        </w:rPr>
        <w:t xml:space="preserve"> – 4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B36E7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B36E7F">
        <w:rPr>
          <w:rFonts w:ascii="Times New Roman" w:hAnsi="Times New Roman" w:cs="Times New Roman"/>
          <w:sz w:val="24"/>
          <w:szCs w:val="24"/>
        </w:rPr>
        <w:t xml:space="preserve"> – 45 = 0.</w:t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sz w:val="24"/>
          <w:szCs w:val="24"/>
        </w:rPr>
        <w:t xml:space="preserve">3. Решите неравенство: </w:t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sz w:val="24"/>
          <w:szCs w:val="24"/>
        </w:rPr>
        <w:t>а) 2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B36E7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B36E7F">
        <w:rPr>
          <w:rFonts w:ascii="Times New Roman" w:hAnsi="Times New Roman" w:cs="Times New Roman"/>
          <w:sz w:val="24"/>
          <w:szCs w:val="24"/>
        </w:rPr>
        <w:t xml:space="preserve"> – 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– 15 &gt; 0;</w:t>
      </w:r>
      <w:r>
        <w:rPr>
          <w:rFonts w:ascii="Times New Roman" w:hAnsi="Times New Roman" w:cs="Times New Roman"/>
          <w:sz w:val="24"/>
          <w:szCs w:val="24"/>
        </w:rPr>
        <w:tab/>
      </w:r>
      <w:r w:rsidRPr="00B36E7F">
        <w:rPr>
          <w:rFonts w:ascii="Times New Roman" w:hAnsi="Times New Roman" w:cs="Times New Roman"/>
          <w:sz w:val="24"/>
          <w:szCs w:val="24"/>
        </w:rPr>
        <w:t xml:space="preserve">б) 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B36E7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B36E7F">
        <w:rPr>
          <w:rFonts w:ascii="Times New Roman" w:hAnsi="Times New Roman" w:cs="Times New Roman"/>
          <w:sz w:val="24"/>
          <w:szCs w:val="24"/>
        </w:rPr>
        <w:t xml:space="preserve"> – 16 &lt; 0;</w:t>
      </w:r>
      <w:r w:rsidRPr="00B36E7F">
        <w:rPr>
          <w:rFonts w:ascii="Times New Roman" w:hAnsi="Times New Roman" w:cs="Times New Roman"/>
          <w:sz w:val="24"/>
          <w:szCs w:val="24"/>
        </w:rPr>
        <w:tab/>
        <w:t xml:space="preserve">    в) 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B36E7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B36E7F">
        <w:rPr>
          <w:rFonts w:ascii="Times New Roman" w:hAnsi="Times New Roman" w:cs="Times New Roman"/>
          <w:sz w:val="24"/>
          <w:szCs w:val="24"/>
        </w:rPr>
        <w:t xml:space="preserve"> + 12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B36E7F">
        <w:rPr>
          <w:rFonts w:ascii="Times New Roman" w:hAnsi="Times New Roman" w:cs="Times New Roman"/>
          <w:sz w:val="24"/>
          <w:szCs w:val="24"/>
        </w:rPr>
        <w:t xml:space="preserve"> + 80 &lt; 0.</w:t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sz w:val="24"/>
          <w:szCs w:val="24"/>
        </w:rPr>
        <w:t>4. Решите неравенство, используя метод интервалов:</w:t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sz w:val="24"/>
          <w:szCs w:val="24"/>
        </w:rPr>
        <w:t>а) (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B36E7F">
        <w:rPr>
          <w:rFonts w:ascii="Times New Roman" w:hAnsi="Times New Roman" w:cs="Times New Roman"/>
          <w:sz w:val="24"/>
          <w:szCs w:val="24"/>
        </w:rPr>
        <w:t xml:space="preserve"> + 11) (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B36E7F">
        <w:rPr>
          <w:rFonts w:ascii="Times New Roman" w:hAnsi="Times New Roman" w:cs="Times New Roman"/>
          <w:sz w:val="24"/>
          <w:szCs w:val="24"/>
        </w:rPr>
        <w:t xml:space="preserve"> –9) &lt; 0;</w:t>
      </w:r>
      <w:r w:rsidRPr="00B36E7F">
        <w:rPr>
          <w:rFonts w:ascii="Times New Roman" w:hAnsi="Times New Roman" w:cs="Times New Roman"/>
          <w:sz w:val="24"/>
          <w:szCs w:val="24"/>
        </w:rPr>
        <w:tab/>
      </w:r>
      <w:r w:rsidRPr="00B36E7F">
        <w:rPr>
          <w:rFonts w:ascii="Times New Roman" w:hAnsi="Times New Roman" w:cs="Times New Roman"/>
          <w:sz w:val="24"/>
          <w:szCs w:val="24"/>
        </w:rPr>
        <w:tab/>
        <w:t xml:space="preserve">б) </w:t>
      </w:r>
      <w:r w:rsidRPr="00B36E7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28625" cy="466725"/>
            <wp:effectExtent l="0" t="0" r="0" b="0"/>
            <wp:docPr id="1544" name="Рисунок 15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4"/>
                    <pic:cNvPicPr>
                      <a:picLocks noChangeAspect="1" noChangeArrowheads="1"/>
                    </pic:cNvPicPr>
                  </pic:nvPicPr>
                  <pic:blipFill>
                    <a:blip r:embed="rId6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6E7F">
        <w:rPr>
          <w:rFonts w:ascii="Times New Roman" w:hAnsi="Times New Roman" w:cs="Times New Roman"/>
          <w:sz w:val="24"/>
          <w:szCs w:val="24"/>
        </w:rPr>
        <w:t xml:space="preserve"> &gt; 0.</w:t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sz w:val="24"/>
          <w:szCs w:val="24"/>
        </w:rPr>
        <w:t xml:space="preserve">5. При каких значениях 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 xml:space="preserve">t </w:t>
      </w:r>
      <w:r w:rsidRPr="00B36E7F">
        <w:rPr>
          <w:rFonts w:ascii="Times New Roman" w:hAnsi="Times New Roman" w:cs="Times New Roman"/>
          <w:sz w:val="24"/>
          <w:szCs w:val="24"/>
        </w:rPr>
        <w:t>уравнение 2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B36E7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B36E7F">
        <w:rPr>
          <w:rFonts w:ascii="Times New Roman" w:hAnsi="Times New Roman" w:cs="Times New Roman"/>
          <w:sz w:val="24"/>
          <w:szCs w:val="24"/>
        </w:rPr>
        <w:t xml:space="preserve"> + 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tх</w:t>
      </w:r>
      <w:r w:rsidRPr="00B36E7F">
        <w:rPr>
          <w:rFonts w:ascii="Times New Roman" w:hAnsi="Times New Roman" w:cs="Times New Roman"/>
          <w:sz w:val="24"/>
          <w:szCs w:val="24"/>
        </w:rPr>
        <w:t xml:space="preserve"> + 8 = 0 не имеет корней?</w:t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36E7F">
        <w:rPr>
          <w:rFonts w:ascii="Times New Roman" w:hAnsi="Times New Roman" w:cs="Times New Roman"/>
          <w:sz w:val="24"/>
          <w:szCs w:val="24"/>
        </w:rPr>
        <w:t>.</w:t>
      </w:r>
    </w:p>
    <w:p w:rsidR="00B36E7F" w:rsidRDefault="00B36E7F" w:rsidP="00397216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  <w:sectPr w:rsidR="00B36E7F" w:rsidSect="00B36E7F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397216" w:rsidRPr="00382C99" w:rsidRDefault="00397216" w:rsidP="00397216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</w:p>
    <w:p w:rsidR="000B7B57" w:rsidRDefault="000B7B57" w:rsidP="00B36E7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</w:rPr>
        <w:sectPr w:rsidR="000B7B57" w:rsidSect="00054730">
          <w:type w:val="continuous"/>
          <w:pgSz w:w="16838" w:h="11906" w:orient="landscape"/>
          <w:pgMar w:top="1134" w:right="850" w:bottom="1134" w:left="1701" w:header="708" w:footer="708" w:gutter="0"/>
          <w:cols w:space="708"/>
          <w:docGrid w:linePitch="360"/>
        </w:sectPr>
      </w:pPr>
    </w:p>
    <w:p w:rsidR="00B36E7F" w:rsidRPr="000B7B57" w:rsidRDefault="00B36E7F" w:rsidP="000B7B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B36E7F">
        <w:rPr>
          <w:rFonts w:ascii="Times New Roman" w:hAnsi="Times New Roman" w:cs="Times New Roman"/>
          <w:b/>
          <w:bCs/>
          <w:caps/>
          <w:sz w:val="24"/>
          <w:szCs w:val="24"/>
        </w:rPr>
        <w:t>контрольная работа № 3</w:t>
      </w:r>
      <w:r w:rsidRPr="00B36E7F">
        <w:rPr>
          <w:rFonts w:ascii="Times New Roman" w:hAnsi="Times New Roman" w:cs="Times New Roman"/>
          <w:b/>
          <w:bCs/>
          <w:sz w:val="24"/>
          <w:szCs w:val="24"/>
        </w:rPr>
        <w:t>«</w:t>
      </w:r>
      <w:r w:rsidRPr="000B7B57">
        <w:rPr>
          <w:rFonts w:ascii="Times New Roman" w:hAnsi="Times New Roman" w:cs="Times New Roman"/>
          <w:bCs/>
          <w:sz w:val="24"/>
          <w:szCs w:val="24"/>
        </w:rPr>
        <w:t>Уравнения и неравенства с двумя переменными»</w:t>
      </w:r>
      <w:r w:rsidR="000B7B57">
        <w:rPr>
          <w:rFonts w:ascii="Times New Roman" w:hAnsi="Times New Roman" w:cs="Times New Roman"/>
          <w:bCs/>
          <w:sz w:val="24"/>
          <w:szCs w:val="24"/>
        </w:rPr>
        <w:t xml:space="preserve">  </w:t>
      </w:r>
      <w:r w:rsidRPr="000B7B57">
        <w:rPr>
          <w:rFonts w:ascii="Times New Roman" w:hAnsi="Times New Roman" w:cs="Times New Roman"/>
          <w:bCs/>
          <w:sz w:val="24"/>
          <w:szCs w:val="24"/>
        </w:rPr>
        <w:t>В а р и а н т  1</w:t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sz w:val="24"/>
          <w:szCs w:val="24"/>
        </w:rPr>
        <w:t>1. Решите систему уравнений:</w:t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70015" cy="362737"/>
            <wp:effectExtent l="0" t="0" r="1485" b="0"/>
            <wp:docPr id="1630" name="Рисунок 16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0"/>
                    <pic:cNvPicPr>
                      <a:picLocks noChangeAspect="1" noChangeArrowheads="1"/>
                    </pic:cNvPicPr>
                  </pic:nvPicPr>
                  <pic:blipFill>
                    <a:blip r:embed="rId6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584" cy="3669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sz w:val="24"/>
          <w:szCs w:val="24"/>
        </w:rPr>
        <w:t>2. Периметр прямоугольника равен 28 м, а его площадь равна 40 м</w:t>
      </w:r>
      <w:r w:rsidRPr="00B36E7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B36E7F">
        <w:rPr>
          <w:rFonts w:ascii="Times New Roman" w:hAnsi="Times New Roman" w:cs="Times New Roman"/>
          <w:sz w:val="24"/>
          <w:szCs w:val="24"/>
        </w:rPr>
        <w:t>. Найдите стороны прямоугольника.</w:t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sz w:val="24"/>
          <w:szCs w:val="24"/>
        </w:rPr>
        <w:t xml:space="preserve">3. Не выполняя построения, найдите координаты точек пересечения параболы 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у</w:t>
      </w:r>
      <w:r w:rsidRPr="00B36E7F">
        <w:rPr>
          <w:rFonts w:ascii="Times New Roman" w:hAnsi="Times New Roman" w:cs="Times New Roman"/>
          <w:sz w:val="24"/>
          <w:szCs w:val="24"/>
        </w:rPr>
        <w:t xml:space="preserve"> = 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B36E7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B36E7F">
        <w:rPr>
          <w:rFonts w:ascii="Times New Roman" w:hAnsi="Times New Roman" w:cs="Times New Roman"/>
          <w:sz w:val="24"/>
          <w:szCs w:val="24"/>
        </w:rPr>
        <w:t xml:space="preserve"> + 4 и прямой 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B36E7F">
        <w:rPr>
          <w:rFonts w:ascii="Times New Roman" w:hAnsi="Times New Roman" w:cs="Times New Roman"/>
          <w:sz w:val="24"/>
          <w:szCs w:val="24"/>
        </w:rPr>
        <w:t xml:space="preserve"> + 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у</w:t>
      </w:r>
      <w:r w:rsidRPr="00B36E7F">
        <w:rPr>
          <w:rFonts w:ascii="Times New Roman" w:hAnsi="Times New Roman" w:cs="Times New Roman"/>
          <w:sz w:val="24"/>
          <w:szCs w:val="24"/>
        </w:rPr>
        <w:t xml:space="preserve"> = 6.</w:t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sz w:val="24"/>
          <w:szCs w:val="24"/>
        </w:rPr>
        <w:t>4. Решите систему уравнений:</w:t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056904" cy="438059"/>
            <wp:effectExtent l="0" t="0" r="0" b="0"/>
            <wp:docPr id="1631" name="Рисунок 16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1"/>
                    <pic:cNvPicPr>
                      <a:picLocks noChangeAspect="1" noChangeArrowheads="1"/>
                    </pic:cNvPicPr>
                  </pic:nvPicPr>
                  <pic:blipFill>
                    <a:blip r:embed="rId6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6182" cy="437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sz w:val="24"/>
          <w:szCs w:val="24"/>
        </w:rPr>
        <w:t>5. Изобразите на координатной плоскости множество решений системы неравенств:</w:t>
      </w:r>
    </w:p>
    <w:p w:rsidR="000B7B57" w:rsidRDefault="00B36E7F" w:rsidP="000B7B57">
      <w:pPr>
        <w:autoSpaceDE w:val="0"/>
        <w:autoSpaceDN w:val="0"/>
        <w:adjustRightInd w:val="0"/>
        <w:spacing w:after="0" w:line="240" w:lineRule="auto"/>
        <w:ind w:firstLine="360"/>
        <w:rPr>
          <w:rFonts w:ascii="Times New Roman" w:hAnsi="Times New Roman" w:cs="Times New Roman"/>
          <w:b/>
          <w:bCs/>
          <w:sz w:val="24"/>
          <w:szCs w:val="24"/>
        </w:rPr>
      </w:pPr>
      <w:r w:rsidRPr="00B36E7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771896" cy="511889"/>
            <wp:effectExtent l="0" t="0" r="0" b="0"/>
            <wp:docPr id="1632" name="Рисунок 16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2"/>
                    <pic:cNvPicPr>
                      <a:picLocks noChangeAspect="1" noChangeArrowheads="1"/>
                    </pic:cNvPicPr>
                  </pic:nvPicPr>
                  <pic:blipFill>
                    <a:blip r:embed="rId6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3907" cy="513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rPr>
          <w:rFonts w:ascii="Times New Roman" w:hAnsi="Times New Roman" w:cs="Times New Roman"/>
          <w:b/>
          <w:bCs/>
          <w:sz w:val="24"/>
          <w:szCs w:val="24"/>
        </w:rPr>
      </w:pPr>
    </w:p>
    <w:p w:rsid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rPr>
          <w:rFonts w:ascii="Times New Roman" w:hAnsi="Times New Roman" w:cs="Times New Roman"/>
          <w:b/>
          <w:bCs/>
          <w:sz w:val="24"/>
          <w:szCs w:val="24"/>
        </w:rPr>
      </w:pPr>
    </w:p>
    <w:p w:rsid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rPr>
          <w:rFonts w:ascii="Times New Roman" w:hAnsi="Times New Roman" w:cs="Times New Roman"/>
          <w:b/>
          <w:bCs/>
          <w:sz w:val="24"/>
          <w:szCs w:val="24"/>
        </w:rPr>
      </w:pPr>
    </w:p>
    <w:p w:rsid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rPr>
          <w:rFonts w:ascii="Times New Roman" w:hAnsi="Times New Roman" w:cs="Times New Roman"/>
          <w:b/>
          <w:bCs/>
          <w:sz w:val="24"/>
          <w:szCs w:val="24"/>
        </w:rPr>
      </w:pPr>
    </w:p>
    <w:p w:rsid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rPr>
          <w:rFonts w:ascii="Times New Roman" w:hAnsi="Times New Roman" w:cs="Times New Roman"/>
          <w:b/>
          <w:bCs/>
          <w:sz w:val="24"/>
          <w:szCs w:val="24"/>
        </w:rPr>
      </w:pPr>
    </w:p>
    <w:p w:rsid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rPr>
          <w:rFonts w:ascii="Times New Roman" w:hAnsi="Times New Roman" w:cs="Times New Roman"/>
          <w:b/>
          <w:bCs/>
          <w:sz w:val="24"/>
          <w:szCs w:val="24"/>
        </w:rPr>
      </w:pPr>
    </w:p>
    <w:p w:rsid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rPr>
          <w:rFonts w:ascii="Times New Roman" w:hAnsi="Times New Roman" w:cs="Times New Roman"/>
          <w:b/>
          <w:bCs/>
          <w:sz w:val="24"/>
          <w:szCs w:val="24"/>
        </w:rPr>
      </w:pPr>
    </w:p>
    <w:p w:rsid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rPr>
          <w:rFonts w:ascii="Times New Roman" w:hAnsi="Times New Roman" w:cs="Times New Roman"/>
          <w:b/>
          <w:bCs/>
          <w:sz w:val="24"/>
          <w:szCs w:val="24"/>
        </w:rPr>
      </w:pPr>
    </w:p>
    <w:p w:rsid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rPr>
          <w:rFonts w:ascii="Times New Roman" w:hAnsi="Times New Roman" w:cs="Times New Roman"/>
          <w:b/>
          <w:bCs/>
          <w:sz w:val="24"/>
          <w:szCs w:val="24"/>
        </w:rPr>
      </w:pPr>
    </w:p>
    <w:p w:rsid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rPr>
          <w:rFonts w:ascii="Times New Roman" w:hAnsi="Times New Roman" w:cs="Times New Roman"/>
          <w:b/>
          <w:bCs/>
          <w:sz w:val="24"/>
          <w:szCs w:val="24"/>
        </w:rPr>
      </w:pPr>
    </w:p>
    <w:p w:rsid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rPr>
          <w:rFonts w:ascii="Times New Roman" w:hAnsi="Times New Roman" w:cs="Times New Roman"/>
          <w:b/>
          <w:bCs/>
          <w:sz w:val="24"/>
          <w:szCs w:val="24"/>
        </w:rPr>
      </w:pPr>
    </w:p>
    <w:p w:rsid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rPr>
          <w:rFonts w:ascii="Times New Roman" w:hAnsi="Times New Roman" w:cs="Times New Roman"/>
          <w:b/>
          <w:bCs/>
          <w:sz w:val="24"/>
          <w:szCs w:val="24"/>
        </w:rPr>
      </w:pPr>
    </w:p>
    <w:p w:rsid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rPr>
          <w:rFonts w:ascii="Times New Roman" w:hAnsi="Times New Roman" w:cs="Times New Roman"/>
          <w:b/>
          <w:bCs/>
          <w:sz w:val="24"/>
          <w:szCs w:val="24"/>
        </w:rPr>
      </w:pPr>
    </w:p>
    <w:p w:rsid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rPr>
          <w:rFonts w:ascii="Times New Roman" w:hAnsi="Times New Roman" w:cs="Times New Roman"/>
          <w:b/>
          <w:bCs/>
          <w:sz w:val="24"/>
          <w:szCs w:val="24"/>
        </w:rPr>
      </w:pPr>
    </w:p>
    <w:p w:rsid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rPr>
          <w:rFonts w:ascii="Times New Roman" w:hAnsi="Times New Roman" w:cs="Times New Roman"/>
          <w:b/>
          <w:bCs/>
          <w:sz w:val="24"/>
          <w:szCs w:val="24"/>
        </w:rPr>
      </w:pPr>
    </w:p>
    <w:p w:rsid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rPr>
          <w:rFonts w:ascii="Times New Roman" w:hAnsi="Times New Roman" w:cs="Times New Roman"/>
          <w:b/>
          <w:bCs/>
          <w:sz w:val="24"/>
          <w:szCs w:val="24"/>
        </w:rPr>
      </w:pPr>
    </w:p>
    <w:p w:rsid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rPr>
          <w:rFonts w:ascii="Times New Roman" w:hAnsi="Times New Roman" w:cs="Times New Roman"/>
          <w:b/>
          <w:bCs/>
          <w:sz w:val="24"/>
          <w:szCs w:val="24"/>
        </w:rPr>
      </w:pPr>
    </w:p>
    <w:p w:rsid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rPr>
          <w:rFonts w:ascii="Times New Roman" w:hAnsi="Times New Roman" w:cs="Times New Roman"/>
          <w:b/>
          <w:bCs/>
          <w:sz w:val="24"/>
          <w:szCs w:val="24"/>
        </w:rPr>
      </w:pPr>
    </w:p>
    <w:p w:rsid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rPr>
          <w:rFonts w:ascii="Times New Roman" w:hAnsi="Times New Roman" w:cs="Times New Roman"/>
          <w:b/>
          <w:bCs/>
          <w:sz w:val="24"/>
          <w:szCs w:val="24"/>
        </w:rPr>
      </w:pPr>
    </w:p>
    <w:p w:rsid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rPr>
          <w:rFonts w:ascii="Times New Roman" w:hAnsi="Times New Roman" w:cs="Times New Roman"/>
          <w:b/>
          <w:bCs/>
          <w:sz w:val="24"/>
          <w:szCs w:val="24"/>
        </w:rPr>
      </w:pPr>
    </w:p>
    <w:p w:rsidR="00B36E7F" w:rsidRPr="000B7B57" w:rsidRDefault="00B36E7F" w:rsidP="00750B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0B7B57">
        <w:rPr>
          <w:rFonts w:ascii="Times New Roman" w:hAnsi="Times New Roman" w:cs="Times New Roman"/>
          <w:bCs/>
          <w:sz w:val="24"/>
          <w:szCs w:val="24"/>
        </w:rPr>
        <w:t>В а р и а н т  2</w:t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sz w:val="24"/>
          <w:szCs w:val="24"/>
        </w:rPr>
        <w:t>1. Решите систему уравнений:</w:t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46265" cy="337896"/>
            <wp:effectExtent l="0" t="0" r="6185" b="0"/>
            <wp:docPr id="1633" name="Рисунок 16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3"/>
                    <pic:cNvPicPr>
                      <a:picLocks noChangeAspect="1" noChangeArrowheads="1"/>
                    </pic:cNvPicPr>
                  </pic:nvPicPr>
                  <pic:blipFill>
                    <a:blip r:embed="rId6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" cy="3387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sz w:val="24"/>
          <w:szCs w:val="24"/>
        </w:rPr>
        <w:t>2. Одна из сторон прямоугольника на 2 см больше другой стороны. Найдите стороны прямоугольника, если его площадь равна 120 см</w:t>
      </w:r>
      <w:r w:rsidRPr="00B36E7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B36E7F">
        <w:rPr>
          <w:rFonts w:ascii="Times New Roman" w:hAnsi="Times New Roman" w:cs="Times New Roman"/>
          <w:sz w:val="24"/>
          <w:szCs w:val="24"/>
        </w:rPr>
        <w:t>.</w:t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sz w:val="24"/>
          <w:szCs w:val="24"/>
        </w:rPr>
        <w:t xml:space="preserve">3. Не выполняя построения, найдите координаты точек пересечения окружности 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B36E7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B36E7F">
        <w:rPr>
          <w:rFonts w:ascii="Times New Roman" w:hAnsi="Times New Roman" w:cs="Times New Roman"/>
          <w:sz w:val="24"/>
          <w:szCs w:val="24"/>
        </w:rPr>
        <w:t xml:space="preserve"> + 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у</w:t>
      </w:r>
      <w:r w:rsidRPr="00B36E7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B36E7F">
        <w:rPr>
          <w:rFonts w:ascii="Times New Roman" w:hAnsi="Times New Roman" w:cs="Times New Roman"/>
          <w:sz w:val="24"/>
          <w:szCs w:val="24"/>
        </w:rPr>
        <w:t xml:space="preserve"> = 10 и прямой 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B36E7F">
        <w:rPr>
          <w:rFonts w:ascii="Times New Roman" w:hAnsi="Times New Roman" w:cs="Times New Roman"/>
          <w:sz w:val="24"/>
          <w:szCs w:val="24"/>
        </w:rPr>
        <w:t xml:space="preserve"> + 2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у</w:t>
      </w:r>
      <w:r w:rsidRPr="00B36E7F">
        <w:rPr>
          <w:rFonts w:ascii="Times New Roman" w:hAnsi="Times New Roman" w:cs="Times New Roman"/>
          <w:sz w:val="24"/>
          <w:szCs w:val="24"/>
        </w:rPr>
        <w:t xml:space="preserve"> = 5.</w:t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sz w:val="24"/>
          <w:szCs w:val="24"/>
        </w:rPr>
        <w:t>4. Решите систему уравнений:</w:t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961901" cy="398682"/>
            <wp:effectExtent l="0" t="0" r="0" b="0"/>
            <wp:docPr id="1634" name="Рисунок 16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4"/>
                    <pic:cNvPicPr>
                      <a:picLocks noChangeAspect="1" noChangeArrowheads="1"/>
                    </pic:cNvPicPr>
                  </pic:nvPicPr>
                  <pic:blipFill>
                    <a:blip r:embed="rId6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244" cy="398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sz w:val="24"/>
          <w:szCs w:val="24"/>
        </w:rPr>
        <w:t>5. Изобразите на координатной плоскости множество решений системы неравенств:</w:t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760021" cy="456013"/>
            <wp:effectExtent l="0" t="0" r="1979" b="0"/>
            <wp:docPr id="1635" name="Рисунок 1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5"/>
                    <pic:cNvPicPr>
                      <a:picLocks noChangeAspect="1" noChangeArrowheads="1"/>
                    </pic:cNvPicPr>
                  </pic:nvPicPr>
                  <pic:blipFill>
                    <a:blip r:embed="rId6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0209" cy="456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7B57" w:rsidRDefault="000B7B57" w:rsidP="000B7B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aps/>
          <w:sz w:val="24"/>
          <w:szCs w:val="24"/>
        </w:rPr>
        <w:sectPr w:rsidR="000B7B57" w:rsidSect="000B7B57">
          <w:type w:val="continuous"/>
          <w:pgSz w:w="15840" w:h="12240" w:orient="landscape"/>
          <w:pgMar w:top="510" w:right="510" w:bottom="510" w:left="1134" w:header="720" w:footer="720" w:gutter="0"/>
          <w:cols w:num="2" w:space="720"/>
          <w:noEndnote/>
        </w:sectPr>
      </w:pPr>
    </w:p>
    <w:p w:rsidR="000B7B57" w:rsidRDefault="000B7B57" w:rsidP="000B7B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aps/>
          <w:sz w:val="24"/>
          <w:szCs w:val="24"/>
        </w:rPr>
        <w:sectPr w:rsidR="000B7B57" w:rsidSect="000B7B57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0B7B57" w:rsidRDefault="000B7B57" w:rsidP="000B7B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aps/>
          <w:sz w:val="24"/>
          <w:szCs w:val="24"/>
        </w:rPr>
      </w:pPr>
    </w:p>
    <w:p w:rsidR="000B7B57" w:rsidRDefault="000B7B57" w:rsidP="000B7B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0B7B57">
        <w:rPr>
          <w:rFonts w:ascii="Times New Roman" w:hAnsi="Times New Roman" w:cs="Times New Roman"/>
          <w:b/>
          <w:bCs/>
          <w:caps/>
          <w:sz w:val="24"/>
          <w:szCs w:val="24"/>
        </w:rPr>
        <w:t>Контрольная работа № 4</w:t>
      </w:r>
      <w:r w:rsidRPr="000B7B57">
        <w:rPr>
          <w:rFonts w:ascii="Times New Roman" w:hAnsi="Times New Roman" w:cs="Times New Roman"/>
          <w:bCs/>
          <w:sz w:val="24"/>
          <w:szCs w:val="24"/>
        </w:rPr>
        <w:t>«Арифметическая прогрессия».</w:t>
      </w: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0B7B57">
        <w:rPr>
          <w:rFonts w:ascii="Times New Roman" w:hAnsi="Times New Roman" w:cs="Times New Roman"/>
          <w:bCs/>
          <w:sz w:val="24"/>
          <w:szCs w:val="24"/>
        </w:rPr>
        <w:t>В а р и а н т  1</w:t>
      </w: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B7B57">
        <w:rPr>
          <w:rFonts w:ascii="Times New Roman" w:hAnsi="Times New Roman" w:cs="Times New Roman"/>
          <w:sz w:val="24"/>
          <w:szCs w:val="24"/>
        </w:rPr>
        <w:t>1. Найдите двадцать третий член арифметической прогрессии (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а</w:t>
      </w:r>
      <w:r w:rsidRPr="000B7B57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п</w:t>
      </w:r>
      <w:r w:rsidRPr="000B7B57">
        <w:rPr>
          <w:rFonts w:ascii="Times New Roman" w:hAnsi="Times New Roman" w:cs="Times New Roman"/>
          <w:sz w:val="24"/>
          <w:szCs w:val="24"/>
        </w:rPr>
        <w:t xml:space="preserve">), если 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а</w:t>
      </w:r>
      <w:r w:rsidRPr="000B7B57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0B7B57">
        <w:rPr>
          <w:rFonts w:ascii="Times New Roman" w:hAnsi="Times New Roman" w:cs="Times New Roman"/>
          <w:sz w:val="24"/>
          <w:szCs w:val="24"/>
        </w:rPr>
        <w:t xml:space="preserve"> = –15 и 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d</w:t>
      </w:r>
      <w:r w:rsidRPr="000B7B57">
        <w:rPr>
          <w:rFonts w:ascii="Times New Roman" w:hAnsi="Times New Roman" w:cs="Times New Roman"/>
          <w:sz w:val="24"/>
          <w:szCs w:val="24"/>
        </w:rPr>
        <w:t xml:space="preserve"> = 3.</w:t>
      </w: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B7B57">
        <w:rPr>
          <w:rFonts w:ascii="Times New Roman" w:hAnsi="Times New Roman" w:cs="Times New Roman"/>
          <w:sz w:val="24"/>
          <w:szCs w:val="24"/>
        </w:rPr>
        <w:t>2. Найдите сумму шестнадцати первых членов арифметической прогрессии: 8; 4; 0; …</w:t>
      </w: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B7B57">
        <w:rPr>
          <w:rFonts w:ascii="Times New Roman" w:hAnsi="Times New Roman" w:cs="Times New Roman"/>
          <w:sz w:val="24"/>
          <w:szCs w:val="24"/>
        </w:rPr>
        <w:t>3. Найдите сумму шестидесяти первых членов последовательности (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b</w:t>
      </w:r>
      <w:r w:rsidRPr="000B7B57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п</w:t>
      </w:r>
      <w:r w:rsidRPr="000B7B57">
        <w:rPr>
          <w:rFonts w:ascii="Times New Roman" w:hAnsi="Times New Roman" w:cs="Times New Roman"/>
          <w:sz w:val="24"/>
          <w:szCs w:val="24"/>
        </w:rPr>
        <w:t xml:space="preserve">), заданной формулой 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b</w:t>
      </w:r>
      <w:r w:rsidRPr="000B7B57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п</w:t>
      </w:r>
      <w:r w:rsidRPr="000B7B57">
        <w:rPr>
          <w:rFonts w:ascii="Times New Roman" w:hAnsi="Times New Roman" w:cs="Times New Roman"/>
          <w:sz w:val="24"/>
          <w:szCs w:val="24"/>
        </w:rPr>
        <w:t xml:space="preserve"> = 3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п</w:t>
      </w:r>
      <w:r w:rsidRPr="000B7B57">
        <w:rPr>
          <w:rFonts w:ascii="Times New Roman" w:hAnsi="Times New Roman" w:cs="Times New Roman"/>
          <w:sz w:val="24"/>
          <w:szCs w:val="24"/>
        </w:rPr>
        <w:t xml:space="preserve"> – 1.</w:t>
      </w: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B7B57">
        <w:rPr>
          <w:rFonts w:ascii="Times New Roman" w:hAnsi="Times New Roman" w:cs="Times New Roman"/>
          <w:sz w:val="24"/>
          <w:szCs w:val="24"/>
        </w:rPr>
        <w:t>4. Является ли число 54,5 членом арифметической прогрессии (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а</w:t>
      </w:r>
      <w:r w:rsidRPr="000B7B57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п</w:t>
      </w:r>
      <w:r w:rsidRPr="000B7B57">
        <w:rPr>
          <w:rFonts w:ascii="Times New Roman" w:hAnsi="Times New Roman" w:cs="Times New Roman"/>
          <w:sz w:val="24"/>
          <w:szCs w:val="24"/>
        </w:rPr>
        <w:t xml:space="preserve">), в которой 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а</w:t>
      </w:r>
      <w:r w:rsidRPr="000B7B57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0B7B57">
        <w:rPr>
          <w:rFonts w:ascii="Times New Roman" w:hAnsi="Times New Roman" w:cs="Times New Roman"/>
          <w:sz w:val="24"/>
          <w:szCs w:val="24"/>
        </w:rPr>
        <w:t xml:space="preserve"> = 25,5 и 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а</w:t>
      </w:r>
      <w:r w:rsidRPr="000B7B57">
        <w:rPr>
          <w:rFonts w:ascii="Times New Roman" w:hAnsi="Times New Roman" w:cs="Times New Roman"/>
          <w:sz w:val="24"/>
          <w:szCs w:val="24"/>
          <w:vertAlign w:val="subscript"/>
        </w:rPr>
        <w:t>9</w:t>
      </w:r>
      <w:r w:rsidRPr="000B7B57">
        <w:rPr>
          <w:rFonts w:ascii="Times New Roman" w:hAnsi="Times New Roman" w:cs="Times New Roman"/>
          <w:sz w:val="24"/>
          <w:szCs w:val="24"/>
        </w:rPr>
        <w:t xml:space="preserve"> = 5,5?</w:t>
      </w: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B7B57">
        <w:rPr>
          <w:rFonts w:ascii="Times New Roman" w:hAnsi="Times New Roman" w:cs="Times New Roman"/>
          <w:sz w:val="24"/>
          <w:szCs w:val="24"/>
        </w:rPr>
        <w:t>5. Найдите сумму всех натуральных чисел, кратных 3 и не превосходящих 100.</w:t>
      </w:r>
    </w:p>
    <w:p w:rsidR="000B7B57" w:rsidRDefault="000B7B57" w:rsidP="000B7B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B7B57">
        <w:rPr>
          <w:rFonts w:ascii="Times New Roman" w:hAnsi="Times New Roman" w:cs="Times New Roman"/>
          <w:bCs/>
          <w:sz w:val="24"/>
          <w:szCs w:val="24"/>
        </w:rPr>
        <w:t>Ва р и а н т  2</w:t>
      </w: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B7B57">
        <w:rPr>
          <w:rFonts w:ascii="Times New Roman" w:hAnsi="Times New Roman" w:cs="Times New Roman"/>
          <w:sz w:val="24"/>
          <w:szCs w:val="24"/>
        </w:rPr>
        <w:t>1. Найдите восемнадцатый член арифметической прогрессии (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а</w:t>
      </w:r>
      <w:r w:rsidRPr="000B7B57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п</w:t>
      </w:r>
      <w:r w:rsidRPr="000B7B57">
        <w:rPr>
          <w:rFonts w:ascii="Times New Roman" w:hAnsi="Times New Roman" w:cs="Times New Roman"/>
          <w:sz w:val="24"/>
          <w:szCs w:val="24"/>
        </w:rPr>
        <w:t xml:space="preserve">), если 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а</w:t>
      </w:r>
      <w:r w:rsidRPr="000B7B57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0B7B57">
        <w:rPr>
          <w:rFonts w:ascii="Times New Roman" w:hAnsi="Times New Roman" w:cs="Times New Roman"/>
          <w:sz w:val="24"/>
          <w:szCs w:val="24"/>
        </w:rPr>
        <w:t xml:space="preserve"> = 70 и 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d</w:t>
      </w:r>
      <w:r w:rsidRPr="000B7B57">
        <w:rPr>
          <w:rFonts w:ascii="Times New Roman" w:hAnsi="Times New Roman" w:cs="Times New Roman"/>
          <w:sz w:val="24"/>
          <w:szCs w:val="24"/>
        </w:rPr>
        <w:t xml:space="preserve"> = –3.</w:t>
      </w: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B7B57">
        <w:rPr>
          <w:rFonts w:ascii="Times New Roman" w:hAnsi="Times New Roman" w:cs="Times New Roman"/>
          <w:sz w:val="24"/>
          <w:szCs w:val="24"/>
        </w:rPr>
        <w:t>2. Найдите сумму двадцати первых членов арифметической прогрессии: –21; –18; –15; …</w:t>
      </w: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B7B57">
        <w:rPr>
          <w:rFonts w:ascii="Times New Roman" w:hAnsi="Times New Roman" w:cs="Times New Roman"/>
          <w:sz w:val="24"/>
          <w:szCs w:val="24"/>
        </w:rPr>
        <w:t>3. Найдите сумму сорока первых членов последовательности (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b</w:t>
      </w:r>
      <w:r w:rsidRPr="000B7B57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п</w:t>
      </w:r>
      <w:r w:rsidRPr="000B7B57">
        <w:rPr>
          <w:rFonts w:ascii="Times New Roman" w:hAnsi="Times New Roman" w:cs="Times New Roman"/>
          <w:sz w:val="24"/>
          <w:szCs w:val="24"/>
        </w:rPr>
        <w:t xml:space="preserve">), заданной формулой 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b</w:t>
      </w:r>
      <w:r w:rsidRPr="000B7B57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п</w:t>
      </w:r>
      <w:r w:rsidRPr="000B7B57">
        <w:rPr>
          <w:rFonts w:ascii="Times New Roman" w:hAnsi="Times New Roman" w:cs="Times New Roman"/>
          <w:sz w:val="24"/>
          <w:szCs w:val="24"/>
        </w:rPr>
        <w:t xml:space="preserve"> = 4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п</w:t>
      </w:r>
      <w:r w:rsidRPr="000B7B57">
        <w:rPr>
          <w:rFonts w:ascii="Times New Roman" w:hAnsi="Times New Roman" w:cs="Times New Roman"/>
          <w:sz w:val="24"/>
          <w:szCs w:val="24"/>
        </w:rPr>
        <w:t xml:space="preserve"> – 2.</w:t>
      </w: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B7B57">
        <w:rPr>
          <w:rFonts w:ascii="Times New Roman" w:hAnsi="Times New Roman" w:cs="Times New Roman"/>
          <w:sz w:val="24"/>
          <w:szCs w:val="24"/>
        </w:rPr>
        <w:t>4. Является ли число 30,4 членом арифметической прогрессии (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а</w:t>
      </w:r>
      <w:r w:rsidRPr="000B7B57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п</w:t>
      </w:r>
      <w:r w:rsidRPr="000B7B57">
        <w:rPr>
          <w:rFonts w:ascii="Times New Roman" w:hAnsi="Times New Roman" w:cs="Times New Roman"/>
          <w:sz w:val="24"/>
          <w:szCs w:val="24"/>
        </w:rPr>
        <w:t xml:space="preserve">), в которой 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а</w:t>
      </w:r>
      <w:r w:rsidRPr="000B7B57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0B7B57">
        <w:rPr>
          <w:rFonts w:ascii="Times New Roman" w:hAnsi="Times New Roman" w:cs="Times New Roman"/>
          <w:sz w:val="24"/>
          <w:szCs w:val="24"/>
        </w:rPr>
        <w:t xml:space="preserve"> = 11,6 и 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а</w:t>
      </w:r>
      <w:r w:rsidRPr="000B7B57">
        <w:rPr>
          <w:rFonts w:ascii="Times New Roman" w:hAnsi="Times New Roman" w:cs="Times New Roman"/>
          <w:sz w:val="24"/>
          <w:szCs w:val="24"/>
          <w:vertAlign w:val="subscript"/>
        </w:rPr>
        <w:t>15</w:t>
      </w:r>
      <w:r w:rsidRPr="000B7B57">
        <w:rPr>
          <w:rFonts w:ascii="Times New Roman" w:hAnsi="Times New Roman" w:cs="Times New Roman"/>
          <w:sz w:val="24"/>
          <w:szCs w:val="24"/>
        </w:rPr>
        <w:t xml:space="preserve"> = 17,2?</w:t>
      </w: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B7B57">
        <w:rPr>
          <w:rFonts w:ascii="Times New Roman" w:hAnsi="Times New Roman" w:cs="Times New Roman"/>
          <w:sz w:val="24"/>
          <w:szCs w:val="24"/>
        </w:rPr>
        <w:t>5. Найдите сумму всех натуральных чисел, кратных 7 и не превосходящих 150.</w:t>
      </w: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rPr>
          <w:rFonts w:ascii="Times New Roman" w:hAnsi="Times New Roman" w:cs="Times New Roman"/>
          <w:sz w:val="24"/>
          <w:szCs w:val="24"/>
        </w:rPr>
      </w:pP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rPr>
          <w:rFonts w:ascii="Times New Roman" w:hAnsi="Times New Roman" w:cs="Times New Roman"/>
          <w:sz w:val="24"/>
          <w:szCs w:val="24"/>
        </w:rPr>
      </w:pP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rPr>
          <w:rFonts w:ascii="Times New Roman" w:hAnsi="Times New Roman" w:cs="Times New Roman"/>
          <w:sz w:val="24"/>
          <w:szCs w:val="24"/>
        </w:rPr>
      </w:pP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rPr>
          <w:rFonts w:ascii="Times New Roman" w:hAnsi="Times New Roman" w:cs="Times New Roman"/>
          <w:sz w:val="24"/>
          <w:szCs w:val="24"/>
        </w:rPr>
      </w:pP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rPr>
          <w:rFonts w:ascii="Times New Roman" w:hAnsi="Times New Roman" w:cs="Times New Roman"/>
          <w:sz w:val="24"/>
          <w:szCs w:val="24"/>
        </w:rPr>
      </w:pP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rPr>
          <w:rFonts w:ascii="Times New Roman" w:hAnsi="Times New Roman" w:cs="Times New Roman"/>
          <w:sz w:val="24"/>
          <w:szCs w:val="24"/>
        </w:rPr>
      </w:pP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rPr>
          <w:rFonts w:ascii="Times New Roman" w:hAnsi="Times New Roman" w:cs="Times New Roman"/>
          <w:sz w:val="24"/>
          <w:szCs w:val="24"/>
        </w:rPr>
      </w:pP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rPr>
          <w:rFonts w:ascii="Times New Roman" w:hAnsi="Times New Roman" w:cs="Times New Roman"/>
          <w:sz w:val="24"/>
          <w:szCs w:val="24"/>
        </w:rPr>
      </w:pP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rPr>
          <w:rFonts w:ascii="Times New Roman" w:hAnsi="Times New Roman" w:cs="Times New Roman"/>
          <w:sz w:val="24"/>
          <w:szCs w:val="24"/>
        </w:rPr>
      </w:pP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rPr>
          <w:rFonts w:ascii="Times New Roman" w:hAnsi="Times New Roman" w:cs="Times New Roman"/>
          <w:sz w:val="24"/>
          <w:szCs w:val="24"/>
        </w:rPr>
      </w:pPr>
    </w:p>
    <w:p w:rsidR="000B7B57" w:rsidRDefault="000B7B57" w:rsidP="000B7B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0B7B57">
        <w:rPr>
          <w:rFonts w:ascii="Times New Roman" w:hAnsi="Times New Roman" w:cs="Times New Roman"/>
          <w:b/>
          <w:bCs/>
          <w:caps/>
          <w:sz w:val="24"/>
          <w:szCs w:val="24"/>
        </w:rPr>
        <w:t>Контрольная работа № 5</w:t>
      </w:r>
      <w:r w:rsidRPr="000B7B57">
        <w:rPr>
          <w:rFonts w:ascii="Times New Roman" w:hAnsi="Times New Roman" w:cs="Times New Roman"/>
          <w:bCs/>
          <w:sz w:val="24"/>
          <w:szCs w:val="24"/>
        </w:rPr>
        <w:t>«Геометрическая прогрессия»</w:t>
      </w: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0B7B57">
        <w:rPr>
          <w:rFonts w:ascii="Times New Roman" w:hAnsi="Times New Roman" w:cs="Times New Roman"/>
          <w:bCs/>
          <w:sz w:val="24"/>
          <w:szCs w:val="24"/>
        </w:rPr>
        <w:t>В а р и а н т  1</w:t>
      </w: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B7B57">
        <w:rPr>
          <w:rFonts w:ascii="Times New Roman" w:hAnsi="Times New Roman" w:cs="Times New Roman"/>
          <w:sz w:val="24"/>
          <w:szCs w:val="24"/>
        </w:rPr>
        <w:t>1. Найдите седьмой член геометрической прогрессии (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b</w:t>
      </w:r>
      <w:r w:rsidRPr="000B7B57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п</w:t>
      </w:r>
      <w:r w:rsidRPr="000B7B57">
        <w:rPr>
          <w:rFonts w:ascii="Times New Roman" w:hAnsi="Times New Roman" w:cs="Times New Roman"/>
          <w:sz w:val="24"/>
          <w:szCs w:val="24"/>
        </w:rPr>
        <w:t xml:space="preserve">), если 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b</w:t>
      </w:r>
      <w:r w:rsidRPr="000B7B57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0B7B57">
        <w:rPr>
          <w:rFonts w:ascii="Times New Roman" w:hAnsi="Times New Roman" w:cs="Times New Roman"/>
          <w:sz w:val="24"/>
          <w:szCs w:val="24"/>
        </w:rPr>
        <w:t xml:space="preserve"> = –32 и 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q</w:t>
      </w:r>
      <w:r w:rsidRPr="000B7B57">
        <w:rPr>
          <w:rFonts w:ascii="Times New Roman" w:hAnsi="Times New Roman" w:cs="Times New Roman"/>
          <w:sz w:val="24"/>
          <w:szCs w:val="24"/>
        </w:rPr>
        <w:t xml:space="preserve"> = </w:t>
      </w:r>
      <w:r w:rsidRPr="000B7B57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11240" cy="320633"/>
            <wp:effectExtent l="19050" t="0" r="0" b="0"/>
            <wp:docPr id="30" name="Рисунок 17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6"/>
                    <pic:cNvPicPr>
                      <a:picLocks noChangeAspect="1" noChangeArrowheads="1"/>
                    </pic:cNvPicPr>
                  </pic:nvPicPr>
                  <pic:blipFill>
                    <a:blip r:embed="rId6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6" cy="342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B7B57">
        <w:rPr>
          <w:rFonts w:ascii="Times New Roman" w:hAnsi="Times New Roman" w:cs="Times New Roman"/>
          <w:sz w:val="24"/>
          <w:szCs w:val="24"/>
        </w:rPr>
        <w:t>.</w:t>
      </w:r>
    </w:p>
    <w:p w:rsid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B7B57">
        <w:rPr>
          <w:rFonts w:ascii="Times New Roman" w:hAnsi="Times New Roman" w:cs="Times New Roman"/>
          <w:sz w:val="24"/>
          <w:szCs w:val="24"/>
        </w:rPr>
        <w:t>2. Первый член геометрической прогрессии (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b</w:t>
      </w:r>
      <w:r w:rsidRPr="000B7B57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п</w:t>
      </w:r>
      <w:r w:rsidRPr="000B7B57">
        <w:rPr>
          <w:rFonts w:ascii="Times New Roman" w:hAnsi="Times New Roman" w:cs="Times New Roman"/>
          <w:sz w:val="24"/>
          <w:szCs w:val="24"/>
        </w:rPr>
        <w:t>) равен 2, а знаменатель равен 3. Найдите сумму шести первых членов этой прогрессии.</w:t>
      </w: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B7B57">
        <w:rPr>
          <w:rFonts w:ascii="Times New Roman" w:hAnsi="Times New Roman" w:cs="Times New Roman"/>
          <w:sz w:val="24"/>
          <w:szCs w:val="24"/>
        </w:rPr>
        <w:t xml:space="preserve">3. Между числами </w:t>
      </w:r>
      <w:r w:rsidRPr="000B7B57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76433" cy="308758"/>
            <wp:effectExtent l="19050" t="0" r="0" b="0"/>
            <wp:docPr id="31" name="Рисунок 17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7"/>
                    <pic:cNvPicPr>
                      <a:picLocks noChangeAspect="1" noChangeArrowheads="1"/>
                    </pic:cNvPicPr>
                  </pic:nvPicPr>
                  <pic:blipFill>
                    <a:blip r:embed="rId6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109" cy="3151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B7B57">
        <w:rPr>
          <w:rFonts w:ascii="Times New Roman" w:hAnsi="Times New Roman" w:cs="Times New Roman"/>
          <w:sz w:val="24"/>
          <w:szCs w:val="24"/>
        </w:rPr>
        <w:t xml:space="preserve"> и 3 вставьте три числа, которые вместе с данными числами образуют геометрическую прогрессию.</w:t>
      </w: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B7B57">
        <w:rPr>
          <w:rFonts w:ascii="Times New Roman" w:hAnsi="Times New Roman" w:cs="Times New Roman"/>
          <w:sz w:val="24"/>
          <w:szCs w:val="24"/>
        </w:rPr>
        <w:t>4. Найдите  сумму  девяти  первых  членов  геометрической  прогрессии (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b</w:t>
      </w:r>
      <w:r w:rsidRPr="000B7B57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п</w:t>
      </w:r>
      <w:r w:rsidRPr="000B7B57">
        <w:rPr>
          <w:rFonts w:ascii="Times New Roman" w:hAnsi="Times New Roman" w:cs="Times New Roman"/>
          <w:sz w:val="24"/>
          <w:szCs w:val="24"/>
        </w:rPr>
        <w:t xml:space="preserve">) с положительными членами, зная, что 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b</w:t>
      </w:r>
      <w:r w:rsidRPr="000B7B57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0B7B57">
        <w:rPr>
          <w:rFonts w:ascii="Times New Roman" w:hAnsi="Times New Roman" w:cs="Times New Roman"/>
          <w:sz w:val="24"/>
          <w:szCs w:val="24"/>
        </w:rPr>
        <w:t xml:space="preserve"> = 0,04 и 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b</w:t>
      </w:r>
      <w:r w:rsidRPr="000B7B57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Pr="000B7B57">
        <w:rPr>
          <w:rFonts w:ascii="Times New Roman" w:hAnsi="Times New Roman" w:cs="Times New Roman"/>
          <w:sz w:val="24"/>
          <w:szCs w:val="24"/>
        </w:rPr>
        <w:t xml:space="preserve"> = 0,16.</w:t>
      </w: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B7B57">
        <w:rPr>
          <w:rFonts w:ascii="Times New Roman" w:hAnsi="Times New Roman" w:cs="Times New Roman"/>
          <w:sz w:val="24"/>
          <w:szCs w:val="24"/>
        </w:rPr>
        <w:t>5. Найдите  первый  член  геометрической  прогрессии  (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а</w:t>
      </w:r>
      <w:r w:rsidRPr="000B7B57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п</w:t>
      </w:r>
      <w:r w:rsidRPr="000B7B57">
        <w:rPr>
          <w:rFonts w:ascii="Times New Roman" w:hAnsi="Times New Roman" w:cs="Times New Roman"/>
          <w:sz w:val="24"/>
          <w:szCs w:val="24"/>
        </w:rPr>
        <w:t xml:space="preserve">),  в  которой 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q</w:t>
      </w:r>
      <w:r w:rsidRPr="000B7B57">
        <w:rPr>
          <w:rFonts w:ascii="Times New Roman" w:hAnsi="Times New Roman" w:cs="Times New Roman"/>
          <w:sz w:val="24"/>
          <w:szCs w:val="24"/>
        </w:rPr>
        <w:t xml:space="preserve"> = 3, 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S</w:t>
      </w:r>
      <w:r w:rsidRPr="000B7B57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Pr="000B7B57">
        <w:rPr>
          <w:rFonts w:ascii="Times New Roman" w:hAnsi="Times New Roman" w:cs="Times New Roman"/>
          <w:sz w:val="24"/>
          <w:szCs w:val="24"/>
        </w:rPr>
        <w:t xml:space="preserve"> = 560.</w:t>
      </w: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0B7B57">
        <w:rPr>
          <w:rFonts w:ascii="Times New Roman" w:hAnsi="Times New Roman" w:cs="Times New Roman"/>
          <w:bCs/>
          <w:sz w:val="24"/>
          <w:szCs w:val="24"/>
        </w:rPr>
        <w:t>В а р и а н т  2</w:t>
      </w: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B7B57">
        <w:rPr>
          <w:rFonts w:ascii="Times New Roman" w:hAnsi="Times New Roman" w:cs="Times New Roman"/>
          <w:sz w:val="24"/>
          <w:szCs w:val="24"/>
        </w:rPr>
        <w:t>1. Найдите шестой член геометрической прогрессии (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b</w:t>
      </w:r>
      <w:r w:rsidRPr="000B7B57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п</w:t>
      </w:r>
      <w:r w:rsidRPr="000B7B57">
        <w:rPr>
          <w:rFonts w:ascii="Times New Roman" w:hAnsi="Times New Roman" w:cs="Times New Roman"/>
          <w:sz w:val="24"/>
          <w:szCs w:val="24"/>
        </w:rPr>
        <w:t xml:space="preserve">), если 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b</w:t>
      </w:r>
      <w:r w:rsidRPr="000B7B57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0B7B57">
        <w:rPr>
          <w:rFonts w:ascii="Times New Roman" w:hAnsi="Times New Roman" w:cs="Times New Roman"/>
          <w:sz w:val="24"/>
          <w:szCs w:val="24"/>
        </w:rPr>
        <w:t xml:space="preserve"> = 0,81 и 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q</w:t>
      </w:r>
      <w:r w:rsidRPr="000B7B57">
        <w:rPr>
          <w:rFonts w:ascii="Times New Roman" w:hAnsi="Times New Roman" w:cs="Times New Roman"/>
          <w:sz w:val="24"/>
          <w:szCs w:val="24"/>
        </w:rPr>
        <w:t xml:space="preserve"> = </w:t>
      </w:r>
      <w:r w:rsidRPr="000B7B57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54621" cy="261257"/>
            <wp:effectExtent l="0" t="0" r="0" b="0"/>
            <wp:docPr id="1536" name="Рисунок 1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8"/>
                    <pic:cNvPicPr>
                      <a:picLocks noChangeAspect="1" noChangeArrowheads="1"/>
                    </pic:cNvPicPr>
                  </pic:nvPicPr>
                  <pic:blipFill>
                    <a:blip r:embed="rId6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372" cy="264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B7B57">
        <w:rPr>
          <w:rFonts w:ascii="Times New Roman" w:hAnsi="Times New Roman" w:cs="Times New Roman"/>
          <w:sz w:val="24"/>
          <w:szCs w:val="24"/>
        </w:rPr>
        <w:t>.</w:t>
      </w:r>
    </w:p>
    <w:p w:rsid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B7B57">
        <w:rPr>
          <w:rFonts w:ascii="Times New Roman" w:hAnsi="Times New Roman" w:cs="Times New Roman"/>
          <w:sz w:val="24"/>
          <w:szCs w:val="24"/>
        </w:rPr>
        <w:t>2. Первый член геометрической прогрессии (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b</w:t>
      </w:r>
      <w:r w:rsidRPr="000B7B57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п</w:t>
      </w:r>
      <w:r w:rsidRPr="000B7B57">
        <w:rPr>
          <w:rFonts w:ascii="Times New Roman" w:hAnsi="Times New Roman" w:cs="Times New Roman"/>
          <w:sz w:val="24"/>
          <w:szCs w:val="24"/>
        </w:rPr>
        <w:t>) равен 6, а знаменатель равен 2. Найдите сумму семи первых членов этой прогрессии.</w:t>
      </w: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B7B57">
        <w:rPr>
          <w:rFonts w:ascii="Times New Roman" w:hAnsi="Times New Roman" w:cs="Times New Roman"/>
          <w:sz w:val="24"/>
          <w:szCs w:val="24"/>
        </w:rPr>
        <w:t xml:space="preserve">3. Между числами </w:t>
      </w:r>
      <w:r w:rsidRPr="000B7B57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42504" cy="249382"/>
            <wp:effectExtent l="19050" t="0" r="0" b="0"/>
            <wp:docPr id="1537" name="Рисунок 17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9"/>
                    <pic:cNvPicPr>
                      <a:picLocks noChangeAspect="1" noChangeArrowheads="1"/>
                    </pic:cNvPicPr>
                  </pic:nvPicPr>
                  <pic:blipFill>
                    <a:blip r:embed="rId6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473" cy="2545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B7B57">
        <w:rPr>
          <w:rFonts w:ascii="Times New Roman" w:hAnsi="Times New Roman" w:cs="Times New Roman"/>
          <w:sz w:val="24"/>
          <w:szCs w:val="24"/>
        </w:rPr>
        <w:t xml:space="preserve"> и 196 вставьте три числа так, чтобы они вместе с данными числами составили геометрическую прогрессию.</w:t>
      </w: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B7B57">
        <w:rPr>
          <w:rFonts w:ascii="Times New Roman" w:hAnsi="Times New Roman" w:cs="Times New Roman"/>
          <w:sz w:val="24"/>
          <w:szCs w:val="24"/>
        </w:rPr>
        <w:t>4. Найдите  сумму  восьми  первых  членов  геометрической  прогрессии (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b</w:t>
      </w:r>
      <w:r w:rsidRPr="000B7B57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п</w:t>
      </w:r>
      <w:r w:rsidRPr="000B7B57">
        <w:rPr>
          <w:rFonts w:ascii="Times New Roman" w:hAnsi="Times New Roman" w:cs="Times New Roman"/>
          <w:sz w:val="24"/>
          <w:szCs w:val="24"/>
        </w:rPr>
        <w:t xml:space="preserve">) с положительными членами, зная, что 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b</w:t>
      </w:r>
      <w:r w:rsidRPr="000B7B57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0B7B57">
        <w:rPr>
          <w:rFonts w:ascii="Times New Roman" w:hAnsi="Times New Roman" w:cs="Times New Roman"/>
          <w:sz w:val="24"/>
          <w:szCs w:val="24"/>
        </w:rPr>
        <w:t xml:space="preserve"> = 1,2 и 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b</w:t>
      </w:r>
      <w:r w:rsidRPr="000B7B57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Pr="000B7B57">
        <w:rPr>
          <w:rFonts w:ascii="Times New Roman" w:hAnsi="Times New Roman" w:cs="Times New Roman"/>
          <w:sz w:val="24"/>
          <w:szCs w:val="24"/>
        </w:rPr>
        <w:t xml:space="preserve"> = 4,8.</w:t>
      </w: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B7B57">
        <w:rPr>
          <w:rFonts w:ascii="Times New Roman" w:hAnsi="Times New Roman" w:cs="Times New Roman"/>
          <w:sz w:val="24"/>
          <w:szCs w:val="24"/>
        </w:rPr>
        <w:t>5. Найдите  первый  член  геометрической  прогрессии  (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а</w:t>
      </w:r>
      <w:r w:rsidRPr="000B7B57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п</w:t>
      </w:r>
      <w:r w:rsidRPr="000B7B57">
        <w:rPr>
          <w:rFonts w:ascii="Times New Roman" w:hAnsi="Times New Roman" w:cs="Times New Roman"/>
          <w:sz w:val="24"/>
          <w:szCs w:val="24"/>
        </w:rPr>
        <w:t xml:space="preserve">),  в  которой 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q</w:t>
      </w:r>
      <w:r w:rsidRPr="000B7B57">
        <w:rPr>
          <w:rFonts w:ascii="Times New Roman" w:hAnsi="Times New Roman" w:cs="Times New Roman"/>
          <w:sz w:val="24"/>
          <w:szCs w:val="24"/>
        </w:rPr>
        <w:t xml:space="preserve"> = –2, 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S</w:t>
      </w:r>
      <w:r w:rsidRPr="000B7B57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Pr="000B7B57">
        <w:rPr>
          <w:rFonts w:ascii="Times New Roman" w:hAnsi="Times New Roman" w:cs="Times New Roman"/>
          <w:sz w:val="24"/>
          <w:szCs w:val="24"/>
        </w:rPr>
        <w:t xml:space="preserve"> = 330.</w:t>
      </w:r>
    </w:p>
    <w:p w:rsidR="000B7B57" w:rsidRDefault="000B7B57" w:rsidP="000B7B57">
      <w:pPr>
        <w:sectPr w:rsidR="000B7B57" w:rsidSect="000B7B57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0B7B57" w:rsidRDefault="000B7B57" w:rsidP="000B7B57"/>
    <w:p w:rsidR="005B035F" w:rsidRPr="005B035F" w:rsidRDefault="005B035F" w:rsidP="005B035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caps/>
          <w:sz w:val="24"/>
          <w:szCs w:val="24"/>
        </w:rPr>
      </w:pPr>
      <w:r w:rsidRPr="00720FB0">
        <w:rPr>
          <w:rFonts w:ascii="Times New Roman" w:hAnsi="Times New Roman" w:cs="Times New Roman"/>
          <w:b/>
          <w:bCs/>
          <w:caps/>
          <w:sz w:val="24"/>
          <w:szCs w:val="24"/>
        </w:rPr>
        <w:t>Контрольная работа № 6</w:t>
      </w:r>
      <w:r>
        <w:rPr>
          <w:rFonts w:ascii="Times New Roman" w:hAnsi="Times New Roman" w:cs="Times New Roman"/>
          <w:b/>
          <w:bCs/>
          <w:caps/>
          <w:sz w:val="24"/>
          <w:szCs w:val="24"/>
        </w:rPr>
        <w:t xml:space="preserve"> </w:t>
      </w:r>
      <w:r w:rsidRPr="005B035F">
        <w:rPr>
          <w:rFonts w:ascii="Times New Roman" w:hAnsi="Times New Roman" w:cs="Times New Roman"/>
          <w:bCs/>
          <w:caps/>
          <w:sz w:val="24"/>
          <w:szCs w:val="24"/>
        </w:rPr>
        <w:t>«Элементы комбинаторики и теории вероятностей»</w:t>
      </w:r>
    </w:p>
    <w:p w:rsidR="005B035F" w:rsidRPr="005B035F" w:rsidRDefault="005B035F" w:rsidP="005B035F">
      <w:pPr>
        <w:autoSpaceDE w:val="0"/>
        <w:autoSpaceDN w:val="0"/>
        <w:adjustRightInd w:val="0"/>
        <w:spacing w:after="60" w:line="252" w:lineRule="auto"/>
        <w:jc w:val="center"/>
        <w:rPr>
          <w:rFonts w:ascii="Times New Roman" w:hAnsi="Times New Roman" w:cs="Times New Roman"/>
          <w:bCs/>
          <w:sz w:val="28"/>
          <w:szCs w:val="28"/>
        </w:rPr>
        <w:sectPr w:rsidR="005B035F" w:rsidRPr="005B035F" w:rsidSect="004776A3">
          <w:type w:val="continuous"/>
          <w:pgSz w:w="15840" w:h="12240" w:orient="landscape"/>
          <w:pgMar w:top="510" w:right="510" w:bottom="510" w:left="1134" w:header="720" w:footer="720" w:gutter="0"/>
          <w:cols w:space="720"/>
          <w:noEndnote/>
        </w:sectPr>
      </w:pPr>
    </w:p>
    <w:p w:rsidR="005B035F" w:rsidRPr="005B035F" w:rsidRDefault="005B035F" w:rsidP="005B035F">
      <w:pPr>
        <w:autoSpaceDE w:val="0"/>
        <w:autoSpaceDN w:val="0"/>
        <w:adjustRightInd w:val="0"/>
        <w:spacing w:after="60" w:line="252" w:lineRule="auto"/>
        <w:jc w:val="center"/>
        <w:rPr>
          <w:rFonts w:ascii="Times New Roman" w:hAnsi="Times New Roman" w:cs="Times New Roman"/>
          <w:bCs/>
          <w:sz w:val="20"/>
          <w:szCs w:val="20"/>
        </w:rPr>
      </w:pPr>
      <w:r w:rsidRPr="005B035F">
        <w:rPr>
          <w:rFonts w:ascii="Times New Roman" w:hAnsi="Times New Roman" w:cs="Times New Roman"/>
          <w:bCs/>
          <w:sz w:val="20"/>
          <w:szCs w:val="20"/>
        </w:rPr>
        <w:t>В а р и а н т  1</w:t>
      </w:r>
    </w:p>
    <w:p w:rsidR="005B035F" w:rsidRPr="00720FB0" w:rsidRDefault="005B035F" w:rsidP="005B035F">
      <w:pPr>
        <w:autoSpaceDE w:val="0"/>
        <w:autoSpaceDN w:val="0"/>
        <w:adjustRightInd w:val="0"/>
        <w:spacing w:after="0" w:line="252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720FB0">
        <w:rPr>
          <w:rFonts w:ascii="Times New Roman" w:hAnsi="Times New Roman" w:cs="Times New Roman"/>
          <w:sz w:val="20"/>
          <w:szCs w:val="20"/>
        </w:rPr>
        <w:t>1. На стол бросают два игральных тетраэдра (серый и белый), на гранях каждого из которых точками обозначены числа от 1 до 4. Сколько различных пар чисел может появиться на гранях этих тетраэдров, соприкасающихся с поверхностью стола?</w:t>
      </w:r>
    </w:p>
    <w:p w:rsidR="005B035F" w:rsidRPr="00720FB0" w:rsidRDefault="005B035F" w:rsidP="005B035F">
      <w:pPr>
        <w:autoSpaceDE w:val="0"/>
        <w:autoSpaceDN w:val="0"/>
        <w:adjustRightInd w:val="0"/>
        <w:spacing w:before="60" w:after="0" w:line="252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720FB0">
        <w:rPr>
          <w:rFonts w:ascii="Times New Roman" w:hAnsi="Times New Roman" w:cs="Times New Roman"/>
          <w:sz w:val="20"/>
          <w:szCs w:val="20"/>
        </w:rPr>
        <w:t>2. Сколько существует шестизначных чисел (без повторения цифр), у которых цифра 5 является последней?</w:t>
      </w:r>
    </w:p>
    <w:p w:rsidR="005B035F" w:rsidRPr="00720FB0" w:rsidRDefault="005B035F" w:rsidP="005B035F">
      <w:pPr>
        <w:autoSpaceDE w:val="0"/>
        <w:autoSpaceDN w:val="0"/>
        <w:adjustRightInd w:val="0"/>
        <w:spacing w:before="60" w:after="0" w:line="252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720FB0">
        <w:rPr>
          <w:rFonts w:ascii="Times New Roman" w:hAnsi="Times New Roman" w:cs="Times New Roman"/>
          <w:sz w:val="20"/>
          <w:szCs w:val="20"/>
        </w:rPr>
        <w:t>3. В бригаде 4 женщины и 3 мужчины. Среди членов бригады разыгрываются 4 билета в театр. Какова вероятность того, что среди обладателей билетов окажется 2 женщины и 2 мужчины?</w:t>
      </w:r>
    </w:p>
    <w:p w:rsidR="005B035F" w:rsidRPr="00720FB0" w:rsidRDefault="005B035F" w:rsidP="005B035F">
      <w:pPr>
        <w:autoSpaceDE w:val="0"/>
        <w:autoSpaceDN w:val="0"/>
        <w:adjustRightInd w:val="0"/>
        <w:spacing w:before="60" w:after="0" w:line="252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720FB0">
        <w:rPr>
          <w:rFonts w:ascii="Times New Roman" w:hAnsi="Times New Roman" w:cs="Times New Roman"/>
          <w:sz w:val="20"/>
          <w:szCs w:val="20"/>
        </w:rPr>
        <w:t xml:space="preserve">4. На каждой карточке написана одна из букв </w:t>
      </w:r>
      <w:r w:rsidRPr="00720FB0">
        <w:rPr>
          <w:rFonts w:ascii="Times New Roman" w:hAnsi="Times New Roman" w:cs="Times New Roman"/>
          <w:i/>
          <w:iCs/>
          <w:sz w:val="20"/>
          <w:szCs w:val="20"/>
        </w:rPr>
        <w:t>к</w:t>
      </w:r>
      <w:r w:rsidRPr="00720FB0">
        <w:rPr>
          <w:rFonts w:ascii="Times New Roman" w:hAnsi="Times New Roman" w:cs="Times New Roman"/>
          <w:sz w:val="20"/>
          <w:szCs w:val="20"/>
        </w:rPr>
        <w:t xml:space="preserve">, </w:t>
      </w:r>
      <w:r w:rsidRPr="00720FB0">
        <w:rPr>
          <w:rFonts w:ascii="Times New Roman" w:hAnsi="Times New Roman" w:cs="Times New Roman"/>
          <w:i/>
          <w:iCs/>
          <w:sz w:val="20"/>
          <w:szCs w:val="20"/>
        </w:rPr>
        <w:t>л</w:t>
      </w:r>
      <w:r w:rsidRPr="00720FB0">
        <w:rPr>
          <w:rFonts w:ascii="Times New Roman" w:hAnsi="Times New Roman" w:cs="Times New Roman"/>
          <w:sz w:val="20"/>
          <w:szCs w:val="20"/>
        </w:rPr>
        <w:t xml:space="preserve">, </w:t>
      </w:r>
      <w:r w:rsidRPr="00720FB0">
        <w:rPr>
          <w:rFonts w:ascii="Times New Roman" w:hAnsi="Times New Roman" w:cs="Times New Roman"/>
          <w:i/>
          <w:iCs/>
          <w:sz w:val="20"/>
          <w:szCs w:val="20"/>
        </w:rPr>
        <w:t>м</w:t>
      </w:r>
      <w:r w:rsidRPr="00720FB0">
        <w:rPr>
          <w:rFonts w:ascii="Times New Roman" w:hAnsi="Times New Roman" w:cs="Times New Roman"/>
          <w:sz w:val="20"/>
          <w:szCs w:val="20"/>
        </w:rPr>
        <w:t xml:space="preserve">, </w:t>
      </w:r>
      <w:r w:rsidRPr="00720FB0">
        <w:rPr>
          <w:rFonts w:ascii="Times New Roman" w:hAnsi="Times New Roman" w:cs="Times New Roman"/>
          <w:i/>
          <w:iCs/>
          <w:sz w:val="20"/>
          <w:szCs w:val="20"/>
        </w:rPr>
        <w:t>н</w:t>
      </w:r>
      <w:r w:rsidRPr="00720FB0">
        <w:rPr>
          <w:rFonts w:ascii="Times New Roman" w:hAnsi="Times New Roman" w:cs="Times New Roman"/>
          <w:sz w:val="20"/>
          <w:szCs w:val="20"/>
        </w:rPr>
        <w:t xml:space="preserve">, </w:t>
      </w:r>
      <w:r w:rsidRPr="00720FB0">
        <w:rPr>
          <w:rFonts w:ascii="Times New Roman" w:hAnsi="Times New Roman" w:cs="Times New Roman"/>
          <w:i/>
          <w:iCs/>
          <w:sz w:val="20"/>
          <w:szCs w:val="20"/>
        </w:rPr>
        <w:t>о</w:t>
      </w:r>
      <w:r w:rsidRPr="00720FB0">
        <w:rPr>
          <w:rFonts w:ascii="Times New Roman" w:hAnsi="Times New Roman" w:cs="Times New Roman"/>
          <w:sz w:val="20"/>
          <w:szCs w:val="20"/>
        </w:rPr>
        <w:t xml:space="preserve">, </w:t>
      </w:r>
      <w:r w:rsidRPr="00720FB0">
        <w:rPr>
          <w:rFonts w:ascii="Times New Roman" w:hAnsi="Times New Roman" w:cs="Times New Roman"/>
          <w:i/>
          <w:iCs/>
          <w:sz w:val="20"/>
          <w:szCs w:val="20"/>
        </w:rPr>
        <w:t>п</w:t>
      </w:r>
      <w:r w:rsidRPr="00720FB0">
        <w:rPr>
          <w:rFonts w:ascii="Times New Roman" w:hAnsi="Times New Roman" w:cs="Times New Roman"/>
          <w:sz w:val="20"/>
          <w:szCs w:val="20"/>
        </w:rPr>
        <w:t xml:space="preserve">. Четыре карточки наугад выкладывают одну за другой в ряд. Какова вероятность, что при выкладывании получится слово </w:t>
      </w:r>
      <w:r w:rsidRPr="00720FB0">
        <w:rPr>
          <w:rFonts w:ascii="Times New Roman" w:hAnsi="Times New Roman" w:cs="Times New Roman"/>
          <w:i/>
          <w:iCs/>
          <w:sz w:val="20"/>
          <w:szCs w:val="20"/>
        </w:rPr>
        <w:t>«клоп»</w:t>
      </w:r>
      <w:r w:rsidRPr="00720FB0">
        <w:rPr>
          <w:rFonts w:ascii="Times New Roman" w:hAnsi="Times New Roman" w:cs="Times New Roman"/>
          <w:sz w:val="20"/>
          <w:szCs w:val="20"/>
        </w:rPr>
        <w:t>?</w:t>
      </w:r>
    </w:p>
    <w:p w:rsidR="005B035F" w:rsidRPr="00720FB0" w:rsidRDefault="005B035F" w:rsidP="005B035F">
      <w:pPr>
        <w:autoSpaceDE w:val="0"/>
        <w:autoSpaceDN w:val="0"/>
        <w:adjustRightInd w:val="0"/>
        <w:spacing w:before="60" w:after="0" w:line="252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720FB0">
        <w:rPr>
          <w:rFonts w:ascii="Times New Roman" w:hAnsi="Times New Roman" w:cs="Times New Roman"/>
          <w:sz w:val="20"/>
          <w:szCs w:val="20"/>
        </w:rPr>
        <w:t>5. Найдите вероятность того, что случайным образом выбранное двузначное число при делении на 11 дает в остатке 10.</w:t>
      </w:r>
    </w:p>
    <w:p w:rsidR="005B035F" w:rsidRDefault="005B035F" w:rsidP="005B035F">
      <w:pPr>
        <w:autoSpaceDE w:val="0"/>
        <w:autoSpaceDN w:val="0"/>
        <w:adjustRightInd w:val="0"/>
        <w:spacing w:before="120" w:after="60" w:line="252" w:lineRule="auto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</w:p>
    <w:p w:rsidR="005B035F" w:rsidRDefault="005B035F" w:rsidP="005B035F">
      <w:pPr>
        <w:autoSpaceDE w:val="0"/>
        <w:autoSpaceDN w:val="0"/>
        <w:adjustRightInd w:val="0"/>
        <w:spacing w:before="120" w:after="60" w:line="252" w:lineRule="auto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</w:p>
    <w:p w:rsidR="005B035F" w:rsidRDefault="005B035F" w:rsidP="005B035F">
      <w:pPr>
        <w:autoSpaceDE w:val="0"/>
        <w:autoSpaceDN w:val="0"/>
        <w:adjustRightInd w:val="0"/>
        <w:spacing w:before="120" w:after="60" w:line="252" w:lineRule="auto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</w:p>
    <w:p w:rsidR="005B035F" w:rsidRDefault="005B035F" w:rsidP="005B035F">
      <w:pPr>
        <w:autoSpaceDE w:val="0"/>
        <w:autoSpaceDN w:val="0"/>
        <w:adjustRightInd w:val="0"/>
        <w:spacing w:before="120" w:after="60" w:line="252" w:lineRule="auto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</w:p>
    <w:p w:rsidR="005B035F" w:rsidRDefault="005B035F" w:rsidP="005B035F">
      <w:pPr>
        <w:autoSpaceDE w:val="0"/>
        <w:autoSpaceDN w:val="0"/>
        <w:adjustRightInd w:val="0"/>
        <w:spacing w:before="120" w:after="60" w:line="252" w:lineRule="auto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</w:p>
    <w:p w:rsidR="005B035F" w:rsidRPr="005B035F" w:rsidRDefault="005B035F" w:rsidP="005B035F">
      <w:pPr>
        <w:autoSpaceDE w:val="0"/>
        <w:autoSpaceDN w:val="0"/>
        <w:adjustRightInd w:val="0"/>
        <w:spacing w:before="120" w:after="60" w:line="252" w:lineRule="auto"/>
        <w:rPr>
          <w:rFonts w:ascii="Times New Roman" w:hAnsi="Times New Roman" w:cs="Times New Roman"/>
          <w:bCs/>
          <w:sz w:val="20"/>
          <w:szCs w:val="20"/>
        </w:rPr>
      </w:pPr>
      <w:r w:rsidRPr="005B035F">
        <w:rPr>
          <w:rFonts w:ascii="Times New Roman" w:hAnsi="Times New Roman" w:cs="Times New Roman"/>
          <w:bCs/>
          <w:sz w:val="20"/>
          <w:szCs w:val="20"/>
        </w:rPr>
        <w:t>В а р и а н т  2</w:t>
      </w:r>
    </w:p>
    <w:p w:rsidR="005B035F" w:rsidRPr="00720FB0" w:rsidRDefault="005B035F" w:rsidP="005B035F">
      <w:pPr>
        <w:autoSpaceDE w:val="0"/>
        <w:autoSpaceDN w:val="0"/>
        <w:adjustRightInd w:val="0"/>
        <w:spacing w:after="0" w:line="252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720FB0">
        <w:rPr>
          <w:rFonts w:ascii="Times New Roman" w:hAnsi="Times New Roman" w:cs="Times New Roman"/>
          <w:sz w:val="20"/>
          <w:szCs w:val="20"/>
        </w:rPr>
        <w:t>1. Из коробки, содержащей 8 мелков различных цветов, Гена и Таня берут по одному мелку. Сколько существует различных вариантов такого выбора двух мелков?</w:t>
      </w:r>
    </w:p>
    <w:p w:rsidR="005B035F" w:rsidRPr="00720FB0" w:rsidRDefault="005B035F" w:rsidP="005B035F">
      <w:pPr>
        <w:autoSpaceDE w:val="0"/>
        <w:autoSpaceDN w:val="0"/>
        <w:adjustRightInd w:val="0"/>
        <w:spacing w:before="60" w:after="0" w:line="252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720FB0">
        <w:rPr>
          <w:rFonts w:ascii="Times New Roman" w:hAnsi="Times New Roman" w:cs="Times New Roman"/>
          <w:sz w:val="20"/>
          <w:szCs w:val="20"/>
        </w:rPr>
        <w:t>2. Сколько существует пятизначных чисел (без повторения цифр), у которых вторая цифра в записи 4?</w:t>
      </w:r>
    </w:p>
    <w:p w:rsidR="005B035F" w:rsidRPr="00720FB0" w:rsidRDefault="005B035F" w:rsidP="005B035F">
      <w:pPr>
        <w:autoSpaceDE w:val="0"/>
        <w:autoSpaceDN w:val="0"/>
        <w:adjustRightInd w:val="0"/>
        <w:spacing w:before="60" w:after="0" w:line="252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720FB0">
        <w:rPr>
          <w:rFonts w:ascii="Times New Roman" w:hAnsi="Times New Roman" w:cs="Times New Roman"/>
          <w:sz w:val="20"/>
          <w:szCs w:val="20"/>
        </w:rPr>
        <w:t>3. В урне 6 белых и 4 черных шара. Из этой урны наудачу извлекли 5 шаров. Какова вероятность того, что 2 из них белые, а 3 черные?</w:t>
      </w:r>
    </w:p>
    <w:p w:rsidR="005B035F" w:rsidRPr="00720FB0" w:rsidRDefault="005B035F" w:rsidP="005B035F">
      <w:pPr>
        <w:autoSpaceDE w:val="0"/>
        <w:autoSpaceDN w:val="0"/>
        <w:adjustRightInd w:val="0"/>
        <w:spacing w:before="60" w:after="0" w:line="252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720FB0">
        <w:rPr>
          <w:rFonts w:ascii="Times New Roman" w:hAnsi="Times New Roman" w:cs="Times New Roman"/>
          <w:sz w:val="20"/>
          <w:szCs w:val="20"/>
        </w:rPr>
        <w:t xml:space="preserve">4. На каждой карточке написана одна из букв </w:t>
      </w:r>
      <w:r w:rsidRPr="00720FB0">
        <w:rPr>
          <w:rFonts w:ascii="Times New Roman" w:hAnsi="Times New Roman" w:cs="Times New Roman"/>
          <w:i/>
          <w:iCs/>
          <w:sz w:val="20"/>
          <w:szCs w:val="20"/>
        </w:rPr>
        <w:t>р</w:t>
      </w:r>
      <w:r w:rsidRPr="00720FB0">
        <w:rPr>
          <w:rFonts w:ascii="Times New Roman" w:hAnsi="Times New Roman" w:cs="Times New Roman"/>
          <w:sz w:val="20"/>
          <w:szCs w:val="20"/>
        </w:rPr>
        <w:t xml:space="preserve">, </w:t>
      </w:r>
      <w:r w:rsidRPr="00720FB0">
        <w:rPr>
          <w:rFonts w:ascii="Times New Roman" w:hAnsi="Times New Roman" w:cs="Times New Roman"/>
          <w:i/>
          <w:iCs/>
          <w:sz w:val="20"/>
          <w:szCs w:val="20"/>
        </w:rPr>
        <w:t>с</w:t>
      </w:r>
      <w:r w:rsidRPr="00720FB0">
        <w:rPr>
          <w:rFonts w:ascii="Times New Roman" w:hAnsi="Times New Roman" w:cs="Times New Roman"/>
          <w:sz w:val="20"/>
          <w:szCs w:val="20"/>
        </w:rPr>
        <w:t xml:space="preserve">, </w:t>
      </w:r>
      <w:r w:rsidRPr="00720FB0">
        <w:rPr>
          <w:rFonts w:ascii="Times New Roman" w:hAnsi="Times New Roman" w:cs="Times New Roman"/>
          <w:i/>
          <w:iCs/>
          <w:sz w:val="20"/>
          <w:szCs w:val="20"/>
        </w:rPr>
        <w:t>т</w:t>
      </w:r>
      <w:r w:rsidRPr="00720FB0">
        <w:rPr>
          <w:rFonts w:ascii="Times New Roman" w:hAnsi="Times New Roman" w:cs="Times New Roman"/>
          <w:sz w:val="20"/>
          <w:szCs w:val="20"/>
        </w:rPr>
        <w:t xml:space="preserve">, </w:t>
      </w:r>
      <w:r w:rsidRPr="00720FB0">
        <w:rPr>
          <w:rFonts w:ascii="Times New Roman" w:hAnsi="Times New Roman" w:cs="Times New Roman"/>
          <w:i/>
          <w:iCs/>
          <w:sz w:val="20"/>
          <w:szCs w:val="20"/>
        </w:rPr>
        <w:t>у</w:t>
      </w:r>
      <w:r w:rsidRPr="00720FB0">
        <w:rPr>
          <w:rFonts w:ascii="Times New Roman" w:hAnsi="Times New Roman" w:cs="Times New Roman"/>
          <w:sz w:val="20"/>
          <w:szCs w:val="20"/>
        </w:rPr>
        <w:t xml:space="preserve">, </w:t>
      </w:r>
      <w:r w:rsidRPr="00720FB0">
        <w:rPr>
          <w:rFonts w:ascii="Times New Roman" w:hAnsi="Times New Roman" w:cs="Times New Roman"/>
          <w:i/>
          <w:iCs/>
          <w:sz w:val="20"/>
          <w:szCs w:val="20"/>
        </w:rPr>
        <w:t>ф</w:t>
      </w:r>
      <w:r w:rsidRPr="00720FB0">
        <w:rPr>
          <w:rFonts w:ascii="Times New Roman" w:hAnsi="Times New Roman" w:cs="Times New Roman"/>
          <w:sz w:val="20"/>
          <w:szCs w:val="20"/>
        </w:rPr>
        <w:t xml:space="preserve">, </w:t>
      </w:r>
      <w:r w:rsidRPr="00720FB0">
        <w:rPr>
          <w:rFonts w:ascii="Times New Roman" w:hAnsi="Times New Roman" w:cs="Times New Roman"/>
          <w:i/>
          <w:iCs/>
          <w:sz w:val="20"/>
          <w:szCs w:val="20"/>
        </w:rPr>
        <w:t>х</w:t>
      </w:r>
      <w:r w:rsidRPr="00720FB0">
        <w:rPr>
          <w:rFonts w:ascii="Times New Roman" w:hAnsi="Times New Roman" w:cs="Times New Roman"/>
          <w:sz w:val="20"/>
          <w:szCs w:val="20"/>
        </w:rPr>
        <w:t xml:space="preserve">. Четыре карточки наугад выкладывают одну за другой в ряд. Какова вероятность, что при выкладывании получится слово </w:t>
      </w:r>
      <w:r w:rsidRPr="00720FB0">
        <w:rPr>
          <w:rFonts w:ascii="Times New Roman" w:hAnsi="Times New Roman" w:cs="Times New Roman"/>
          <w:i/>
          <w:iCs/>
          <w:sz w:val="20"/>
          <w:szCs w:val="20"/>
        </w:rPr>
        <w:t>«хруст»</w:t>
      </w:r>
      <w:r w:rsidRPr="00720FB0">
        <w:rPr>
          <w:rFonts w:ascii="Times New Roman" w:hAnsi="Times New Roman" w:cs="Times New Roman"/>
          <w:sz w:val="20"/>
          <w:szCs w:val="20"/>
        </w:rPr>
        <w:t>?</w:t>
      </w:r>
    </w:p>
    <w:p w:rsidR="005B035F" w:rsidRDefault="005B035F" w:rsidP="005B035F">
      <w:pPr>
        <w:autoSpaceDE w:val="0"/>
        <w:autoSpaceDN w:val="0"/>
        <w:adjustRightInd w:val="0"/>
        <w:spacing w:before="60" w:after="0" w:line="252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720FB0">
        <w:rPr>
          <w:rFonts w:ascii="Times New Roman" w:hAnsi="Times New Roman" w:cs="Times New Roman"/>
          <w:sz w:val="20"/>
          <w:szCs w:val="20"/>
        </w:rPr>
        <w:t>5. Найдите вероятность того, что случайным образом выбранное двузначное число при делении на 13 дает в остатке 5.</w:t>
      </w:r>
    </w:p>
    <w:p w:rsidR="000B7B57" w:rsidRDefault="000B7B57" w:rsidP="000B7B57"/>
    <w:p w:rsidR="000B7B57" w:rsidRDefault="000B7B57" w:rsidP="000B7B57"/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rPr>
          <w:rFonts w:ascii="Times New Roman" w:hAnsi="Times New Roman" w:cs="Times New Roman"/>
          <w:sz w:val="24"/>
          <w:szCs w:val="24"/>
        </w:rPr>
      </w:pP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rPr>
          <w:rFonts w:ascii="Times New Roman" w:hAnsi="Times New Roman" w:cs="Times New Roman"/>
          <w:sz w:val="24"/>
          <w:szCs w:val="24"/>
        </w:rPr>
      </w:pP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aps/>
          <w:sz w:val="24"/>
          <w:szCs w:val="24"/>
        </w:rPr>
        <w:sectPr w:rsidR="000B7B57" w:rsidRPr="000B7B57" w:rsidSect="004776A3">
          <w:type w:val="continuous"/>
          <w:pgSz w:w="15840" w:h="12240" w:orient="landscape"/>
          <w:pgMar w:top="510" w:right="510" w:bottom="510" w:left="1134" w:header="720" w:footer="720" w:gutter="0"/>
          <w:cols w:num="2" w:space="720"/>
          <w:noEndnote/>
        </w:sectPr>
      </w:pPr>
    </w:p>
    <w:p w:rsidR="00B36E7F" w:rsidRDefault="00B36E7F" w:rsidP="00397216"/>
    <w:p w:rsidR="005B035F" w:rsidRDefault="005B035F" w:rsidP="005B035F">
      <w:pPr>
        <w:autoSpaceDE w:val="0"/>
        <w:autoSpaceDN w:val="0"/>
        <w:adjustRightInd w:val="0"/>
        <w:spacing w:before="60" w:after="0" w:line="252" w:lineRule="auto"/>
        <w:ind w:firstLine="360"/>
        <w:jc w:val="center"/>
        <w:rPr>
          <w:rFonts w:ascii="Times New Roman" w:hAnsi="Times New Roman" w:cs="Times New Roman"/>
          <w:b/>
          <w:bCs/>
          <w:caps/>
          <w:sz w:val="24"/>
          <w:szCs w:val="24"/>
        </w:rPr>
      </w:pPr>
    </w:p>
    <w:p w:rsidR="005B035F" w:rsidRDefault="005B035F" w:rsidP="005B035F">
      <w:pPr>
        <w:autoSpaceDE w:val="0"/>
        <w:autoSpaceDN w:val="0"/>
        <w:adjustRightInd w:val="0"/>
        <w:spacing w:before="60" w:after="0" w:line="252" w:lineRule="auto"/>
        <w:ind w:firstLine="360"/>
        <w:jc w:val="center"/>
        <w:rPr>
          <w:rFonts w:ascii="Times New Roman" w:hAnsi="Times New Roman" w:cs="Times New Roman"/>
          <w:b/>
          <w:bCs/>
          <w:caps/>
          <w:sz w:val="24"/>
          <w:szCs w:val="24"/>
        </w:rPr>
      </w:pPr>
    </w:p>
    <w:p w:rsidR="005B035F" w:rsidRDefault="005B035F" w:rsidP="005B035F">
      <w:pPr>
        <w:autoSpaceDE w:val="0"/>
        <w:autoSpaceDN w:val="0"/>
        <w:adjustRightInd w:val="0"/>
        <w:spacing w:before="60" w:after="0" w:line="252" w:lineRule="auto"/>
        <w:ind w:firstLine="360"/>
        <w:jc w:val="center"/>
        <w:rPr>
          <w:rFonts w:ascii="Times New Roman" w:hAnsi="Times New Roman" w:cs="Times New Roman"/>
          <w:b/>
          <w:bCs/>
          <w:caps/>
          <w:sz w:val="24"/>
          <w:szCs w:val="24"/>
        </w:rPr>
      </w:pPr>
    </w:p>
    <w:p w:rsidR="005B035F" w:rsidRDefault="005B035F" w:rsidP="005B035F">
      <w:pPr>
        <w:autoSpaceDE w:val="0"/>
        <w:autoSpaceDN w:val="0"/>
        <w:adjustRightInd w:val="0"/>
        <w:spacing w:before="60" w:after="0" w:line="252" w:lineRule="auto"/>
        <w:ind w:firstLine="360"/>
        <w:jc w:val="center"/>
        <w:rPr>
          <w:rFonts w:ascii="Times New Roman" w:hAnsi="Times New Roman" w:cs="Times New Roman"/>
          <w:b/>
          <w:bCs/>
          <w:caps/>
          <w:sz w:val="24"/>
          <w:szCs w:val="24"/>
        </w:rPr>
      </w:pPr>
    </w:p>
    <w:p w:rsidR="005B035F" w:rsidRDefault="005B035F" w:rsidP="005B035F">
      <w:pPr>
        <w:autoSpaceDE w:val="0"/>
        <w:autoSpaceDN w:val="0"/>
        <w:adjustRightInd w:val="0"/>
        <w:spacing w:before="60" w:after="0" w:line="252" w:lineRule="auto"/>
        <w:ind w:firstLine="360"/>
        <w:jc w:val="center"/>
        <w:rPr>
          <w:rFonts w:ascii="Times New Roman" w:hAnsi="Times New Roman" w:cs="Times New Roman"/>
          <w:b/>
          <w:bCs/>
          <w:caps/>
          <w:sz w:val="24"/>
          <w:szCs w:val="24"/>
        </w:rPr>
      </w:pPr>
    </w:p>
    <w:p w:rsidR="005B035F" w:rsidRDefault="005B035F" w:rsidP="005B035F">
      <w:pPr>
        <w:autoSpaceDE w:val="0"/>
        <w:autoSpaceDN w:val="0"/>
        <w:adjustRightInd w:val="0"/>
        <w:spacing w:before="60" w:after="0" w:line="252" w:lineRule="auto"/>
        <w:ind w:firstLine="360"/>
        <w:jc w:val="center"/>
        <w:rPr>
          <w:rFonts w:ascii="Times New Roman" w:hAnsi="Times New Roman" w:cs="Times New Roman"/>
          <w:b/>
          <w:bCs/>
          <w:caps/>
          <w:sz w:val="24"/>
          <w:szCs w:val="24"/>
        </w:rPr>
      </w:pPr>
    </w:p>
    <w:p w:rsidR="005B035F" w:rsidRDefault="005B035F" w:rsidP="005B035F">
      <w:pPr>
        <w:autoSpaceDE w:val="0"/>
        <w:autoSpaceDN w:val="0"/>
        <w:adjustRightInd w:val="0"/>
        <w:spacing w:before="60" w:after="0" w:line="252" w:lineRule="auto"/>
        <w:ind w:firstLine="360"/>
        <w:jc w:val="center"/>
        <w:rPr>
          <w:rFonts w:ascii="Times New Roman" w:hAnsi="Times New Roman" w:cs="Times New Roman"/>
          <w:b/>
          <w:bCs/>
          <w:caps/>
          <w:sz w:val="24"/>
          <w:szCs w:val="24"/>
        </w:rPr>
      </w:pPr>
    </w:p>
    <w:p w:rsidR="005B035F" w:rsidRDefault="005B035F" w:rsidP="005B035F">
      <w:pPr>
        <w:autoSpaceDE w:val="0"/>
        <w:autoSpaceDN w:val="0"/>
        <w:adjustRightInd w:val="0"/>
        <w:spacing w:before="60" w:after="0" w:line="252" w:lineRule="auto"/>
        <w:ind w:firstLine="360"/>
        <w:jc w:val="center"/>
        <w:rPr>
          <w:rFonts w:ascii="Times New Roman" w:hAnsi="Times New Roman" w:cs="Times New Roman"/>
          <w:b/>
          <w:bCs/>
          <w:caps/>
          <w:sz w:val="24"/>
          <w:szCs w:val="24"/>
        </w:rPr>
      </w:pPr>
    </w:p>
    <w:p w:rsidR="005B035F" w:rsidRDefault="005B035F" w:rsidP="005B035F">
      <w:pPr>
        <w:autoSpaceDE w:val="0"/>
        <w:autoSpaceDN w:val="0"/>
        <w:adjustRightInd w:val="0"/>
        <w:spacing w:before="60" w:after="0" w:line="252" w:lineRule="auto"/>
        <w:ind w:firstLine="360"/>
        <w:jc w:val="center"/>
        <w:rPr>
          <w:rFonts w:ascii="Times New Roman" w:hAnsi="Times New Roman" w:cs="Times New Roman"/>
          <w:b/>
          <w:bCs/>
          <w:caps/>
          <w:sz w:val="24"/>
          <w:szCs w:val="24"/>
        </w:rPr>
      </w:pPr>
    </w:p>
    <w:p w:rsidR="005B035F" w:rsidRDefault="005B035F" w:rsidP="005B035F">
      <w:pPr>
        <w:autoSpaceDE w:val="0"/>
        <w:autoSpaceDN w:val="0"/>
        <w:adjustRightInd w:val="0"/>
        <w:spacing w:before="60" w:after="0" w:line="252" w:lineRule="auto"/>
        <w:ind w:firstLine="360"/>
        <w:jc w:val="center"/>
        <w:rPr>
          <w:rFonts w:ascii="Times New Roman" w:hAnsi="Times New Roman" w:cs="Times New Roman"/>
          <w:b/>
          <w:bCs/>
          <w:caps/>
          <w:sz w:val="24"/>
          <w:szCs w:val="24"/>
        </w:rPr>
      </w:pPr>
    </w:p>
    <w:p w:rsidR="005B035F" w:rsidRDefault="005B035F" w:rsidP="005B035F">
      <w:pPr>
        <w:autoSpaceDE w:val="0"/>
        <w:autoSpaceDN w:val="0"/>
        <w:adjustRightInd w:val="0"/>
        <w:spacing w:before="60" w:after="0" w:line="252" w:lineRule="auto"/>
        <w:ind w:firstLine="360"/>
        <w:jc w:val="center"/>
        <w:rPr>
          <w:rFonts w:ascii="Times New Roman" w:hAnsi="Times New Roman" w:cs="Times New Roman"/>
          <w:b/>
          <w:bCs/>
          <w:caps/>
          <w:sz w:val="24"/>
          <w:szCs w:val="24"/>
        </w:rPr>
      </w:pPr>
    </w:p>
    <w:p w:rsidR="005B035F" w:rsidRDefault="005B035F" w:rsidP="005B035F">
      <w:pPr>
        <w:autoSpaceDE w:val="0"/>
        <w:autoSpaceDN w:val="0"/>
        <w:adjustRightInd w:val="0"/>
        <w:spacing w:before="60" w:after="0" w:line="252" w:lineRule="auto"/>
        <w:ind w:firstLine="360"/>
        <w:jc w:val="center"/>
        <w:rPr>
          <w:rFonts w:ascii="Times New Roman" w:hAnsi="Times New Roman" w:cs="Times New Roman"/>
          <w:b/>
          <w:bCs/>
          <w:caps/>
          <w:sz w:val="24"/>
          <w:szCs w:val="24"/>
        </w:rPr>
      </w:pPr>
    </w:p>
    <w:p w:rsidR="005B035F" w:rsidRDefault="005B035F" w:rsidP="005B035F">
      <w:pPr>
        <w:autoSpaceDE w:val="0"/>
        <w:autoSpaceDN w:val="0"/>
        <w:adjustRightInd w:val="0"/>
        <w:spacing w:after="0" w:line="240" w:lineRule="auto"/>
        <w:ind w:firstLine="360"/>
        <w:jc w:val="center"/>
        <w:rPr>
          <w:rFonts w:ascii="Times New Roman" w:hAnsi="Times New Roman" w:cs="Times New Roman"/>
          <w:b/>
          <w:bCs/>
          <w:caps/>
          <w:sz w:val="24"/>
          <w:szCs w:val="24"/>
        </w:rPr>
        <w:sectPr w:rsidR="005B035F" w:rsidSect="004776A3">
          <w:type w:val="continuous"/>
          <w:pgSz w:w="15840" w:h="12240" w:orient="landscape"/>
          <w:pgMar w:top="510" w:right="510" w:bottom="510" w:left="1134" w:header="720" w:footer="720" w:gutter="0"/>
          <w:cols w:space="720"/>
          <w:noEndnote/>
        </w:sectPr>
      </w:pPr>
    </w:p>
    <w:p w:rsidR="005B035F" w:rsidRPr="005B035F" w:rsidRDefault="005B035F" w:rsidP="005B035F">
      <w:pPr>
        <w:autoSpaceDE w:val="0"/>
        <w:autoSpaceDN w:val="0"/>
        <w:adjustRightInd w:val="0"/>
        <w:spacing w:after="0" w:line="240" w:lineRule="auto"/>
        <w:ind w:firstLine="360"/>
        <w:jc w:val="center"/>
        <w:rPr>
          <w:rFonts w:ascii="Times New Roman" w:hAnsi="Times New Roman" w:cs="Times New Roman"/>
          <w:sz w:val="24"/>
          <w:szCs w:val="24"/>
        </w:rPr>
      </w:pPr>
      <w:r w:rsidRPr="005B035F">
        <w:rPr>
          <w:rFonts w:ascii="Times New Roman" w:hAnsi="Times New Roman" w:cs="Times New Roman"/>
          <w:b/>
          <w:bCs/>
          <w:caps/>
          <w:sz w:val="24"/>
          <w:szCs w:val="24"/>
        </w:rPr>
        <w:t>Итоговая контрольная работа</w:t>
      </w:r>
    </w:p>
    <w:p w:rsidR="005B035F" w:rsidRPr="005B035F" w:rsidRDefault="005B035F" w:rsidP="005B035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  <w:sectPr w:rsidR="005B035F" w:rsidRPr="005B035F" w:rsidSect="005B035F">
          <w:type w:val="continuous"/>
          <w:pgSz w:w="15840" w:h="12240" w:orient="landscape"/>
          <w:pgMar w:top="510" w:right="510" w:bottom="510" w:left="1134" w:header="720" w:footer="720" w:gutter="0"/>
          <w:cols w:num="2" w:space="720"/>
          <w:noEndnote/>
        </w:sectPr>
      </w:pPr>
    </w:p>
    <w:p w:rsidR="005B035F" w:rsidRPr="005B035F" w:rsidRDefault="005B035F" w:rsidP="005B035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5B035F">
        <w:rPr>
          <w:rFonts w:ascii="Times New Roman" w:hAnsi="Times New Roman" w:cs="Times New Roman"/>
          <w:bCs/>
          <w:sz w:val="24"/>
          <w:szCs w:val="24"/>
        </w:rPr>
        <w:t>В а р и а н т  I</w:t>
      </w:r>
    </w:p>
    <w:p w:rsidR="005B035F" w:rsidRPr="005B035F" w:rsidRDefault="005B035F" w:rsidP="005B035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35F">
        <w:rPr>
          <w:rFonts w:ascii="Times New Roman" w:hAnsi="Times New Roman" w:cs="Times New Roman"/>
          <w:sz w:val="24"/>
          <w:szCs w:val="24"/>
        </w:rPr>
        <w:t xml:space="preserve">1. Упростите выражение: </w:t>
      </w:r>
      <w:r w:rsidRPr="005B035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876425" cy="523875"/>
            <wp:effectExtent l="19050" t="0" r="9525" b="0"/>
            <wp:docPr id="1538" name="Рисунок 18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0"/>
                    <pic:cNvPicPr>
                      <a:picLocks noChangeAspect="1" noChangeArrowheads="1"/>
                    </pic:cNvPicPr>
                  </pic:nvPicPr>
                  <pic:blipFill>
                    <a:blip r:embed="rId6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B035F">
        <w:rPr>
          <w:rFonts w:ascii="Times New Roman" w:hAnsi="Times New Roman" w:cs="Times New Roman"/>
          <w:sz w:val="24"/>
          <w:szCs w:val="24"/>
        </w:rPr>
        <w:t>.</w:t>
      </w:r>
    </w:p>
    <w:p w:rsidR="005B035F" w:rsidRPr="005B035F" w:rsidRDefault="005B035F" w:rsidP="005B035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35F">
        <w:rPr>
          <w:rFonts w:ascii="Times New Roman" w:hAnsi="Times New Roman" w:cs="Times New Roman"/>
          <w:sz w:val="24"/>
          <w:szCs w:val="24"/>
        </w:rPr>
        <w:t xml:space="preserve">2. Решите систему уравнений: </w:t>
      </w:r>
      <w:r w:rsidRPr="005B035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838200" cy="571500"/>
            <wp:effectExtent l="0" t="0" r="0" b="0"/>
            <wp:docPr id="1539" name="Рисунок 18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1"/>
                    <pic:cNvPicPr>
                      <a:picLocks noChangeAspect="1" noChangeArrowheads="1"/>
                    </pic:cNvPicPr>
                  </pic:nvPicPr>
                  <pic:blipFill>
                    <a:blip r:embed="rId6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035F" w:rsidRPr="005B035F" w:rsidRDefault="005B035F" w:rsidP="005B035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35F">
        <w:rPr>
          <w:rFonts w:ascii="Times New Roman" w:hAnsi="Times New Roman" w:cs="Times New Roman"/>
          <w:sz w:val="24"/>
          <w:szCs w:val="24"/>
        </w:rPr>
        <w:t>3. Решите неравенство 5</w:t>
      </w:r>
      <w:r w:rsidRPr="005B035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5B035F">
        <w:rPr>
          <w:rFonts w:ascii="Times New Roman" w:hAnsi="Times New Roman" w:cs="Times New Roman"/>
          <w:sz w:val="24"/>
          <w:szCs w:val="24"/>
        </w:rPr>
        <w:t xml:space="preserve"> – 1,5 (2</w:t>
      </w:r>
      <w:r w:rsidRPr="005B035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5B035F">
        <w:rPr>
          <w:rFonts w:ascii="Times New Roman" w:hAnsi="Times New Roman" w:cs="Times New Roman"/>
          <w:sz w:val="24"/>
          <w:szCs w:val="24"/>
        </w:rPr>
        <w:t xml:space="preserve"> + 3) &lt; 4</w:t>
      </w:r>
      <w:r w:rsidRPr="005B035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5B035F">
        <w:rPr>
          <w:rFonts w:ascii="Times New Roman" w:hAnsi="Times New Roman" w:cs="Times New Roman"/>
          <w:sz w:val="24"/>
          <w:szCs w:val="24"/>
        </w:rPr>
        <w:t xml:space="preserve"> + 1,5.</w:t>
      </w:r>
    </w:p>
    <w:p w:rsidR="005B035F" w:rsidRPr="005B035F" w:rsidRDefault="005B035F" w:rsidP="005B035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35F">
        <w:rPr>
          <w:rFonts w:ascii="Times New Roman" w:hAnsi="Times New Roman" w:cs="Times New Roman"/>
          <w:sz w:val="24"/>
          <w:szCs w:val="24"/>
        </w:rPr>
        <w:t xml:space="preserve">4. Найдите значение выражения </w:t>
      </w:r>
      <w:r w:rsidRPr="005B035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990600" cy="276225"/>
            <wp:effectExtent l="0" t="0" r="0" b="0"/>
            <wp:docPr id="1546" name="Рисунок 18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2"/>
                    <pic:cNvPicPr>
                      <a:picLocks noChangeAspect="1" noChangeArrowheads="1"/>
                    </pic:cNvPicPr>
                  </pic:nvPicPr>
                  <pic:blipFill>
                    <a:blip r:embed="rId6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B035F">
        <w:rPr>
          <w:rFonts w:ascii="Times New Roman" w:hAnsi="Times New Roman" w:cs="Times New Roman"/>
          <w:sz w:val="24"/>
          <w:szCs w:val="24"/>
        </w:rPr>
        <w:t xml:space="preserve"> при </w:t>
      </w:r>
      <w:r w:rsidRPr="005B035F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Pr="005B035F">
        <w:rPr>
          <w:rFonts w:ascii="Times New Roman" w:hAnsi="Times New Roman" w:cs="Times New Roman"/>
          <w:sz w:val="24"/>
          <w:szCs w:val="24"/>
        </w:rPr>
        <w:t xml:space="preserve"> = </w:t>
      </w:r>
      <w:r w:rsidRPr="005B035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61925" cy="466725"/>
            <wp:effectExtent l="0" t="0" r="0" b="0"/>
            <wp:docPr id="1547" name="Рисунок 18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3"/>
                    <pic:cNvPicPr>
                      <a:picLocks noChangeAspect="1" noChangeArrowheads="1"/>
                    </pic:cNvPicPr>
                  </pic:nvPicPr>
                  <pic:blipFill>
                    <a:blip r:embed="rId6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B035F">
        <w:rPr>
          <w:rFonts w:ascii="Times New Roman" w:hAnsi="Times New Roman" w:cs="Times New Roman"/>
          <w:sz w:val="24"/>
          <w:szCs w:val="24"/>
        </w:rPr>
        <w:t>.</w:t>
      </w:r>
    </w:p>
    <w:p w:rsidR="005B035F" w:rsidRPr="005B035F" w:rsidRDefault="005B035F" w:rsidP="005B035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35F">
        <w:rPr>
          <w:rFonts w:ascii="Times New Roman" w:hAnsi="Times New Roman" w:cs="Times New Roman"/>
          <w:sz w:val="24"/>
          <w:szCs w:val="24"/>
        </w:rPr>
        <w:t xml:space="preserve">5. Постройте график функции </w:t>
      </w:r>
      <w:r w:rsidRPr="005B035F">
        <w:rPr>
          <w:rFonts w:ascii="Times New Roman" w:hAnsi="Times New Roman" w:cs="Times New Roman"/>
          <w:i/>
          <w:iCs/>
          <w:sz w:val="24"/>
          <w:szCs w:val="24"/>
        </w:rPr>
        <w:t>у</w:t>
      </w:r>
      <w:r w:rsidRPr="005B035F">
        <w:rPr>
          <w:rFonts w:ascii="Times New Roman" w:hAnsi="Times New Roman" w:cs="Times New Roman"/>
          <w:sz w:val="24"/>
          <w:szCs w:val="24"/>
        </w:rPr>
        <w:t xml:space="preserve"> = </w:t>
      </w:r>
      <w:r w:rsidRPr="005B035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5B035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5B035F">
        <w:rPr>
          <w:rFonts w:ascii="Times New Roman" w:hAnsi="Times New Roman" w:cs="Times New Roman"/>
          <w:sz w:val="24"/>
          <w:szCs w:val="24"/>
        </w:rPr>
        <w:t xml:space="preserve"> – 4. Укажите, при каких значениях </w:t>
      </w:r>
      <w:r w:rsidRPr="005B035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5B035F">
        <w:rPr>
          <w:rFonts w:ascii="Times New Roman" w:hAnsi="Times New Roman" w:cs="Times New Roman"/>
          <w:sz w:val="24"/>
          <w:szCs w:val="24"/>
        </w:rPr>
        <w:t xml:space="preserve"> функция принимает положительные значения.</w:t>
      </w:r>
    </w:p>
    <w:p w:rsidR="005B035F" w:rsidRPr="005B035F" w:rsidRDefault="005B035F" w:rsidP="005B035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35F">
        <w:rPr>
          <w:rFonts w:ascii="Times New Roman" w:hAnsi="Times New Roman" w:cs="Times New Roman"/>
          <w:sz w:val="24"/>
          <w:szCs w:val="24"/>
        </w:rPr>
        <w:t>6. В школьном хоре поют 7 мальчиков и 3 девочки. По жребию отбирают 4 человека для участия в гала-концерте. Какова вероятность, что среди отобранных певцов окажется 2 мальчика и 2 девочки?</w:t>
      </w:r>
    </w:p>
    <w:p w:rsidR="005B035F" w:rsidRPr="005B035F" w:rsidRDefault="005B035F" w:rsidP="005B035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35F">
        <w:rPr>
          <w:rFonts w:ascii="Times New Roman" w:hAnsi="Times New Roman" w:cs="Times New Roman"/>
          <w:sz w:val="24"/>
          <w:szCs w:val="24"/>
        </w:rPr>
        <w:t>7. В фермерском хозяйстве под гречиху было отведено два участка. С первого собрали 105 ц гречихи, а со второго, площадь которого на 3 га больше, собрали 152 ц. Найдите площадь каждого участка, если известно, что урожайность гречихи на первом участке была на 2 ц с 1 га больше, чем на втором.</w:t>
      </w:r>
    </w:p>
    <w:p w:rsidR="005B035F" w:rsidRPr="005B035F" w:rsidRDefault="005B035F" w:rsidP="005B035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5B035F" w:rsidRDefault="005B035F" w:rsidP="005B035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5B035F" w:rsidRDefault="005B035F" w:rsidP="005B035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5B035F" w:rsidRDefault="005B035F" w:rsidP="005B035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5B035F" w:rsidRDefault="005B035F" w:rsidP="005B035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5B035F" w:rsidRDefault="005B035F" w:rsidP="005B035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5B035F" w:rsidRDefault="005B035F" w:rsidP="005B035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5B035F" w:rsidRDefault="005B035F" w:rsidP="005B035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5B035F" w:rsidRDefault="005B035F" w:rsidP="005B035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5B035F" w:rsidRDefault="005B035F" w:rsidP="005B035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5B035F" w:rsidRDefault="005B035F" w:rsidP="005B035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5B035F" w:rsidRDefault="005B035F" w:rsidP="005B035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5B035F" w:rsidRPr="005B035F" w:rsidRDefault="005B035F" w:rsidP="005B035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5B035F">
        <w:rPr>
          <w:rFonts w:ascii="Times New Roman" w:hAnsi="Times New Roman" w:cs="Times New Roman"/>
          <w:bCs/>
          <w:sz w:val="24"/>
          <w:szCs w:val="24"/>
        </w:rPr>
        <w:t>В а р и а н т  II</w:t>
      </w:r>
    </w:p>
    <w:p w:rsidR="005B035F" w:rsidRPr="005B035F" w:rsidRDefault="005B035F" w:rsidP="005B035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35F">
        <w:rPr>
          <w:rFonts w:ascii="Times New Roman" w:hAnsi="Times New Roman" w:cs="Times New Roman"/>
          <w:sz w:val="24"/>
          <w:szCs w:val="24"/>
        </w:rPr>
        <w:t xml:space="preserve">1. Упростите выражение: </w:t>
      </w:r>
      <w:r w:rsidRPr="005B035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676400" cy="523875"/>
            <wp:effectExtent l="19050" t="0" r="0" b="0"/>
            <wp:docPr id="1548" name="Рисунок 1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4"/>
                    <pic:cNvPicPr>
                      <a:picLocks noChangeAspect="1" noChangeArrowheads="1"/>
                    </pic:cNvPicPr>
                  </pic:nvPicPr>
                  <pic:blipFill>
                    <a:blip r:embed="rId6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B035F">
        <w:rPr>
          <w:rFonts w:ascii="Times New Roman" w:hAnsi="Times New Roman" w:cs="Times New Roman"/>
          <w:sz w:val="24"/>
          <w:szCs w:val="24"/>
        </w:rPr>
        <w:t>.</w:t>
      </w:r>
    </w:p>
    <w:p w:rsidR="005B035F" w:rsidRPr="005B035F" w:rsidRDefault="005B035F" w:rsidP="005B035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35F">
        <w:rPr>
          <w:rFonts w:ascii="Times New Roman" w:hAnsi="Times New Roman" w:cs="Times New Roman"/>
          <w:sz w:val="24"/>
          <w:szCs w:val="24"/>
        </w:rPr>
        <w:t xml:space="preserve">2. Решите систему уравнений: </w:t>
      </w:r>
      <w:r w:rsidRPr="005B035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838200" cy="571500"/>
            <wp:effectExtent l="0" t="0" r="0" b="0"/>
            <wp:docPr id="1549" name="Рисунок 18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5"/>
                    <pic:cNvPicPr>
                      <a:picLocks noChangeAspect="1" noChangeArrowheads="1"/>
                    </pic:cNvPicPr>
                  </pic:nvPicPr>
                  <pic:blipFill>
                    <a:blip r:embed="rId6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035F" w:rsidRPr="005B035F" w:rsidRDefault="005B035F" w:rsidP="005B035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35F">
        <w:rPr>
          <w:rFonts w:ascii="Times New Roman" w:hAnsi="Times New Roman" w:cs="Times New Roman"/>
          <w:sz w:val="24"/>
          <w:szCs w:val="24"/>
        </w:rPr>
        <w:t>3. Решите неравенство: 2</w:t>
      </w:r>
      <w:r w:rsidRPr="005B035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5B035F">
        <w:rPr>
          <w:rFonts w:ascii="Times New Roman" w:hAnsi="Times New Roman" w:cs="Times New Roman"/>
          <w:sz w:val="24"/>
          <w:szCs w:val="24"/>
        </w:rPr>
        <w:t xml:space="preserve"> – 4,5 &gt; 6</w:t>
      </w:r>
      <w:r w:rsidRPr="005B035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5B035F">
        <w:rPr>
          <w:rFonts w:ascii="Times New Roman" w:hAnsi="Times New Roman" w:cs="Times New Roman"/>
          <w:sz w:val="24"/>
          <w:szCs w:val="24"/>
        </w:rPr>
        <w:t xml:space="preserve"> – 0,5 (4</w:t>
      </w:r>
      <w:r w:rsidRPr="005B035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5B035F">
        <w:rPr>
          <w:rFonts w:ascii="Times New Roman" w:hAnsi="Times New Roman" w:cs="Times New Roman"/>
          <w:sz w:val="24"/>
          <w:szCs w:val="24"/>
        </w:rPr>
        <w:t xml:space="preserve"> – 3).</w:t>
      </w:r>
    </w:p>
    <w:p w:rsidR="005B035F" w:rsidRPr="005B035F" w:rsidRDefault="005B035F" w:rsidP="005B035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35F">
        <w:rPr>
          <w:rFonts w:ascii="Times New Roman" w:hAnsi="Times New Roman" w:cs="Times New Roman"/>
          <w:sz w:val="24"/>
          <w:szCs w:val="24"/>
        </w:rPr>
        <w:t xml:space="preserve">4. Найдите значение выражения </w:t>
      </w:r>
      <w:r w:rsidRPr="005B035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095375" cy="276225"/>
            <wp:effectExtent l="0" t="0" r="0" b="0"/>
            <wp:docPr id="1550" name="Рисунок 18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6"/>
                    <pic:cNvPicPr>
                      <a:picLocks noChangeAspect="1" noChangeArrowheads="1"/>
                    </pic:cNvPicPr>
                  </pic:nvPicPr>
                  <pic:blipFill>
                    <a:blip r:embed="rId6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B035F">
        <w:rPr>
          <w:rFonts w:ascii="Times New Roman" w:hAnsi="Times New Roman" w:cs="Times New Roman"/>
          <w:sz w:val="24"/>
          <w:szCs w:val="24"/>
        </w:rPr>
        <w:t xml:space="preserve"> при </w:t>
      </w:r>
      <w:r w:rsidRPr="005B035F">
        <w:rPr>
          <w:rFonts w:ascii="Times New Roman" w:hAnsi="Times New Roman" w:cs="Times New Roman"/>
          <w:i/>
          <w:iCs/>
          <w:sz w:val="24"/>
          <w:szCs w:val="24"/>
        </w:rPr>
        <w:t>m</w:t>
      </w:r>
      <w:r w:rsidRPr="005B035F">
        <w:rPr>
          <w:rFonts w:ascii="Times New Roman" w:hAnsi="Times New Roman" w:cs="Times New Roman"/>
          <w:sz w:val="24"/>
          <w:szCs w:val="24"/>
        </w:rPr>
        <w:t xml:space="preserve"> = </w:t>
      </w:r>
      <w:r w:rsidRPr="005B035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61925" cy="466725"/>
            <wp:effectExtent l="0" t="0" r="0" b="0"/>
            <wp:docPr id="1551" name="Рисунок 18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7"/>
                    <pic:cNvPicPr>
                      <a:picLocks noChangeAspect="1" noChangeArrowheads="1"/>
                    </pic:cNvPicPr>
                  </pic:nvPicPr>
                  <pic:blipFill>
                    <a:blip r:embed="rId6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B035F">
        <w:rPr>
          <w:rFonts w:ascii="Times New Roman" w:hAnsi="Times New Roman" w:cs="Times New Roman"/>
          <w:sz w:val="24"/>
          <w:szCs w:val="24"/>
        </w:rPr>
        <w:t>.</w:t>
      </w:r>
    </w:p>
    <w:p w:rsidR="005B035F" w:rsidRPr="005B035F" w:rsidRDefault="005B035F" w:rsidP="005B035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35F">
        <w:rPr>
          <w:rFonts w:ascii="Times New Roman" w:hAnsi="Times New Roman" w:cs="Times New Roman"/>
          <w:sz w:val="24"/>
          <w:szCs w:val="24"/>
        </w:rPr>
        <w:t xml:space="preserve">5. Постройте график функции </w:t>
      </w:r>
      <w:r w:rsidRPr="005B035F">
        <w:rPr>
          <w:rFonts w:ascii="Times New Roman" w:hAnsi="Times New Roman" w:cs="Times New Roman"/>
          <w:i/>
          <w:iCs/>
          <w:sz w:val="24"/>
          <w:szCs w:val="24"/>
        </w:rPr>
        <w:t>у</w:t>
      </w:r>
      <w:r w:rsidRPr="005B035F">
        <w:rPr>
          <w:rFonts w:ascii="Times New Roman" w:hAnsi="Times New Roman" w:cs="Times New Roman"/>
          <w:sz w:val="24"/>
          <w:szCs w:val="24"/>
        </w:rPr>
        <w:t xml:space="preserve"> = –</w:t>
      </w:r>
      <w:r w:rsidRPr="005B035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5B035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5B035F">
        <w:rPr>
          <w:rFonts w:ascii="Times New Roman" w:hAnsi="Times New Roman" w:cs="Times New Roman"/>
          <w:sz w:val="24"/>
          <w:szCs w:val="24"/>
        </w:rPr>
        <w:t xml:space="preserve"> + 1. Укажите, при каких значениях </w:t>
      </w:r>
      <w:r w:rsidRPr="005B035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5B035F">
        <w:rPr>
          <w:rFonts w:ascii="Times New Roman" w:hAnsi="Times New Roman" w:cs="Times New Roman"/>
          <w:sz w:val="24"/>
          <w:szCs w:val="24"/>
        </w:rPr>
        <w:t xml:space="preserve"> функция принимает отрицательные значения.</w:t>
      </w:r>
    </w:p>
    <w:p w:rsidR="005B035F" w:rsidRPr="005B035F" w:rsidRDefault="005B035F" w:rsidP="005B035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35F">
        <w:rPr>
          <w:rFonts w:ascii="Times New Roman" w:hAnsi="Times New Roman" w:cs="Times New Roman"/>
          <w:sz w:val="24"/>
          <w:szCs w:val="24"/>
        </w:rPr>
        <w:t>6. В коробке находятся 6 конфет со сливочной начинкой и 4 с шоколадной. Из нее наугад берут 4 конфеты. Какова вероятность, что среди выбранных конфет окажется 2 со сливочной начинкой и 2 с шоколадной?</w:t>
      </w:r>
    </w:p>
    <w:p w:rsidR="005B035F" w:rsidRPr="005B035F" w:rsidRDefault="005B035F" w:rsidP="005B035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35F">
        <w:rPr>
          <w:rFonts w:ascii="Times New Roman" w:hAnsi="Times New Roman" w:cs="Times New Roman"/>
          <w:sz w:val="24"/>
          <w:szCs w:val="24"/>
        </w:rPr>
        <w:t xml:space="preserve">7. Из пункта </w:t>
      </w:r>
      <w:r w:rsidRPr="005B035F">
        <w:rPr>
          <w:rFonts w:ascii="Times New Roman" w:hAnsi="Times New Roman" w:cs="Times New Roman"/>
          <w:i/>
          <w:iCs/>
          <w:sz w:val="24"/>
          <w:szCs w:val="24"/>
        </w:rPr>
        <w:t>А</w:t>
      </w:r>
      <w:r w:rsidRPr="005B035F">
        <w:rPr>
          <w:rFonts w:ascii="Times New Roman" w:hAnsi="Times New Roman" w:cs="Times New Roman"/>
          <w:sz w:val="24"/>
          <w:szCs w:val="24"/>
        </w:rPr>
        <w:t xml:space="preserve"> в пункт </w:t>
      </w:r>
      <w:r w:rsidRPr="005B035F">
        <w:rPr>
          <w:rFonts w:ascii="Times New Roman" w:hAnsi="Times New Roman" w:cs="Times New Roman"/>
          <w:i/>
          <w:iCs/>
          <w:sz w:val="24"/>
          <w:szCs w:val="24"/>
        </w:rPr>
        <w:t>В</w:t>
      </w:r>
      <w:r w:rsidRPr="005B035F">
        <w:rPr>
          <w:rFonts w:ascii="Times New Roman" w:hAnsi="Times New Roman" w:cs="Times New Roman"/>
          <w:sz w:val="24"/>
          <w:szCs w:val="24"/>
        </w:rPr>
        <w:t xml:space="preserve">, расстояние между которыми 45 км, выехал велосипедист. Через 30 мин вслед за ним выехал второй велосипедист, который прибыл в п. </w:t>
      </w:r>
      <w:r w:rsidRPr="005B035F">
        <w:rPr>
          <w:rFonts w:ascii="Times New Roman" w:hAnsi="Times New Roman" w:cs="Times New Roman"/>
          <w:i/>
          <w:iCs/>
          <w:sz w:val="24"/>
          <w:szCs w:val="24"/>
        </w:rPr>
        <w:t>В</w:t>
      </w:r>
      <w:r w:rsidRPr="005B035F">
        <w:rPr>
          <w:rFonts w:ascii="Times New Roman" w:hAnsi="Times New Roman" w:cs="Times New Roman"/>
          <w:sz w:val="24"/>
          <w:szCs w:val="24"/>
        </w:rPr>
        <w:t xml:space="preserve"> на 15 мин раньше первого. Какова скорость первого велосипедиста, если она на 3 км/ч меньше скорости второго?</w:t>
      </w:r>
    </w:p>
    <w:p w:rsidR="005B035F" w:rsidRDefault="005B035F" w:rsidP="005B035F">
      <w:pPr>
        <w:autoSpaceDE w:val="0"/>
        <w:autoSpaceDN w:val="0"/>
        <w:adjustRightInd w:val="0"/>
        <w:spacing w:before="60" w:after="0" w:line="252" w:lineRule="auto"/>
        <w:ind w:firstLine="360"/>
        <w:jc w:val="center"/>
        <w:rPr>
          <w:rFonts w:ascii="Times New Roman" w:hAnsi="Times New Roman" w:cs="Times New Roman"/>
          <w:b/>
          <w:bCs/>
          <w:caps/>
          <w:sz w:val="24"/>
          <w:szCs w:val="24"/>
        </w:rPr>
        <w:sectPr w:rsidR="005B035F" w:rsidSect="005B035F">
          <w:type w:val="continuous"/>
          <w:pgSz w:w="15840" w:h="12240" w:orient="landscape"/>
          <w:pgMar w:top="510" w:right="510" w:bottom="510" w:left="1134" w:header="720" w:footer="720" w:gutter="0"/>
          <w:cols w:num="2" w:space="720"/>
          <w:noEndnote/>
        </w:sectPr>
      </w:pPr>
    </w:p>
    <w:p w:rsidR="004A6127" w:rsidRDefault="004A6127" w:rsidP="00016B66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7 класс. Геометрия.</w:t>
      </w:r>
    </w:p>
    <w:p w:rsidR="004A6127" w:rsidRDefault="004A6127" w:rsidP="004A6127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A56C4" w:rsidRPr="00494E71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В 7 классе  по геометрии 6 текущих</w:t>
      </w:r>
      <w:r w:rsidRPr="00054730">
        <w:rPr>
          <w:rFonts w:ascii="Times New Roman" w:hAnsi="Times New Roman" w:cs="Times New Roman"/>
          <w:sz w:val="24"/>
          <w:szCs w:val="24"/>
        </w:rPr>
        <w:t xml:space="preserve"> контрольных работ</w:t>
      </w:r>
      <w:r w:rsidR="0040039B">
        <w:rPr>
          <w:rFonts w:ascii="Times New Roman" w:hAnsi="Times New Roman" w:cs="Times New Roman"/>
          <w:sz w:val="24"/>
          <w:szCs w:val="24"/>
        </w:rPr>
        <w:t>.</w:t>
      </w:r>
      <w:r w:rsidRPr="0005473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A6127" w:rsidRPr="004A6127" w:rsidRDefault="004A6127" w:rsidP="004A61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aps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/>
      </w:r>
      <w:r w:rsidRPr="004A6127">
        <w:rPr>
          <w:rFonts w:ascii="Times New Roman" w:hAnsi="Times New Roman" w:cs="Times New Roman"/>
          <w:b/>
          <w:bCs/>
          <w:caps/>
          <w:sz w:val="24"/>
          <w:szCs w:val="24"/>
        </w:rPr>
        <w:t xml:space="preserve">  Контрольная работа № 1  «</w:t>
      </w:r>
      <w:r w:rsidRPr="004A6127">
        <w:rPr>
          <w:rFonts w:ascii="Times New Roman" w:hAnsi="Times New Roman" w:cs="Times New Roman"/>
          <w:bCs/>
          <w:caps/>
          <w:sz w:val="24"/>
          <w:szCs w:val="24"/>
        </w:rPr>
        <w:t>Основные геометрические свойства простейших фигур»</w:t>
      </w:r>
    </w:p>
    <w:p w:rsidR="004A6127" w:rsidRPr="004A6127" w:rsidRDefault="004A6127" w:rsidP="004A6127">
      <w:pPr>
        <w:pStyle w:val="ParagraphStyle"/>
        <w:jc w:val="center"/>
        <w:rPr>
          <w:rFonts w:ascii="Times New Roman" w:hAnsi="Times New Roman" w:cs="Times New Roman"/>
        </w:rPr>
      </w:pPr>
      <w:r w:rsidRPr="004A6127">
        <w:rPr>
          <w:rFonts w:ascii="Times New Roman" w:hAnsi="Times New Roman" w:cs="Times New Roman"/>
          <w:spacing w:val="45"/>
        </w:rPr>
        <w:t>Вариант</w:t>
      </w:r>
      <w:r w:rsidRPr="004A6127">
        <w:rPr>
          <w:rFonts w:ascii="Times New Roman" w:hAnsi="Times New Roman" w:cs="Times New Roman"/>
        </w:rPr>
        <w:t xml:space="preserve"> 1</w:t>
      </w:r>
    </w:p>
    <w:p w:rsidR="004A6127" w:rsidRPr="004A6127" w:rsidRDefault="004A6127" w:rsidP="004A612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4A6127">
        <w:rPr>
          <w:rFonts w:ascii="Times New Roman" w:hAnsi="Times New Roman" w:cs="Times New Roman"/>
        </w:rPr>
        <w:t xml:space="preserve">1. </w:t>
      </w:r>
      <w:r w:rsidRPr="004A6127">
        <w:rPr>
          <w:rFonts w:ascii="Symbol" w:hAnsi="Symbol" w:cs="Symbol"/>
          <w:noProof/>
        </w:rPr>
        <w:t></w:t>
      </w:r>
      <w:r w:rsidRPr="004A6127">
        <w:rPr>
          <w:rFonts w:ascii="Times New Roman" w:hAnsi="Times New Roman" w:cs="Times New Roman"/>
          <w:i/>
          <w:iCs/>
        </w:rPr>
        <w:t xml:space="preserve">MNF = </w:t>
      </w:r>
      <w:r w:rsidRPr="004A6127">
        <w:rPr>
          <w:rFonts w:ascii="Symbol" w:hAnsi="Symbol" w:cs="Symbol"/>
          <w:noProof/>
        </w:rPr>
        <w:t></w:t>
      </w:r>
      <w:r w:rsidRPr="004A6127">
        <w:rPr>
          <w:rFonts w:ascii="Times New Roman" w:hAnsi="Times New Roman" w:cs="Times New Roman"/>
          <w:i/>
          <w:iCs/>
        </w:rPr>
        <w:t>DEF, MN</w:t>
      </w:r>
      <w:r w:rsidRPr="004A6127">
        <w:rPr>
          <w:rFonts w:ascii="Times New Roman" w:hAnsi="Times New Roman" w:cs="Times New Roman"/>
        </w:rPr>
        <w:t xml:space="preserve"> = 13 см, </w:t>
      </w:r>
      <w:r w:rsidRPr="004A6127">
        <w:rPr>
          <w:rFonts w:ascii="Symbol" w:hAnsi="Symbol" w:cs="Symbol"/>
          <w:noProof/>
        </w:rPr>
        <w:t></w:t>
      </w:r>
      <w:r w:rsidRPr="004A6127">
        <w:rPr>
          <w:rFonts w:ascii="Times New Roman" w:hAnsi="Times New Roman" w:cs="Times New Roman"/>
          <w:i/>
          <w:iCs/>
        </w:rPr>
        <w:t>FE</w:t>
      </w:r>
      <w:r w:rsidRPr="004A6127">
        <w:rPr>
          <w:rFonts w:ascii="Times New Roman" w:hAnsi="Times New Roman" w:cs="Times New Roman"/>
        </w:rPr>
        <w:t xml:space="preserve"> = 75°. Найдите длину стороны </w:t>
      </w:r>
      <w:r w:rsidRPr="004A6127">
        <w:rPr>
          <w:rFonts w:ascii="Times New Roman" w:hAnsi="Times New Roman" w:cs="Times New Roman"/>
          <w:i/>
          <w:iCs/>
        </w:rPr>
        <w:t>DE</w:t>
      </w:r>
      <w:r w:rsidRPr="004A6127">
        <w:rPr>
          <w:rFonts w:ascii="Times New Roman" w:hAnsi="Times New Roman" w:cs="Times New Roman"/>
        </w:rPr>
        <w:t xml:space="preserve"> и градусную меру угла </w:t>
      </w:r>
      <w:r w:rsidRPr="004A6127">
        <w:rPr>
          <w:rFonts w:ascii="Times New Roman" w:hAnsi="Times New Roman" w:cs="Times New Roman"/>
          <w:i/>
          <w:iCs/>
        </w:rPr>
        <w:t>N</w:t>
      </w:r>
      <w:r w:rsidRPr="004A6127">
        <w:rPr>
          <w:rFonts w:ascii="Times New Roman" w:hAnsi="Times New Roman" w:cs="Times New Roman"/>
        </w:rPr>
        <w:t>.</w:t>
      </w:r>
    </w:p>
    <w:p w:rsidR="004A6127" w:rsidRPr="004A6127" w:rsidRDefault="004A6127" w:rsidP="004A612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4A6127">
        <w:rPr>
          <w:rFonts w:ascii="Times New Roman" w:hAnsi="Times New Roman" w:cs="Times New Roman"/>
        </w:rPr>
        <w:t xml:space="preserve">2. Точка </w:t>
      </w:r>
      <w:r w:rsidRPr="004A6127">
        <w:rPr>
          <w:rFonts w:ascii="Times New Roman" w:hAnsi="Times New Roman" w:cs="Times New Roman"/>
          <w:i/>
          <w:iCs/>
        </w:rPr>
        <w:t>О</w:t>
      </w:r>
      <w:r w:rsidRPr="004A6127">
        <w:rPr>
          <w:rFonts w:ascii="Times New Roman" w:hAnsi="Times New Roman" w:cs="Times New Roman"/>
        </w:rPr>
        <w:t xml:space="preserve"> лежит между точками </w:t>
      </w:r>
      <w:r w:rsidRPr="004A6127">
        <w:rPr>
          <w:rFonts w:ascii="Times New Roman" w:hAnsi="Times New Roman" w:cs="Times New Roman"/>
          <w:i/>
          <w:iCs/>
        </w:rPr>
        <w:t>Р</w:t>
      </w:r>
      <w:r w:rsidRPr="004A6127">
        <w:rPr>
          <w:rFonts w:ascii="Times New Roman" w:hAnsi="Times New Roman" w:cs="Times New Roman"/>
        </w:rPr>
        <w:t xml:space="preserve"> и </w:t>
      </w:r>
      <w:r w:rsidRPr="004A6127">
        <w:rPr>
          <w:rFonts w:ascii="Times New Roman" w:hAnsi="Times New Roman" w:cs="Times New Roman"/>
          <w:i/>
          <w:iCs/>
        </w:rPr>
        <w:t>Н</w:t>
      </w:r>
      <w:r w:rsidRPr="004A6127">
        <w:rPr>
          <w:rFonts w:ascii="Times New Roman" w:hAnsi="Times New Roman" w:cs="Times New Roman"/>
        </w:rPr>
        <w:t xml:space="preserve">, причем </w:t>
      </w:r>
      <w:r w:rsidRPr="004A6127">
        <w:rPr>
          <w:rFonts w:ascii="Times New Roman" w:hAnsi="Times New Roman" w:cs="Times New Roman"/>
          <w:i/>
          <w:iCs/>
        </w:rPr>
        <w:t xml:space="preserve">ОР </w:t>
      </w:r>
      <w:r w:rsidRPr="004A6127">
        <w:rPr>
          <w:rFonts w:ascii="Times New Roman" w:hAnsi="Times New Roman" w:cs="Times New Roman"/>
        </w:rPr>
        <w:t xml:space="preserve">= 7 см, </w:t>
      </w:r>
      <w:r w:rsidRPr="004A6127">
        <w:rPr>
          <w:rFonts w:ascii="Times New Roman" w:hAnsi="Times New Roman" w:cs="Times New Roman"/>
          <w:i/>
          <w:iCs/>
        </w:rPr>
        <w:t>ОН</w:t>
      </w:r>
      <w:r w:rsidRPr="004A6127">
        <w:rPr>
          <w:rFonts w:ascii="Times New Roman" w:hAnsi="Times New Roman" w:cs="Times New Roman"/>
        </w:rPr>
        <w:t xml:space="preserve"> = 11,3 см. Найдите расстояние между точками </w:t>
      </w:r>
      <w:r w:rsidRPr="004A6127">
        <w:rPr>
          <w:rFonts w:ascii="Times New Roman" w:hAnsi="Times New Roman" w:cs="Times New Roman"/>
          <w:i/>
          <w:iCs/>
        </w:rPr>
        <w:t>Р</w:t>
      </w:r>
      <w:r w:rsidRPr="004A6127">
        <w:rPr>
          <w:rFonts w:ascii="Times New Roman" w:hAnsi="Times New Roman" w:cs="Times New Roman"/>
        </w:rPr>
        <w:t xml:space="preserve"> и </w:t>
      </w:r>
      <w:r w:rsidRPr="004A6127">
        <w:rPr>
          <w:rFonts w:ascii="Times New Roman" w:hAnsi="Times New Roman" w:cs="Times New Roman"/>
          <w:i/>
          <w:iCs/>
        </w:rPr>
        <w:t>Н</w:t>
      </w:r>
      <w:r w:rsidRPr="004A6127">
        <w:rPr>
          <w:rFonts w:ascii="Times New Roman" w:hAnsi="Times New Roman" w:cs="Times New Roman"/>
        </w:rPr>
        <w:t>.</w:t>
      </w:r>
    </w:p>
    <w:p w:rsidR="004A6127" w:rsidRPr="004A6127" w:rsidRDefault="004A6127" w:rsidP="004A612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4A6127">
        <w:rPr>
          <w:rFonts w:ascii="Times New Roman" w:hAnsi="Times New Roman" w:cs="Times New Roman"/>
        </w:rPr>
        <w:t xml:space="preserve">3. Прямой угол </w:t>
      </w:r>
      <w:r w:rsidRPr="004A6127">
        <w:rPr>
          <w:rFonts w:ascii="Times New Roman" w:hAnsi="Times New Roman" w:cs="Times New Roman"/>
          <w:i/>
          <w:iCs/>
        </w:rPr>
        <w:t>АОВ</w:t>
      </w:r>
      <w:r w:rsidRPr="004A6127">
        <w:rPr>
          <w:rFonts w:ascii="Times New Roman" w:hAnsi="Times New Roman" w:cs="Times New Roman"/>
        </w:rPr>
        <w:t xml:space="preserve"> разделен лучом </w:t>
      </w:r>
      <w:r w:rsidRPr="004A6127">
        <w:rPr>
          <w:rFonts w:ascii="Times New Roman" w:hAnsi="Times New Roman" w:cs="Times New Roman"/>
          <w:i/>
          <w:iCs/>
        </w:rPr>
        <w:t>ОС</w:t>
      </w:r>
      <w:r w:rsidRPr="004A6127">
        <w:rPr>
          <w:rFonts w:ascii="Times New Roman" w:hAnsi="Times New Roman" w:cs="Times New Roman"/>
        </w:rPr>
        <w:t xml:space="preserve"> на два угла. Один из них на 12° больше другого. Найдите градусную меру полученных углов.</w:t>
      </w:r>
    </w:p>
    <w:p w:rsidR="004A6127" w:rsidRPr="004A6127" w:rsidRDefault="004A6127" w:rsidP="004A6127">
      <w:pPr>
        <w:pStyle w:val="ParagraphStyle"/>
        <w:jc w:val="center"/>
        <w:rPr>
          <w:rFonts w:ascii="Times New Roman" w:hAnsi="Times New Roman" w:cs="Times New Roman"/>
        </w:rPr>
      </w:pPr>
      <w:r w:rsidRPr="004A6127">
        <w:rPr>
          <w:rFonts w:ascii="Times New Roman" w:hAnsi="Times New Roman" w:cs="Times New Roman"/>
          <w:spacing w:val="45"/>
        </w:rPr>
        <w:t>Вариант</w:t>
      </w:r>
      <w:r w:rsidRPr="004A6127">
        <w:rPr>
          <w:rFonts w:ascii="Times New Roman" w:hAnsi="Times New Roman" w:cs="Times New Roman"/>
        </w:rPr>
        <w:t xml:space="preserve"> 2</w:t>
      </w:r>
    </w:p>
    <w:p w:rsidR="004A6127" w:rsidRPr="004A6127" w:rsidRDefault="004A6127" w:rsidP="004A612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4A6127">
        <w:rPr>
          <w:rFonts w:ascii="Times New Roman" w:hAnsi="Times New Roman" w:cs="Times New Roman"/>
        </w:rPr>
        <w:t xml:space="preserve">1. </w:t>
      </w:r>
      <w:r w:rsidRPr="004A6127">
        <w:rPr>
          <w:rFonts w:ascii="Symbol" w:hAnsi="Symbol" w:cs="Symbol"/>
          <w:noProof/>
        </w:rPr>
        <w:t></w:t>
      </w:r>
      <w:r w:rsidRPr="004A6127">
        <w:rPr>
          <w:rFonts w:ascii="Times New Roman" w:hAnsi="Times New Roman" w:cs="Times New Roman"/>
          <w:i/>
          <w:iCs/>
        </w:rPr>
        <w:t xml:space="preserve">BCD = </w:t>
      </w:r>
      <w:r w:rsidRPr="004A6127">
        <w:rPr>
          <w:rFonts w:ascii="Symbol" w:hAnsi="Symbol" w:cs="Symbol"/>
          <w:noProof/>
        </w:rPr>
        <w:t></w:t>
      </w:r>
      <w:r w:rsidRPr="004A6127">
        <w:rPr>
          <w:rFonts w:ascii="Times New Roman" w:hAnsi="Times New Roman" w:cs="Times New Roman"/>
          <w:i/>
          <w:iCs/>
        </w:rPr>
        <w:t>JST, JS</w:t>
      </w:r>
      <w:r w:rsidRPr="004A6127">
        <w:rPr>
          <w:rFonts w:ascii="Times New Roman" w:hAnsi="Times New Roman" w:cs="Times New Roman"/>
        </w:rPr>
        <w:t xml:space="preserve"> = 18 см, </w:t>
      </w:r>
      <w:r w:rsidRPr="004A6127">
        <w:rPr>
          <w:rFonts w:ascii="Symbol" w:hAnsi="Symbol" w:cs="Symbol"/>
          <w:noProof/>
        </w:rPr>
        <w:t></w:t>
      </w:r>
      <w:r w:rsidRPr="004A6127">
        <w:rPr>
          <w:rFonts w:ascii="Times New Roman" w:hAnsi="Times New Roman" w:cs="Times New Roman"/>
          <w:i/>
          <w:iCs/>
        </w:rPr>
        <w:t>D</w:t>
      </w:r>
      <w:r w:rsidRPr="004A6127">
        <w:rPr>
          <w:rFonts w:ascii="Times New Roman" w:hAnsi="Times New Roman" w:cs="Times New Roman"/>
        </w:rPr>
        <w:t xml:space="preserve"> = 115°. Найдите градусную меру угла</w:t>
      </w:r>
      <w:r w:rsidRPr="004A6127">
        <w:rPr>
          <w:rFonts w:ascii="Times New Roman" w:hAnsi="Times New Roman" w:cs="Times New Roman"/>
          <w:i/>
          <w:iCs/>
        </w:rPr>
        <w:t>Т</w:t>
      </w:r>
      <w:r w:rsidRPr="004A6127">
        <w:rPr>
          <w:rFonts w:ascii="Times New Roman" w:hAnsi="Times New Roman" w:cs="Times New Roman"/>
        </w:rPr>
        <w:t xml:space="preserve"> и длину стороны </w:t>
      </w:r>
      <w:r w:rsidRPr="004A6127">
        <w:rPr>
          <w:rFonts w:ascii="Times New Roman" w:hAnsi="Times New Roman" w:cs="Times New Roman"/>
          <w:i/>
          <w:iCs/>
        </w:rPr>
        <w:t>ВС</w:t>
      </w:r>
      <w:r w:rsidRPr="004A6127">
        <w:rPr>
          <w:rFonts w:ascii="Times New Roman" w:hAnsi="Times New Roman" w:cs="Times New Roman"/>
        </w:rPr>
        <w:t>.</w:t>
      </w:r>
    </w:p>
    <w:p w:rsidR="004A6127" w:rsidRPr="004A6127" w:rsidRDefault="004A6127" w:rsidP="004A612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4A6127">
        <w:rPr>
          <w:rFonts w:ascii="Times New Roman" w:hAnsi="Times New Roman" w:cs="Times New Roman"/>
        </w:rPr>
        <w:t>2. Точка</w:t>
      </w:r>
      <w:r w:rsidRPr="004A6127">
        <w:rPr>
          <w:rFonts w:ascii="Times New Roman" w:hAnsi="Times New Roman" w:cs="Times New Roman"/>
          <w:i/>
          <w:iCs/>
        </w:rPr>
        <w:t>С</w:t>
      </w:r>
      <w:r w:rsidRPr="004A6127">
        <w:rPr>
          <w:rFonts w:ascii="Times New Roman" w:hAnsi="Times New Roman" w:cs="Times New Roman"/>
        </w:rPr>
        <w:t xml:space="preserve"> лежит между точками </w:t>
      </w:r>
      <w:r w:rsidRPr="004A6127">
        <w:rPr>
          <w:rFonts w:ascii="Times New Roman" w:hAnsi="Times New Roman" w:cs="Times New Roman"/>
          <w:i/>
          <w:iCs/>
        </w:rPr>
        <w:t>А</w:t>
      </w:r>
      <w:r w:rsidRPr="004A6127">
        <w:rPr>
          <w:rFonts w:ascii="Times New Roman" w:hAnsi="Times New Roman" w:cs="Times New Roman"/>
        </w:rPr>
        <w:t xml:space="preserve"> и </w:t>
      </w:r>
      <w:r w:rsidRPr="004A6127">
        <w:rPr>
          <w:rFonts w:ascii="Times New Roman" w:hAnsi="Times New Roman" w:cs="Times New Roman"/>
          <w:i/>
          <w:iCs/>
        </w:rPr>
        <w:t>В</w:t>
      </w:r>
      <w:r w:rsidRPr="004A6127">
        <w:rPr>
          <w:rFonts w:ascii="Times New Roman" w:hAnsi="Times New Roman" w:cs="Times New Roman"/>
        </w:rPr>
        <w:t xml:space="preserve">, причем </w:t>
      </w:r>
      <w:r w:rsidRPr="004A6127">
        <w:rPr>
          <w:rFonts w:ascii="Times New Roman" w:hAnsi="Times New Roman" w:cs="Times New Roman"/>
          <w:i/>
          <w:iCs/>
        </w:rPr>
        <w:t>АВ</w:t>
      </w:r>
      <w:r w:rsidRPr="004A6127">
        <w:rPr>
          <w:rFonts w:ascii="Times New Roman" w:hAnsi="Times New Roman" w:cs="Times New Roman"/>
        </w:rPr>
        <w:t xml:space="preserve"> = 15 см, </w:t>
      </w:r>
      <w:r w:rsidRPr="004A6127">
        <w:rPr>
          <w:rFonts w:ascii="Times New Roman" w:hAnsi="Times New Roman" w:cs="Times New Roman"/>
          <w:i/>
          <w:iCs/>
        </w:rPr>
        <w:t>АС</w:t>
      </w:r>
      <w:r w:rsidRPr="004A6127">
        <w:rPr>
          <w:rFonts w:ascii="Times New Roman" w:hAnsi="Times New Roman" w:cs="Times New Roman"/>
        </w:rPr>
        <w:t xml:space="preserve"> = 6,8 см. Найдите расстояние между точками </w:t>
      </w:r>
      <w:r w:rsidRPr="004A6127">
        <w:rPr>
          <w:rFonts w:ascii="Times New Roman" w:hAnsi="Times New Roman" w:cs="Times New Roman"/>
          <w:i/>
          <w:iCs/>
        </w:rPr>
        <w:t>В</w:t>
      </w:r>
      <w:r w:rsidRPr="004A6127">
        <w:rPr>
          <w:rFonts w:ascii="Times New Roman" w:hAnsi="Times New Roman" w:cs="Times New Roman"/>
        </w:rPr>
        <w:t xml:space="preserve"> и </w:t>
      </w:r>
      <w:r w:rsidRPr="004A6127">
        <w:rPr>
          <w:rFonts w:ascii="Times New Roman" w:hAnsi="Times New Roman" w:cs="Times New Roman"/>
          <w:i/>
          <w:iCs/>
        </w:rPr>
        <w:t>С</w:t>
      </w:r>
      <w:r w:rsidRPr="004A6127">
        <w:rPr>
          <w:rFonts w:ascii="Times New Roman" w:hAnsi="Times New Roman" w:cs="Times New Roman"/>
        </w:rPr>
        <w:t xml:space="preserve"> .</w:t>
      </w:r>
    </w:p>
    <w:p w:rsidR="004A6127" w:rsidRPr="004A6127" w:rsidRDefault="004A6127" w:rsidP="004A6127">
      <w:pPr>
        <w:pStyle w:val="ParagraphStyle"/>
        <w:pBdr>
          <w:bottom w:val="single" w:sz="12" w:space="1" w:color="auto"/>
        </w:pBdr>
        <w:ind w:firstLine="360"/>
        <w:jc w:val="both"/>
        <w:rPr>
          <w:rFonts w:ascii="Times New Roman" w:hAnsi="Times New Roman" w:cs="Times New Roman"/>
        </w:rPr>
      </w:pPr>
      <w:r w:rsidRPr="004A6127">
        <w:rPr>
          <w:rFonts w:ascii="Times New Roman" w:hAnsi="Times New Roman" w:cs="Times New Roman"/>
        </w:rPr>
        <w:t xml:space="preserve">3. Прямой угол </w:t>
      </w:r>
      <w:r w:rsidRPr="004A6127">
        <w:rPr>
          <w:rFonts w:ascii="Times New Roman" w:hAnsi="Times New Roman" w:cs="Times New Roman"/>
          <w:i/>
          <w:iCs/>
        </w:rPr>
        <w:t>АОВ</w:t>
      </w:r>
      <w:r w:rsidRPr="004A6127">
        <w:rPr>
          <w:rFonts w:ascii="Times New Roman" w:hAnsi="Times New Roman" w:cs="Times New Roman"/>
        </w:rPr>
        <w:t xml:space="preserve"> разделен лучом </w:t>
      </w:r>
      <w:r w:rsidRPr="004A6127">
        <w:rPr>
          <w:rFonts w:ascii="Times New Roman" w:hAnsi="Times New Roman" w:cs="Times New Roman"/>
          <w:i/>
          <w:iCs/>
        </w:rPr>
        <w:t>ОС</w:t>
      </w:r>
      <w:r w:rsidRPr="004A6127">
        <w:rPr>
          <w:rFonts w:ascii="Times New Roman" w:hAnsi="Times New Roman" w:cs="Times New Roman"/>
        </w:rPr>
        <w:t xml:space="preserve"> на два угла. Один из них в 4 раза больше другого. Найдите градусную меру полученных углов.</w:t>
      </w:r>
    </w:p>
    <w:p w:rsidR="004A6127" w:rsidRPr="004A6127" w:rsidRDefault="004A6127" w:rsidP="004A61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caps/>
          <w:sz w:val="24"/>
          <w:szCs w:val="24"/>
        </w:rPr>
      </w:pPr>
      <w:r w:rsidRPr="004A6127">
        <w:rPr>
          <w:rFonts w:ascii="Times New Roman" w:hAnsi="Times New Roman" w:cs="Times New Roman"/>
          <w:b/>
          <w:bCs/>
          <w:caps/>
          <w:sz w:val="24"/>
          <w:szCs w:val="24"/>
        </w:rPr>
        <w:t xml:space="preserve">Контрольная работа № 2 </w:t>
      </w:r>
      <w:r w:rsidRPr="004A6127">
        <w:rPr>
          <w:rFonts w:ascii="Times New Roman" w:hAnsi="Times New Roman" w:cs="Times New Roman"/>
          <w:bCs/>
          <w:caps/>
          <w:sz w:val="24"/>
          <w:szCs w:val="24"/>
        </w:rPr>
        <w:t>«Смежные и вертикальные углы»</w:t>
      </w:r>
    </w:p>
    <w:p w:rsidR="004A6127" w:rsidRPr="004A6127" w:rsidRDefault="004A6127" w:rsidP="004A6127">
      <w:pPr>
        <w:pStyle w:val="ParagraphStyle"/>
        <w:keepNext/>
        <w:jc w:val="center"/>
        <w:rPr>
          <w:rFonts w:ascii="Times New Roman" w:hAnsi="Times New Roman" w:cs="Times New Roman"/>
          <w:spacing w:val="30"/>
        </w:rPr>
      </w:pPr>
      <w:r w:rsidRPr="004A6127">
        <w:rPr>
          <w:rFonts w:ascii="Times New Roman" w:hAnsi="Times New Roman" w:cs="Times New Roman"/>
          <w:spacing w:val="30"/>
        </w:rPr>
        <w:t>Вариант 1</w:t>
      </w:r>
    </w:p>
    <w:p w:rsidR="004A6127" w:rsidRPr="004A6127" w:rsidRDefault="004A6127" w:rsidP="004A612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4A6127">
        <w:rPr>
          <w:rFonts w:ascii="Times New Roman" w:hAnsi="Times New Roman" w:cs="Times New Roman"/>
        </w:rPr>
        <w:t xml:space="preserve">1. Прямые </w:t>
      </w:r>
      <w:r w:rsidRPr="004A6127">
        <w:rPr>
          <w:rFonts w:ascii="Times New Roman" w:hAnsi="Times New Roman" w:cs="Times New Roman"/>
          <w:i/>
          <w:iCs/>
        </w:rPr>
        <w:t>АВ</w:t>
      </w:r>
      <w:r w:rsidRPr="004A6127">
        <w:rPr>
          <w:rFonts w:ascii="Times New Roman" w:hAnsi="Times New Roman" w:cs="Times New Roman"/>
        </w:rPr>
        <w:t xml:space="preserve"> и </w:t>
      </w:r>
      <w:r w:rsidRPr="004A6127">
        <w:rPr>
          <w:rFonts w:ascii="Times New Roman" w:hAnsi="Times New Roman" w:cs="Times New Roman"/>
          <w:i/>
          <w:iCs/>
        </w:rPr>
        <w:t>СD</w:t>
      </w:r>
      <w:r w:rsidRPr="004A6127">
        <w:rPr>
          <w:rFonts w:ascii="Times New Roman" w:hAnsi="Times New Roman" w:cs="Times New Roman"/>
        </w:rPr>
        <w:t xml:space="preserve"> пересекаются в точке </w:t>
      </w:r>
      <w:r w:rsidRPr="004A6127">
        <w:rPr>
          <w:rFonts w:ascii="Times New Roman" w:hAnsi="Times New Roman" w:cs="Times New Roman"/>
          <w:i/>
          <w:iCs/>
        </w:rPr>
        <w:t>О</w:t>
      </w:r>
      <w:r w:rsidRPr="004A6127">
        <w:rPr>
          <w:rFonts w:ascii="Times New Roman" w:hAnsi="Times New Roman" w:cs="Times New Roman"/>
        </w:rPr>
        <w:t>.</w:t>
      </w:r>
    </w:p>
    <w:p w:rsidR="004A6127" w:rsidRPr="004A6127" w:rsidRDefault="004A6127" w:rsidP="004A612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4A6127">
        <w:rPr>
          <w:rFonts w:ascii="Times New Roman" w:hAnsi="Times New Roman" w:cs="Times New Roman"/>
        </w:rPr>
        <w:t>а) Выпишите две пары смежных углов. Каким свойством они обладают?</w:t>
      </w:r>
    </w:p>
    <w:p w:rsidR="004A6127" w:rsidRPr="004A6127" w:rsidRDefault="004A6127" w:rsidP="004A612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4A6127">
        <w:rPr>
          <w:rFonts w:ascii="Times New Roman" w:hAnsi="Times New Roman" w:cs="Times New Roman"/>
        </w:rPr>
        <w:t>б) Какие из углов, образовавшихся при пересечении этих прямых, равны? Как они называются?</w:t>
      </w:r>
    </w:p>
    <w:p w:rsidR="004A6127" w:rsidRPr="004A6127" w:rsidRDefault="004A6127" w:rsidP="004A612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4A6127">
        <w:rPr>
          <w:rFonts w:ascii="Times New Roman" w:hAnsi="Times New Roman" w:cs="Times New Roman"/>
        </w:rPr>
        <w:t>2. а) Один из смежных углов в 3 раза меньше другого. Найдите эти углы.</w:t>
      </w:r>
    </w:p>
    <w:p w:rsidR="004A6127" w:rsidRPr="004A6127" w:rsidRDefault="004A6127" w:rsidP="004A612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4A6127">
        <w:rPr>
          <w:rFonts w:ascii="Times New Roman" w:hAnsi="Times New Roman" w:cs="Times New Roman"/>
        </w:rPr>
        <w:t>б) Могут ли два смежных угла быть тупыми? Ответ обоснуйте.</w:t>
      </w:r>
    </w:p>
    <w:p w:rsidR="004A6127" w:rsidRPr="004A6127" w:rsidRDefault="004A6127" w:rsidP="004A6127">
      <w:pPr>
        <w:pStyle w:val="ParagraphStyle"/>
        <w:keepNext/>
        <w:jc w:val="center"/>
        <w:rPr>
          <w:rFonts w:ascii="Times New Roman" w:hAnsi="Times New Roman" w:cs="Times New Roman"/>
          <w:spacing w:val="30"/>
        </w:rPr>
      </w:pPr>
      <w:r w:rsidRPr="004A6127">
        <w:rPr>
          <w:rFonts w:ascii="Times New Roman" w:hAnsi="Times New Roman" w:cs="Times New Roman"/>
          <w:spacing w:val="30"/>
        </w:rPr>
        <w:t>Вариант 2</w:t>
      </w:r>
    </w:p>
    <w:p w:rsidR="004A6127" w:rsidRPr="004A6127" w:rsidRDefault="004A6127" w:rsidP="004A612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4A6127">
        <w:rPr>
          <w:rFonts w:ascii="Times New Roman" w:hAnsi="Times New Roman" w:cs="Times New Roman"/>
        </w:rPr>
        <w:t>1. Прямые</w:t>
      </w:r>
      <w:r w:rsidRPr="004A6127">
        <w:rPr>
          <w:rFonts w:ascii="Times New Roman" w:hAnsi="Times New Roman" w:cs="Times New Roman"/>
          <w:i/>
          <w:iCs/>
        </w:rPr>
        <w:t>РН</w:t>
      </w:r>
      <w:r w:rsidRPr="004A6127">
        <w:rPr>
          <w:rFonts w:ascii="Times New Roman" w:hAnsi="Times New Roman" w:cs="Times New Roman"/>
        </w:rPr>
        <w:t xml:space="preserve"> и </w:t>
      </w:r>
      <w:r w:rsidRPr="004A6127">
        <w:rPr>
          <w:rFonts w:ascii="Times New Roman" w:hAnsi="Times New Roman" w:cs="Times New Roman"/>
          <w:i/>
          <w:iCs/>
        </w:rPr>
        <w:t>ОМ</w:t>
      </w:r>
      <w:r w:rsidRPr="004A6127">
        <w:rPr>
          <w:rFonts w:ascii="Times New Roman" w:hAnsi="Times New Roman" w:cs="Times New Roman"/>
        </w:rPr>
        <w:t xml:space="preserve"> пересекаются в точке </w:t>
      </w:r>
      <w:r w:rsidRPr="004A6127">
        <w:rPr>
          <w:rFonts w:ascii="Times New Roman" w:hAnsi="Times New Roman" w:cs="Times New Roman"/>
          <w:i/>
          <w:iCs/>
        </w:rPr>
        <w:t>Х</w:t>
      </w:r>
      <w:r w:rsidRPr="004A6127">
        <w:rPr>
          <w:rFonts w:ascii="Times New Roman" w:hAnsi="Times New Roman" w:cs="Times New Roman"/>
        </w:rPr>
        <w:t>.</w:t>
      </w:r>
    </w:p>
    <w:p w:rsidR="004A6127" w:rsidRPr="004A6127" w:rsidRDefault="004A6127" w:rsidP="004A612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4A6127">
        <w:rPr>
          <w:rFonts w:ascii="Times New Roman" w:hAnsi="Times New Roman" w:cs="Times New Roman"/>
        </w:rPr>
        <w:t>а) Выпишите две пары смежных углов. Каким свойством они обладают?</w:t>
      </w:r>
    </w:p>
    <w:p w:rsidR="004A6127" w:rsidRPr="004A6127" w:rsidRDefault="004A6127" w:rsidP="004A612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4A6127">
        <w:rPr>
          <w:rFonts w:ascii="Times New Roman" w:hAnsi="Times New Roman" w:cs="Times New Roman"/>
        </w:rPr>
        <w:t>б) Какие из углов, образовавшихся при пересечении этих прямых, равны? Как они называются?</w:t>
      </w:r>
    </w:p>
    <w:p w:rsidR="004A6127" w:rsidRPr="004A6127" w:rsidRDefault="004A6127" w:rsidP="004A612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4A6127">
        <w:rPr>
          <w:rFonts w:ascii="Times New Roman" w:hAnsi="Times New Roman" w:cs="Times New Roman"/>
        </w:rPr>
        <w:t>2. а) Один из смежных углов на 50° меньше другого. Найдите эти углы.</w:t>
      </w:r>
    </w:p>
    <w:p w:rsidR="004A6127" w:rsidRPr="004A6127" w:rsidRDefault="004A6127" w:rsidP="004A6127">
      <w:pPr>
        <w:pStyle w:val="ParagraphStyle"/>
        <w:pBdr>
          <w:bottom w:val="single" w:sz="12" w:space="1" w:color="auto"/>
        </w:pBdr>
        <w:ind w:firstLine="360"/>
        <w:jc w:val="both"/>
        <w:rPr>
          <w:rFonts w:ascii="Times New Roman" w:hAnsi="Times New Roman" w:cs="Times New Roman"/>
        </w:rPr>
      </w:pPr>
      <w:r w:rsidRPr="004A6127">
        <w:rPr>
          <w:rFonts w:ascii="Times New Roman" w:hAnsi="Times New Roman" w:cs="Times New Roman"/>
        </w:rPr>
        <w:t>б) Может ли один из вертикальных углов быть тупым? Ответ обоснуйте.</w:t>
      </w:r>
    </w:p>
    <w:p w:rsidR="004A6127" w:rsidRDefault="004A6127" w:rsidP="00016B66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4A6127" w:rsidRDefault="00CA56C4" w:rsidP="00016B66">
      <w:pPr>
        <w:pStyle w:val="a3"/>
        <w:rPr>
          <w:rFonts w:ascii="Times New Roman" w:hAnsi="Times New Roman" w:cs="Times New Roman"/>
          <w:sz w:val="24"/>
          <w:szCs w:val="24"/>
        </w:rPr>
      </w:pPr>
      <w:r w:rsidRPr="00494E7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A6127" w:rsidRDefault="004A6127" w:rsidP="00016B66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4A6127" w:rsidRDefault="004A6127" w:rsidP="00016B66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4A6127" w:rsidRDefault="004A6127" w:rsidP="00016B66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4A6127" w:rsidRDefault="004A6127" w:rsidP="00016B66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4A6127" w:rsidRDefault="004A6127" w:rsidP="00016B66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4A6127" w:rsidRDefault="0040039B" w:rsidP="00016B66">
      <w:pPr>
        <w:pStyle w:val="a3"/>
        <w:rPr>
          <w:rFonts w:ascii="Times New Roman" w:hAnsi="Times New Roman" w:cs="Times New Roman"/>
          <w:sz w:val="24"/>
          <w:szCs w:val="24"/>
        </w:rPr>
      </w:pPr>
      <w:r w:rsidRPr="0040039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96492" cy="5784112"/>
            <wp:effectExtent l="19050" t="0" r="4158" b="0"/>
            <wp:docPr id="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6811" cy="5784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039B" w:rsidRDefault="0040039B" w:rsidP="00016B66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40039B" w:rsidRPr="0040039B" w:rsidRDefault="0040039B" w:rsidP="0040039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caps/>
          <w:sz w:val="24"/>
          <w:szCs w:val="24"/>
        </w:rPr>
      </w:pPr>
      <w:r w:rsidRPr="0040039B">
        <w:rPr>
          <w:rFonts w:ascii="Times New Roman" w:hAnsi="Times New Roman" w:cs="Times New Roman"/>
          <w:b/>
          <w:bCs/>
          <w:caps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bCs/>
          <w:caps/>
          <w:sz w:val="24"/>
          <w:szCs w:val="24"/>
        </w:rPr>
        <w:t xml:space="preserve">Контрольная работа № 4 </w:t>
      </w:r>
      <w:r w:rsidRPr="0040039B">
        <w:rPr>
          <w:rFonts w:ascii="Times New Roman" w:hAnsi="Times New Roman" w:cs="Times New Roman"/>
          <w:bCs/>
          <w:caps/>
          <w:sz w:val="24"/>
          <w:szCs w:val="24"/>
        </w:rPr>
        <w:t>«Признаки равенства треугольников»</w:t>
      </w:r>
    </w:p>
    <w:p w:rsidR="0040039B" w:rsidRPr="0040039B" w:rsidRDefault="0040039B" w:rsidP="0040039B">
      <w:pPr>
        <w:pStyle w:val="ParagraphStyle"/>
        <w:keepNext/>
        <w:rPr>
          <w:rFonts w:ascii="Times New Roman" w:hAnsi="Times New Roman" w:cs="Times New Roman"/>
          <w:spacing w:val="30"/>
        </w:rPr>
      </w:pPr>
      <w:r w:rsidRPr="0040039B">
        <w:rPr>
          <w:rFonts w:ascii="Times New Roman" w:hAnsi="Times New Roman" w:cs="Times New Roman"/>
          <w:spacing w:val="30"/>
        </w:rPr>
        <w:t>Вариант 1</w:t>
      </w:r>
    </w:p>
    <w:p w:rsidR="0040039B" w:rsidRPr="0040039B" w:rsidRDefault="0040039B" w:rsidP="0040039B">
      <w:pPr>
        <w:pStyle w:val="ParagraphStyle"/>
        <w:ind w:firstLine="360"/>
        <w:rPr>
          <w:rFonts w:ascii="Times New Roman" w:hAnsi="Times New Roman" w:cs="Times New Roman"/>
        </w:rPr>
      </w:pPr>
      <w:r w:rsidRPr="0040039B">
        <w:rPr>
          <w:rFonts w:ascii="Times New Roman" w:hAnsi="Times New Roman" w:cs="Times New Roman"/>
        </w:rPr>
        <w:t xml:space="preserve">1. Отрезки </w:t>
      </w:r>
      <w:r w:rsidRPr="0040039B">
        <w:rPr>
          <w:rFonts w:ascii="Times New Roman" w:hAnsi="Times New Roman" w:cs="Times New Roman"/>
          <w:i/>
          <w:iCs/>
        </w:rPr>
        <w:t>МК</w:t>
      </w:r>
      <w:r w:rsidRPr="0040039B">
        <w:rPr>
          <w:rFonts w:ascii="Times New Roman" w:hAnsi="Times New Roman" w:cs="Times New Roman"/>
        </w:rPr>
        <w:t xml:space="preserve"> и </w:t>
      </w:r>
      <w:r w:rsidRPr="0040039B">
        <w:rPr>
          <w:rFonts w:ascii="Times New Roman" w:hAnsi="Times New Roman" w:cs="Times New Roman"/>
          <w:i/>
          <w:iCs/>
        </w:rPr>
        <w:t>OD</w:t>
      </w:r>
      <w:r w:rsidRPr="0040039B">
        <w:rPr>
          <w:rFonts w:ascii="Times New Roman" w:hAnsi="Times New Roman" w:cs="Times New Roman"/>
        </w:rPr>
        <w:t xml:space="preserve"> пересекаются в точке</w:t>
      </w:r>
      <w:r w:rsidRPr="0040039B">
        <w:rPr>
          <w:rFonts w:ascii="Times New Roman" w:hAnsi="Times New Roman" w:cs="Times New Roman"/>
          <w:i/>
          <w:iCs/>
        </w:rPr>
        <w:t>Е</w:t>
      </w:r>
      <w:r w:rsidRPr="0040039B">
        <w:rPr>
          <w:rFonts w:ascii="Times New Roman" w:hAnsi="Times New Roman" w:cs="Times New Roman"/>
        </w:rPr>
        <w:t xml:space="preserve"> и делятся ею пополам. Докажите, что </w:t>
      </w:r>
      <w:r w:rsidRPr="0040039B">
        <w:rPr>
          <w:rFonts w:ascii="Times New Roman" w:hAnsi="Times New Roman" w:cs="Times New Roman"/>
          <w:i/>
          <w:iCs/>
        </w:rPr>
        <w:t>МО = DK</w:t>
      </w:r>
      <w:r w:rsidRPr="0040039B">
        <w:rPr>
          <w:rFonts w:ascii="Times New Roman" w:hAnsi="Times New Roman" w:cs="Times New Roman"/>
        </w:rPr>
        <w:t>.</w:t>
      </w:r>
    </w:p>
    <w:p w:rsidR="0040039B" w:rsidRPr="0040039B" w:rsidRDefault="0040039B" w:rsidP="0040039B">
      <w:pPr>
        <w:pStyle w:val="ParagraphStyle"/>
        <w:ind w:firstLine="360"/>
        <w:rPr>
          <w:rFonts w:ascii="Times New Roman" w:hAnsi="Times New Roman" w:cs="Times New Roman"/>
          <w:i/>
          <w:iCs/>
        </w:rPr>
      </w:pPr>
      <w:r w:rsidRPr="0040039B">
        <w:rPr>
          <w:rFonts w:ascii="Times New Roman" w:hAnsi="Times New Roman" w:cs="Times New Roman"/>
        </w:rPr>
        <w:t xml:space="preserve">2. В </w:t>
      </w:r>
      <w:r w:rsidRPr="0040039B">
        <w:rPr>
          <w:rFonts w:ascii="Times New Roman" w:hAnsi="Times New Roman" w:cs="Times New Roman"/>
          <w:noProof/>
        </w:rPr>
        <w:t></w:t>
      </w:r>
      <w:r w:rsidRPr="0040039B">
        <w:rPr>
          <w:rFonts w:ascii="Times New Roman" w:hAnsi="Times New Roman" w:cs="Times New Roman"/>
          <w:i/>
          <w:iCs/>
        </w:rPr>
        <w:t>АNСAN</w:t>
      </w:r>
      <w:r w:rsidRPr="0040039B">
        <w:rPr>
          <w:rFonts w:ascii="Times New Roman" w:hAnsi="Times New Roman" w:cs="Times New Roman"/>
        </w:rPr>
        <w:t xml:space="preserve"> = </w:t>
      </w:r>
      <w:r w:rsidRPr="0040039B">
        <w:rPr>
          <w:rFonts w:ascii="Times New Roman" w:hAnsi="Times New Roman" w:cs="Times New Roman"/>
          <w:i/>
          <w:iCs/>
        </w:rPr>
        <w:t>CN</w:t>
      </w:r>
      <w:r w:rsidRPr="0040039B">
        <w:rPr>
          <w:rFonts w:ascii="Times New Roman" w:hAnsi="Times New Roman" w:cs="Times New Roman"/>
        </w:rPr>
        <w:t xml:space="preserve">, </w:t>
      </w:r>
      <w:r w:rsidRPr="0040039B">
        <w:rPr>
          <w:rFonts w:ascii="Times New Roman" w:hAnsi="Times New Roman" w:cs="Times New Roman"/>
          <w:i/>
          <w:iCs/>
        </w:rPr>
        <w:t>NE</w:t>
      </w:r>
      <w:r w:rsidRPr="0040039B">
        <w:rPr>
          <w:rFonts w:ascii="Times New Roman" w:hAnsi="Times New Roman" w:cs="Times New Roman"/>
        </w:rPr>
        <w:t xml:space="preserve"> – медиана, </w:t>
      </w:r>
      <w:r w:rsidRPr="0040039B">
        <w:rPr>
          <w:rFonts w:ascii="Times New Roman" w:hAnsi="Times New Roman" w:cs="Times New Roman"/>
          <w:noProof/>
        </w:rPr>
        <w:t></w:t>
      </w:r>
      <w:r w:rsidRPr="0040039B">
        <w:rPr>
          <w:rFonts w:ascii="Times New Roman" w:hAnsi="Times New Roman" w:cs="Times New Roman"/>
          <w:i/>
          <w:iCs/>
        </w:rPr>
        <w:t xml:space="preserve">CNE = </w:t>
      </w:r>
      <w:r w:rsidRPr="0040039B">
        <w:rPr>
          <w:rFonts w:ascii="Times New Roman" w:hAnsi="Times New Roman" w:cs="Times New Roman"/>
        </w:rPr>
        <w:t xml:space="preserve">35°. Найдите </w:t>
      </w:r>
      <w:r w:rsidRPr="0040039B">
        <w:rPr>
          <w:rFonts w:ascii="Times New Roman" w:hAnsi="Times New Roman" w:cs="Times New Roman"/>
          <w:noProof/>
        </w:rPr>
        <w:t></w:t>
      </w:r>
      <w:r w:rsidRPr="0040039B">
        <w:rPr>
          <w:rFonts w:ascii="Times New Roman" w:hAnsi="Times New Roman" w:cs="Times New Roman"/>
          <w:i/>
          <w:iCs/>
        </w:rPr>
        <w:t>АNС.</w:t>
      </w:r>
    </w:p>
    <w:p w:rsidR="0040039B" w:rsidRPr="0040039B" w:rsidRDefault="0040039B" w:rsidP="0040039B">
      <w:pPr>
        <w:pStyle w:val="ParagraphStyle"/>
        <w:ind w:firstLine="360"/>
        <w:rPr>
          <w:rFonts w:ascii="Times New Roman" w:hAnsi="Times New Roman" w:cs="Times New Roman"/>
        </w:rPr>
      </w:pPr>
      <w:r w:rsidRPr="0040039B">
        <w:rPr>
          <w:rFonts w:ascii="Times New Roman" w:hAnsi="Times New Roman" w:cs="Times New Roman"/>
        </w:rPr>
        <w:t>3. Периметр равнобедренного треугольника равен 15,6 см. Его основание больше боковой стороны на 3 см. Найдите стороны треугольника.</w:t>
      </w:r>
      <w:r w:rsidRPr="0040039B">
        <w:rPr>
          <w:rFonts w:ascii="Times New Roman" w:hAnsi="Times New Roman" w:cs="Times New Roman"/>
        </w:rPr>
        <w:br/>
        <w:t>__________________________________________________________________</w:t>
      </w:r>
    </w:p>
    <w:p w:rsidR="0040039B" w:rsidRPr="0040039B" w:rsidRDefault="0040039B" w:rsidP="0040039B">
      <w:pPr>
        <w:pStyle w:val="ParagraphStyle"/>
        <w:keepNext/>
        <w:rPr>
          <w:rFonts w:ascii="Times New Roman" w:hAnsi="Times New Roman" w:cs="Times New Roman"/>
          <w:spacing w:val="30"/>
        </w:rPr>
      </w:pPr>
      <w:r w:rsidRPr="0040039B">
        <w:rPr>
          <w:rFonts w:ascii="Times New Roman" w:hAnsi="Times New Roman" w:cs="Times New Roman"/>
          <w:spacing w:val="30"/>
        </w:rPr>
        <w:t>Вариант 2</w:t>
      </w:r>
    </w:p>
    <w:p w:rsidR="0040039B" w:rsidRPr="0040039B" w:rsidRDefault="0040039B" w:rsidP="0040039B">
      <w:pPr>
        <w:pStyle w:val="ParagraphStyle"/>
        <w:ind w:firstLine="360"/>
        <w:rPr>
          <w:rFonts w:ascii="Times New Roman" w:hAnsi="Times New Roman" w:cs="Times New Roman"/>
        </w:rPr>
      </w:pPr>
      <w:r w:rsidRPr="0040039B">
        <w:rPr>
          <w:rFonts w:ascii="Times New Roman" w:hAnsi="Times New Roman" w:cs="Times New Roman"/>
        </w:rPr>
        <w:t xml:space="preserve">1. </w:t>
      </w:r>
      <w:r w:rsidRPr="0040039B">
        <w:rPr>
          <w:rFonts w:ascii="Times New Roman" w:hAnsi="Times New Roman" w:cs="Times New Roman"/>
          <w:i/>
          <w:iCs/>
        </w:rPr>
        <w:t>МР = NK</w:t>
      </w:r>
      <w:r w:rsidRPr="0040039B">
        <w:rPr>
          <w:rFonts w:ascii="Times New Roman" w:hAnsi="Times New Roman" w:cs="Times New Roman"/>
        </w:rPr>
        <w:t xml:space="preserve"> и </w:t>
      </w:r>
      <w:r w:rsidRPr="0040039B">
        <w:rPr>
          <w:rFonts w:ascii="Times New Roman" w:hAnsi="Times New Roman" w:cs="Times New Roman"/>
          <w:i/>
          <w:iCs/>
        </w:rPr>
        <w:t>MN = PK</w:t>
      </w:r>
      <w:r w:rsidRPr="0040039B">
        <w:rPr>
          <w:rFonts w:ascii="Times New Roman" w:hAnsi="Times New Roman" w:cs="Times New Roman"/>
        </w:rPr>
        <w:t xml:space="preserve">. Докажите, что </w:t>
      </w:r>
      <w:r w:rsidRPr="0040039B">
        <w:rPr>
          <w:rFonts w:ascii="Times New Roman" w:hAnsi="Times New Roman" w:cs="Times New Roman"/>
          <w:noProof/>
        </w:rPr>
        <w:t></w:t>
      </w:r>
      <w:r w:rsidRPr="0040039B">
        <w:rPr>
          <w:rFonts w:ascii="Times New Roman" w:hAnsi="Times New Roman" w:cs="Times New Roman"/>
          <w:i/>
          <w:iCs/>
        </w:rPr>
        <w:t xml:space="preserve">МРК = </w:t>
      </w:r>
      <w:r w:rsidRPr="0040039B">
        <w:rPr>
          <w:rFonts w:ascii="Times New Roman" w:hAnsi="Times New Roman" w:cs="Times New Roman"/>
          <w:noProof/>
        </w:rPr>
        <w:t></w:t>
      </w:r>
      <w:r w:rsidRPr="0040039B">
        <w:rPr>
          <w:rFonts w:ascii="Times New Roman" w:hAnsi="Times New Roman" w:cs="Times New Roman"/>
          <w:i/>
          <w:iCs/>
        </w:rPr>
        <w:t>MNK.</w:t>
      </w:r>
    </w:p>
    <w:p w:rsidR="0040039B" w:rsidRPr="0040039B" w:rsidRDefault="0040039B" w:rsidP="0040039B">
      <w:pPr>
        <w:pStyle w:val="ParagraphStyle"/>
        <w:rPr>
          <w:rFonts w:asciiTheme="majorHAnsi" w:hAnsiTheme="majorHAnsi" w:cs="Times New Roman"/>
        </w:rPr>
      </w:pPr>
      <w:r w:rsidRPr="0040039B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1733550" cy="1095375"/>
            <wp:effectExtent l="0" t="0" r="0" b="9525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039B" w:rsidRPr="0040039B" w:rsidRDefault="0040039B" w:rsidP="0040039B">
      <w:pPr>
        <w:pStyle w:val="ParagraphStyle"/>
        <w:ind w:firstLine="360"/>
        <w:rPr>
          <w:rFonts w:ascii="Times New Roman" w:hAnsi="Times New Roman" w:cs="Times New Roman"/>
        </w:rPr>
      </w:pPr>
      <w:r w:rsidRPr="0040039B">
        <w:rPr>
          <w:rFonts w:ascii="Times New Roman" w:hAnsi="Times New Roman" w:cs="Times New Roman"/>
        </w:rPr>
        <w:t xml:space="preserve">2. В </w:t>
      </w:r>
      <w:r w:rsidRPr="0040039B">
        <w:rPr>
          <w:rFonts w:ascii="Times New Roman" w:hAnsi="Times New Roman" w:cs="Times New Roman"/>
          <w:noProof/>
        </w:rPr>
        <w:t></w:t>
      </w:r>
      <w:r w:rsidRPr="0040039B">
        <w:rPr>
          <w:rFonts w:ascii="Times New Roman" w:hAnsi="Times New Roman" w:cs="Times New Roman"/>
          <w:i/>
          <w:iCs/>
        </w:rPr>
        <w:t>DFL DF = FL,FC</w:t>
      </w:r>
      <w:r w:rsidRPr="0040039B">
        <w:rPr>
          <w:rFonts w:ascii="Times New Roman" w:hAnsi="Times New Roman" w:cs="Times New Roman"/>
        </w:rPr>
        <w:t xml:space="preserve"> – медиана, </w:t>
      </w:r>
      <w:r w:rsidRPr="0040039B">
        <w:rPr>
          <w:rFonts w:ascii="Times New Roman" w:hAnsi="Times New Roman" w:cs="Times New Roman"/>
          <w:noProof/>
        </w:rPr>
        <w:t></w:t>
      </w:r>
      <w:r w:rsidRPr="0040039B">
        <w:rPr>
          <w:rFonts w:ascii="Times New Roman" w:hAnsi="Times New Roman" w:cs="Times New Roman"/>
          <w:i/>
          <w:iCs/>
        </w:rPr>
        <w:t xml:space="preserve">DFL = </w:t>
      </w:r>
      <w:r w:rsidRPr="0040039B">
        <w:rPr>
          <w:rFonts w:ascii="Times New Roman" w:hAnsi="Times New Roman" w:cs="Times New Roman"/>
        </w:rPr>
        <w:t xml:space="preserve">130°. Найдите </w:t>
      </w:r>
      <w:r w:rsidRPr="0040039B">
        <w:rPr>
          <w:rFonts w:ascii="Times New Roman" w:hAnsi="Times New Roman" w:cs="Times New Roman"/>
          <w:noProof/>
        </w:rPr>
        <w:t></w:t>
      </w:r>
      <w:r w:rsidRPr="0040039B">
        <w:rPr>
          <w:rFonts w:ascii="Times New Roman" w:hAnsi="Times New Roman" w:cs="Times New Roman"/>
          <w:i/>
          <w:iCs/>
        </w:rPr>
        <w:t>CFL.</w:t>
      </w:r>
    </w:p>
    <w:p w:rsidR="0040039B" w:rsidRPr="0040039B" w:rsidRDefault="0040039B" w:rsidP="0040039B">
      <w:pPr>
        <w:pStyle w:val="ParagraphStyle"/>
        <w:pBdr>
          <w:bottom w:val="single" w:sz="12" w:space="1" w:color="auto"/>
        </w:pBdr>
        <w:ind w:firstLine="360"/>
        <w:rPr>
          <w:rFonts w:ascii="Times New Roman" w:hAnsi="Times New Roman" w:cs="Times New Roman"/>
        </w:rPr>
      </w:pPr>
      <w:r w:rsidRPr="0040039B">
        <w:rPr>
          <w:rFonts w:ascii="Times New Roman" w:hAnsi="Times New Roman" w:cs="Times New Roman"/>
        </w:rPr>
        <w:t>3. Периметр равнобедренного треугольника равен 13 см. Сумма основания и боковой стороны 8,3 см. Найдите стороны треугольника.</w:t>
      </w:r>
    </w:p>
    <w:p w:rsidR="0040039B" w:rsidRPr="0040039B" w:rsidRDefault="0040039B" w:rsidP="0040039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caps/>
          <w:sz w:val="24"/>
          <w:szCs w:val="24"/>
        </w:rPr>
      </w:pPr>
      <w:r>
        <w:rPr>
          <w:rFonts w:ascii="Times New Roman" w:hAnsi="Times New Roman" w:cs="Times New Roman"/>
          <w:b/>
          <w:bCs/>
          <w:caps/>
          <w:sz w:val="24"/>
          <w:szCs w:val="24"/>
        </w:rPr>
        <w:t>Контрольная работа № 5</w:t>
      </w:r>
      <w:r w:rsidRPr="0040039B">
        <w:rPr>
          <w:rFonts w:ascii="Times New Roman" w:hAnsi="Times New Roman" w:cs="Times New Roman"/>
          <w:b/>
          <w:bCs/>
          <w:caps/>
          <w:sz w:val="24"/>
          <w:szCs w:val="24"/>
        </w:rPr>
        <w:t xml:space="preserve"> </w:t>
      </w:r>
      <w:r w:rsidRPr="0040039B">
        <w:rPr>
          <w:rFonts w:ascii="Times New Roman" w:hAnsi="Times New Roman" w:cs="Times New Roman"/>
          <w:bCs/>
          <w:caps/>
          <w:sz w:val="24"/>
          <w:szCs w:val="24"/>
        </w:rPr>
        <w:t>«Сумма углов треугольника»</w:t>
      </w:r>
    </w:p>
    <w:p w:rsidR="0040039B" w:rsidRPr="0040039B" w:rsidRDefault="0040039B" w:rsidP="0040039B">
      <w:pPr>
        <w:pStyle w:val="ParagraphStyle"/>
        <w:keepNext/>
        <w:jc w:val="center"/>
        <w:rPr>
          <w:rFonts w:ascii="Times New Roman" w:hAnsi="Times New Roman" w:cs="Times New Roman"/>
          <w:spacing w:val="30"/>
        </w:rPr>
      </w:pPr>
      <w:r w:rsidRPr="0040039B">
        <w:rPr>
          <w:rFonts w:ascii="Times New Roman" w:hAnsi="Times New Roman" w:cs="Times New Roman"/>
          <w:spacing w:val="30"/>
        </w:rPr>
        <w:t>Вариант 1</w:t>
      </w:r>
    </w:p>
    <w:p w:rsidR="0040039B" w:rsidRPr="0040039B" w:rsidRDefault="0040039B" w:rsidP="0040039B">
      <w:pPr>
        <w:pStyle w:val="ParagraphStyle"/>
        <w:ind w:firstLine="360"/>
        <w:jc w:val="both"/>
        <w:rPr>
          <w:rFonts w:ascii="Times New Roman" w:hAnsi="Times New Roman" w:cs="Times New Roman"/>
          <w:shd w:val="clear" w:color="auto" w:fill="FFFFFF"/>
        </w:rPr>
      </w:pPr>
      <w:r w:rsidRPr="0040039B">
        <w:rPr>
          <w:rFonts w:ascii="Times New Roman" w:hAnsi="Times New Roman" w:cs="Times New Roman"/>
        </w:rPr>
        <w:t xml:space="preserve">1. Параллельные прямые </w:t>
      </w:r>
      <w:r w:rsidRPr="0040039B">
        <w:rPr>
          <w:rFonts w:ascii="Times New Roman" w:hAnsi="Times New Roman" w:cs="Times New Roman"/>
          <w:i/>
          <w:iCs/>
        </w:rPr>
        <w:t>а</w:t>
      </w:r>
      <w:r w:rsidRPr="0040039B">
        <w:rPr>
          <w:rFonts w:ascii="Times New Roman" w:hAnsi="Times New Roman" w:cs="Times New Roman"/>
        </w:rPr>
        <w:t xml:space="preserve"> и </w:t>
      </w:r>
      <w:r w:rsidRPr="0040039B">
        <w:rPr>
          <w:rFonts w:ascii="Times New Roman" w:hAnsi="Times New Roman" w:cs="Times New Roman"/>
          <w:i/>
          <w:iCs/>
        </w:rPr>
        <w:t xml:space="preserve">b </w:t>
      </w:r>
      <w:r w:rsidRPr="0040039B">
        <w:rPr>
          <w:rFonts w:ascii="Times New Roman" w:hAnsi="Times New Roman" w:cs="Times New Roman"/>
        </w:rPr>
        <w:t xml:space="preserve">пересекаются прямой </w:t>
      </w:r>
      <w:r w:rsidRPr="0040039B">
        <w:rPr>
          <w:rFonts w:ascii="Times New Roman" w:hAnsi="Times New Roman" w:cs="Times New Roman"/>
          <w:i/>
          <w:iCs/>
        </w:rPr>
        <w:t xml:space="preserve">с, </w:t>
      </w:r>
      <w:r w:rsidRPr="0040039B">
        <w:rPr>
          <w:rFonts w:ascii="Times New Roman" w:hAnsi="Times New Roman" w:cs="Times New Roman"/>
          <w:noProof/>
        </w:rPr>
        <w:t></w:t>
      </w:r>
      <w:r w:rsidRPr="0040039B">
        <w:rPr>
          <w:rFonts w:ascii="Times New Roman" w:hAnsi="Times New Roman" w:cs="Times New Roman"/>
        </w:rPr>
        <w:t xml:space="preserve">1 = 123°. Найдите угол </w:t>
      </w:r>
      <w:r w:rsidRPr="0040039B">
        <w:rPr>
          <w:rFonts w:ascii="Times New Roman" w:hAnsi="Times New Roman" w:cs="Times New Roman"/>
          <w:shd w:val="clear" w:color="auto" w:fill="FFFFFF"/>
        </w:rPr>
        <w:t>2 (</w:t>
      </w:r>
      <w:r w:rsidRPr="0040039B">
        <w:rPr>
          <w:rFonts w:ascii="Times New Roman" w:hAnsi="Times New Roman" w:cs="Times New Roman"/>
          <w:i/>
          <w:iCs/>
          <w:shd w:val="clear" w:color="auto" w:fill="FFFFFF"/>
        </w:rPr>
        <w:t>см. рис</w:t>
      </w:r>
      <w:r w:rsidRPr="0040039B">
        <w:rPr>
          <w:rFonts w:ascii="Times New Roman" w:hAnsi="Times New Roman" w:cs="Times New Roman"/>
          <w:shd w:val="clear" w:color="auto" w:fill="FFFFFF"/>
        </w:rPr>
        <w:t>.).</w:t>
      </w:r>
    </w:p>
    <w:p w:rsidR="0040039B" w:rsidRPr="0040039B" w:rsidRDefault="0040039B" w:rsidP="0040039B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40039B">
        <w:rPr>
          <w:rFonts w:ascii="Times New Roman" w:hAnsi="Times New Roman" w:cs="Times New Roman"/>
        </w:rPr>
        <w:t xml:space="preserve">2. Прямая </w:t>
      </w:r>
      <w:r w:rsidRPr="0040039B">
        <w:rPr>
          <w:rFonts w:ascii="Times New Roman" w:hAnsi="Times New Roman" w:cs="Times New Roman"/>
          <w:i/>
          <w:iCs/>
        </w:rPr>
        <w:t>m</w:t>
      </w:r>
      <w:r w:rsidRPr="0040039B">
        <w:rPr>
          <w:rFonts w:ascii="Times New Roman" w:hAnsi="Times New Roman" w:cs="Times New Roman"/>
        </w:rPr>
        <w:t xml:space="preserve"> пересекает стороны треугольника </w:t>
      </w:r>
      <w:r w:rsidRPr="0040039B">
        <w:rPr>
          <w:rFonts w:ascii="Times New Roman" w:hAnsi="Times New Roman" w:cs="Times New Roman"/>
          <w:i/>
          <w:iCs/>
        </w:rPr>
        <w:t>АВС</w:t>
      </w:r>
      <w:r w:rsidRPr="0040039B">
        <w:rPr>
          <w:rFonts w:ascii="Times New Roman" w:hAnsi="Times New Roman" w:cs="Times New Roman"/>
        </w:rPr>
        <w:t xml:space="preserve">, </w:t>
      </w:r>
      <w:r w:rsidRPr="0040039B">
        <w:rPr>
          <w:rFonts w:ascii="Times New Roman" w:hAnsi="Times New Roman" w:cs="Times New Roman"/>
          <w:i/>
          <w:iCs/>
        </w:rPr>
        <w:t>АВ</w:t>
      </w:r>
      <w:r w:rsidRPr="0040039B">
        <w:rPr>
          <w:rFonts w:ascii="Times New Roman" w:hAnsi="Times New Roman" w:cs="Times New Roman"/>
        </w:rPr>
        <w:t xml:space="preserve"> в точке </w:t>
      </w:r>
      <w:r w:rsidRPr="0040039B">
        <w:rPr>
          <w:rFonts w:ascii="Times New Roman" w:hAnsi="Times New Roman" w:cs="Times New Roman"/>
          <w:i/>
          <w:iCs/>
        </w:rPr>
        <w:t>Р</w:t>
      </w:r>
      <w:r w:rsidRPr="0040039B">
        <w:rPr>
          <w:rFonts w:ascii="Times New Roman" w:hAnsi="Times New Roman" w:cs="Times New Roman"/>
        </w:rPr>
        <w:t xml:space="preserve">, </w:t>
      </w:r>
      <w:r w:rsidRPr="0040039B">
        <w:rPr>
          <w:rFonts w:ascii="Times New Roman" w:hAnsi="Times New Roman" w:cs="Times New Roman"/>
          <w:i/>
          <w:iCs/>
        </w:rPr>
        <w:t>ВС</w:t>
      </w:r>
      <w:r w:rsidRPr="0040039B">
        <w:rPr>
          <w:rFonts w:ascii="Times New Roman" w:hAnsi="Times New Roman" w:cs="Times New Roman"/>
        </w:rPr>
        <w:t xml:space="preserve"> в точке </w:t>
      </w:r>
      <w:r w:rsidRPr="0040039B">
        <w:rPr>
          <w:rFonts w:ascii="Times New Roman" w:hAnsi="Times New Roman" w:cs="Times New Roman"/>
          <w:i/>
          <w:iCs/>
        </w:rPr>
        <w:t>Е</w:t>
      </w:r>
      <w:r w:rsidRPr="0040039B">
        <w:rPr>
          <w:rFonts w:ascii="Times New Roman" w:hAnsi="Times New Roman" w:cs="Times New Roman"/>
        </w:rPr>
        <w:t xml:space="preserve">. </w:t>
      </w:r>
      <w:r w:rsidRPr="0040039B">
        <w:rPr>
          <w:rFonts w:ascii="Times New Roman" w:hAnsi="Times New Roman" w:cs="Times New Roman"/>
          <w:noProof/>
        </w:rPr>
        <w:t></w:t>
      </w:r>
      <w:r w:rsidRPr="0040039B">
        <w:rPr>
          <w:rFonts w:ascii="Times New Roman" w:hAnsi="Times New Roman" w:cs="Times New Roman"/>
          <w:i/>
          <w:iCs/>
        </w:rPr>
        <w:t xml:space="preserve">АВС = </w:t>
      </w:r>
      <w:r w:rsidRPr="0040039B">
        <w:rPr>
          <w:rFonts w:ascii="Times New Roman" w:hAnsi="Times New Roman" w:cs="Times New Roman"/>
        </w:rPr>
        <w:t xml:space="preserve">35°, </w:t>
      </w:r>
      <w:r w:rsidRPr="0040039B">
        <w:rPr>
          <w:rFonts w:ascii="Times New Roman" w:hAnsi="Times New Roman" w:cs="Times New Roman"/>
          <w:noProof/>
        </w:rPr>
        <w:t></w:t>
      </w:r>
      <w:r w:rsidRPr="0040039B">
        <w:rPr>
          <w:rFonts w:ascii="Times New Roman" w:hAnsi="Times New Roman" w:cs="Times New Roman"/>
          <w:i/>
          <w:iCs/>
        </w:rPr>
        <w:t xml:space="preserve">АСВ = </w:t>
      </w:r>
      <w:r w:rsidRPr="0040039B">
        <w:rPr>
          <w:rFonts w:ascii="Times New Roman" w:hAnsi="Times New Roman" w:cs="Times New Roman"/>
        </w:rPr>
        <w:t xml:space="preserve">84°, </w:t>
      </w:r>
      <w:r w:rsidRPr="0040039B">
        <w:rPr>
          <w:rFonts w:ascii="Times New Roman" w:hAnsi="Times New Roman" w:cs="Times New Roman"/>
          <w:noProof/>
        </w:rPr>
        <w:t></w:t>
      </w:r>
      <w:r w:rsidRPr="0040039B">
        <w:rPr>
          <w:rFonts w:ascii="Times New Roman" w:hAnsi="Times New Roman" w:cs="Times New Roman"/>
          <w:i/>
          <w:iCs/>
        </w:rPr>
        <w:t xml:space="preserve">АРЕ = </w:t>
      </w:r>
      <w:r w:rsidRPr="0040039B">
        <w:rPr>
          <w:rFonts w:ascii="Times New Roman" w:hAnsi="Times New Roman" w:cs="Times New Roman"/>
        </w:rPr>
        <w:t>119°.</w:t>
      </w:r>
    </w:p>
    <w:p w:rsidR="0040039B" w:rsidRPr="0040039B" w:rsidRDefault="0040039B" w:rsidP="0040039B">
      <w:pPr>
        <w:pStyle w:val="ParagraphStyle"/>
        <w:ind w:firstLine="360"/>
        <w:jc w:val="both"/>
        <w:rPr>
          <w:rFonts w:ascii="Times New Roman" w:hAnsi="Times New Roman" w:cs="Times New Roman"/>
          <w:shd w:val="clear" w:color="auto" w:fill="FFFFFF"/>
        </w:rPr>
      </w:pPr>
      <w:r w:rsidRPr="0040039B">
        <w:rPr>
          <w:rFonts w:ascii="Times New Roman" w:hAnsi="Times New Roman" w:cs="Times New Roman"/>
        </w:rPr>
        <w:t>а) Докажите,</w:t>
      </w:r>
      <w:r w:rsidRPr="0040039B">
        <w:rPr>
          <w:rFonts w:ascii="Times New Roman" w:hAnsi="Times New Roman" w:cs="Times New Roman"/>
          <w:shd w:val="clear" w:color="auto" w:fill="FFFFFF"/>
        </w:rPr>
        <w:t xml:space="preserve"> что прямые</w:t>
      </w:r>
      <w:r w:rsidRPr="0040039B">
        <w:rPr>
          <w:rFonts w:ascii="Times New Roman" w:hAnsi="Times New Roman" w:cs="Times New Roman"/>
          <w:i/>
          <w:iCs/>
          <w:shd w:val="clear" w:color="auto" w:fill="FFFFFF"/>
        </w:rPr>
        <w:t>m</w:t>
      </w:r>
      <w:r w:rsidRPr="0040039B">
        <w:rPr>
          <w:rFonts w:ascii="Times New Roman" w:hAnsi="Times New Roman" w:cs="Times New Roman"/>
          <w:shd w:val="clear" w:color="auto" w:fill="FFFFFF"/>
        </w:rPr>
        <w:t xml:space="preserve"> и </w:t>
      </w:r>
      <w:r w:rsidRPr="0040039B">
        <w:rPr>
          <w:rFonts w:ascii="Times New Roman" w:hAnsi="Times New Roman" w:cs="Times New Roman"/>
          <w:i/>
          <w:iCs/>
          <w:shd w:val="clear" w:color="auto" w:fill="FFFFFF"/>
        </w:rPr>
        <w:t>АС</w:t>
      </w:r>
      <w:r w:rsidRPr="0040039B">
        <w:rPr>
          <w:rFonts w:ascii="Times New Roman" w:hAnsi="Times New Roman" w:cs="Times New Roman"/>
          <w:shd w:val="clear" w:color="auto" w:fill="FFFFFF"/>
        </w:rPr>
        <w:t xml:space="preserve"> параллельны.</w:t>
      </w:r>
    </w:p>
    <w:p w:rsidR="0040039B" w:rsidRPr="0040039B" w:rsidRDefault="0040039B" w:rsidP="0040039B">
      <w:pPr>
        <w:pStyle w:val="ParagraphStyle"/>
        <w:pBdr>
          <w:bottom w:val="single" w:sz="12" w:space="1" w:color="auto"/>
        </w:pBdr>
        <w:ind w:firstLine="360"/>
        <w:jc w:val="both"/>
        <w:rPr>
          <w:rFonts w:ascii="Times New Roman" w:hAnsi="Times New Roman" w:cs="Times New Roman"/>
        </w:rPr>
      </w:pPr>
      <w:r w:rsidRPr="0040039B">
        <w:rPr>
          <w:rFonts w:ascii="Times New Roman" w:hAnsi="Times New Roman" w:cs="Times New Roman"/>
        </w:rPr>
        <w:t xml:space="preserve">б) Найдите внешний угол треугольника </w:t>
      </w:r>
      <w:r w:rsidRPr="0040039B">
        <w:rPr>
          <w:rFonts w:ascii="Times New Roman" w:hAnsi="Times New Roman" w:cs="Times New Roman"/>
          <w:i/>
          <w:iCs/>
        </w:rPr>
        <w:t>АВС</w:t>
      </w:r>
      <w:r w:rsidRPr="0040039B">
        <w:rPr>
          <w:rFonts w:ascii="Times New Roman" w:hAnsi="Times New Roman" w:cs="Times New Roman"/>
        </w:rPr>
        <w:t xml:space="preserve"> при вершине </w:t>
      </w:r>
      <w:r w:rsidRPr="0040039B">
        <w:rPr>
          <w:rFonts w:ascii="Times New Roman" w:hAnsi="Times New Roman" w:cs="Times New Roman"/>
          <w:i/>
          <w:iCs/>
        </w:rPr>
        <w:t>А</w:t>
      </w:r>
      <w:r w:rsidRPr="0040039B">
        <w:rPr>
          <w:rFonts w:ascii="Times New Roman" w:hAnsi="Times New Roman" w:cs="Times New Roman"/>
        </w:rPr>
        <w:t>.</w:t>
      </w:r>
    </w:p>
    <w:p w:rsidR="0040039B" w:rsidRPr="0040039B" w:rsidRDefault="0040039B" w:rsidP="0040039B">
      <w:pPr>
        <w:pStyle w:val="ParagraphStyle"/>
        <w:keepNext/>
        <w:jc w:val="center"/>
        <w:rPr>
          <w:rFonts w:ascii="Times New Roman" w:hAnsi="Times New Roman" w:cs="Times New Roman"/>
          <w:spacing w:val="30"/>
        </w:rPr>
      </w:pPr>
      <w:r w:rsidRPr="0040039B">
        <w:rPr>
          <w:rFonts w:ascii="Times New Roman" w:hAnsi="Times New Roman" w:cs="Times New Roman"/>
          <w:spacing w:val="30"/>
        </w:rPr>
        <w:t>Вариант 2</w:t>
      </w:r>
    </w:p>
    <w:p w:rsidR="0040039B" w:rsidRPr="0040039B" w:rsidRDefault="0040039B" w:rsidP="0040039B">
      <w:pPr>
        <w:pStyle w:val="ParagraphStyle"/>
        <w:ind w:firstLine="360"/>
        <w:jc w:val="both"/>
        <w:rPr>
          <w:rFonts w:ascii="Times New Roman" w:hAnsi="Times New Roman" w:cs="Times New Roman"/>
          <w:shd w:val="clear" w:color="auto" w:fill="FFFFFF"/>
        </w:rPr>
      </w:pPr>
      <w:r w:rsidRPr="0040039B">
        <w:rPr>
          <w:rFonts w:ascii="Times New Roman" w:hAnsi="Times New Roman" w:cs="Times New Roman"/>
        </w:rPr>
        <w:t>1. Прямая</w:t>
      </w:r>
      <w:r w:rsidRPr="0040039B">
        <w:rPr>
          <w:rFonts w:ascii="Times New Roman" w:hAnsi="Times New Roman" w:cs="Times New Roman"/>
          <w:i/>
          <w:iCs/>
        </w:rPr>
        <w:t>k</w:t>
      </w:r>
      <w:r w:rsidRPr="0040039B">
        <w:rPr>
          <w:rFonts w:ascii="Times New Roman" w:hAnsi="Times New Roman" w:cs="Times New Roman"/>
        </w:rPr>
        <w:t xml:space="preserve"> пересекает параллельные прямые </w:t>
      </w:r>
      <w:r w:rsidRPr="0040039B">
        <w:rPr>
          <w:rFonts w:ascii="Times New Roman" w:hAnsi="Times New Roman" w:cs="Times New Roman"/>
          <w:i/>
          <w:iCs/>
        </w:rPr>
        <w:t>m</w:t>
      </w:r>
      <w:r w:rsidRPr="0040039B">
        <w:rPr>
          <w:rFonts w:ascii="Times New Roman" w:hAnsi="Times New Roman" w:cs="Times New Roman"/>
        </w:rPr>
        <w:t xml:space="preserve"> и </w:t>
      </w:r>
      <w:r w:rsidRPr="0040039B">
        <w:rPr>
          <w:rFonts w:ascii="Times New Roman" w:hAnsi="Times New Roman" w:cs="Times New Roman"/>
          <w:i/>
          <w:iCs/>
        </w:rPr>
        <w:t>n</w:t>
      </w:r>
      <w:r w:rsidRPr="0040039B">
        <w:rPr>
          <w:rFonts w:ascii="Times New Roman" w:hAnsi="Times New Roman" w:cs="Times New Roman"/>
        </w:rPr>
        <w:t xml:space="preserve">, </w:t>
      </w:r>
      <w:r w:rsidRPr="0040039B">
        <w:rPr>
          <w:rFonts w:ascii="Times New Roman" w:hAnsi="Times New Roman" w:cs="Times New Roman"/>
          <w:noProof/>
        </w:rPr>
        <w:t></w:t>
      </w:r>
      <w:r w:rsidRPr="0040039B">
        <w:rPr>
          <w:rFonts w:ascii="Times New Roman" w:hAnsi="Times New Roman" w:cs="Times New Roman"/>
        </w:rPr>
        <w:t>1 = 64°. Найдите угол 2</w:t>
      </w:r>
      <w:r w:rsidRPr="0040039B">
        <w:rPr>
          <w:rFonts w:ascii="Times New Roman" w:hAnsi="Times New Roman" w:cs="Times New Roman"/>
          <w:shd w:val="clear" w:color="auto" w:fill="FFFFFF"/>
        </w:rPr>
        <w:t xml:space="preserve"> (см. рис.).</w:t>
      </w:r>
    </w:p>
    <w:p w:rsidR="0040039B" w:rsidRPr="0040039B" w:rsidRDefault="0040039B" w:rsidP="0040039B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40039B">
        <w:rPr>
          <w:rFonts w:ascii="Times New Roman" w:hAnsi="Times New Roman" w:cs="Times New Roman"/>
        </w:rPr>
        <w:t xml:space="preserve">2. Прямая </w:t>
      </w:r>
      <w:r w:rsidRPr="0040039B">
        <w:rPr>
          <w:rFonts w:ascii="Times New Roman" w:hAnsi="Times New Roman" w:cs="Times New Roman"/>
          <w:i/>
          <w:iCs/>
        </w:rPr>
        <w:t>а</w:t>
      </w:r>
      <w:r w:rsidRPr="0040039B">
        <w:rPr>
          <w:rFonts w:ascii="Times New Roman" w:hAnsi="Times New Roman" w:cs="Times New Roman"/>
        </w:rPr>
        <w:t xml:space="preserve"> пересекает стороны</w:t>
      </w:r>
      <w:r w:rsidRPr="0040039B">
        <w:rPr>
          <w:rFonts w:ascii="Times New Roman" w:hAnsi="Times New Roman" w:cs="Times New Roman"/>
          <w:shd w:val="clear" w:color="auto" w:fill="FFFFFF"/>
        </w:rPr>
        <w:t xml:space="preserve"> треугольника </w:t>
      </w:r>
      <w:r w:rsidRPr="0040039B">
        <w:rPr>
          <w:rFonts w:ascii="Times New Roman" w:hAnsi="Times New Roman" w:cs="Times New Roman"/>
          <w:i/>
          <w:iCs/>
          <w:shd w:val="clear" w:color="auto" w:fill="FFFFFF"/>
        </w:rPr>
        <w:t>MNKKM</w:t>
      </w:r>
      <w:r w:rsidRPr="0040039B">
        <w:rPr>
          <w:rFonts w:ascii="Times New Roman" w:hAnsi="Times New Roman" w:cs="Times New Roman"/>
          <w:shd w:val="clear" w:color="auto" w:fill="FFFFFF"/>
        </w:rPr>
        <w:t xml:space="preserve"> в точке</w:t>
      </w:r>
      <w:r w:rsidRPr="0040039B">
        <w:rPr>
          <w:rFonts w:ascii="Times New Roman" w:hAnsi="Times New Roman" w:cs="Times New Roman"/>
          <w:i/>
          <w:iCs/>
          <w:shd w:val="clear" w:color="auto" w:fill="FFFFFF"/>
        </w:rPr>
        <w:t>А</w:t>
      </w:r>
      <w:r w:rsidRPr="0040039B">
        <w:rPr>
          <w:rFonts w:ascii="Times New Roman" w:hAnsi="Times New Roman" w:cs="Times New Roman"/>
          <w:shd w:val="clear" w:color="auto" w:fill="FFFFFF"/>
        </w:rPr>
        <w:t xml:space="preserve">, </w:t>
      </w:r>
      <w:r w:rsidRPr="0040039B">
        <w:rPr>
          <w:rFonts w:ascii="Times New Roman" w:hAnsi="Times New Roman" w:cs="Times New Roman"/>
          <w:i/>
          <w:iCs/>
          <w:shd w:val="clear" w:color="auto" w:fill="FFFFFF"/>
        </w:rPr>
        <w:t>KN</w:t>
      </w:r>
      <w:r w:rsidRPr="0040039B">
        <w:rPr>
          <w:rFonts w:ascii="Times New Roman" w:hAnsi="Times New Roman" w:cs="Times New Roman"/>
        </w:rPr>
        <w:t xml:space="preserve"> в точке </w:t>
      </w:r>
      <w:r w:rsidRPr="0040039B">
        <w:rPr>
          <w:rFonts w:ascii="Times New Roman" w:hAnsi="Times New Roman" w:cs="Times New Roman"/>
          <w:i/>
          <w:iCs/>
        </w:rPr>
        <w:t>В</w:t>
      </w:r>
      <w:r w:rsidRPr="0040039B">
        <w:rPr>
          <w:rFonts w:ascii="Times New Roman" w:hAnsi="Times New Roman" w:cs="Times New Roman"/>
        </w:rPr>
        <w:t xml:space="preserve">. </w:t>
      </w:r>
      <w:r w:rsidRPr="0040039B">
        <w:rPr>
          <w:rFonts w:ascii="Times New Roman" w:hAnsi="Times New Roman" w:cs="Times New Roman"/>
          <w:noProof/>
        </w:rPr>
        <w:t></w:t>
      </w:r>
      <w:r w:rsidRPr="0040039B">
        <w:rPr>
          <w:rFonts w:ascii="Times New Roman" w:hAnsi="Times New Roman" w:cs="Times New Roman"/>
          <w:i/>
          <w:iCs/>
          <w:shd w:val="clear" w:color="auto" w:fill="FFFFFF"/>
        </w:rPr>
        <w:t>MNK</w:t>
      </w:r>
      <w:r w:rsidRPr="0040039B">
        <w:rPr>
          <w:rFonts w:ascii="Times New Roman" w:hAnsi="Times New Roman" w:cs="Times New Roman"/>
          <w:i/>
          <w:iCs/>
        </w:rPr>
        <w:t xml:space="preserve"> = </w:t>
      </w:r>
      <w:r w:rsidRPr="0040039B">
        <w:rPr>
          <w:rFonts w:ascii="Times New Roman" w:hAnsi="Times New Roman" w:cs="Times New Roman"/>
        </w:rPr>
        <w:t xml:space="preserve">24°, </w:t>
      </w:r>
      <w:r w:rsidRPr="0040039B">
        <w:rPr>
          <w:rFonts w:ascii="Times New Roman" w:hAnsi="Times New Roman" w:cs="Times New Roman"/>
          <w:noProof/>
        </w:rPr>
        <w:t></w:t>
      </w:r>
      <w:r w:rsidRPr="0040039B">
        <w:rPr>
          <w:rFonts w:ascii="Times New Roman" w:hAnsi="Times New Roman" w:cs="Times New Roman"/>
          <w:i/>
          <w:iCs/>
          <w:shd w:val="clear" w:color="auto" w:fill="FFFFFF"/>
        </w:rPr>
        <w:t>MKN</w:t>
      </w:r>
      <w:r w:rsidRPr="0040039B">
        <w:rPr>
          <w:rFonts w:ascii="Times New Roman" w:hAnsi="Times New Roman" w:cs="Times New Roman"/>
          <w:i/>
          <w:iCs/>
        </w:rPr>
        <w:t xml:space="preserve"> = </w:t>
      </w:r>
      <w:r w:rsidRPr="0040039B">
        <w:rPr>
          <w:rFonts w:ascii="Times New Roman" w:hAnsi="Times New Roman" w:cs="Times New Roman"/>
        </w:rPr>
        <w:t xml:space="preserve">138°, </w:t>
      </w:r>
      <w:r w:rsidRPr="0040039B">
        <w:rPr>
          <w:rFonts w:ascii="Times New Roman" w:hAnsi="Times New Roman" w:cs="Times New Roman"/>
          <w:noProof/>
        </w:rPr>
        <w:t></w:t>
      </w:r>
      <w:r w:rsidRPr="0040039B">
        <w:rPr>
          <w:rFonts w:ascii="Times New Roman" w:hAnsi="Times New Roman" w:cs="Times New Roman"/>
          <w:i/>
          <w:iCs/>
          <w:shd w:val="clear" w:color="auto" w:fill="FFFFFF"/>
        </w:rPr>
        <w:t>MАВ</w:t>
      </w:r>
      <w:r w:rsidRPr="0040039B">
        <w:rPr>
          <w:rFonts w:ascii="Times New Roman" w:hAnsi="Times New Roman" w:cs="Times New Roman"/>
          <w:i/>
          <w:iCs/>
        </w:rPr>
        <w:t xml:space="preserve"> = </w:t>
      </w:r>
      <w:r w:rsidRPr="0040039B">
        <w:rPr>
          <w:rFonts w:ascii="Times New Roman" w:hAnsi="Times New Roman" w:cs="Times New Roman"/>
        </w:rPr>
        <w:t>162°.</w:t>
      </w:r>
    </w:p>
    <w:p w:rsidR="0040039B" w:rsidRPr="0040039B" w:rsidRDefault="0040039B" w:rsidP="0040039B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40039B">
        <w:rPr>
          <w:rFonts w:ascii="Times New Roman" w:hAnsi="Times New Roman" w:cs="Times New Roman"/>
        </w:rPr>
        <w:t xml:space="preserve">а) Докажите, что прямые </w:t>
      </w:r>
      <w:r w:rsidRPr="0040039B">
        <w:rPr>
          <w:rFonts w:ascii="Times New Roman" w:hAnsi="Times New Roman" w:cs="Times New Roman"/>
          <w:i/>
          <w:iCs/>
        </w:rPr>
        <w:t>l</w:t>
      </w:r>
      <w:r w:rsidRPr="0040039B">
        <w:rPr>
          <w:rFonts w:ascii="Times New Roman" w:hAnsi="Times New Roman" w:cs="Times New Roman"/>
        </w:rPr>
        <w:t xml:space="preserve"> и </w:t>
      </w:r>
      <w:r w:rsidRPr="0040039B">
        <w:rPr>
          <w:rFonts w:ascii="Times New Roman" w:hAnsi="Times New Roman" w:cs="Times New Roman"/>
          <w:i/>
          <w:iCs/>
        </w:rPr>
        <w:t>MN</w:t>
      </w:r>
      <w:r w:rsidRPr="0040039B">
        <w:rPr>
          <w:rFonts w:ascii="Times New Roman" w:hAnsi="Times New Roman" w:cs="Times New Roman"/>
        </w:rPr>
        <w:t xml:space="preserve"> параллельны.</w:t>
      </w:r>
    </w:p>
    <w:p w:rsidR="0040039B" w:rsidRPr="0040039B" w:rsidRDefault="0040039B" w:rsidP="0040039B">
      <w:pPr>
        <w:pStyle w:val="ParagraphStyle"/>
        <w:pBdr>
          <w:bottom w:val="single" w:sz="12" w:space="1" w:color="auto"/>
        </w:pBdr>
        <w:spacing w:line="252" w:lineRule="auto"/>
        <w:ind w:firstLine="360"/>
        <w:jc w:val="both"/>
        <w:rPr>
          <w:rFonts w:ascii="Times New Roman" w:hAnsi="Times New Roman" w:cs="Times New Roman"/>
        </w:rPr>
      </w:pPr>
      <w:r w:rsidRPr="0040039B">
        <w:rPr>
          <w:rFonts w:ascii="Times New Roman" w:hAnsi="Times New Roman" w:cs="Times New Roman"/>
        </w:rPr>
        <w:t xml:space="preserve">б) Найдите внешний угол треугольника </w:t>
      </w:r>
      <w:r w:rsidRPr="0040039B">
        <w:rPr>
          <w:rFonts w:ascii="Times New Roman" w:hAnsi="Times New Roman" w:cs="Times New Roman"/>
          <w:i/>
          <w:iCs/>
          <w:shd w:val="clear" w:color="auto" w:fill="FFFFFF"/>
        </w:rPr>
        <w:t>MNK</w:t>
      </w:r>
      <w:r w:rsidRPr="0040039B">
        <w:rPr>
          <w:rFonts w:ascii="Times New Roman" w:hAnsi="Times New Roman" w:cs="Times New Roman"/>
        </w:rPr>
        <w:t xml:space="preserve"> при вершине </w:t>
      </w:r>
      <w:r w:rsidRPr="0040039B">
        <w:rPr>
          <w:rFonts w:ascii="Times New Roman" w:hAnsi="Times New Roman" w:cs="Times New Roman"/>
          <w:i/>
          <w:iCs/>
          <w:shd w:val="clear" w:color="auto" w:fill="FFFFFF"/>
        </w:rPr>
        <w:t>M</w:t>
      </w:r>
      <w:r w:rsidRPr="0040039B">
        <w:rPr>
          <w:rFonts w:ascii="Times New Roman" w:hAnsi="Times New Roman" w:cs="Times New Roman"/>
        </w:rPr>
        <w:t>.</w:t>
      </w:r>
    </w:p>
    <w:p w:rsidR="0040039B" w:rsidRPr="0040039B" w:rsidRDefault="0040039B" w:rsidP="00016B66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40039B" w:rsidRDefault="0040039B" w:rsidP="00016B66">
      <w:pPr>
        <w:pStyle w:val="a3"/>
        <w:rPr>
          <w:rFonts w:ascii="Times New Roman" w:hAnsi="Times New Roman" w:cs="Times New Roman"/>
          <w:sz w:val="24"/>
        </w:rPr>
      </w:pPr>
    </w:p>
    <w:p w:rsidR="0040039B" w:rsidRDefault="0040039B" w:rsidP="00016B66">
      <w:pPr>
        <w:pStyle w:val="a3"/>
        <w:rPr>
          <w:rFonts w:ascii="Times New Roman" w:hAnsi="Times New Roman" w:cs="Times New Roman"/>
          <w:sz w:val="24"/>
        </w:rPr>
      </w:pPr>
    </w:p>
    <w:p w:rsidR="0040039B" w:rsidRDefault="0040039B" w:rsidP="00016B66">
      <w:pPr>
        <w:pStyle w:val="a3"/>
        <w:rPr>
          <w:rFonts w:ascii="Times New Roman" w:hAnsi="Times New Roman" w:cs="Times New Roman"/>
          <w:sz w:val="24"/>
        </w:rPr>
      </w:pPr>
    </w:p>
    <w:p w:rsidR="0040039B" w:rsidRDefault="0040039B" w:rsidP="00016B66">
      <w:pPr>
        <w:pStyle w:val="a3"/>
        <w:rPr>
          <w:rFonts w:ascii="Times New Roman" w:hAnsi="Times New Roman" w:cs="Times New Roman"/>
          <w:sz w:val="24"/>
        </w:rPr>
      </w:pPr>
    </w:p>
    <w:p w:rsidR="0040039B" w:rsidRPr="0040039B" w:rsidRDefault="0040039B" w:rsidP="0040039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caps/>
          <w:sz w:val="26"/>
          <w:szCs w:val="26"/>
        </w:rPr>
      </w:pPr>
      <w:r>
        <w:rPr>
          <w:rFonts w:ascii="Times New Roman" w:hAnsi="Times New Roman" w:cs="Times New Roman"/>
          <w:b/>
          <w:bCs/>
          <w:caps/>
          <w:sz w:val="26"/>
          <w:szCs w:val="26"/>
        </w:rPr>
        <w:t>Контрольная работа № 6</w:t>
      </w:r>
      <w:r w:rsidRPr="002152EB">
        <w:rPr>
          <w:rFonts w:ascii="Times New Roman" w:hAnsi="Times New Roman" w:cs="Times New Roman"/>
          <w:b/>
          <w:bCs/>
          <w:caps/>
          <w:sz w:val="26"/>
          <w:szCs w:val="26"/>
        </w:rPr>
        <w:t xml:space="preserve"> </w:t>
      </w:r>
      <w:r w:rsidRPr="0040039B">
        <w:rPr>
          <w:rFonts w:ascii="Times New Roman" w:hAnsi="Times New Roman" w:cs="Times New Roman"/>
          <w:bCs/>
          <w:caps/>
          <w:sz w:val="26"/>
          <w:szCs w:val="26"/>
        </w:rPr>
        <w:t>«Геометрические построения»</w:t>
      </w:r>
    </w:p>
    <w:p w:rsidR="0040039B" w:rsidRPr="002152EB" w:rsidRDefault="0040039B" w:rsidP="0040039B">
      <w:pPr>
        <w:pStyle w:val="ParagraphStyle"/>
        <w:spacing w:after="60" w:line="252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2152EB">
        <w:rPr>
          <w:rFonts w:ascii="Times New Roman" w:hAnsi="Times New Roman" w:cs="Times New Roman"/>
          <w:spacing w:val="45"/>
          <w:sz w:val="26"/>
          <w:szCs w:val="26"/>
        </w:rPr>
        <w:t>Вариант</w:t>
      </w:r>
      <w:r w:rsidRPr="002152EB">
        <w:rPr>
          <w:rFonts w:ascii="Times New Roman" w:hAnsi="Times New Roman" w:cs="Times New Roman"/>
          <w:sz w:val="26"/>
          <w:szCs w:val="26"/>
        </w:rPr>
        <w:t xml:space="preserve"> 1</w:t>
      </w:r>
    </w:p>
    <w:p w:rsidR="0040039B" w:rsidRPr="002152EB" w:rsidRDefault="0040039B" w:rsidP="0040039B">
      <w:pPr>
        <w:pStyle w:val="ParagraphStyle"/>
        <w:spacing w:line="252" w:lineRule="auto"/>
        <w:ind w:firstLine="360"/>
        <w:jc w:val="both"/>
        <w:rPr>
          <w:rFonts w:ascii="Times New Roman" w:hAnsi="Times New Roman" w:cs="Times New Roman"/>
          <w:sz w:val="26"/>
          <w:szCs w:val="26"/>
        </w:rPr>
      </w:pPr>
      <w:r w:rsidRPr="002152EB">
        <w:rPr>
          <w:rFonts w:ascii="Times New Roman" w:hAnsi="Times New Roman" w:cs="Times New Roman"/>
          <w:sz w:val="26"/>
          <w:szCs w:val="26"/>
        </w:rPr>
        <w:t>1. Углы треугольника пропорциональны числам 2, 3, и 4. Найдите все углы треугольника.</w:t>
      </w:r>
    </w:p>
    <w:p w:rsidR="0040039B" w:rsidRPr="002152EB" w:rsidRDefault="0040039B" w:rsidP="0040039B">
      <w:pPr>
        <w:pStyle w:val="ParagraphStyle"/>
        <w:spacing w:before="60" w:line="252" w:lineRule="auto"/>
        <w:ind w:firstLine="360"/>
        <w:jc w:val="both"/>
        <w:rPr>
          <w:rFonts w:ascii="Times New Roman" w:hAnsi="Times New Roman" w:cs="Times New Roman"/>
          <w:sz w:val="26"/>
          <w:szCs w:val="26"/>
        </w:rPr>
      </w:pPr>
      <w:r w:rsidRPr="002152EB">
        <w:rPr>
          <w:rFonts w:ascii="Times New Roman" w:hAnsi="Times New Roman" w:cs="Times New Roman"/>
          <w:sz w:val="26"/>
          <w:szCs w:val="26"/>
        </w:rPr>
        <w:t>2. Постройте равнобедренный треугольник по боковой стороне и углу при вершине.</w:t>
      </w:r>
    </w:p>
    <w:p w:rsidR="0040039B" w:rsidRPr="002152EB" w:rsidRDefault="0040039B" w:rsidP="0040039B">
      <w:pPr>
        <w:pStyle w:val="ParagraphStyle"/>
        <w:spacing w:before="60" w:line="252" w:lineRule="auto"/>
        <w:ind w:firstLine="360"/>
        <w:jc w:val="both"/>
        <w:rPr>
          <w:rFonts w:ascii="Times New Roman" w:hAnsi="Times New Roman" w:cs="Times New Roman"/>
          <w:sz w:val="26"/>
          <w:szCs w:val="26"/>
        </w:rPr>
      </w:pPr>
      <w:r w:rsidRPr="002152EB">
        <w:rPr>
          <w:rFonts w:ascii="Times New Roman" w:hAnsi="Times New Roman" w:cs="Times New Roman"/>
          <w:sz w:val="26"/>
          <w:szCs w:val="26"/>
        </w:rPr>
        <w:t xml:space="preserve">3. </w:t>
      </w:r>
      <w:r w:rsidRPr="002152EB">
        <w:rPr>
          <w:rFonts w:ascii="Times New Roman" w:hAnsi="Times New Roman" w:cs="Times New Roman"/>
          <w:i/>
          <w:iCs/>
          <w:sz w:val="26"/>
          <w:szCs w:val="26"/>
        </w:rPr>
        <w:t>АС</w:t>
      </w:r>
      <w:r w:rsidRPr="002152EB">
        <w:rPr>
          <w:rFonts w:ascii="Times New Roman" w:hAnsi="Times New Roman" w:cs="Times New Roman"/>
          <w:sz w:val="26"/>
          <w:szCs w:val="26"/>
        </w:rPr>
        <w:t xml:space="preserve"> – касательная, </w:t>
      </w:r>
      <w:r w:rsidRPr="002152EB">
        <w:rPr>
          <w:rFonts w:ascii="Times New Roman" w:hAnsi="Times New Roman" w:cs="Times New Roman"/>
          <w:i/>
          <w:iCs/>
          <w:sz w:val="26"/>
          <w:szCs w:val="26"/>
        </w:rPr>
        <w:t>АВ</w:t>
      </w:r>
      <w:r w:rsidRPr="002152EB">
        <w:rPr>
          <w:rFonts w:ascii="Times New Roman" w:hAnsi="Times New Roman" w:cs="Times New Roman"/>
          <w:sz w:val="26"/>
          <w:szCs w:val="26"/>
        </w:rPr>
        <w:t xml:space="preserve"> – хорда окружности с центром в точке</w:t>
      </w:r>
      <w:r w:rsidRPr="002152EB">
        <w:rPr>
          <w:rFonts w:ascii="Times New Roman" w:hAnsi="Times New Roman" w:cs="Times New Roman"/>
          <w:i/>
          <w:iCs/>
          <w:sz w:val="26"/>
          <w:szCs w:val="26"/>
        </w:rPr>
        <w:t>О</w:t>
      </w:r>
      <w:r w:rsidRPr="002152EB">
        <w:rPr>
          <w:rFonts w:ascii="Times New Roman" w:hAnsi="Times New Roman" w:cs="Times New Roman"/>
          <w:sz w:val="26"/>
          <w:szCs w:val="26"/>
        </w:rPr>
        <w:t xml:space="preserve">, угол </w:t>
      </w:r>
      <w:r w:rsidRPr="002152EB">
        <w:rPr>
          <w:rFonts w:ascii="Times New Roman" w:hAnsi="Times New Roman" w:cs="Times New Roman"/>
          <w:i/>
          <w:iCs/>
          <w:sz w:val="26"/>
          <w:szCs w:val="26"/>
        </w:rPr>
        <w:t>ВАС</w:t>
      </w:r>
      <w:r w:rsidRPr="002152EB">
        <w:rPr>
          <w:rFonts w:ascii="Times New Roman" w:hAnsi="Times New Roman" w:cs="Times New Roman"/>
          <w:sz w:val="26"/>
          <w:szCs w:val="26"/>
        </w:rPr>
        <w:t xml:space="preserve"> равен 75°. Чему равен угол </w:t>
      </w:r>
      <w:r w:rsidRPr="002152EB">
        <w:rPr>
          <w:rFonts w:ascii="Times New Roman" w:hAnsi="Times New Roman" w:cs="Times New Roman"/>
          <w:i/>
          <w:iCs/>
          <w:sz w:val="26"/>
          <w:szCs w:val="26"/>
        </w:rPr>
        <w:t>АОВ</w:t>
      </w:r>
      <w:r w:rsidRPr="002152EB">
        <w:rPr>
          <w:rFonts w:ascii="Times New Roman" w:hAnsi="Times New Roman" w:cs="Times New Roman"/>
          <w:sz w:val="26"/>
          <w:szCs w:val="26"/>
        </w:rPr>
        <w:t>?</w:t>
      </w:r>
    </w:p>
    <w:p w:rsidR="0040039B" w:rsidRPr="002152EB" w:rsidRDefault="0040039B" w:rsidP="0040039B">
      <w:pPr>
        <w:pStyle w:val="ParagraphStyle"/>
        <w:pBdr>
          <w:bottom w:val="single" w:sz="12" w:space="1" w:color="auto"/>
        </w:pBdr>
        <w:spacing w:line="252" w:lineRule="auto"/>
        <w:ind w:firstLine="360"/>
        <w:jc w:val="both"/>
        <w:rPr>
          <w:rFonts w:ascii="Times New Roman" w:hAnsi="Times New Roman" w:cs="Times New Roman"/>
          <w:sz w:val="26"/>
          <w:szCs w:val="26"/>
        </w:rPr>
      </w:pPr>
      <w:r w:rsidRPr="002152EB">
        <w:rPr>
          <w:rFonts w:ascii="Times New Roman" w:hAnsi="Times New Roman" w:cs="Times New Roman"/>
          <w:sz w:val="26"/>
          <w:szCs w:val="26"/>
        </w:rPr>
        <w:t xml:space="preserve">4. </w:t>
      </w:r>
      <w:r w:rsidRPr="002152EB">
        <w:rPr>
          <w:rFonts w:ascii="Times New Roman" w:hAnsi="Times New Roman" w:cs="Times New Roman"/>
          <w:i/>
          <w:iCs/>
          <w:sz w:val="26"/>
          <w:szCs w:val="26"/>
        </w:rPr>
        <w:t>АD</w:t>
      </w:r>
      <w:r w:rsidRPr="002152EB">
        <w:rPr>
          <w:rFonts w:ascii="Times New Roman" w:hAnsi="Times New Roman" w:cs="Times New Roman"/>
          <w:sz w:val="26"/>
          <w:szCs w:val="26"/>
        </w:rPr>
        <w:t xml:space="preserve"> и </w:t>
      </w:r>
      <w:r w:rsidRPr="002152EB">
        <w:rPr>
          <w:rFonts w:ascii="Times New Roman" w:hAnsi="Times New Roman" w:cs="Times New Roman"/>
          <w:i/>
          <w:iCs/>
          <w:sz w:val="26"/>
          <w:szCs w:val="26"/>
        </w:rPr>
        <w:t>СЕ</w:t>
      </w:r>
      <w:r w:rsidRPr="002152EB">
        <w:rPr>
          <w:rFonts w:ascii="Times New Roman" w:hAnsi="Times New Roman" w:cs="Times New Roman"/>
          <w:sz w:val="26"/>
          <w:szCs w:val="26"/>
        </w:rPr>
        <w:t xml:space="preserve"> – биссектрисы равнобедренного треугольника </w:t>
      </w:r>
      <w:r w:rsidRPr="002152EB">
        <w:rPr>
          <w:rFonts w:ascii="Times New Roman" w:hAnsi="Times New Roman" w:cs="Times New Roman"/>
          <w:i/>
          <w:iCs/>
          <w:sz w:val="26"/>
          <w:szCs w:val="26"/>
        </w:rPr>
        <w:t>АВС</w:t>
      </w:r>
      <w:r w:rsidRPr="002152EB">
        <w:rPr>
          <w:rFonts w:ascii="Times New Roman" w:hAnsi="Times New Roman" w:cs="Times New Roman"/>
          <w:sz w:val="26"/>
          <w:szCs w:val="26"/>
        </w:rPr>
        <w:t xml:space="preserve"> с основанием </w:t>
      </w:r>
      <w:r w:rsidRPr="002152EB">
        <w:rPr>
          <w:rFonts w:ascii="Times New Roman" w:hAnsi="Times New Roman" w:cs="Times New Roman"/>
          <w:i/>
          <w:iCs/>
          <w:sz w:val="26"/>
          <w:szCs w:val="26"/>
        </w:rPr>
        <w:t>АС</w:t>
      </w:r>
      <w:r w:rsidRPr="002152EB">
        <w:rPr>
          <w:rFonts w:ascii="Times New Roman" w:hAnsi="Times New Roman" w:cs="Times New Roman"/>
          <w:sz w:val="26"/>
          <w:szCs w:val="26"/>
        </w:rPr>
        <w:t xml:space="preserve">. Докажите, что треугольник </w:t>
      </w:r>
      <w:r w:rsidRPr="002152EB">
        <w:rPr>
          <w:rFonts w:ascii="Times New Roman" w:hAnsi="Times New Roman" w:cs="Times New Roman"/>
          <w:i/>
          <w:iCs/>
          <w:sz w:val="26"/>
          <w:szCs w:val="26"/>
        </w:rPr>
        <w:t>АЕС</w:t>
      </w:r>
      <w:r w:rsidRPr="002152EB">
        <w:rPr>
          <w:rFonts w:ascii="Times New Roman" w:hAnsi="Times New Roman" w:cs="Times New Roman"/>
          <w:sz w:val="26"/>
          <w:szCs w:val="26"/>
        </w:rPr>
        <w:t xml:space="preserve"> равен треугольнику </w:t>
      </w:r>
      <w:r w:rsidRPr="002152EB">
        <w:rPr>
          <w:rFonts w:ascii="Times New Roman" w:hAnsi="Times New Roman" w:cs="Times New Roman"/>
          <w:i/>
          <w:iCs/>
          <w:sz w:val="26"/>
          <w:szCs w:val="26"/>
        </w:rPr>
        <w:t>СDА</w:t>
      </w:r>
      <w:r w:rsidRPr="002152EB">
        <w:rPr>
          <w:rFonts w:ascii="Times New Roman" w:hAnsi="Times New Roman" w:cs="Times New Roman"/>
          <w:sz w:val="26"/>
          <w:szCs w:val="26"/>
        </w:rPr>
        <w:t>.</w:t>
      </w:r>
    </w:p>
    <w:p w:rsidR="0040039B" w:rsidRPr="002152EB" w:rsidRDefault="0040039B" w:rsidP="0040039B">
      <w:pPr>
        <w:pStyle w:val="ParagraphStyle"/>
        <w:spacing w:before="120" w:after="60" w:line="252" w:lineRule="auto"/>
        <w:jc w:val="center"/>
        <w:rPr>
          <w:rFonts w:ascii="Times New Roman" w:hAnsi="Times New Roman" w:cs="Times New Roman"/>
          <w:spacing w:val="45"/>
          <w:sz w:val="26"/>
          <w:szCs w:val="26"/>
        </w:rPr>
      </w:pPr>
      <w:r w:rsidRPr="002152EB">
        <w:rPr>
          <w:rFonts w:ascii="Times New Roman" w:hAnsi="Times New Roman" w:cs="Times New Roman"/>
          <w:spacing w:val="45"/>
          <w:sz w:val="26"/>
          <w:szCs w:val="26"/>
        </w:rPr>
        <w:t>Вариант 2</w:t>
      </w:r>
    </w:p>
    <w:p w:rsidR="0040039B" w:rsidRPr="002152EB" w:rsidRDefault="0040039B" w:rsidP="0040039B">
      <w:pPr>
        <w:pStyle w:val="ParagraphStyle"/>
        <w:spacing w:line="252" w:lineRule="auto"/>
        <w:ind w:firstLine="360"/>
        <w:jc w:val="both"/>
        <w:rPr>
          <w:rFonts w:ascii="Times New Roman" w:hAnsi="Times New Roman" w:cs="Times New Roman"/>
          <w:sz w:val="26"/>
          <w:szCs w:val="26"/>
        </w:rPr>
      </w:pPr>
      <w:r w:rsidRPr="002152EB">
        <w:rPr>
          <w:rFonts w:ascii="Times New Roman" w:hAnsi="Times New Roman" w:cs="Times New Roman"/>
          <w:sz w:val="26"/>
          <w:szCs w:val="26"/>
        </w:rPr>
        <w:t>1. Угол при вершине равнобедренного треугольника на 30° больше угла при вершине основании. Найдите все углы треугольника.</w:t>
      </w:r>
    </w:p>
    <w:p w:rsidR="0040039B" w:rsidRPr="002152EB" w:rsidRDefault="0040039B" w:rsidP="0040039B">
      <w:pPr>
        <w:pStyle w:val="ParagraphStyle"/>
        <w:spacing w:before="60" w:line="252" w:lineRule="auto"/>
        <w:ind w:firstLine="360"/>
        <w:jc w:val="both"/>
        <w:rPr>
          <w:rFonts w:ascii="Times New Roman" w:hAnsi="Times New Roman" w:cs="Times New Roman"/>
          <w:sz w:val="26"/>
          <w:szCs w:val="26"/>
        </w:rPr>
      </w:pPr>
      <w:r w:rsidRPr="002152EB">
        <w:rPr>
          <w:rFonts w:ascii="Times New Roman" w:hAnsi="Times New Roman" w:cs="Times New Roman"/>
          <w:sz w:val="26"/>
          <w:szCs w:val="26"/>
        </w:rPr>
        <w:t>2. Постройте равнобедренный треугольник по основанию и углу при основании.</w:t>
      </w:r>
    </w:p>
    <w:p w:rsidR="0040039B" w:rsidRPr="002152EB" w:rsidRDefault="0040039B" w:rsidP="0040039B">
      <w:pPr>
        <w:pStyle w:val="ParagraphStyle"/>
        <w:spacing w:before="60" w:line="252" w:lineRule="auto"/>
        <w:ind w:firstLine="360"/>
        <w:jc w:val="both"/>
        <w:rPr>
          <w:rFonts w:ascii="Times New Roman" w:hAnsi="Times New Roman" w:cs="Times New Roman"/>
          <w:sz w:val="26"/>
          <w:szCs w:val="26"/>
        </w:rPr>
      </w:pPr>
      <w:r w:rsidRPr="002152EB">
        <w:rPr>
          <w:rFonts w:ascii="Times New Roman" w:hAnsi="Times New Roman" w:cs="Times New Roman"/>
          <w:sz w:val="26"/>
          <w:szCs w:val="26"/>
        </w:rPr>
        <w:t xml:space="preserve">3. </w:t>
      </w:r>
      <w:r w:rsidRPr="002152EB">
        <w:rPr>
          <w:rFonts w:ascii="Times New Roman" w:hAnsi="Times New Roman" w:cs="Times New Roman"/>
          <w:i/>
          <w:iCs/>
          <w:sz w:val="26"/>
          <w:szCs w:val="26"/>
        </w:rPr>
        <w:t>АС</w:t>
      </w:r>
      <w:r w:rsidRPr="002152EB">
        <w:rPr>
          <w:rFonts w:ascii="Times New Roman" w:hAnsi="Times New Roman" w:cs="Times New Roman"/>
          <w:sz w:val="26"/>
          <w:szCs w:val="26"/>
        </w:rPr>
        <w:t xml:space="preserve"> – касательная, </w:t>
      </w:r>
      <w:r w:rsidRPr="002152EB">
        <w:rPr>
          <w:rFonts w:ascii="Times New Roman" w:hAnsi="Times New Roman" w:cs="Times New Roman"/>
          <w:i/>
          <w:iCs/>
          <w:sz w:val="26"/>
          <w:szCs w:val="26"/>
        </w:rPr>
        <w:t>АВ</w:t>
      </w:r>
      <w:r w:rsidRPr="002152EB">
        <w:rPr>
          <w:rFonts w:ascii="Times New Roman" w:hAnsi="Times New Roman" w:cs="Times New Roman"/>
          <w:sz w:val="26"/>
          <w:szCs w:val="26"/>
        </w:rPr>
        <w:t xml:space="preserve"> – хорда окружности с центром в точке</w:t>
      </w:r>
      <w:r w:rsidRPr="002152EB">
        <w:rPr>
          <w:rFonts w:ascii="Times New Roman" w:hAnsi="Times New Roman" w:cs="Times New Roman"/>
          <w:i/>
          <w:iCs/>
          <w:sz w:val="26"/>
          <w:szCs w:val="26"/>
        </w:rPr>
        <w:t>О</w:t>
      </w:r>
      <w:r w:rsidRPr="002152EB">
        <w:rPr>
          <w:rFonts w:ascii="Times New Roman" w:hAnsi="Times New Roman" w:cs="Times New Roman"/>
          <w:sz w:val="26"/>
          <w:szCs w:val="26"/>
        </w:rPr>
        <w:t xml:space="preserve">, угол </w:t>
      </w:r>
      <w:r w:rsidRPr="002152EB">
        <w:rPr>
          <w:rFonts w:ascii="Times New Roman" w:hAnsi="Times New Roman" w:cs="Times New Roman"/>
          <w:i/>
          <w:iCs/>
          <w:sz w:val="26"/>
          <w:szCs w:val="26"/>
        </w:rPr>
        <w:t>АОВ</w:t>
      </w:r>
      <w:r w:rsidRPr="002152EB">
        <w:rPr>
          <w:rFonts w:ascii="Times New Roman" w:hAnsi="Times New Roman" w:cs="Times New Roman"/>
          <w:sz w:val="26"/>
          <w:szCs w:val="26"/>
        </w:rPr>
        <w:t xml:space="preserve"> равен 70°. Чему равен угол </w:t>
      </w:r>
      <w:r w:rsidRPr="002152EB">
        <w:rPr>
          <w:rFonts w:ascii="Times New Roman" w:hAnsi="Times New Roman" w:cs="Times New Roman"/>
          <w:i/>
          <w:iCs/>
          <w:sz w:val="26"/>
          <w:szCs w:val="26"/>
        </w:rPr>
        <w:t>ВАС</w:t>
      </w:r>
      <w:r w:rsidRPr="002152EB">
        <w:rPr>
          <w:rFonts w:ascii="Times New Roman" w:hAnsi="Times New Roman" w:cs="Times New Roman"/>
          <w:sz w:val="26"/>
          <w:szCs w:val="26"/>
        </w:rPr>
        <w:t>?</w:t>
      </w:r>
    </w:p>
    <w:p w:rsidR="0040039B" w:rsidRDefault="0040039B" w:rsidP="0040039B">
      <w:pPr>
        <w:pStyle w:val="a3"/>
        <w:rPr>
          <w:rFonts w:ascii="Times New Roman" w:hAnsi="Times New Roman" w:cs="Times New Roman"/>
          <w:i/>
          <w:iCs/>
          <w:sz w:val="26"/>
          <w:szCs w:val="26"/>
        </w:rPr>
      </w:pPr>
      <w:r w:rsidRPr="002152EB">
        <w:rPr>
          <w:rFonts w:ascii="Times New Roman" w:hAnsi="Times New Roman" w:cs="Times New Roman"/>
          <w:sz w:val="26"/>
          <w:szCs w:val="26"/>
        </w:rPr>
        <w:t xml:space="preserve">4. </w:t>
      </w:r>
      <w:r w:rsidRPr="002152EB">
        <w:rPr>
          <w:rFonts w:ascii="Times New Roman" w:hAnsi="Times New Roman" w:cs="Times New Roman"/>
          <w:i/>
          <w:iCs/>
          <w:sz w:val="26"/>
          <w:szCs w:val="26"/>
        </w:rPr>
        <w:t>АЕ</w:t>
      </w:r>
      <w:r w:rsidRPr="002152EB">
        <w:rPr>
          <w:rFonts w:ascii="Times New Roman" w:hAnsi="Times New Roman" w:cs="Times New Roman"/>
          <w:sz w:val="26"/>
          <w:szCs w:val="26"/>
        </w:rPr>
        <w:t xml:space="preserve"> и </w:t>
      </w:r>
      <w:r w:rsidRPr="002152EB">
        <w:rPr>
          <w:rFonts w:ascii="Times New Roman" w:hAnsi="Times New Roman" w:cs="Times New Roman"/>
          <w:i/>
          <w:iCs/>
          <w:sz w:val="26"/>
          <w:szCs w:val="26"/>
        </w:rPr>
        <w:t>КМ</w:t>
      </w:r>
      <w:r w:rsidRPr="002152EB">
        <w:rPr>
          <w:rFonts w:ascii="Times New Roman" w:hAnsi="Times New Roman" w:cs="Times New Roman"/>
          <w:sz w:val="26"/>
          <w:szCs w:val="26"/>
        </w:rPr>
        <w:t xml:space="preserve"> – медианы равнобедренного треугольника </w:t>
      </w:r>
      <w:r w:rsidRPr="002152EB">
        <w:rPr>
          <w:rFonts w:ascii="Times New Roman" w:hAnsi="Times New Roman" w:cs="Times New Roman"/>
          <w:i/>
          <w:iCs/>
          <w:sz w:val="26"/>
          <w:szCs w:val="26"/>
        </w:rPr>
        <w:t>АРК</w:t>
      </w:r>
      <w:r w:rsidRPr="002152EB">
        <w:rPr>
          <w:rFonts w:ascii="Times New Roman" w:hAnsi="Times New Roman" w:cs="Times New Roman"/>
          <w:sz w:val="26"/>
          <w:szCs w:val="26"/>
        </w:rPr>
        <w:t xml:space="preserve"> с основанием </w:t>
      </w:r>
      <w:r w:rsidRPr="002152EB">
        <w:rPr>
          <w:rFonts w:ascii="Times New Roman" w:hAnsi="Times New Roman" w:cs="Times New Roman"/>
          <w:i/>
          <w:iCs/>
          <w:sz w:val="26"/>
          <w:szCs w:val="26"/>
        </w:rPr>
        <w:t>АК</w:t>
      </w:r>
      <w:r w:rsidRPr="002152EB">
        <w:rPr>
          <w:rFonts w:ascii="Times New Roman" w:hAnsi="Times New Roman" w:cs="Times New Roman"/>
          <w:sz w:val="26"/>
          <w:szCs w:val="26"/>
        </w:rPr>
        <w:t xml:space="preserve">. Докажите, что треугольник </w:t>
      </w:r>
      <w:r w:rsidRPr="002152EB">
        <w:rPr>
          <w:rFonts w:ascii="Times New Roman" w:hAnsi="Times New Roman" w:cs="Times New Roman"/>
          <w:i/>
          <w:iCs/>
          <w:sz w:val="26"/>
          <w:szCs w:val="26"/>
        </w:rPr>
        <w:t>АРЕ</w:t>
      </w:r>
      <w:r w:rsidRPr="002152EB">
        <w:rPr>
          <w:rFonts w:ascii="Times New Roman" w:hAnsi="Times New Roman" w:cs="Times New Roman"/>
          <w:sz w:val="26"/>
          <w:szCs w:val="26"/>
        </w:rPr>
        <w:t xml:space="preserve"> равен треугольнику </w:t>
      </w:r>
      <w:r w:rsidRPr="002152EB">
        <w:rPr>
          <w:rFonts w:ascii="Times New Roman" w:hAnsi="Times New Roman" w:cs="Times New Roman"/>
          <w:i/>
          <w:iCs/>
          <w:sz w:val="26"/>
          <w:szCs w:val="26"/>
        </w:rPr>
        <w:t>КРМ</w:t>
      </w:r>
    </w:p>
    <w:p w:rsidR="0040039B" w:rsidRDefault="0040039B" w:rsidP="0040039B">
      <w:pPr>
        <w:pStyle w:val="a3"/>
        <w:rPr>
          <w:rFonts w:ascii="Times New Roman" w:hAnsi="Times New Roman" w:cs="Times New Roman"/>
          <w:sz w:val="24"/>
        </w:rPr>
      </w:pPr>
    </w:p>
    <w:p w:rsidR="004776A3" w:rsidRDefault="004776A3" w:rsidP="0040039B">
      <w:pPr>
        <w:pStyle w:val="a3"/>
        <w:rPr>
          <w:rFonts w:ascii="Times New Roman" w:hAnsi="Times New Roman" w:cs="Times New Roman"/>
          <w:sz w:val="24"/>
        </w:rPr>
      </w:pPr>
    </w:p>
    <w:p w:rsidR="004776A3" w:rsidRDefault="004776A3" w:rsidP="0040039B">
      <w:pPr>
        <w:pStyle w:val="a3"/>
        <w:rPr>
          <w:rFonts w:ascii="Times New Roman" w:hAnsi="Times New Roman" w:cs="Times New Roman"/>
          <w:sz w:val="24"/>
        </w:rPr>
      </w:pPr>
    </w:p>
    <w:p w:rsidR="004776A3" w:rsidRDefault="004776A3" w:rsidP="0040039B">
      <w:pPr>
        <w:pStyle w:val="a3"/>
        <w:rPr>
          <w:rFonts w:ascii="Times New Roman" w:hAnsi="Times New Roman" w:cs="Times New Roman"/>
          <w:sz w:val="24"/>
        </w:rPr>
      </w:pPr>
    </w:p>
    <w:p w:rsidR="004776A3" w:rsidRDefault="004776A3" w:rsidP="0040039B">
      <w:pPr>
        <w:pStyle w:val="a3"/>
        <w:rPr>
          <w:rFonts w:ascii="Times New Roman" w:hAnsi="Times New Roman" w:cs="Times New Roman"/>
          <w:sz w:val="24"/>
        </w:rPr>
      </w:pPr>
    </w:p>
    <w:p w:rsidR="004776A3" w:rsidRDefault="004776A3" w:rsidP="0040039B">
      <w:pPr>
        <w:pStyle w:val="a3"/>
        <w:rPr>
          <w:rFonts w:ascii="Times New Roman" w:hAnsi="Times New Roman" w:cs="Times New Roman"/>
          <w:sz w:val="24"/>
        </w:rPr>
      </w:pPr>
    </w:p>
    <w:p w:rsidR="004776A3" w:rsidRDefault="004776A3" w:rsidP="0040039B">
      <w:pPr>
        <w:pStyle w:val="a3"/>
        <w:rPr>
          <w:rFonts w:ascii="Times New Roman" w:hAnsi="Times New Roman" w:cs="Times New Roman"/>
          <w:sz w:val="24"/>
        </w:rPr>
      </w:pPr>
    </w:p>
    <w:p w:rsidR="004776A3" w:rsidRDefault="004776A3" w:rsidP="0040039B">
      <w:pPr>
        <w:pStyle w:val="a3"/>
        <w:rPr>
          <w:rFonts w:ascii="Times New Roman" w:hAnsi="Times New Roman" w:cs="Times New Roman"/>
          <w:sz w:val="24"/>
        </w:rPr>
      </w:pPr>
    </w:p>
    <w:p w:rsidR="004776A3" w:rsidRDefault="004776A3" w:rsidP="0040039B">
      <w:pPr>
        <w:pStyle w:val="a3"/>
        <w:rPr>
          <w:rFonts w:ascii="Times New Roman" w:hAnsi="Times New Roman" w:cs="Times New Roman"/>
          <w:sz w:val="24"/>
        </w:rPr>
      </w:pPr>
    </w:p>
    <w:p w:rsidR="004776A3" w:rsidRDefault="004776A3" w:rsidP="0040039B">
      <w:pPr>
        <w:pStyle w:val="a3"/>
        <w:rPr>
          <w:rFonts w:ascii="Times New Roman" w:hAnsi="Times New Roman" w:cs="Times New Roman"/>
          <w:sz w:val="24"/>
        </w:rPr>
      </w:pPr>
    </w:p>
    <w:p w:rsidR="004776A3" w:rsidRDefault="004776A3" w:rsidP="0040039B">
      <w:pPr>
        <w:pStyle w:val="a3"/>
        <w:rPr>
          <w:rFonts w:ascii="Times New Roman" w:hAnsi="Times New Roman" w:cs="Times New Roman"/>
          <w:sz w:val="24"/>
        </w:rPr>
      </w:pPr>
    </w:p>
    <w:p w:rsidR="004776A3" w:rsidRDefault="004776A3" w:rsidP="0040039B">
      <w:pPr>
        <w:pStyle w:val="a3"/>
        <w:rPr>
          <w:rFonts w:ascii="Times New Roman" w:hAnsi="Times New Roman" w:cs="Times New Roman"/>
          <w:sz w:val="24"/>
        </w:rPr>
      </w:pPr>
    </w:p>
    <w:p w:rsidR="004776A3" w:rsidRDefault="004776A3" w:rsidP="0040039B">
      <w:pPr>
        <w:pStyle w:val="a3"/>
        <w:rPr>
          <w:rFonts w:ascii="Times New Roman" w:hAnsi="Times New Roman" w:cs="Times New Roman"/>
          <w:sz w:val="24"/>
        </w:rPr>
      </w:pPr>
    </w:p>
    <w:p w:rsidR="004776A3" w:rsidRDefault="004776A3" w:rsidP="0040039B">
      <w:pPr>
        <w:pStyle w:val="a3"/>
        <w:rPr>
          <w:rFonts w:ascii="Times New Roman" w:hAnsi="Times New Roman" w:cs="Times New Roman"/>
          <w:sz w:val="24"/>
        </w:rPr>
      </w:pPr>
    </w:p>
    <w:p w:rsidR="0040039B" w:rsidRPr="004776A3" w:rsidRDefault="004776A3" w:rsidP="004776A3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8 </w:t>
      </w:r>
      <w:r w:rsidR="0040039B" w:rsidRPr="004776A3">
        <w:rPr>
          <w:rFonts w:ascii="Times New Roman" w:hAnsi="Times New Roman" w:cs="Times New Roman"/>
          <w:b/>
          <w:sz w:val="24"/>
          <w:szCs w:val="24"/>
        </w:rPr>
        <w:t>класс. Геометрия.</w:t>
      </w:r>
    </w:p>
    <w:p w:rsidR="0040039B" w:rsidRDefault="0040039B" w:rsidP="0040039B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494E71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В 8 классе  по геометрии 6 текущих</w:t>
      </w:r>
      <w:r w:rsidRPr="00054730">
        <w:rPr>
          <w:rFonts w:ascii="Times New Roman" w:hAnsi="Times New Roman" w:cs="Times New Roman"/>
          <w:sz w:val="24"/>
          <w:szCs w:val="24"/>
        </w:rPr>
        <w:t xml:space="preserve"> контрольных работ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05473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776A3" w:rsidRDefault="004776A3" w:rsidP="0040039B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75E9F" w:rsidRDefault="004776A3" w:rsidP="00375E9F">
      <w:pPr>
        <w:pStyle w:val="a3"/>
        <w:rPr>
          <w:rFonts w:ascii="Times New Roman" w:hAnsi="Times New Roman" w:cs="Times New Roman"/>
          <w:sz w:val="24"/>
        </w:rPr>
      </w:pPr>
      <w:r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>
            <wp:extent cx="4405630" cy="2185035"/>
            <wp:effectExtent l="19050" t="0" r="0" b="0"/>
            <wp:docPr id="377" name="Рисунок 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7"/>
                    <pic:cNvPicPr>
                      <a:picLocks noChangeAspect="1" noChangeArrowheads="1"/>
                    </pic:cNvPicPr>
                  </pic:nvPicPr>
                  <pic:blipFill>
                    <a:blip r:embed="rId6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5630" cy="2185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</w:rPr>
        <w:t xml:space="preserve">   </w:t>
      </w:r>
      <w:r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>
            <wp:extent cx="4334510" cy="2564765"/>
            <wp:effectExtent l="19050" t="0" r="8890" b="0"/>
            <wp:docPr id="386" name="Рисунок 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6"/>
                    <pic:cNvPicPr>
                      <a:picLocks noChangeAspect="1" noChangeArrowheads="1"/>
                    </pic:cNvPicPr>
                  </pic:nvPicPr>
                  <pic:blipFill>
                    <a:blip r:embed="rId6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4510" cy="2564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762C" w:rsidRPr="00375E9F" w:rsidRDefault="004776A3" w:rsidP="00375E9F">
      <w:pPr>
        <w:pStyle w:val="a3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 </w:t>
      </w:r>
      <w:r w:rsidR="0064762C" w:rsidRPr="0064762C">
        <w:rPr>
          <w:rFonts w:ascii="Times New Roman" w:hAnsi="Times New Roman" w:cs="Times New Roman"/>
          <w:b/>
          <w:i/>
          <w:sz w:val="24"/>
          <w:szCs w:val="24"/>
        </w:rPr>
        <w:t>Контрольная работа № 2</w:t>
      </w:r>
    </w:p>
    <w:p w:rsidR="0064762C" w:rsidRPr="0064762C" w:rsidRDefault="0064762C" w:rsidP="0064762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4762C">
        <w:rPr>
          <w:rFonts w:ascii="Times New Roman" w:hAnsi="Times New Roman" w:cs="Times New Roman"/>
          <w:sz w:val="24"/>
          <w:szCs w:val="24"/>
        </w:rPr>
        <w:t>Вариант 1.</w:t>
      </w:r>
    </w:p>
    <w:p w:rsidR="0064762C" w:rsidRPr="0064762C" w:rsidRDefault="0064762C" w:rsidP="0064762C">
      <w:pPr>
        <w:numPr>
          <w:ilvl w:val="0"/>
          <w:numId w:val="12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62C">
        <w:rPr>
          <w:rFonts w:ascii="Times New Roman" w:hAnsi="Times New Roman" w:cs="Times New Roman"/>
          <w:sz w:val="24"/>
          <w:szCs w:val="24"/>
        </w:rPr>
        <w:t>Сформулируйте определение о средней линии трапеции.</w:t>
      </w:r>
    </w:p>
    <w:p w:rsidR="0064762C" w:rsidRPr="0064762C" w:rsidRDefault="0064762C" w:rsidP="0064762C">
      <w:pPr>
        <w:numPr>
          <w:ilvl w:val="0"/>
          <w:numId w:val="12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62C">
        <w:rPr>
          <w:rFonts w:ascii="Times New Roman" w:hAnsi="Times New Roman" w:cs="Times New Roman"/>
          <w:sz w:val="24"/>
          <w:szCs w:val="24"/>
        </w:rPr>
        <w:t xml:space="preserve">Дан треугольник </w:t>
      </w:r>
      <w:r w:rsidRPr="0064762C">
        <w:rPr>
          <w:rFonts w:ascii="Times New Roman" w:hAnsi="Times New Roman" w:cs="Times New Roman"/>
          <w:i/>
          <w:sz w:val="24"/>
          <w:szCs w:val="24"/>
        </w:rPr>
        <w:t>АВС</w:t>
      </w:r>
      <w:r w:rsidRPr="0064762C">
        <w:rPr>
          <w:rFonts w:ascii="Times New Roman" w:hAnsi="Times New Roman" w:cs="Times New Roman"/>
          <w:sz w:val="24"/>
          <w:szCs w:val="24"/>
        </w:rPr>
        <w:t xml:space="preserve"> с основанием </w:t>
      </w:r>
      <w:r w:rsidRPr="0064762C">
        <w:rPr>
          <w:rFonts w:ascii="Times New Roman" w:hAnsi="Times New Roman" w:cs="Times New Roman"/>
          <w:i/>
          <w:sz w:val="24"/>
          <w:szCs w:val="24"/>
        </w:rPr>
        <w:t>АС</w:t>
      </w:r>
      <w:r w:rsidRPr="0064762C">
        <w:rPr>
          <w:rFonts w:ascii="Times New Roman" w:hAnsi="Times New Roman" w:cs="Times New Roman"/>
          <w:sz w:val="24"/>
          <w:szCs w:val="24"/>
        </w:rPr>
        <w:t xml:space="preserve">, равным </w:t>
      </w:r>
      <w:smartTag w:uri="urn:schemas-microsoft-com:office:smarttags" w:element="metricconverter">
        <w:smartTagPr>
          <w:attr w:name="ProductID" w:val="10 см"/>
        </w:smartTagPr>
        <w:r w:rsidRPr="0064762C">
          <w:rPr>
            <w:rFonts w:ascii="Times New Roman" w:hAnsi="Times New Roman" w:cs="Times New Roman"/>
            <w:sz w:val="24"/>
            <w:szCs w:val="24"/>
          </w:rPr>
          <w:t>10 см</w:t>
        </w:r>
      </w:smartTag>
      <w:r w:rsidRPr="0064762C">
        <w:rPr>
          <w:rFonts w:ascii="Times New Roman" w:hAnsi="Times New Roman" w:cs="Times New Roman"/>
          <w:sz w:val="24"/>
          <w:szCs w:val="24"/>
        </w:rPr>
        <w:t xml:space="preserve">. Найдите длину средней линии треугольника, параллельной основанию. </w:t>
      </w:r>
    </w:p>
    <w:p w:rsidR="0064762C" w:rsidRPr="0064762C" w:rsidRDefault="0064762C" w:rsidP="0064762C">
      <w:pPr>
        <w:numPr>
          <w:ilvl w:val="0"/>
          <w:numId w:val="12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62C">
        <w:rPr>
          <w:rFonts w:ascii="Times New Roman" w:hAnsi="Times New Roman" w:cs="Times New Roman"/>
          <w:sz w:val="24"/>
          <w:szCs w:val="24"/>
        </w:rPr>
        <w:t xml:space="preserve">В параллелограмме </w:t>
      </w:r>
      <w:r w:rsidRPr="0064762C">
        <w:rPr>
          <w:rFonts w:ascii="Times New Roman" w:hAnsi="Times New Roman" w:cs="Times New Roman"/>
          <w:i/>
          <w:sz w:val="24"/>
          <w:szCs w:val="24"/>
        </w:rPr>
        <w:t>МРОК</w:t>
      </w:r>
      <w:r w:rsidRPr="0064762C">
        <w:rPr>
          <w:rFonts w:ascii="Times New Roman" w:hAnsi="Times New Roman" w:cs="Times New Roman"/>
          <w:sz w:val="24"/>
          <w:szCs w:val="24"/>
        </w:rPr>
        <w:t xml:space="preserve"> сторона </w:t>
      </w:r>
      <w:r w:rsidRPr="0064762C">
        <w:rPr>
          <w:rFonts w:ascii="Times New Roman" w:hAnsi="Times New Roman" w:cs="Times New Roman"/>
          <w:i/>
          <w:sz w:val="24"/>
          <w:szCs w:val="24"/>
        </w:rPr>
        <w:t>МК</w:t>
      </w:r>
      <w:r w:rsidRPr="0064762C">
        <w:rPr>
          <w:rFonts w:ascii="Times New Roman" w:hAnsi="Times New Roman" w:cs="Times New Roman"/>
          <w:sz w:val="24"/>
          <w:szCs w:val="24"/>
        </w:rPr>
        <w:t xml:space="preserve"> равна </w:t>
      </w:r>
      <w:smartTag w:uri="urn:schemas-microsoft-com:office:smarttags" w:element="metricconverter">
        <w:smartTagPr>
          <w:attr w:name="ProductID" w:val="17 см"/>
        </w:smartTagPr>
        <w:r w:rsidRPr="0064762C">
          <w:rPr>
            <w:rFonts w:ascii="Times New Roman" w:hAnsi="Times New Roman" w:cs="Times New Roman"/>
            <w:sz w:val="24"/>
            <w:szCs w:val="24"/>
          </w:rPr>
          <w:t>17 см</w:t>
        </w:r>
      </w:smartTag>
      <w:r w:rsidRPr="0064762C">
        <w:rPr>
          <w:rFonts w:ascii="Times New Roman" w:hAnsi="Times New Roman" w:cs="Times New Roman"/>
          <w:sz w:val="24"/>
          <w:szCs w:val="24"/>
        </w:rPr>
        <w:t xml:space="preserve">, на стороне </w:t>
      </w:r>
      <w:r w:rsidRPr="0064762C">
        <w:rPr>
          <w:rFonts w:ascii="Times New Roman" w:hAnsi="Times New Roman" w:cs="Times New Roman"/>
          <w:i/>
          <w:sz w:val="24"/>
          <w:szCs w:val="24"/>
        </w:rPr>
        <w:t>ОР</w:t>
      </w:r>
      <w:r w:rsidRPr="0064762C">
        <w:rPr>
          <w:rFonts w:ascii="Times New Roman" w:hAnsi="Times New Roman" w:cs="Times New Roman"/>
          <w:sz w:val="24"/>
          <w:szCs w:val="24"/>
        </w:rPr>
        <w:t xml:space="preserve"> отложен отрезок </w:t>
      </w:r>
      <w:r w:rsidRPr="0064762C">
        <w:rPr>
          <w:rFonts w:ascii="Times New Roman" w:hAnsi="Times New Roman" w:cs="Times New Roman"/>
          <w:i/>
          <w:sz w:val="24"/>
          <w:szCs w:val="24"/>
        </w:rPr>
        <w:t>ОН</w:t>
      </w:r>
      <w:r w:rsidRPr="0064762C">
        <w:rPr>
          <w:rFonts w:ascii="Times New Roman" w:hAnsi="Times New Roman" w:cs="Times New Roman"/>
          <w:sz w:val="24"/>
          <w:szCs w:val="24"/>
        </w:rPr>
        <w:t xml:space="preserve">, равный </w:t>
      </w:r>
      <w:smartTag w:uri="urn:schemas-microsoft-com:office:smarttags" w:element="metricconverter">
        <w:smartTagPr>
          <w:attr w:name="ProductID" w:val="6 см"/>
        </w:smartTagPr>
        <w:r w:rsidRPr="0064762C">
          <w:rPr>
            <w:rFonts w:ascii="Times New Roman" w:hAnsi="Times New Roman" w:cs="Times New Roman"/>
            <w:sz w:val="24"/>
            <w:szCs w:val="24"/>
          </w:rPr>
          <w:t>6 см</w:t>
        </w:r>
      </w:smartTag>
      <w:r w:rsidRPr="0064762C">
        <w:rPr>
          <w:rFonts w:ascii="Times New Roman" w:hAnsi="Times New Roman" w:cs="Times New Roman"/>
          <w:sz w:val="24"/>
          <w:szCs w:val="24"/>
        </w:rPr>
        <w:t xml:space="preserve">. Определите вид четырехугольника </w:t>
      </w:r>
      <w:r w:rsidRPr="0064762C">
        <w:rPr>
          <w:rFonts w:ascii="Times New Roman" w:hAnsi="Times New Roman" w:cs="Times New Roman"/>
          <w:i/>
          <w:sz w:val="24"/>
          <w:szCs w:val="24"/>
        </w:rPr>
        <w:t>МРНК</w:t>
      </w:r>
      <w:r w:rsidRPr="0064762C">
        <w:rPr>
          <w:rFonts w:ascii="Times New Roman" w:hAnsi="Times New Roman" w:cs="Times New Roman"/>
          <w:sz w:val="24"/>
          <w:szCs w:val="24"/>
        </w:rPr>
        <w:t xml:space="preserve"> и найдите длину отрезка </w:t>
      </w:r>
      <w:r w:rsidRPr="0064762C">
        <w:rPr>
          <w:rFonts w:ascii="Times New Roman" w:hAnsi="Times New Roman" w:cs="Times New Roman"/>
          <w:i/>
          <w:sz w:val="24"/>
          <w:szCs w:val="24"/>
        </w:rPr>
        <w:t>АВ</w:t>
      </w:r>
      <w:r w:rsidRPr="0064762C">
        <w:rPr>
          <w:rFonts w:ascii="Times New Roman" w:hAnsi="Times New Roman" w:cs="Times New Roman"/>
          <w:sz w:val="24"/>
          <w:szCs w:val="24"/>
        </w:rPr>
        <w:t xml:space="preserve">, где точки </w:t>
      </w:r>
      <w:r w:rsidRPr="0064762C">
        <w:rPr>
          <w:rFonts w:ascii="Times New Roman" w:hAnsi="Times New Roman" w:cs="Times New Roman"/>
          <w:i/>
          <w:sz w:val="24"/>
          <w:szCs w:val="24"/>
        </w:rPr>
        <w:t>А</w:t>
      </w:r>
      <w:r w:rsidRPr="0064762C">
        <w:rPr>
          <w:rFonts w:ascii="Times New Roman" w:hAnsi="Times New Roman" w:cs="Times New Roman"/>
          <w:sz w:val="24"/>
          <w:szCs w:val="24"/>
        </w:rPr>
        <w:t xml:space="preserve"> и </w:t>
      </w:r>
      <w:r w:rsidRPr="0064762C">
        <w:rPr>
          <w:rFonts w:ascii="Times New Roman" w:hAnsi="Times New Roman" w:cs="Times New Roman"/>
          <w:i/>
          <w:sz w:val="24"/>
          <w:szCs w:val="24"/>
        </w:rPr>
        <w:t>В</w:t>
      </w:r>
      <w:r w:rsidRPr="0064762C">
        <w:rPr>
          <w:rFonts w:ascii="Times New Roman" w:hAnsi="Times New Roman" w:cs="Times New Roman"/>
          <w:sz w:val="24"/>
          <w:szCs w:val="24"/>
        </w:rPr>
        <w:t xml:space="preserve"> – середины сторон </w:t>
      </w:r>
      <w:r w:rsidRPr="0064762C">
        <w:rPr>
          <w:rFonts w:ascii="Times New Roman" w:hAnsi="Times New Roman" w:cs="Times New Roman"/>
          <w:i/>
          <w:sz w:val="24"/>
          <w:szCs w:val="24"/>
        </w:rPr>
        <w:t xml:space="preserve">МР </w:t>
      </w:r>
      <w:r w:rsidRPr="0064762C">
        <w:rPr>
          <w:rFonts w:ascii="Times New Roman" w:hAnsi="Times New Roman" w:cs="Times New Roman"/>
          <w:sz w:val="24"/>
          <w:szCs w:val="24"/>
        </w:rPr>
        <w:t xml:space="preserve">и </w:t>
      </w:r>
      <w:r w:rsidRPr="0064762C">
        <w:rPr>
          <w:rFonts w:ascii="Times New Roman" w:hAnsi="Times New Roman" w:cs="Times New Roman"/>
          <w:i/>
          <w:sz w:val="24"/>
          <w:szCs w:val="24"/>
        </w:rPr>
        <w:t xml:space="preserve">НК </w:t>
      </w:r>
      <w:r w:rsidRPr="0064762C">
        <w:rPr>
          <w:rFonts w:ascii="Times New Roman" w:hAnsi="Times New Roman" w:cs="Times New Roman"/>
          <w:sz w:val="24"/>
          <w:szCs w:val="24"/>
        </w:rPr>
        <w:t xml:space="preserve">соответственно. </w:t>
      </w:r>
    </w:p>
    <w:p w:rsidR="0064762C" w:rsidRPr="0064762C" w:rsidRDefault="0064762C" w:rsidP="0064762C">
      <w:pPr>
        <w:numPr>
          <w:ilvl w:val="0"/>
          <w:numId w:val="12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62C">
        <w:rPr>
          <w:rFonts w:ascii="Times New Roman" w:hAnsi="Times New Roman" w:cs="Times New Roman"/>
          <w:sz w:val="24"/>
          <w:szCs w:val="24"/>
        </w:rPr>
        <w:t xml:space="preserve">В прямоугольнике </w:t>
      </w:r>
      <w:r w:rsidRPr="0064762C">
        <w:rPr>
          <w:rFonts w:ascii="Times New Roman" w:hAnsi="Times New Roman" w:cs="Times New Roman"/>
          <w:i/>
          <w:sz w:val="24"/>
          <w:szCs w:val="24"/>
          <w:lang w:val="en-US"/>
        </w:rPr>
        <w:t>ABCD</w:t>
      </w:r>
      <w:r w:rsidRPr="0064762C">
        <w:rPr>
          <w:rFonts w:ascii="Times New Roman" w:hAnsi="Times New Roman" w:cs="Times New Roman"/>
          <w:sz w:val="24"/>
          <w:szCs w:val="24"/>
        </w:rPr>
        <w:t xml:space="preserve"> сторона </w:t>
      </w:r>
      <w:r w:rsidRPr="0064762C">
        <w:rPr>
          <w:rFonts w:ascii="Times New Roman" w:hAnsi="Times New Roman" w:cs="Times New Roman"/>
          <w:i/>
          <w:sz w:val="24"/>
          <w:szCs w:val="24"/>
        </w:rPr>
        <w:t>АВ</w:t>
      </w:r>
      <w:r w:rsidRPr="0064762C">
        <w:rPr>
          <w:rFonts w:ascii="Times New Roman" w:hAnsi="Times New Roman" w:cs="Times New Roman"/>
          <w:sz w:val="24"/>
          <w:szCs w:val="24"/>
        </w:rPr>
        <w:t xml:space="preserve"> равна </w:t>
      </w:r>
      <w:smartTag w:uri="urn:schemas-microsoft-com:office:smarttags" w:element="metricconverter">
        <w:smartTagPr>
          <w:attr w:name="ProductID" w:val="6 см"/>
        </w:smartTagPr>
        <w:r w:rsidRPr="0064762C">
          <w:rPr>
            <w:rFonts w:ascii="Times New Roman" w:hAnsi="Times New Roman" w:cs="Times New Roman"/>
            <w:sz w:val="24"/>
            <w:szCs w:val="24"/>
          </w:rPr>
          <w:t>6 см</w:t>
        </w:r>
      </w:smartTag>
      <w:r w:rsidRPr="0064762C">
        <w:rPr>
          <w:rFonts w:ascii="Times New Roman" w:hAnsi="Times New Roman" w:cs="Times New Roman"/>
          <w:sz w:val="24"/>
          <w:szCs w:val="24"/>
        </w:rPr>
        <w:t xml:space="preserve">, сторона </w:t>
      </w:r>
      <w:r w:rsidRPr="0064762C">
        <w:rPr>
          <w:rFonts w:ascii="Times New Roman" w:hAnsi="Times New Roman" w:cs="Times New Roman"/>
          <w:i/>
          <w:sz w:val="24"/>
          <w:szCs w:val="24"/>
          <w:lang w:val="en-US"/>
        </w:rPr>
        <w:t>AD</w:t>
      </w:r>
      <w:r w:rsidRPr="0064762C">
        <w:rPr>
          <w:rFonts w:ascii="Times New Roman" w:hAnsi="Times New Roman" w:cs="Times New Roman"/>
          <w:sz w:val="24"/>
          <w:szCs w:val="24"/>
        </w:rPr>
        <w:t xml:space="preserve"> равна </w:t>
      </w:r>
      <w:smartTag w:uri="urn:schemas-microsoft-com:office:smarttags" w:element="metricconverter">
        <w:smartTagPr>
          <w:attr w:name="ProductID" w:val="10 см"/>
        </w:smartTagPr>
        <w:r w:rsidRPr="0064762C">
          <w:rPr>
            <w:rFonts w:ascii="Times New Roman" w:hAnsi="Times New Roman" w:cs="Times New Roman"/>
            <w:sz w:val="24"/>
            <w:szCs w:val="24"/>
          </w:rPr>
          <w:t>10 см</w:t>
        </w:r>
      </w:smartTag>
      <w:r w:rsidRPr="0064762C">
        <w:rPr>
          <w:rFonts w:ascii="Times New Roman" w:hAnsi="Times New Roman" w:cs="Times New Roman"/>
          <w:sz w:val="24"/>
          <w:szCs w:val="24"/>
        </w:rPr>
        <w:t xml:space="preserve">. </w:t>
      </w:r>
      <w:r w:rsidRPr="0064762C">
        <w:rPr>
          <w:rFonts w:ascii="Times New Roman" w:hAnsi="Times New Roman" w:cs="Times New Roman"/>
          <w:i/>
          <w:sz w:val="24"/>
          <w:szCs w:val="24"/>
        </w:rPr>
        <w:t>АК</w:t>
      </w:r>
      <w:r w:rsidRPr="0064762C">
        <w:rPr>
          <w:rFonts w:ascii="Times New Roman" w:hAnsi="Times New Roman" w:cs="Times New Roman"/>
          <w:sz w:val="24"/>
          <w:szCs w:val="24"/>
        </w:rPr>
        <w:t xml:space="preserve"> – биссектриса угла </w:t>
      </w:r>
      <w:r w:rsidRPr="0064762C">
        <w:rPr>
          <w:rFonts w:ascii="Times New Roman" w:hAnsi="Times New Roman" w:cs="Times New Roman"/>
          <w:i/>
          <w:sz w:val="24"/>
          <w:szCs w:val="24"/>
        </w:rPr>
        <w:t>А</w:t>
      </w:r>
      <w:r w:rsidRPr="0064762C">
        <w:rPr>
          <w:rFonts w:ascii="Times New Roman" w:hAnsi="Times New Roman" w:cs="Times New Roman"/>
          <w:sz w:val="24"/>
          <w:szCs w:val="24"/>
        </w:rPr>
        <w:t xml:space="preserve"> (</w:t>
      </w:r>
      <w:r w:rsidRPr="0064762C">
        <w:rPr>
          <w:rFonts w:ascii="Times New Roman" w:hAnsi="Times New Roman" w:cs="Times New Roman"/>
          <w:i/>
          <w:sz w:val="24"/>
          <w:szCs w:val="24"/>
        </w:rPr>
        <w:t>К</w:t>
      </w:r>
      <w:r w:rsidRPr="0064762C">
        <w:rPr>
          <w:rFonts w:ascii="Times New Roman" w:hAnsi="Times New Roman" w:cs="Times New Roman"/>
          <w:i/>
          <w:position w:val="-4"/>
          <w:sz w:val="24"/>
          <w:szCs w:val="24"/>
        </w:rPr>
        <w:object w:dxaOrig="200" w:dyaOrig="200">
          <v:shape id="_x0000_i1342" type="#_x0000_t75" style="width:11.2pt;height:12.15pt" o:ole="">
            <v:imagedata r:id="rId697" o:title=""/>
          </v:shape>
          <o:OLEObject Type="Embed" ProgID="Equation.3" ShapeID="_x0000_i1342" DrawAspect="Content" ObjectID="_1609418980" r:id="rId698"/>
        </w:object>
      </w:r>
      <w:r w:rsidRPr="0064762C">
        <w:rPr>
          <w:rFonts w:ascii="Times New Roman" w:hAnsi="Times New Roman" w:cs="Times New Roman"/>
          <w:i/>
          <w:sz w:val="24"/>
          <w:szCs w:val="24"/>
        </w:rPr>
        <w:t>ВС</w:t>
      </w:r>
      <w:r w:rsidRPr="0064762C">
        <w:rPr>
          <w:rFonts w:ascii="Times New Roman" w:hAnsi="Times New Roman" w:cs="Times New Roman"/>
          <w:sz w:val="24"/>
          <w:szCs w:val="24"/>
        </w:rPr>
        <w:t xml:space="preserve">). Определите среднюю линию трапеции </w:t>
      </w:r>
      <w:r w:rsidRPr="0064762C">
        <w:rPr>
          <w:rFonts w:ascii="Times New Roman" w:hAnsi="Times New Roman" w:cs="Times New Roman"/>
          <w:i/>
          <w:sz w:val="24"/>
          <w:szCs w:val="24"/>
          <w:lang w:val="en-US"/>
        </w:rPr>
        <w:t>AKCD</w:t>
      </w:r>
      <w:r w:rsidRPr="0064762C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64762C" w:rsidRPr="0064762C" w:rsidRDefault="0064762C" w:rsidP="0064762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4762C">
        <w:rPr>
          <w:rFonts w:ascii="Times New Roman" w:hAnsi="Times New Roman" w:cs="Times New Roman"/>
          <w:sz w:val="24"/>
          <w:szCs w:val="24"/>
        </w:rPr>
        <w:t>Вариант 2.</w:t>
      </w:r>
    </w:p>
    <w:p w:rsidR="0064762C" w:rsidRPr="0064762C" w:rsidRDefault="0064762C" w:rsidP="0064762C">
      <w:pPr>
        <w:numPr>
          <w:ilvl w:val="0"/>
          <w:numId w:val="1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62C">
        <w:rPr>
          <w:rFonts w:ascii="Times New Roman" w:hAnsi="Times New Roman" w:cs="Times New Roman"/>
          <w:sz w:val="24"/>
          <w:szCs w:val="24"/>
        </w:rPr>
        <w:t xml:space="preserve">Сформулируйте теорему о средней линии треугольника. </w:t>
      </w:r>
    </w:p>
    <w:p w:rsidR="0064762C" w:rsidRPr="0064762C" w:rsidRDefault="0064762C" w:rsidP="0064762C">
      <w:pPr>
        <w:numPr>
          <w:ilvl w:val="0"/>
          <w:numId w:val="1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62C">
        <w:rPr>
          <w:rFonts w:ascii="Times New Roman" w:hAnsi="Times New Roman" w:cs="Times New Roman"/>
          <w:sz w:val="24"/>
          <w:szCs w:val="24"/>
        </w:rPr>
        <w:t xml:space="preserve">Дан треугольник </w:t>
      </w:r>
      <w:r w:rsidRPr="0064762C">
        <w:rPr>
          <w:rFonts w:ascii="Times New Roman" w:hAnsi="Times New Roman" w:cs="Times New Roman"/>
          <w:i/>
          <w:sz w:val="24"/>
          <w:szCs w:val="24"/>
        </w:rPr>
        <w:t>АВС</w:t>
      </w:r>
      <w:r w:rsidRPr="0064762C">
        <w:rPr>
          <w:rFonts w:ascii="Times New Roman" w:hAnsi="Times New Roman" w:cs="Times New Roman"/>
          <w:sz w:val="24"/>
          <w:szCs w:val="24"/>
        </w:rPr>
        <w:t xml:space="preserve"> с основанием </w:t>
      </w:r>
      <w:r w:rsidRPr="0064762C">
        <w:rPr>
          <w:rFonts w:ascii="Times New Roman" w:hAnsi="Times New Roman" w:cs="Times New Roman"/>
          <w:i/>
          <w:sz w:val="24"/>
          <w:szCs w:val="24"/>
        </w:rPr>
        <w:t>АС</w:t>
      </w:r>
      <w:r w:rsidRPr="0064762C">
        <w:rPr>
          <w:rFonts w:ascii="Times New Roman" w:hAnsi="Times New Roman" w:cs="Times New Roman"/>
          <w:sz w:val="24"/>
          <w:szCs w:val="24"/>
        </w:rPr>
        <w:t xml:space="preserve">. Средняя линия треугольника, параллельная основанию, равна </w:t>
      </w:r>
      <w:smartTag w:uri="urn:schemas-microsoft-com:office:smarttags" w:element="metricconverter">
        <w:smartTagPr>
          <w:attr w:name="ProductID" w:val="8 см"/>
        </w:smartTagPr>
        <w:r w:rsidRPr="0064762C">
          <w:rPr>
            <w:rFonts w:ascii="Times New Roman" w:hAnsi="Times New Roman" w:cs="Times New Roman"/>
            <w:sz w:val="24"/>
            <w:szCs w:val="24"/>
          </w:rPr>
          <w:t>8 см</w:t>
        </w:r>
      </w:smartTag>
      <w:r w:rsidRPr="0064762C">
        <w:rPr>
          <w:rFonts w:ascii="Times New Roman" w:hAnsi="Times New Roman" w:cs="Times New Roman"/>
          <w:sz w:val="24"/>
          <w:szCs w:val="24"/>
        </w:rPr>
        <w:t xml:space="preserve">. Найдите длину основания. </w:t>
      </w:r>
    </w:p>
    <w:p w:rsidR="0064762C" w:rsidRPr="0064762C" w:rsidRDefault="0064762C" w:rsidP="0064762C">
      <w:pPr>
        <w:numPr>
          <w:ilvl w:val="0"/>
          <w:numId w:val="1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62C">
        <w:rPr>
          <w:rFonts w:ascii="Times New Roman" w:hAnsi="Times New Roman" w:cs="Times New Roman"/>
          <w:sz w:val="24"/>
          <w:szCs w:val="24"/>
        </w:rPr>
        <w:t xml:space="preserve">В прямоугольнике </w:t>
      </w:r>
      <w:r w:rsidRPr="0064762C">
        <w:rPr>
          <w:rFonts w:ascii="Times New Roman" w:hAnsi="Times New Roman" w:cs="Times New Roman"/>
          <w:i/>
          <w:sz w:val="24"/>
          <w:szCs w:val="24"/>
          <w:lang w:val="en-US"/>
        </w:rPr>
        <w:t>ABCD</w:t>
      </w:r>
      <w:r w:rsidRPr="0064762C">
        <w:rPr>
          <w:rFonts w:ascii="Times New Roman" w:hAnsi="Times New Roman" w:cs="Times New Roman"/>
          <w:sz w:val="24"/>
          <w:szCs w:val="24"/>
        </w:rPr>
        <w:t xml:space="preserve"> сторона </w:t>
      </w:r>
      <w:r w:rsidRPr="0064762C">
        <w:rPr>
          <w:rFonts w:ascii="Times New Roman" w:hAnsi="Times New Roman" w:cs="Times New Roman"/>
          <w:i/>
          <w:sz w:val="24"/>
          <w:szCs w:val="24"/>
          <w:lang w:val="en-US"/>
        </w:rPr>
        <w:t>AD</w:t>
      </w:r>
      <w:r w:rsidRPr="0064762C">
        <w:rPr>
          <w:rFonts w:ascii="Times New Roman" w:hAnsi="Times New Roman" w:cs="Times New Roman"/>
          <w:sz w:val="24"/>
          <w:szCs w:val="24"/>
        </w:rPr>
        <w:t xml:space="preserve">  равна </w:t>
      </w:r>
      <w:smartTag w:uri="urn:schemas-microsoft-com:office:smarttags" w:element="metricconverter">
        <w:smartTagPr>
          <w:attr w:name="ProductID" w:val="27 см"/>
        </w:smartTagPr>
        <w:r w:rsidRPr="0064762C">
          <w:rPr>
            <w:rFonts w:ascii="Times New Roman" w:hAnsi="Times New Roman" w:cs="Times New Roman"/>
            <w:sz w:val="24"/>
            <w:szCs w:val="24"/>
          </w:rPr>
          <w:t>27 см</w:t>
        </w:r>
      </w:smartTag>
      <w:r w:rsidRPr="0064762C">
        <w:rPr>
          <w:rFonts w:ascii="Times New Roman" w:hAnsi="Times New Roman" w:cs="Times New Roman"/>
          <w:sz w:val="24"/>
          <w:szCs w:val="24"/>
        </w:rPr>
        <w:t xml:space="preserve">. На стороне </w:t>
      </w:r>
      <w:r w:rsidRPr="0064762C">
        <w:rPr>
          <w:rFonts w:ascii="Times New Roman" w:hAnsi="Times New Roman" w:cs="Times New Roman"/>
          <w:i/>
          <w:sz w:val="24"/>
          <w:szCs w:val="24"/>
        </w:rPr>
        <w:t>ВС</w:t>
      </w:r>
      <w:r w:rsidRPr="0064762C">
        <w:rPr>
          <w:rFonts w:ascii="Times New Roman" w:hAnsi="Times New Roman" w:cs="Times New Roman"/>
          <w:sz w:val="24"/>
          <w:szCs w:val="24"/>
        </w:rPr>
        <w:t xml:space="preserve"> отложен отрезок </w:t>
      </w:r>
      <w:r w:rsidRPr="0064762C">
        <w:rPr>
          <w:rFonts w:ascii="Times New Roman" w:hAnsi="Times New Roman" w:cs="Times New Roman"/>
          <w:i/>
          <w:sz w:val="24"/>
          <w:szCs w:val="24"/>
        </w:rPr>
        <w:t>СМ</w:t>
      </w:r>
      <w:r w:rsidRPr="0064762C">
        <w:rPr>
          <w:rFonts w:ascii="Times New Roman" w:hAnsi="Times New Roman" w:cs="Times New Roman"/>
          <w:sz w:val="24"/>
          <w:szCs w:val="24"/>
        </w:rPr>
        <w:t xml:space="preserve">, равный </w:t>
      </w:r>
      <w:smartTag w:uri="urn:schemas-microsoft-com:office:smarttags" w:element="metricconverter">
        <w:smartTagPr>
          <w:attr w:name="ProductID" w:val="21 см"/>
        </w:smartTagPr>
        <w:r w:rsidRPr="0064762C">
          <w:rPr>
            <w:rFonts w:ascii="Times New Roman" w:hAnsi="Times New Roman" w:cs="Times New Roman"/>
            <w:sz w:val="24"/>
            <w:szCs w:val="24"/>
          </w:rPr>
          <w:t>21 см</w:t>
        </w:r>
      </w:smartTag>
      <w:r w:rsidRPr="0064762C">
        <w:rPr>
          <w:rFonts w:ascii="Times New Roman" w:hAnsi="Times New Roman" w:cs="Times New Roman"/>
          <w:sz w:val="24"/>
          <w:szCs w:val="24"/>
        </w:rPr>
        <w:t xml:space="preserve">. Определите вид четырехугольника </w:t>
      </w:r>
      <w:r w:rsidRPr="0064762C">
        <w:rPr>
          <w:rFonts w:ascii="Times New Roman" w:hAnsi="Times New Roman" w:cs="Times New Roman"/>
          <w:i/>
          <w:sz w:val="24"/>
          <w:szCs w:val="24"/>
        </w:rPr>
        <w:t>АВМ</w:t>
      </w:r>
      <w:r w:rsidRPr="0064762C"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64762C">
        <w:rPr>
          <w:rFonts w:ascii="Times New Roman" w:hAnsi="Times New Roman" w:cs="Times New Roman"/>
          <w:sz w:val="24"/>
          <w:szCs w:val="24"/>
        </w:rPr>
        <w:t xml:space="preserve"> и найдите длину отрезка </w:t>
      </w:r>
      <w:r w:rsidRPr="0064762C">
        <w:rPr>
          <w:rFonts w:ascii="Times New Roman" w:hAnsi="Times New Roman" w:cs="Times New Roman"/>
          <w:i/>
          <w:sz w:val="24"/>
          <w:szCs w:val="24"/>
        </w:rPr>
        <w:t>ОР</w:t>
      </w:r>
      <w:r w:rsidRPr="0064762C">
        <w:rPr>
          <w:rFonts w:ascii="Times New Roman" w:hAnsi="Times New Roman" w:cs="Times New Roman"/>
          <w:sz w:val="24"/>
          <w:szCs w:val="24"/>
        </w:rPr>
        <w:t xml:space="preserve">, где точки </w:t>
      </w:r>
      <w:r w:rsidRPr="0064762C">
        <w:rPr>
          <w:rFonts w:ascii="Times New Roman" w:hAnsi="Times New Roman" w:cs="Times New Roman"/>
          <w:i/>
          <w:sz w:val="24"/>
          <w:szCs w:val="24"/>
        </w:rPr>
        <w:t>О</w:t>
      </w:r>
      <w:r w:rsidRPr="0064762C">
        <w:rPr>
          <w:rFonts w:ascii="Times New Roman" w:hAnsi="Times New Roman" w:cs="Times New Roman"/>
          <w:sz w:val="24"/>
          <w:szCs w:val="24"/>
        </w:rPr>
        <w:t xml:space="preserve"> и </w:t>
      </w:r>
      <w:r w:rsidRPr="0064762C">
        <w:rPr>
          <w:rFonts w:ascii="Times New Roman" w:hAnsi="Times New Roman" w:cs="Times New Roman"/>
          <w:i/>
          <w:sz w:val="24"/>
          <w:szCs w:val="24"/>
        </w:rPr>
        <w:t>Р</w:t>
      </w:r>
      <w:r w:rsidRPr="0064762C">
        <w:rPr>
          <w:rFonts w:ascii="Times New Roman" w:hAnsi="Times New Roman" w:cs="Times New Roman"/>
          <w:sz w:val="24"/>
          <w:szCs w:val="24"/>
        </w:rPr>
        <w:t xml:space="preserve"> – середины сторон </w:t>
      </w:r>
      <w:r w:rsidRPr="0064762C">
        <w:rPr>
          <w:rFonts w:ascii="Times New Roman" w:hAnsi="Times New Roman" w:cs="Times New Roman"/>
          <w:i/>
          <w:sz w:val="24"/>
          <w:szCs w:val="24"/>
        </w:rPr>
        <w:t>АВ</w:t>
      </w:r>
      <w:r w:rsidRPr="0064762C">
        <w:rPr>
          <w:rFonts w:ascii="Times New Roman" w:hAnsi="Times New Roman" w:cs="Times New Roman"/>
          <w:sz w:val="24"/>
          <w:szCs w:val="24"/>
        </w:rPr>
        <w:t xml:space="preserve"> и </w:t>
      </w:r>
      <w:r w:rsidRPr="0064762C">
        <w:rPr>
          <w:rFonts w:ascii="Times New Roman" w:hAnsi="Times New Roman" w:cs="Times New Roman"/>
          <w:i/>
          <w:sz w:val="24"/>
          <w:szCs w:val="24"/>
          <w:lang w:val="en-US"/>
        </w:rPr>
        <w:t>MD</w:t>
      </w:r>
      <w:r w:rsidRPr="0064762C">
        <w:rPr>
          <w:rFonts w:ascii="Times New Roman" w:hAnsi="Times New Roman" w:cs="Times New Roman"/>
          <w:sz w:val="24"/>
          <w:szCs w:val="24"/>
        </w:rPr>
        <w:t xml:space="preserve"> соответственно. </w:t>
      </w:r>
    </w:p>
    <w:p w:rsidR="0064762C" w:rsidRPr="0064762C" w:rsidRDefault="0064762C" w:rsidP="0064762C">
      <w:pPr>
        <w:numPr>
          <w:ilvl w:val="0"/>
          <w:numId w:val="1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62C">
        <w:rPr>
          <w:rFonts w:ascii="Times New Roman" w:hAnsi="Times New Roman" w:cs="Times New Roman"/>
          <w:sz w:val="24"/>
          <w:szCs w:val="24"/>
        </w:rPr>
        <w:t xml:space="preserve">В параллелограмме </w:t>
      </w:r>
      <w:r w:rsidRPr="0064762C">
        <w:rPr>
          <w:rFonts w:ascii="Times New Roman" w:hAnsi="Times New Roman" w:cs="Times New Roman"/>
          <w:i/>
          <w:sz w:val="24"/>
          <w:szCs w:val="24"/>
          <w:lang w:val="en-US"/>
        </w:rPr>
        <w:t>ABCD</w:t>
      </w:r>
      <w:r w:rsidRPr="0064762C">
        <w:rPr>
          <w:rFonts w:ascii="Times New Roman" w:hAnsi="Times New Roman" w:cs="Times New Roman"/>
          <w:sz w:val="24"/>
          <w:szCs w:val="24"/>
        </w:rPr>
        <w:t xml:space="preserve"> сторона </w:t>
      </w:r>
      <w:r w:rsidRPr="0064762C">
        <w:rPr>
          <w:rFonts w:ascii="Times New Roman" w:hAnsi="Times New Roman" w:cs="Times New Roman"/>
          <w:i/>
          <w:sz w:val="24"/>
          <w:szCs w:val="24"/>
        </w:rPr>
        <w:t>А</w:t>
      </w:r>
      <w:r w:rsidRPr="0064762C"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64762C">
        <w:rPr>
          <w:rFonts w:ascii="Times New Roman" w:hAnsi="Times New Roman" w:cs="Times New Roman"/>
          <w:sz w:val="24"/>
          <w:szCs w:val="24"/>
        </w:rPr>
        <w:t xml:space="preserve"> равна </w:t>
      </w:r>
      <w:smartTag w:uri="urn:schemas-microsoft-com:office:smarttags" w:element="metricconverter">
        <w:smartTagPr>
          <w:attr w:name="ProductID" w:val="20 см"/>
        </w:smartTagPr>
        <w:r w:rsidRPr="0064762C">
          <w:rPr>
            <w:rFonts w:ascii="Times New Roman" w:hAnsi="Times New Roman" w:cs="Times New Roman"/>
            <w:sz w:val="24"/>
            <w:szCs w:val="24"/>
          </w:rPr>
          <w:t>20 см</w:t>
        </w:r>
      </w:smartTag>
      <w:r w:rsidRPr="0064762C">
        <w:rPr>
          <w:rFonts w:ascii="Times New Roman" w:hAnsi="Times New Roman" w:cs="Times New Roman"/>
          <w:sz w:val="24"/>
          <w:szCs w:val="24"/>
        </w:rPr>
        <w:t xml:space="preserve">, сторона </w:t>
      </w:r>
      <w:r w:rsidRPr="0064762C">
        <w:rPr>
          <w:rFonts w:ascii="Times New Roman" w:hAnsi="Times New Roman" w:cs="Times New Roman"/>
          <w:i/>
          <w:sz w:val="24"/>
          <w:szCs w:val="24"/>
          <w:lang w:val="en-US"/>
        </w:rPr>
        <w:t>AB</w:t>
      </w:r>
      <w:r w:rsidRPr="0064762C">
        <w:rPr>
          <w:rFonts w:ascii="Times New Roman" w:hAnsi="Times New Roman" w:cs="Times New Roman"/>
          <w:sz w:val="24"/>
          <w:szCs w:val="24"/>
        </w:rPr>
        <w:t xml:space="preserve"> равна </w:t>
      </w:r>
      <w:r w:rsidRPr="0064762C">
        <w:rPr>
          <w:rFonts w:ascii="Times New Roman" w:hAnsi="Times New Roman" w:cs="Times New Roman"/>
          <w:i/>
          <w:sz w:val="24"/>
          <w:szCs w:val="24"/>
          <w:lang w:val="en-US"/>
        </w:rPr>
        <w:t>BD</w:t>
      </w:r>
      <w:r w:rsidRPr="0064762C">
        <w:rPr>
          <w:rFonts w:ascii="Times New Roman" w:hAnsi="Times New Roman" w:cs="Times New Roman"/>
          <w:sz w:val="24"/>
          <w:szCs w:val="24"/>
        </w:rPr>
        <w:t xml:space="preserve">, </w:t>
      </w:r>
      <w:r w:rsidRPr="0064762C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64762C">
        <w:rPr>
          <w:rFonts w:ascii="Times New Roman" w:hAnsi="Times New Roman" w:cs="Times New Roman"/>
          <w:i/>
          <w:sz w:val="24"/>
          <w:szCs w:val="24"/>
        </w:rPr>
        <w:t>К</w:t>
      </w:r>
      <w:r w:rsidRPr="0064762C">
        <w:rPr>
          <w:rFonts w:ascii="Times New Roman" w:hAnsi="Times New Roman" w:cs="Times New Roman"/>
          <w:sz w:val="24"/>
          <w:szCs w:val="24"/>
        </w:rPr>
        <w:t xml:space="preserve"> – высота треугольника </w:t>
      </w:r>
      <w:r w:rsidRPr="0064762C">
        <w:rPr>
          <w:rFonts w:ascii="Times New Roman" w:hAnsi="Times New Roman" w:cs="Times New Roman"/>
          <w:i/>
          <w:sz w:val="24"/>
          <w:szCs w:val="24"/>
        </w:rPr>
        <w:t>А</w:t>
      </w:r>
      <w:r w:rsidRPr="0064762C">
        <w:rPr>
          <w:rFonts w:ascii="Times New Roman" w:hAnsi="Times New Roman" w:cs="Times New Roman"/>
          <w:i/>
          <w:sz w:val="24"/>
          <w:szCs w:val="24"/>
          <w:lang w:val="en-US"/>
        </w:rPr>
        <w:t>BD</w:t>
      </w:r>
      <w:r w:rsidRPr="0064762C">
        <w:rPr>
          <w:rFonts w:ascii="Times New Roman" w:hAnsi="Times New Roman" w:cs="Times New Roman"/>
          <w:sz w:val="24"/>
          <w:szCs w:val="24"/>
        </w:rPr>
        <w:t xml:space="preserve">. Определите среднюю линию трапеции </w:t>
      </w:r>
      <w:r w:rsidRPr="0064762C">
        <w:rPr>
          <w:rFonts w:ascii="Times New Roman" w:hAnsi="Times New Roman" w:cs="Times New Roman"/>
          <w:i/>
          <w:sz w:val="24"/>
          <w:szCs w:val="24"/>
          <w:lang w:val="en-US"/>
        </w:rPr>
        <w:t>KBCD</w:t>
      </w:r>
      <w:r w:rsidRPr="0064762C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40039B" w:rsidRDefault="004776A3" w:rsidP="0064762C">
      <w:pPr>
        <w:pStyle w:val="a3"/>
        <w:spacing w:after="0" w:line="24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</w:t>
      </w:r>
    </w:p>
    <w:p w:rsidR="00C93CCD" w:rsidRPr="00C93CCD" w:rsidRDefault="00C93CCD" w:rsidP="00F245C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3CCD">
        <w:rPr>
          <w:rFonts w:ascii="Times New Roman" w:hAnsi="Times New Roman" w:cs="Times New Roman"/>
          <w:b/>
          <w:i/>
          <w:sz w:val="24"/>
          <w:szCs w:val="24"/>
        </w:rPr>
        <w:t>Контрольная работа № 3</w:t>
      </w:r>
    </w:p>
    <w:p w:rsidR="00C93CCD" w:rsidRPr="00C93CCD" w:rsidRDefault="00C93CCD" w:rsidP="00C93CCD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C93CCD">
        <w:rPr>
          <w:rFonts w:ascii="Times New Roman" w:hAnsi="Times New Roman" w:cs="Times New Roman"/>
          <w:i/>
          <w:sz w:val="24"/>
          <w:szCs w:val="24"/>
        </w:rPr>
        <w:t>Вариант 1.</w:t>
      </w:r>
    </w:p>
    <w:p w:rsidR="00C93CCD" w:rsidRPr="00C93CCD" w:rsidRDefault="00C93CCD" w:rsidP="00C93CC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93CCD" w:rsidRPr="00C93CCD" w:rsidRDefault="00C93CCD" w:rsidP="00C93CCD">
      <w:pPr>
        <w:numPr>
          <w:ilvl w:val="0"/>
          <w:numId w:val="12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93CCD">
        <w:rPr>
          <w:rFonts w:ascii="Times New Roman" w:hAnsi="Times New Roman" w:cs="Times New Roman"/>
          <w:sz w:val="24"/>
          <w:szCs w:val="24"/>
        </w:rPr>
        <w:t xml:space="preserve">Катеты прямоугольного треугольника равны </w:t>
      </w:r>
      <w:smartTag w:uri="urn:schemas-microsoft-com:office:smarttags" w:element="metricconverter">
        <w:smartTagPr>
          <w:attr w:name="ProductID" w:val="12 см"/>
        </w:smartTagPr>
        <w:r w:rsidRPr="00C93CCD">
          <w:rPr>
            <w:rFonts w:ascii="Times New Roman" w:hAnsi="Times New Roman" w:cs="Times New Roman"/>
            <w:sz w:val="24"/>
            <w:szCs w:val="24"/>
          </w:rPr>
          <w:t>12 см</w:t>
        </w:r>
      </w:smartTag>
      <w:r w:rsidRPr="00C93CCD">
        <w:rPr>
          <w:rFonts w:ascii="Times New Roman" w:hAnsi="Times New Roman" w:cs="Times New Roman"/>
          <w:sz w:val="24"/>
          <w:szCs w:val="24"/>
        </w:rPr>
        <w:t xml:space="preserve"> и </w:t>
      </w:r>
      <w:smartTag w:uri="urn:schemas-microsoft-com:office:smarttags" w:element="metricconverter">
        <w:smartTagPr>
          <w:attr w:name="ProductID" w:val="5 см"/>
        </w:smartTagPr>
        <w:r w:rsidRPr="00C93CCD">
          <w:rPr>
            <w:rFonts w:ascii="Times New Roman" w:hAnsi="Times New Roman" w:cs="Times New Roman"/>
            <w:sz w:val="24"/>
            <w:szCs w:val="24"/>
          </w:rPr>
          <w:t>5 см</w:t>
        </w:r>
      </w:smartTag>
      <w:r w:rsidRPr="00C93CCD">
        <w:rPr>
          <w:rFonts w:ascii="Times New Roman" w:hAnsi="Times New Roman" w:cs="Times New Roman"/>
          <w:sz w:val="24"/>
          <w:szCs w:val="24"/>
        </w:rPr>
        <w:t xml:space="preserve">. Найдите длину гипотенузы. </w:t>
      </w:r>
    </w:p>
    <w:p w:rsidR="00C93CCD" w:rsidRPr="00C93CCD" w:rsidRDefault="00C93CCD" w:rsidP="00C93CCD">
      <w:pPr>
        <w:numPr>
          <w:ilvl w:val="0"/>
          <w:numId w:val="12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93CCD">
        <w:rPr>
          <w:rFonts w:ascii="Times New Roman" w:hAnsi="Times New Roman" w:cs="Times New Roman"/>
          <w:sz w:val="24"/>
          <w:szCs w:val="24"/>
        </w:rPr>
        <w:t xml:space="preserve">Высота равнобедренного треугольника равна </w:t>
      </w:r>
      <w:smartTag w:uri="urn:schemas-microsoft-com:office:smarttags" w:element="metricconverter">
        <w:smartTagPr>
          <w:attr w:name="ProductID" w:val="12 см"/>
        </w:smartTagPr>
        <w:r w:rsidRPr="00C93CCD">
          <w:rPr>
            <w:rFonts w:ascii="Times New Roman" w:hAnsi="Times New Roman" w:cs="Times New Roman"/>
            <w:sz w:val="24"/>
            <w:szCs w:val="24"/>
          </w:rPr>
          <w:t>12 см</w:t>
        </w:r>
      </w:smartTag>
      <w:r w:rsidRPr="00C93CCD">
        <w:rPr>
          <w:rFonts w:ascii="Times New Roman" w:hAnsi="Times New Roman" w:cs="Times New Roman"/>
          <w:sz w:val="24"/>
          <w:szCs w:val="24"/>
        </w:rPr>
        <w:t xml:space="preserve">, а основание – </w:t>
      </w:r>
      <w:smartTag w:uri="urn:schemas-microsoft-com:office:smarttags" w:element="metricconverter">
        <w:smartTagPr>
          <w:attr w:name="ProductID" w:val="10 см"/>
        </w:smartTagPr>
        <w:r w:rsidRPr="00C93CCD">
          <w:rPr>
            <w:rFonts w:ascii="Times New Roman" w:hAnsi="Times New Roman" w:cs="Times New Roman"/>
            <w:sz w:val="24"/>
            <w:szCs w:val="24"/>
          </w:rPr>
          <w:t>10 см</w:t>
        </w:r>
      </w:smartTag>
      <w:r w:rsidRPr="00C93CCD">
        <w:rPr>
          <w:rFonts w:ascii="Times New Roman" w:hAnsi="Times New Roman" w:cs="Times New Roman"/>
          <w:sz w:val="24"/>
          <w:szCs w:val="24"/>
        </w:rPr>
        <w:t xml:space="preserve">. Чему равна боковая сторона? </w:t>
      </w:r>
    </w:p>
    <w:p w:rsidR="00C93CCD" w:rsidRPr="00C93CCD" w:rsidRDefault="00C93CCD" w:rsidP="00C93CCD">
      <w:pPr>
        <w:numPr>
          <w:ilvl w:val="0"/>
          <w:numId w:val="12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93CCD">
        <w:rPr>
          <w:rFonts w:ascii="Times New Roman" w:hAnsi="Times New Roman" w:cs="Times New Roman"/>
          <w:sz w:val="24"/>
          <w:szCs w:val="24"/>
        </w:rPr>
        <w:t xml:space="preserve">Сторона ромба равна </w:t>
      </w:r>
      <w:smartTag w:uri="urn:schemas-microsoft-com:office:smarttags" w:element="metricconverter">
        <w:smartTagPr>
          <w:attr w:name="ProductID" w:val="17 см"/>
        </w:smartTagPr>
        <w:r w:rsidRPr="00C93CCD">
          <w:rPr>
            <w:rFonts w:ascii="Times New Roman" w:hAnsi="Times New Roman" w:cs="Times New Roman"/>
            <w:sz w:val="24"/>
            <w:szCs w:val="24"/>
          </w:rPr>
          <w:t>17 см</w:t>
        </w:r>
      </w:smartTag>
      <w:r w:rsidRPr="00C93CCD">
        <w:rPr>
          <w:rFonts w:ascii="Times New Roman" w:hAnsi="Times New Roman" w:cs="Times New Roman"/>
          <w:sz w:val="24"/>
          <w:szCs w:val="24"/>
        </w:rPr>
        <w:t xml:space="preserve">, а одна из диагоналей – </w:t>
      </w:r>
      <w:smartTag w:uri="urn:schemas-microsoft-com:office:smarttags" w:element="metricconverter">
        <w:smartTagPr>
          <w:attr w:name="ProductID" w:val="16 см"/>
        </w:smartTagPr>
        <w:r w:rsidRPr="00C93CCD">
          <w:rPr>
            <w:rFonts w:ascii="Times New Roman" w:hAnsi="Times New Roman" w:cs="Times New Roman"/>
            <w:sz w:val="24"/>
            <w:szCs w:val="24"/>
          </w:rPr>
          <w:t>16 см</w:t>
        </w:r>
      </w:smartTag>
      <w:r w:rsidRPr="00C93CCD">
        <w:rPr>
          <w:rFonts w:ascii="Times New Roman" w:hAnsi="Times New Roman" w:cs="Times New Roman"/>
          <w:sz w:val="24"/>
          <w:szCs w:val="24"/>
        </w:rPr>
        <w:t xml:space="preserve">. Чему равна вторая диагональ? </w:t>
      </w:r>
    </w:p>
    <w:p w:rsidR="00C93CCD" w:rsidRPr="00C93CCD" w:rsidRDefault="00C93CCD" w:rsidP="00C93CCD">
      <w:pPr>
        <w:numPr>
          <w:ilvl w:val="0"/>
          <w:numId w:val="12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93CCD">
        <w:rPr>
          <w:rFonts w:ascii="Times New Roman" w:hAnsi="Times New Roman" w:cs="Times New Roman"/>
          <w:sz w:val="24"/>
          <w:szCs w:val="24"/>
        </w:rPr>
        <w:t xml:space="preserve">В треугольнике </w:t>
      </w:r>
      <w:r w:rsidRPr="00C93CCD">
        <w:rPr>
          <w:rFonts w:ascii="Times New Roman" w:hAnsi="Times New Roman" w:cs="Times New Roman"/>
          <w:i/>
          <w:sz w:val="24"/>
          <w:szCs w:val="24"/>
        </w:rPr>
        <w:t>АВС</w:t>
      </w:r>
      <w:r w:rsidRPr="00C93CCD">
        <w:rPr>
          <w:rFonts w:ascii="Times New Roman" w:hAnsi="Times New Roman" w:cs="Times New Roman"/>
          <w:sz w:val="24"/>
          <w:szCs w:val="24"/>
        </w:rPr>
        <w:t xml:space="preserve"> катет </w:t>
      </w:r>
      <w:r w:rsidRPr="00C93CCD">
        <w:rPr>
          <w:rFonts w:ascii="Times New Roman" w:hAnsi="Times New Roman" w:cs="Times New Roman"/>
          <w:i/>
          <w:sz w:val="24"/>
          <w:szCs w:val="24"/>
        </w:rPr>
        <w:t>АС</w:t>
      </w:r>
      <w:r w:rsidRPr="00C93CCD">
        <w:rPr>
          <w:rFonts w:ascii="Times New Roman" w:hAnsi="Times New Roman" w:cs="Times New Roman"/>
          <w:sz w:val="24"/>
          <w:szCs w:val="24"/>
        </w:rPr>
        <w:t xml:space="preserve"> равен </w:t>
      </w:r>
      <w:smartTag w:uri="urn:schemas-microsoft-com:office:smarttags" w:element="metricconverter">
        <w:smartTagPr>
          <w:attr w:name="ProductID" w:val="12 см"/>
        </w:smartTagPr>
        <w:r w:rsidRPr="00C93CCD">
          <w:rPr>
            <w:rFonts w:ascii="Times New Roman" w:hAnsi="Times New Roman" w:cs="Times New Roman"/>
            <w:sz w:val="24"/>
            <w:szCs w:val="24"/>
          </w:rPr>
          <w:t>12 см</w:t>
        </w:r>
      </w:smartTag>
      <w:r w:rsidRPr="00C93CCD">
        <w:rPr>
          <w:rFonts w:ascii="Times New Roman" w:hAnsi="Times New Roman" w:cs="Times New Roman"/>
          <w:sz w:val="24"/>
          <w:szCs w:val="24"/>
        </w:rPr>
        <w:t xml:space="preserve">, катет </w:t>
      </w:r>
      <w:r w:rsidRPr="00C93CCD">
        <w:rPr>
          <w:rFonts w:ascii="Times New Roman" w:hAnsi="Times New Roman" w:cs="Times New Roman"/>
          <w:i/>
          <w:sz w:val="24"/>
          <w:szCs w:val="24"/>
        </w:rPr>
        <w:t>СВ</w:t>
      </w:r>
      <w:r w:rsidRPr="00C93CCD">
        <w:rPr>
          <w:rFonts w:ascii="Times New Roman" w:hAnsi="Times New Roman" w:cs="Times New Roman"/>
          <w:sz w:val="24"/>
          <w:szCs w:val="24"/>
        </w:rPr>
        <w:t xml:space="preserve"> равен </w:t>
      </w:r>
      <w:smartTag w:uri="urn:schemas-microsoft-com:office:smarttags" w:element="metricconverter">
        <w:smartTagPr>
          <w:attr w:name="ProductID" w:val="9 см"/>
        </w:smartTagPr>
        <w:r w:rsidRPr="00C93CCD">
          <w:rPr>
            <w:rFonts w:ascii="Times New Roman" w:hAnsi="Times New Roman" w:cs="Times New Roman"/>
            <w:sz w:val="24"/>
            <w:szCs w:val="24"/>
          </w:rPr>
          <w:t>9 см</w:t>
        </w:r>
      </w:smartTag>
      <w:r w:rsidRPr="00C93CCD">
        <w:rPr>
          <w:rFonts w:ascii="Times New Roman" w:hAnsi="Times New Roman" w:cs="Times New Roman"/>
          <w:sz w:val="24"/>
          <w:szCs w:val="24"/>
        </w:rPr>
        <w:t xml:space="preserve">. Из вершины прямого угла радиусом </w:t>
      </w:r>
      <w:r w:rsidRPr="00C93CCD">
        <w:rPr>
          <w:rFonts w:ascii="Times New Roman" w:hAnsi="Times New Roman" w:cs="Times New Roman"/>
          <w:i/>
          <w:sz w:val="24"/>
          <w:szCs w:val="24"/>
        </w:rPr>
        <w:t>СВ</w:t>
      </w:r>
      <w:r w:rsidRPr="00C93CCD">
        <w:rPr>
          <w:rFonts w:ascii="Times New Roman" w:hAnsi="Times New Roman" w:cs="Times New Roman"/>
          <w:sz w:val="24"/>
          <w:szCs w:val="24"/>
        </w:rPr>
        <w:t xml:space="preserve"> описана дуга, отсекающая от гипотенузы отрезок </w:t>
      </w:r>
      <w:r w:rsidRPr="00C93CCD">
        <w:rPr>
          <w:rFonts w:ascii="Times New Roman" w:hAnsi="Times New Roman" w:cs="Times New Roman"/>
          <w:i/>
          <w:sz w:val="24"/>
          <w:szCs w:val="24"/>
          <w:lang w:val="en-US"/>
        </w:rPr>
        <w:t>BD</w:t>
      </w:r>
      <w:r w:rsidRPr="00C93CCD">
        <w:rPr>
          <w:rFonts w:ascii="Times New Roman" w:hAnsi="Times New Roman" w:cs="Times New Roman"/>
          <w:sz w:val="24"/>
          <w:szCs w:val="24"/>
        </w:rPr>
        <w:t xml:space="preserve">. Определите длину </w:t>
      </w:r>
      <w:r w:rsidRPr="00C93CCD">
        <w:rPr>
          <w:rFonts w:ascii="Times New Roman" w:hAnsi="Times New Roman" w:cs="Times New Roman"/>
          <w:i/>
          <w:sz w:val="24"/>
          <w:szCs w:val="24"/>
          <w:lang w:val="en-US"/>
        </w:rPr>
        <w:t>BD</w:t>
      </w:r>
      <w:r w:rsidRPr="00C93CCD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C93CCD" w:rsidRPr="00C93CCD" w:rsidRDefault="00F245C5" w:rsidP="00F245C5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</w:t>
      </w:r>
      <w:r w:rsidR="00C93CCD" w:rsidRPr="00C93CCD">
        <w:rPr>
          <w:rFonts w:ascii="Times New Roman" w:hAnsi="Times New Roman" w:cs="Times New Roman"/>
          <w:i/>
          <w:sz w:val="24"/>
          <w:szCs w:val="24"/>
        </w:rPr>
        <w:t>Вариант 2.</w:t>
      </w:r>
    </w:p>
    <w:p w:rsidR="00C93CCD" w:rsidRPr="00C93CCD" w:rsidRDefault="00C93CCD" w:rsidP="00C93CC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93CCD" w:rsidRPr="00C93CCD" w:rsidRDefault="00C93CCD" w:rsidP="00C93CCD">
      <w:pPr>
        <w:numPr>
          <w:ilvl w:val="0"/>
          <w:numId w:val="12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93CCD">
        <w:rPr>
          <w:rFonts w:ascii="Times New Roman" w:hAnsi="Times New Roman" w:cs="Times New Roman"/>
          <w:sz w:val="24"/>
          <w:szCs w:val="24"/>
        </w:rPr>
        <w:t xml:space="preserve">Гипотенуза прямоугольного треугольника равна </w:t>
      </w:r>
      <w:smartTag w:uri="urn:schemas-microsoft-com:office:smarttags" w:element="metricconverter">
        <w:smartTagPr>
          <w:attr w:name="ProductID" w:val="17 см"/>
        </w:smartTagPr>
        <w:r w:rsidRPr="00C93CCD">
          <w:rPr>
            <w:rFonts w:ascii="Times New Roman" w:hAnsi="Times New Roman" w:cs="Times New Roman"/>
            <w:sz w:val="24"/>
            <w:szCs w:val="24"/>
          </w:rPr>
          <w:t>17 см</w:t>
        </w:r>
      </w:smartTag>
      <w:r w:rsidRPr="00C93CCD">
        <w:rPr>
          <w:rFonts w:ascii="Times New Roman" w:hAnsi="Times New Roman" w:cs="Times New Roman"/>
          <w:sz w:val="24"/>
          <w:szCs w:val="24"/>
        </w:rPr>
        <w:t xml:space="preserve">. Один из катетов равен </w:t>
      </w:r>
      <w:smartTag w:uri="urn:schemas-microsoft-com:office:smarttags" w:element="metricconverter">
        <w:smartTagPr>
          <w:attr w:name="ProductID" w:val="15 см"/>
        </w:smartTagPr>
        <w:r w:rsidRPr="00C93CCD">
          <w:rPr>
            <w:rFonts w:ascii="Times New Roman" w:hAnsi="Times New Roman" w:cs="Times New Roman"/>
            <w:sz w:val="24"/>
            <w:szCs w:val="24"/>
          </w:rPr>
          <w:t>15 см</w:t>
        </w:r>
      </w:smartTag>
      <w:r w:rsidRPr="00C93CCD">
        <w:rPr>
          <w:rFonts w:ascii="Times New Roman" w:hAnsi="Times New Roman" w:cs="Times New Roman"/>
          <w:sz w:val="24"/>
          <w:szCs w:val="24"/>
        </w:rPr>
        <w:t xml:space="preserve">. Найдите длину другого катета. </w:t>
      </w:r>
    </w:p>
    <w:p w:rsidR="00C93CCD" w:rsidRPr="00C93CCD" w:rsidRDefault="00C93CCD" w:rsidP="00C93CCD">
      <w:pPr>
        <w:numPr>
          <w:ilvl w:val="0"/>
          <w:numId w:val="12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93CCD">
        <w:rPr>
          <w:rFonts w:ascii="Times New Roman" w:hAnsi="Times New Roman" w:cs="Times New Roman"/>
          <w:sz w:val="24"/>
          <w:szCs w:val="24"/>
        </w:rPr>
        <w:t xml:space="preserve">Боковая сторона равнобедренного треугольника равна </w:t>
      </w:r>
      <w:smartTag w:uri="urn:schemas-microsoft-com:office:smarttags" w:element="metricconverter">
        <w:smartTagPr>
          <w:attr w:name="ProductID" w:val="17 см"/>
        </w:smartTagPr>
        <w:r w:rsidRPr="00C93CCD">
          <w:rPr>
            <w:rFonts w:ascii="Times New Roman" w:hAnsi="Times New Roman" w:cs="Times New Roman"/>
            <w:sz w:val="24"/>
            <w:szCs w:val="24"/>
          </w:rPr>
          <w:t>17 см</w:t>
        </w:r>
      </w:smartTag>
      <w:r w:rsidRPr="00C93CCD">
        <w:rPr>
          <w:rFonts w:ascii="Times New Roman" w:hAnsi="Times New Roman" w:cs="Times New Roman"/>
          <w:sz w:val="24"/>
          <w:szCs w:val="24"/>
        </w:rPr>
        <w:t xml:space="preserve">, а высота, опущенная к основанию – </w:t>
      </w:r>
      <w:smartTag w:uri="urn:schemas-microsoft-com:office:smarttags" w:element="metricconverter">
        <w:smartTagPr>
          <w:attr w:name="ProductID" w:val="15 см"/>
        </w:smartTagPr>
        <w:r w:rsidRPr="00C93CCD">
          <w:rPr>
            <w:rFonts w:ascii="Times New Roman" w:hAnsi="Times New Roman" w:cs="Times New Roman"/>
            <w:sz w:val="24"/>
            <w:szCs w:val="24"/>
          </w:rPr>
          <w:t>15 см</w:t>
        </w:r>
      </w:smartTag>
      <w:r w:rsidRPr="00C93CCD">
        <w:rPr>
          <w:rFonts w:ascii="Times New Roman" w:hAnsi="Times New Roman" w:cs="Times New Roman"/>
          <w:sz w:val="24"/>
          <w:szCs w:val="24"/>
        </w:rPr>
        <w:t xml:space="preserve">. Чему равно основание? </w:t>
      </w:r>
    </w:p>
    <w:p w:rsidR="00C93CCD" w:rsidRPr="00C93CCD" w:rsidRDefault="00C93CCD" w:rsidP="00C93CCD">
      <w:pPr>
        <w:numPr>
          <w:ilvl w:val="0"/>
          <w:numId w:val="12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93CCD">
        <w:rPr>
          <w:rFonts w:ascii="Times New Roman" w:hAnsi="Times New Roman" w:cs="Times New Roman"/>
          <w:sz w:val="24"/>
          <w:szCs w:val="24"/>
        </w:rPr>
        <w:t xml:space="preserve">В прямоугольном треугольнике </w:t>
      </w:r>
      <w:r w:rsidRPr="00C93CCD">
        <w:rPr>
          <w:rFonts w:ascii="Times New Roman" w:hAnsi="Times New Roman" w:cs="Times New Roman"/>
          <w:i/>
          <w:sz w:val="24"/>
          <w:szCs w:val="24"/>
        </w:rPr>
        <w:t>АВС</w:t>
      </w:r>
      <w:r w:rsidRPr="00C93CCD">
        <w:rPr>
          <w:rFonts w:ascii="Times New Roman" w:hAnsi="Times New Roman" w:cs="Times New Roman"/>
          <w:sz w:val="24"/>
          <w:szCs w:val="24"/>
        </w:rPr>
        <w:t xml:space="preserve"> (</w:t>
      </w:r>
      <w:r w:rsidRPr="00C93CCD">
        <w:rPr>
          <w:rFonts w:ascii="Times New Roman" w:hAnsi="Times New Roman" w:cs="Times New Roman"/>
          <w:i/>
          <w:position w:val="-4"/>
          <w:sz w:val="24"/>
          <w:szCs w:val="24"/>
        </w:rPr>
        <w:object w:dxaOrig="260" w:dyaOrig="240">
          <v:shape id="_x0000_i1343" type="#_x0000_t75" style="width:14.95pt;height:14.05pt" o:ole="">
            <v:imagedata r:id="rId699" o:title=""/>
          </v:shape>
          <o:OLEObject Type="Embed" ProgID="Equation.3" ShapeID="_x0000_i1343" DrawAspect="Content" ObjectID="_1609418981" r:id="rId700"/>
        </w:object>
      </w:r>
      <w:r w:rsidRPr="00C93CCD">
        <w:rPr>
          <w:rFonts w:ascii="Times New Roman" w:hAnsi="Times New Roman" w:cs="Times New Roman"/>
          <w:i/>
          <w:sz w:val="24"/>
          <w:szCs w:val="24"/>
        </w:rPr>
        <w:t>С=</w:t>
      </w:r>
      <w:r w:rsidRPr="00C93CCD">
        <w:rPr>
          <w:rFonts w:ascii="Times New Roman" w:hAnsi="Times New Roman" w:cs="Times New Roman"/>
          <w:sz w:val="24"/>
          <w:szCs w:val="24"/>
        </w:rPr>
        <w:t xml:space="preserve">90º) точка </w:t>
      </w:r>
      <w:r w:rsidRPr="00C93CCD"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C93CCD">
        <w:rPr>
          <w:rFonts w:ascii="Times New Roman" w:hAnsi="Times New Roman" w:cs="Times New Roman"/>
          <w:sz w:val="24"/>
          <w:szCs w:val="24"/>
        </w:rPr>
        <w:t xml:space="preserve"> – середина стороны </w:t>
      </w:r>
      <w:r w:rsidRPr="00C93CCD">
        <w:rPr>
          <w:rFonts w:ascii="Times New Roman" w:hAnsi="Times New Roman" w:cs="Times New Roman"/>
          <w:i/>
          <w:sz w:val="24"/>
          <w:szCs w:val="24"/>
        </w:rPr>
        <w:t>АВ</w:t>
      </w:r>
      <w:r w:rsidRPr="00C93CCD">
        <w:rPr>
          <w:rFonts w:ascii="Times New Roman" w:hAnsi="Times New Roman" w:cs="Times New Roman"/>
          <w:sz w:val="24"/>
          <w:szCs w:val="24"/>
        </w:rPr>
        <w:t xml:space="preserve">, а точка </w:t>
      </w:r>
      <w:r w:rsidRPr="00C93CCD">
        <w:rPr>
          <w:rFonts w:ascii="Times New Roman" w:hAnsi="Times New Roman" w:cs="Times New Roman"/>
          <w:i/>
          <w:sz w:val="24"/>
          <w:szCs w:val="24"/>
        </w:rPr>
        <w:t>Е</w:t>
      </w:r>
      <w:r w:rsidRPr="00C93CCD">
        <w:rPr>
          <w:rFonts w:ascii="Times New Roman" w:hAnsi="Times New Roman" w:cs="Times New Roman"/>
          <w:sz w:val="24"/>
          <w:szCs w:val="24"/>
        </w:rPr>
        <w:t xml:space="preserve"> – середина стороны </w:t>
      </w:r>
      <w:r w:rsidRPr="00C93CCD">
        <w:rPr>
          <w:rFonts w:ascii="Times New Roman" w:hAnsi="Times New Roman" w:cs="Times New Roman"/>
          <w:i/>
          <w:sz w:val="24"/>
          <w:szCs w:val="24"/>
        </w:rPr>
        <w:t>ВС</w:t>
      </w:r>
      <w:r w:rsidRPr="00C93CCD">
        <w:rPr>
          <w:rFonts w:ascii="Times New Roman" w:hAnsi="Times New Roman" w:cs="Times New Roman"/>
          <w:sz w:val="24"/>
          <w:szCs w:val="24"/>
        </w:rPr>
        <w:t xml:space="preserve">. </w:t>
      </w:r>
      <w:r w:rsidRPr="00C93CCD">
        <w:rPr>
          <w:rFonts w:ascii="Times New Roman" w:hAnsi="Times New Roman" w:cs="Times New Roman"/>
          <w:i/>
          <w:sz w:val="24"/>
          <w:szCs w:val="24"/>
          <w:lang w:val="en-US"/>
        </w:rPr>
        <w:t>DE</w:t>
      </w:r>
      <w:r w:rsidRPr="00C93CCD">
        <w:rPr>
          <w:rFonts w:ascii="Times New Roman" w:hAnsi="Times New Roman" w:cs="Times New Roman"/>
          <w:i/>
          <w:sz w:val="24"/>
          <w:szCs w:val="24"/>
        </w:rPr>
        <w:t>=</w:t>
      </w:r>
      <w:r w:rsidRPr="00C93CCD">
        <w:rPr>
          <w:rFonts w:ascii="Times New Roman" w:hAnsi="Times New Roman" w:cs="Times New Roman"/>
          <w:sz w:val="24"/>
          <w:szCs w:val="24"/>
        </w:rPr>
        <w:t xml:space="preserve">8 см, </w:t>
      </w:r>
      <w:r w:rsidRPr="00C93CCD">
        <w:rPr>
          <w:rFonts w:ascii="Times New Roman" w:hAnsi="Times New Roman" w:cs="Times New Roman"/>
          <w:i/>
          <w:sz w:val="24"/>
          <w:szCs w:val="24"/>
        </w:rPr>
        <w:t>ВЕ=</w:t>
      </w:r>
      <w:r w:rsidRPr="00C93CCD">
        <w:rPr>
          <w:rFonts w:ascii="Times New Roman" w:hAnsi="Times New Roman" w:cs="Times New Roman"/>
          <w:sz w:val="24"/>
          <w:szCs w:val="24"/>
        </w:rPr>
        <w:t xml:space="preserve">6 см. Определите стороны треугольника </w:t>
      </w:r>
      <w:r w:rsidRPr="00C93CCD">
        <w:rPr>
          <w:rFonts w:ascii="Times New Roman" w:hAnsi="Times New Roman" w:cs="Times New Roman"/>
          <w:i/>
          <w:sz w:val="24"/>
          <w:szCs w:val="24"/>
        </w:rPr>
        <w:t>АВС</w:t>
      </w:r>
      <w:r w:rsidRPr="00C93CCD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C93CCD" w:rsidRPr="00C93CCD" w:rsidRDefault="00C93CCD" w:rsidP="00C93CCD">
      <w:pPr>
        <w:numPr>
          <w:ilvl w:val="0"/>
          <w:numId w:val="12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93CCD">
        <w:rPr>
          <w:rFonts w:ascii="Times New Roman" w:hAnsi="Times New Roman" w:cs="Times New Roman"/>
          <w:sz w:val="24"/>
          <w:szCs w:val="24"/>
        </w:rPr>
        <w:t xml:space="preserve">Диагонали параллелограмма равны </w:t>
      </w:r>
      <w:smartTag w:uri="urn:schemas-microsoft-com:office:smarttags" w:element="metricconverter">
        <w:smartTagPr>
          <w:attr w:name="ProductID" w:val="40 см"/>
        </w:smartTagPr>
        <w:r w:rsidRPr="00C93CCD">
          <w:rPr>
            <w:rFonts w:ascii="Times New Roman" w:hAnsi="Times New Roman" w:cs="Times New Roman"/>
            <w:sz w:val="24"/>
            <w:szCs w:val="24"/>
          </w:rPr>
          <w:t>40 см</w:t>
        </w:r>
      </w:smartTag>
      <w:r w:rsidRPr="00C93CCD">
        <w:rPr>
          <w:rFonts w:ascii="Times New Roman" w:hAnsi="Times New Roman" w:cs="Times New Roman"/>
          <w:sz w:val="24"/>
          <w:szCs w:val="24"/>
        </w:rPr>
        <w:t xml:space="preserve"> и </w:t>
      </w:r>
      <w:smartTag w:uri="urn:schemas-microsoft-com:office:smarttags" w:element="metricconverter">
        <w:smartTagPr>
          <w:attr w:name="ProductID" w:val="74 см"/>
        </w:smartTagPr>
        <w:r w:rsidRPr="00C93CCD">
          <w:rPr>
            <w:rFonts w:ascii="Times New Roman" w:hAnsi="Times New Roman" w:cs="Times New Roman"/>
            <w:sz w:val="24"/>
            <w:szCs w:val="24"/>
          </w:rPr>
          <w:t>74 см</w:t>
        </w:r>
      </w:smartTag>
      <w:r w:rsidRPr="00C93CCD">
        <w:rPr>
          <w:rFonts w:ascii="Times New Roman" w:hAnsi="Times New Roman" w:cs="Times New Roman"/>
          <w:sz w:val="24"/>
          <w:szCs w:val="24"/>
        </w:rPr>
        <w:t xml:space="preserve">, а одна из сторон – </w:t>
      </w:r>
      <w:smartTag w:uri="urn:schemas-microsoft-com:office:smarttags" w:element="metricconverter">
        <w:smartTagPr>
          <w:attr w:name="ProductID" w:val="51 см"/>
        </w:smartTagPr>
        <w:r w:rsidRPr="00C93CCD">
          <w:rPr>
            <w:rFonts w:ascii="Times New Roman" w:hAnsi="Times New Roman" w:cs="Times New Roman"/>
            <w:sz w:val="24"/>
            <w:szCs w:val="24"/>
          </w:rPr>
          <w:t>51 см</w:t>
        </w:r>
      </w:smartTag>
      <w:r w:rsidRPr="00C93CCD">
        <w:rPr>
          <w:rFonts w:ascii="Times New Roman" w:hAnsi="Times New Roman" w:cs="Times New Roman"/>
          <w:sz w:val="24"/>
          <w:szCs w:val="24"/>
        </w:rPr>
        <w:t xml:space="preserve">. Определите длину перпендикуляра, опущенного из вершины параллелограмма на эту сторону. </w:t>
      </w:r>
    </w:p>
    <w:p w:rsidR="004776A3" w:rsidRDefault="004776A3" w:rsidP="0040039B">
      <w:pPr>
        <w:pStyle w:val="a3"/>
        <w:rPr>
          <w:rFonts w:ascii="Times New Roman" w:hAnsi="Times New Roman" w:cs="Times New Roman"/>
          <w:sz w:val="24"/>
        </w:rPr>
      </w:pPr>
    </w:p>
    <w:p w:rsidR="00F245C5" w:rsidRPr="00F245C5" w:rsidRDefault="00F245C5" w:rsidP="00F245C5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F245C5">
        <w:rPr>
          <w:rFonts w:ascii="Times New Roman" w:hAnsi="Times New Roman" w:cs="Times New Roman"/>
          <w:b/>
          <w:i/>
          <w:sz w:val="24"/>
          <w:szCs w:val="24"/>
        </w:rPr>
        <w:t>Контрольная работа № 4</w:t>
      </w:r>
    </w:p>
    <w:p w:rsidR="00F245C5" w:rsidRPr="00F245C5" w:rsidRDefault="00F245C5" w:rsidP="00F245C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</w:t>
      </w:r>
      <w:r w:rsidRPr="00F245C5">
        <w:rPr>
          <w:rFonts w:ascii="Times New Roman" w:hAnsi="Times New Roman" w:cs="Times New Roman"/>
          <w:i/>
          <w:sz w:val="24"/>
          <w:szCs w:val="24"/>
        </w:rPr>
        <w:t>Вариант 1.</w:t>
      </w:r>
    </w:p>
    <w:p w:rsidR="00F245C5" w:rsidRPr="00F245C5" w:rsidRDefault="00F245C5" w:rsidP="00F245C5">
      <w:pPr>
        <w:numPr>
          <w:ilvl w:val="0"/>
          <w:numId w:val="12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 xml:space="preserve">Сформулируйте определение синуса острого угла в прямоугольном треугольнике. </w:t>
      </w:r>
    </w:p>
    <w:p w:rsidR="00F245C5" w:rsidRPr="00F245C5" w:rsidRDefault="00F245C5" w:rsidP="00F245C5">
      <w:pPr>
        <w:numPr>
          <w:ilvl w:val="0"/>
          <w:numId w:val="12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 xml:space="preserve">В прямоугольном треугольнике </w:t>
      </w:r>
      <w:r w:rsidRPr="00F245C5">
        <w:rPr>
          <w:rFonts w:ascii="Times New Roman" w:hAnsi="Times New Roman" w:cs="Times New Roman"/>
          <w:i/>
          <w:sz w:val="24"/>
          <w:szCs w:val="24"/>
        </w:rPr>
        <w:t>АВС</w:t>
      </w:r>
      <w:r w:rsidRPr="00F245C5">
        <w:rPr>
          <w:rFonts w:ascii="Times New Roman" w:hAnsi="Times New Roman" w:cs="Times New Roman"/>
          <w:sz w:val="24"/>
          <w:szCs w:val="24"/>
        </w:rPr>
        <w:t xml:space="preserve"> (</w:t>
      </w:r>
      <w:r w:rsidRPr="00F245C5">
        <w:rPr>
          <w:rFonts w:ascii="Times New Roman" w:hAnsi="Times New Roman" w:cs="Times New Roman"/>
          <w:i/>
          <w:position w:val="-4"/>
          <w:sz w:val="24"/>
          <w:szCs w:val="24"/>
        </w:rPr>
        <w:object w:dxaOrig="260" w:dyaOrig="240">
          <v:shape id="_x0000_i1344" type="#_x0000_t75" style="width:14.95pt;height:14.05pt" o:ole="">
            <v:imagedata r:id="rId699" o:title=""/>
          </v:shape>
          <o:OLEObject Type="Embed" ProgID="Equation.3" ShapeID="_x0000_i1344" DrawAspect="Content" ObjectID="_1609418982" r:id="rId701"/>
        </w:object>
      </w:r>
      <w:r w:rsidRPr="00F245C5">
        <w:rPr>
          <w:rFonts w:ascii="Times New Roman" w:hAnsi="Times New Roman" w:cs="Times New Roman"/>
          <w:i/>
          <w:sz w:val="24"/>
          <w:szCs w:val="24"/>
        </w:rPr>
        <w:t>С=</w:t>
      </w:r>
      <w:r w:rsidRPr="00F245C5">
        <w:rPr>
          <w:rFonts w:ascii="Times New Roman" w:hAnsi="Times New Roman" w:cs="Times New Roman"/>
          <w:sz w:val="24"/>
          <w:szCs w:val="24"/>
        </w:rPr>
        <w:t xml:space="preserve">90º) гипотенуза </w:t>
      </w:r>
      <w:r w:rsidRPr="00F245C5">
        <w:rPr>
          <w:rFonts w:ascii="Times New Roman" w:hAnsi="Times New Roman" w:cs="Times New Roman"/>
          <w:i/>
          <w:sz w:val="24"/>
          <w:szCs w:val="24"/>
        </w:rPr>
        <w:t>АВ=</w:t>
      </w:r>
      <w:r w:rsidRPr="00F245C5">
        <w:rPr>
          <w:rFonts w:ascii="Times New Roman" w:hAnsi="Times New Roman" w:cs="Times New Roman"/>
          <w:sz w:val="24"/>
          <w:szCs w:val="24"/>
        </w:rPr>
        <w:t xml:space="preserve">10 см, </w:t>
      </w:r>
      <w:r w:rsidRPr="00F245C5">
        <w:rPr>
          <w:rFonts w:ascii="Times New Roman" w:hAnsi="Times New Roman" w:cs="Times New Roman"/>
          <w:i/>
          <w:sz w:val="24"/>
          <w:szCs w:val="24"/>
          <w:lang w:val="en-US"/>
        </w:rPr>
        <w:t>cos</w:t>
      </w:r>
      <w:r w:rsidRPr="00F245C5">
        <w:rPr>
          <w:rFonts w:ascii="Times New Roman" w:hAnsi="Times New Roman" w:cs="Times New Roman"/>
          <w:i/>
          <w:position w:val="-4"/>
          <w:sz w:val="24"/>
          <w:szCs w:val="24"/>
        </w:rPr>
        <w:object w:dxaOrig="260" w:dyaOrig="240">
          <v:shape id="_x0000_i1345" type="#_x0000_t75" style="width:14.95pt;height:14.05pt" o:ole="">
            <v:imagedata r:id="rId699" o:title=""/>
          </v:shape>
          <o:OLEObject Type="Embed" ProgID="Equation.3" ShapeID="_x0000_i1345" DrawAspect="Content" ObjectID="_1609418983" r:id="rId702"/>
        </w:object>
      </w:r>
      <w:r w:rsidRPr="00F245C5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F245C5">
        <w:rPr>
          <w:rFonts w:ascii="Times New Roman" w:hAnsi="Times New Roman" w:cs="Times New Roman"/>
          <w:i/>
          <w:sz w:val="24"/>
          <w:szCs w:val="24"/>
        </w:rPr>
        <w:t>=</w:t>
      </w:r>
      <w:r w:rsidRPr="00F245C5">
        <w:rPr>
          <w:rFonts w:ascii="Times New Roman" w:hAnsi="Times New Roman" w:cs="Times New Roman"/>
          <w:sz w:val="24"/>
          <w:szCs w:val="24"/>
        </w:rPr>
        <w:t xml:space="preserve">0,6. Найдите длину катета </w:t>
      </w:r>
      <w:r w:rsidRPr="00F245C5">
        <w:rPr>
          <w:rFonts w:ascii="Times New Roman" w:hAnsi="Times New Roman" w:cs="Times New Roman"/>
          <w:i/>
          <w:sz w:val="24"/>
          <w:szCs w:val="24"/>
        </w:rPr>
        <w:t>ВС.</w:t>
      </w:r>
      <w:r w:rsidRPr="00F245C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245C5" w:rsidRPr="00F245C5" w:rsidRDefault="00F245C5" w:rsidP="00F245C5">
      <w:pPr>
        <w:numPr>
          <w:ilvl w:val="0"/>
          <w:numId w:val="12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 xml:space="preserve">Найдите гипотенузу, катет и острый угол прямоугольного треугольника по катету </w:t>
      </w:r>
      <w:r w:rsidRPr="00F245C5">
        <w:rPr>
          <w:rFonts w:ascii="Times New Roman" w:hAnsi="Times New Roman" w:cs="Times New Roman"/>
          <w:i/>
          <w:sz w:val="24"/>
          <w:szCs w:val="24"/>
        </w:rPr>
        <w:t>а</w:t>
      </w:r>
      <w:r w:rsidRPr="00F245C5">
        <w:rPr>
          <w:rFonts w:ascii="Times New Roman" w:hAnsi="Times New Roman" w:cs="Times New Roman"/>
          <w:sz w:val="24"/>
          <w:szCs w:val="24"/>
        </w:rPr>
        <w:t xml:space="preserve">=12 см и противолежащему ему углу </w:t>
      </w:r>
      <w:r w:rsidRPr="00F245C5">
        <w:rPr>
          <w:rFonts w:ascii="Times New Roman" w:hAnsi="Times New Roman" w:cs="Times New Roman"/>
          <w:i/>
          <w:sz w:val="24"/>
          <w:szCs w:val="24"/>
        </w:rPr>
        <w:t>α=</w:t>
      </w:r>
      <w:r w:rsidRPr="00F245C5">
        <w:rPr>
          <w:rFonts w:ascii="Times New Roman" w:hAnsi="Times New Roman" w:cs="Times New Roman"/>
          <w:sz w:val="24"/>
          <w:szCs w:val="24"/>
        </w:rPr>
        <w:t xml:space="preserve">42º. </w:t>
      </w:r>
    </w:p>
    <w:p w:rsidR="00F245C5" w:rsidRPr="00F245C5" w:rsidRDefault="00F245C5" w:rsidP="00F245C5">
      <w:pPr>
        <w:numPr>
          <w:ilvl w:val="0"/>
          <w:numId w:val="12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 xml:space="preserve">Найдите углы параллелограмма </w:t>
      </w:r>
      <w:r w:rsidRPr="00F245C5">
        <w:rPr>
          <w:rFonts w:ascii="Times New Roman" w:hAnsi="Times New Roman" w:cs="Times New Roman"/>
          <w:i/>
          <w:sz w:val="24"/>
          <w:szCs w:val="24"/>
        </w:rPr>
        <w:t>КМНО</w:t>
      </w:r>
      <w:r w:rsidRPr="00F245C5">
        <w:rPr>
          <w:rFonts w:ascii="Times New Roman" w:hAnsi="Times New Roman" w:cs="Times New Roman"/>
          <w:sz w:val="24"/>
          <w:szCs w:val="24"/>
        </w:rPr>
        <w:t xml:space="preserve">, если сторона </w:t>
      </w:r>
      <w:r w:rsidRPr="00F245C5">
        <w:rPr>
          <w:rFonts w:ascii="Times New Roman" w:hAnsi="Times New Roman" w:cs="Times New Roman"/>
          <w:i/>
          <w:sz w:val="24"/>
          <w:szCs w:val="24"/>
        </w:rPr>
        <w:t>МН</w:t>
      </w:r>
      <w:r w:rsidRPr="00F245C5">
        <w:rPr>
          <w:rFonts w:ascii="Times New Roman" w:hAnsi="Times New Roman" w:cs="Times New Roman"/>
          <w:sz w:val="24"/>
          <w:szCs w:val="24"/>
        </w:rPr>
        <w:t xml:space="preserve">=18 м, высота </w:t>
      </w:r>
      <w:r w:rsidRPr="00F245C5">
        <w:rPr>
          <w:rFonts w:ascii="Times New Roman" w:hAnsi="Times New Roman" w:cs="Times New Roman"/>
          <w:i/>
          <w:sz w:val="24"/>
          <w:szCs w:val="24"/>
        </w:rPr>
        <w:t>МР</w:t>
      </w:r>
      <w:r w:rsidRPr="00F245C5">
        <w:rPr>
          <w:rFonts w:ascii="Times New Roman" w:hAnsi="Times New Roman" w:cs="Times New Roman"/>
          <w:sz w:val="24"/>
          <w:szCs w:val="24"/>
        </w:rPr>
        <w:t xml:space="preserve">=9 м, </w:t>
      </w:r>
      <w:r w:rsidRPr="00F245C5">
        <w:rPr>
          <w:rFonts w:ascii="Times New Roman" w:hAnsi="Times New Roman" w:cs="Times New Roman"/>
          <w:i/>
          <w:sz w:val="24"/>
          <w:szCs w:val="24"/>
        </w:rPr>
        <w:t>МО</w:t>
      </w:r>
      <w:r w:rsidRPr="00F245C5">
        <w:rPr>
          <w:rFonts w:ascii="Times New Roman" w:hAnsi="Times New Roman" w:cs="Times New Roman"/>
          <w:sz w:val="24"/>
          <w:szCs w:val="24"/>
        </w:rPr>
        <w:t xml:space="preserve">=15 м. </w:t>
      </w:r>
    </w:p>
    <w:p w:rsidR="00F245C5" w:rsidRPr="00F245C5" w:rsidRDefault="00F245C5" w:rsidP="00F245C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i/>
          <w:sz w:val="24"/>
          <w:szCs w:val="24"/>
        </w:rPr>
        <w:t>Вариант 2.</w:t>
      </w:r>
    </w:p>
    <w:p w:rsidR="00F245C5" w:rsidRPr="00F245C5" w:rsidRDefault="00F245C5" w:rsidP="00F245C5">
      <w:pPr>
        <w:numPr>
          <w:ilvl w:val="0"/>
          <w:numId w:val="12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 xml:space="preserve">Сформулируйте определение косинуса острого угла в прямоугольном треугольнике. </w:t>
      </w:r>
    </w:p>
    <w:p w:rsidR="00F245C5" w:rsidRPr="00F245C5" w:rsidRDefault="00F245C5" w:rsidP="00F245C5">
      <w:pPr>
        <w:numPr>
          <w:ilvl w:val="0"/>
          <w:numId w:val="12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 xml:space="preserve">В прямоугольном треугольнике </w:t>
      </w:r>
      <w:r w:rsidRPr="00F245C5">
        <w:rPr>
          <w:rFonts w:ascii="Times New Roman" w:hAnsi="Times New Roman" w:cs="Times New Roman"/>
          <w:i/>
          <w:sz w:val="24"/>
          <w:szCs w:val="24"/>
        </w:rPr>
        <w:t>АВС</w:t>
      </w:r>
      <w:r w:rsidRPr="00F245C5">
        <w:rPr>
          <w:rFonts w:ascii="Times New Roman" w:hAnsi="Times New Roman" w:cs="Times New Roman"/>
          <w:sz w:val="24"/>
          <w:szCs w:val="24"/>
        </w:rPr>
        <w:t xml:space="preserve"> (</w:t>
      </w:r>
      <w:r w:rsidRPr="00F245C5">
        <w:rPr>
          <w:rFonts w:ascii="Times New Roman" w:hAnsi="Times New Roman" w:cs="Times New Roman"/>
          <w:i/>
          <w:position w:val="-4"/>
          <w:sz w:val="24"/>
          <w:szCs w:val="24"/>
        </w:rPr>
        <w:object w:dxaOrig="260" w:dyaOrig="240">
          <v:shape id="_x0000_i1346" type="#_x0000_t75" style="width:14.95pt;height:14.05pt" o:ole="">
            <v:imagedata r:id="rId699" o:title=""/>
          </v:shape>
          <o:OLEObject Type="Embed" ProgID="Equation.3" ShapeID="_x0000_i1346" DrawAspect="Content" ObjectID="_1609418984" r:id="rId703"/>
        </w:object>
      </w:r>
      <w:r w:rsidRPr="00F245C5">
        <w:rPr>
          <w:rFonts w:ascii="Times New Roman" w:hAnsi="Times New Roman" w:cs="Times New Roman"/>
          <w:i/>
          <w:sz w:val="24"/>
          <w:szCs w:val="24"/>
        </w:rPr>
        <w:t>С=</w:t>
      </w:r>
      <w:r w:rsidRPr="00F245C5">
        <w:rPr>
          <w:rFonts w:ascii="Times New Roman" w:hAnsi="Times New Roman" w:cs="Times New Roman"/>
          <w:sz w:val="24"/>
          <w:szCs w:val="24"/>
        </w:rPr>
        <w:t xml:space="preserve">90º) гипотенуза </w:t>
      </w:r>
      <w:r w:rsidRPr="00F245C5">
        <w:rPr>
          <w:rFonts w:ascii="Times New Roman" w:hAnsi="Times New Roman" w:cs="Times New Roman"/>
          <w:i/>
          <w:sz w:val="24"/>
          <w:szCs w:val="24"/>
        </w:rPr>
        <w:t>АВ=</w:t>
      </w:r>
      <w:r w:rsidRPr="00F245C5">
        <w:rPr>
          <w:rFonts w:ascii="Times New Roman" w:hAnsi="Times New Roman" w:cs="Times New Roman"/>
          <w:sz w:val="24"/>
          <w:szCs w:val="24"/>
        </w:rPr>
        <w:t xml:space="preserve">8 см, </w:t>
      </w:r>
      <w:r w:rsidRPr="00F245C5">
        <w:rPr>
          <w:rFonts w:ascii="Times New Roman" w:hAnsi="Times New Roman" w:cs="Times New Roman"/>
          <w:i/>
          <w:sz w:val="24"/>
          <w:szCs w:val="24"/>
          <w:lang w:val="en-US"/>
        </w:rPr>
        <w:t>sin</w:t>
      </w:r>
      <w:r w:rsidRPr="00F245C5">
        <w:rPr>
          <w:rFonts w:ascii="Times New Roman" w:hAnsi="Times New Roman" w:cs="Times New Roman"/>
          <w:i/>
          <w:position w:val="-4"/>
          <w:sz w:val="24"/>
          <w:szCs w:val="24"/>
        </w:rPr>
        <w:object w:dxaOrig="260" w:dyaOrig="240">
          <v:shape id="_x0000_i1347" type="#_x0000_t75" style="width:14.95pt;height:14.05pt" o:ole="">
            <v:imagedata r:id="rId699" o:title=""/>
          </v:shape>
          <o:OLEObject Type="Embed" ProgID="Equation.3" ShapeID="_x0000_i1347" DrawAspect="Content" ObjectID="_1609418985" r:id="rId704"/>
        </w:object>
      </w:r>
      <w:r w:rsidRPr="00F245C5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F245C5">
        <w:rPr>
          <w:rFonts w:ascii="Times New Roman" w:hAnsi="Times New Roman" w:cs="Times New Roman"/>
          <w:i/>
          <w:sz w:val="24"/>
          <w:szCs w:val="24"/>
        </w:rPr>
        <w:t>=</w:t>
      </w:r>
      <w:r w:rsidRPr="00F245C5">
        <w:rPr>
          <w:rFonts w:ascii="Times New Roman" w:hAnsi="Times New Roman" w:cs="Times New Roman"/>
          <w:sz w:val="24"/>
          <w:szCs w:val="24"/>
        </w:rPr>
        <w:t xml:space="preserve">0,4. Найдите длину катета </w:t>
      </w:r>
      <w:r w:rsidRPr="00F245C5">
        <w:rPr>
          <w:rFonts w:ascii="Times New Roman" w:hAnsi="Times New Roman" w:cs="Times New Roman"/>
          <w:i/>
          <w:sz w:val="24"/>
          <w:szCs w:val="24"/>
        </w:rPr>
        <w:t>ВС.</w:t>
      </w:r>
      <w:r w:rsidRPr="00F245C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245C5" w:rsidRPr="00F245C5" w:rsidRDefault="00F245C5" w:rsidP="00F245C5">
      <w:pPr>
        <w:numPr>
          <w:ilvl w:val="0"/>
          <w:numId w:val="12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 xml:space="preserve">В прямоугольном треугольнике катет </w:t>
      </w:r>
      <w:r w:rsidRPr="00F245C5">
        <w:rPr>
          <w:rFonts w:ascii="Times New Roman" w:hAnsi="Times New Roman" w:cs="Times New Roman"/>
          <w:i/>
          <w:sz w:val="24"/>
          <w:szCs w:val="24"/>
        </w:rPr>
        <w:t>а</w:t>
      </w:r>
      <w:r w:rsidRPr="00F245C5">
        <w:rPr>
          <w:rFonts w:ascii="Times New Roman" w:hAnsi="Times New Roman" w:cs="Times New Roman"/>
          <w:sz w:val="24"/>
          <w:szCs w:val="24"/>
        </w:rPr>
        <w:t xml:space="preserve">=8 см и прилежащий к нему угол </w:t>
      </w:r>
      <w:r w:rsidRPr="00F245C5">
        <w:rPr>
          <w:rFonts w:ascii="Times New Roman" w:hAnsi="Times New Roman" w:cs="Times New Roman"/>
          <w:i/>
          <w:sz w:val="24"/>
          <w:szCs w:val="24"/>
        </w:rPr>
        <w:t>α=</w:t>
      </w:r>
      <w:r w:rsidRPr="00F245C5">
        <w:rPr>
          <w:rFonts w:ascii="Times New Roman" w:hAnsi="Times New Roman" w:cs="Times New Roman"/>
          <w:sz w:val="24"/>
          <w:szCs w:val="24"/>
        </w:rPr>
        <w:t>54º. Найдите второй катет, гипотенузу и острый угол.</w:t>
      </w:r>
    </w:p>
    <w:p w:rsidR="00F245C5" w:rsidRPr="00F245C5" w:rsidRDefault="00F245C5" w:rsidP="00F245C5">
      <w:pPr>
        <w:numPr>
          <w:ilvl w:val="0"/>
          <w:numId w:val="12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 xml:space="preserve">Найдите углы трапеции </w:t>
      </w:r>
      <w:r w:rsidRPr="00F245C5">
        <w:rPr>
          <w:rFonts w:ascii="Times New Roman" w:hAnsi="Times New Roman" w:cs="Times New Roman"/>
          <w:i/>
          <w:sz w:val="24"/>
          <w:szCs w:val="24"/>
        </w:rPr>
        <w:t>МРКС</w:t>
      </w:r>
      <w:r w:rsidRPr="00F245C5">
        <w:rPr>
          <w:rFonts w:ascii="Times New Roman" w:hAnsi="Times New Roman" w:cs="Times New Roman"/>
          <w:sz w:val="24"/>
          <w:szCs w:val="24"/>
        </w:rPr>
        <w:t xml:space="preserve">, если ее основания равны </w:t>
      </w:r>
      <w:smartTag w:uri="urn:schemas-microsoft-com:office:smarttags" w:element="metricconverter">
        <w:smartTagPr>
          <w:attr w:name="ProductID" w:val="12 м"/>
        </w:smartTagPr>
        <w:r w:rsidRPr="00F245C5">
          <w:rPr>
            <w:rFonts w:ascii="Times New Roman" w:hAnsi="Times New Roman" w:cs="Times New Roman"/>
            <w:sz w:val="24"/>
            <w:szCs w:val="24"/>
          </w:rPr>
          <w:t>12 м</w:t>
        </w:r>
      </w:smartTag>
      <w:r w:rsidRPr="00F245C5">
        <w:rPr>
          <w:rFonts w:ascii="Times New Roman" w:hAnsi="Times New Roman" w:cs="Times New Roman"/>
          <w:sz w:val="24"/>
          <w:szCs w:val="24"/>
        </w:rPr>
        <w:t xml:space="preserve"> и </w:t>
      </w:r>
      <w:smartTag w:uri="urn:schemas-microsoft-com:office:smarttags" w:element="metricconverter">
        <w:smartTagPr>
          <w:attr w:name="ProductID" w:val="26 м"/>
        </w:smartTagPr>
        <w:r w:rsidRPr="00F245C5">
          <w:rPr>
            <w:rFonts w:ascii="Times New Roman" w:hAnsi="Times New Roman" w:cs="Times New Roman"/>
            <w:sz w:val="24"/>
            <w:szCs w:val="24"/>
          </w:rPr>
          <w:t>26 м</w:t>
        </w:r>
      </w:smartTag>
      <w:r w:rsidRPr="00F245C5">
        <w:rPr>
          <w:rFonts w:ascii="Times New Roman" w:hAnsi="Times New Roman" w:cs="Times New Roman"/>
          <w:sz w:val="24"/>
          <w:szCs w:val="24"/>
        </w:rPr>
        <w:t xml:space="preserve">, сторона </w:t>
      </w:r>
      <w:r w:rsidRPr="00F245C5">
        <w:rPr>
          <w:rFonts w:ascii="Times New Roman" w:hAnsi="Times New Roman" w:cs="Times New Roman"/>
          <w:i/>
          <w:sz w:val="24"/>
          <w:szCs w:val="24"/>
        </w:rPr>
        <w:t>РМ</w:t>
      </w:r>
      <w:r w:rsidRPr="00F245C5">
        <w:rPr>
          <w:rFonts w:ascii="Times New Roman" w:hAnsi="Times New Roman" w:cs="Times New Roman"/>
          <w:sz w:val="24"/>
          <w:szCs w:val="24"/>
        </w:rPr>
        <w:t xml:space="preserve">=10 м, высота </w:t>
      </w:r>
      <w:r w:rsidRPr="00F245C5">
        <w:rPr>
          <w:rFonts w:ascii="Times New Roman" w:hAnsi="Times New Roman" w:cs="Times New Roman"/>
          <w:i/>
          <w:sz w:val="24"/>
          <w:szCs w:val="24"/>
        </w:rPr>
        <w:t>РН</w:t>
      </w:r>
      <w:r w:rsidRPr="00F245C5">
        <w:rPr>
          <w:rFonts w:ascii="Times New Roman" w:hAnsi="Times New Roman" w:cs="Times New Roman"/>
          <w:sz w:val="24"/>
          <w:szCs w:val="24"/>
        </w:rPr>
        <w:t xml:space="preserve">=8 м. </w:t>
      </w:r>
    </w:p>
    <w:p w:rsidR="00F245C5" w:rsidRPr="00F245C5" w:rsidRDefault="00F245C5" w:rsidP="00F245C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245C5" w:rsidRPr="00F245C5" w:rsidRDefault="00F245C5" w:rsidP="00F245C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b/>
          <w:i/>
          <w:sz w:val="24"/>
          <w:szCs w:val="24"/>
        </w:rPr>
        <w:t>Контрольная работа № 5</w:t>
      </w:r>
    </w:p>
    <w:p w:rsidR="00F245C5" w:rsidRPr="00F245C5" w:rsidRDefault="00F245C5" w:rsidP="00F245C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i/>
          <w:sz w:val="24"/>
          <w:szCs w:val="24"/>
        </w:rPr>
        <w:t>Вариант 1.</w:t>
      </w:r>
    </w:p>
    <w:p w:rsidR="00F245C5" w:rsidRPr="00F245C5" w:rsidRDefault="00F245C5" w:rsidP="00F245C5">
      <w:pPr>
        <w:numPr>
          <w:ilvl w:val="0"/>
          <w:numId w:val="12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 xml:space="preserve">Дана окружность </w:t>
      </w:r>
      <w:r w:rsidRPr="00F245C5">
        <w:rPr>
          <w:rFonts w:ascii="Times New Roman" w:hAnsi="Times New Roman" w:cs="Times New Roman"/>
          <w:i/>
          <w:position w:val="-10"/>
          <w:sz w:val="24"/>
          <w:szCs w:val="24"/>
        </w:rPr>
        <w:object w:dxaOrig="2240" w:dyaOrig="360">
          <v:shape id="_x0000_i1348" type="#_x0000_t75" style="width:129.95pt;height:21.5pt" o:ole="">
            <v:imagedata r:id="rId705" o:title=""/>
          </v:shape>
          <o:OLEObject Type="Embed" ProgID="Equation.3" ShapeID="_x0000_i1348" DrawAspect="Content" ObjectID="_1609418986" r:id="rId706"/>
        </w:object>
      </w:r>
      <w:r w:rsidRPr="00F245C5">
        <w:rPr>
          <w:rFonts w:ascii="Times New Roman" w:hAnsi="Times New Roman" w:cs="Times New Roman"/>
          <w:sz w:val="24"/>
          <w:szCs w:val="24"/>
        </w:rPr>
        <w:t>:</w:t>
      </w:r>
    </w:p>
    <w:p w:rsidR="00F245C5" w:rsidRPr="00F245C5" w:rsidRDefault="00F245C5" w:rsidP="00F245C5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>а) Чему равны радиусы окружности и координаты ее центра?</w:t>
      </w:r>
    </w:p>
    <w:p w:rsidR="00F245C5" w:rsidRPr="00F245C5" w:rsidRDefault="00F245C5" w:rsidP="00F245C5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 xml:space="preserve">б) Докажите, что точки </w:t>
      </w:r>
      <w:r w:rsidRPr="00F245C5">
        <w:rPr>
          <w:rFonts w:ascii="Times New Roman" w:hAnsi="Times New Roman" w:cs="Times New Roman"/>
          <w:i/>
          <w:sz w:val="24"/>
          <w:szCs w:val="24"/>
        </w:rPr>
        <w:t>А</w:t>
      </w:r>
      <w:r w:rsidRPr="00F245C5">
        <w:rPr>
          <w:rFonts w:ascii="Times New Roman" w:hAnsi="Times New Roman" w:cs="Times New Roman"/>
          <w:sz w:val="24"/>
          <w:szCs w:val="24"/>
        </w:rPr>
        <w:t xml:space="preserve"> и </w:t>
      </w:r>
      <w:r w:rsidRPr="00F245C5">
        <w:rPr>
          <w:rFonts w:ascii="Times New Roman" w:hAnsi="Times New Roman" w:cs="Times New Roman"/>
          <w:i/>
          <w:sz w:val="24"/>
          <w:szCs w:val="24"/>
        </w:rPr>
        <w:t>В</w:t>
      </w:r>
      <w:r w:rsidRPr="00F245C5">
        <w:rPr>
          <w:rFonts w:ascii="Times New Roman" w:hAnsi="Times New Roman" w:cs="Times New Roman"/>
          <w:sz w:val="24"/>
          <w:szCs w:val="24"/>
        </w:rPr>
        <w:t xml:space="preserve"> лежат на окружности, если </w:t>
      </w:r>
      <w:r w:rsidRPr="00F245C5">
        <w:rPr>
          <w:rFonts w:ascii="Times New Roman" w:hAnsi="Times New Roman" w:cs="Times New Roman"/>
          <w:i/>
          <w:sz w:val="24"/>
          <w:szCs w:val="24"/>
        </w:rPr>
        <w:t>А</w:t>
      </w:r>
      <w:r w:rsidRPr="00F245C5">
        <w:rPr>
          <w:rFonts w:ascii="Times New Roman" w:hAnsi="Times New Roman" w:cs="Times New Roman"/>
          <w:sz w:val="24"/>
          <w:szCs w:val="24"/>
        </w:rPr>
        <w:t xml:space="preserve">(0;1) </w:t>
      </w:r>
      <w:r w:rsidRPr="00F245C5">
        <w:rPr>
          <w:rFonts w:ascii="Times New Roman" w:hAnsi="Times New Roman" w:cs="Times New Roman"/>
          <w:i/>
          <w:sz w:val="24"/>
          <w:szCs w:val="24"/>
        </w:rPr>
        <w:t>В</w:t>
      </w:r>
      <w:r w:rsidRPr="00F245C5">
        <w:rPr>
          <w:rFonts w:ascii="Times New Roman" w:hAnsi="Times New Roman" w:cs="Times New Roman"/>
          <w:sz w:val="24"/>
          <w:szCs w:val="24"/>
        </w:rPr>
        <w:t>(1;2).</w:t>
      </w:r>
    </w:p>
    <w:p w:rsidR="00F245C5" w:rsidRPr="00F245C5" w:rsidRDefault="00F245C5" w:rsidP="00F245C5">
      <w:pPr>
        <w:numPr>
          <w:ilvl w:val="0"/>
          <w:numId w:val="12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 xml:space="preserve">Вычислите длину хорды </w:t>
      </w:r>
      <w:r w:rsidRPr="00F245C5">
        <w:rPr>
          <w:rFonts w:ascii="Times New Roman" w:hAnsi="Times New Roman" w:cs="Times New Roman"/>
          <w:i/>
          <w:sz w:val="24"/>
          <w:szCs w:val="24"/>
        </w:rPr>
        <w:t>АВ</w:t>
      </w:r>
      <w:r w:rsidRPr="00F245C5">
        <w:rPr>
          <w:rFonts w:ascii="Times New Roman" w:hAnsi="Times New Roman" w:cs="Times New Roman"/>
          <w:sz w:val="24"/>
          <w:szCs w:val="24"/>
        </w:rPr>
        <w:t xml:space="preserve"> из задачи № 1.</w:t>
      </w:r>
    </w:p>
    <w:p w:rsidR="00F245C5" w:rsidRPr="00F245C5" w:rsidRDefault="00F245C5" w:rsidP="00F245C5">
      <w:pPr>
        <w:numPr>
          <w:ilvl w:val="0"/>
          <w:numId w:val="12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 xml:space="preserve">Пользуясь таблицами, вычислите </w:t>
      </w:r>
      <w:r w:rsidRPr="00F245C5">
        <w:rPr>
          <w:rFonts w:ascii="Times New Roman" w:hAnsi="Times New Roman" w:cs="Times New Roman"/>
          <w:i/>
          <w:sz w:val="24"/>
          <w:szCs w:val="24"/>
          <w:lang w:val="en-US"/>
        </w:rPr>
        <w:t>cos</w:t>
      </w:r>
      <w:r w:rsidRPr="00F245C5">
        <w:rPr>
          <w:rFonts w:ascii="Times New Roman" w:hAnsi="Times New Roman" w:cs="Times New Roman"/>
          <w:sz w:val="24"/>
          <w:szCs w:val="24"/>
        </w:rPr>
        <w:t xml:space="preserve">164º. </w:t>
      </w:r>
    </w:p>
    <w:p w:rsidR="00F245C5" w:rsidRPr="00F245C5" w:rsidRDefault="00F245C5" w:rsidP="00F245C5">
      <w:pPr>
        <w:numPr>
          <w:ilvl w:val="0"/>
          <w:numId w:val="12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 xml:space="preserve">В треугольнике </w:t>
      </w:r>
      <w:r w:rsidRPr="00F245C5">
        <w:rPr>
          <w:rFonts w:ascii="Times New Roman" w:hAnsi="Times New Roman" w:cs="Times New Roman"/>
          <w:i/>
          <w:sz w:val="24"/>
          <w:szCs w:val="24"/>
        </w:rPr>
        <w:t>АВС</w:t>
      </w:r>
      <w:r w:rsidRPr="00F245C5">
        <w:rPr>
          <w:rFonts w:ascii="Times New Roman" w:hAnsi="Times New Roman" w:cs="Times New Roman"/>
          <w:sz w:val="24"/>
          <w:szCs w:val="24"/>
        </w:rPr>
        <w:t xml:space="preserve">: </w:t>
      </w:r>
      <w:r w:rsidRPr="00F245C5">
        <w:rPr>
          <w:rFonts w:ascii="Times New Roman" w:hAnsi="Times New Roman" w:cs="Times New Roman"/>
          <w:i/>
          <w:sz w:val="24"/>
          <w:szCs w:val="24"/>
        </w:rPr>
        <w:t>А</w:t>
      </w:r>
      <w:r w:rsidRPr="00F245C5">
        <w:rPr>
          <w:rFonts w:ascii="Times New Roman" w:hAnsi="Times New Roman" w:cs="Times New Roman"/>
          <w:sz w:val="24"/>
          <w:szCs w:val="24"/>
        </w:rPr>
        <w:t xml:space="preserve">(2;-3), </w:t>
      </w:r>
      <w:r w:rsidRPr="00F245C5">
        <w:rPr>
          <w:rFonts w:ascii="Times New Roman" w:hAnsi="Times New Roman" w:cs="Times New Roman"/>
          <w:i/>
          <w:sz w:val="24"/>
          <w:szCs w:val="24"/>
        </w:rPr>
        <w:t>В</w:t>
      </w:r>
      <w:r w:rsidRPr="00F245C5">
        <w:rPr>
          <w:rFonts w:ascii="Times New Roman" w:hAnsi="Times New Roman" w:cs="Times New Roman"/>
          <w:sz w:val="24"/>
          <w:szCs w:val="24"/>
        </w:rPr>
        <w:t xml:space="preserve">(-2;3), </w:t>
      </w:r>
      <w:r w:rsidRPr="00F245C5">
        <w:rPr>
          <w:rFonts w:ascii="Times New Roman" w:hAnsi="Times New Roman" w:cs="Times New Roman"/>
          <w:i/>
          <w:sz w:val="24"/>
          <w:szCs w:val="24"/>
        </w:rPr>
        <w:t>С</w:t>
      </w:r>
      <w:r w:rsidRPr="00F245C5">
        <w:rPr>
          <w:rFonts w:ascii="Times New Roman" w:hAnsi="Times New Roman" w:cs="Times New Roman"/>
          <w:sz w:val="24"/>
          <w:szCs w:val="24"/>
        </w:rPr>
        <w:t xml:space="preserve">(6;-3) проведена средняя линия </w:t>
      </w:r>
      <w:r w:rsidRPr="00F245C5">
        <w:rPr>
          <w:rFonts w:ascii="Times New Roman" w:hAnsi="Times New Roman" w:cs="Times New Roman"/>
          <w:i/>
          <w:sz w:val="24"/>
          <w:szCs w:val="24"/>
        </w:rPr>
        <w:t>В</w:t>
      </w:r>
      <w:r w:rsidRPr="00F245C5">
        <w:rPr>
          <w:rFonts w:ascii="Times New Roman" w:hAnsi="Times New Roman" w:cs="Times New Roman"/>
          <w:i/>
          <w:sz w:val="24"/>
          <w:szCs w:val="24"/>
          <w:vertAlign w:val="subscript"/>
        </w:rPr>
        <w:t>1</w:t>
      </w:r>
      <w:r w:rsidRPr="00F245C5">
        <w:rPr>
          <w:rFonts w:ascii="Times New Roman" w:hAnsi="Times New Roman" w:cs="Times New Roman"/>
          <w:i/>
          <w:sz w:val="24"/>
          <w:szCs w:val="24"/>
        </w:rPr>
        <w:t>С</w:t>
      </w:r>
      <w:r w:rsidRPr="00F245C5">
        <w:rPr>
          <w:rFonts w:ascii="Times New Roman" w:hAnsi="Times New Roman" w:cs="Times New Roman"/>
          <w:i/>
          <w:sz w:val="24"/>
          <w:szCs w:val="24"/>
          <w:vertAlign w:val="subscript"/>
        </w:rPr>
        <w:t>1</w:t>
      </w:r>
      <w:r w:rsidRPr="00F245C5">
        <w:rPr>
          <w:rFonts w:ascii="Times New Roman" w:hAnsi="Times New Roman" w:cs="Times New Roman"/>
          <w:sz w:val="24"/>
          <w:szCs w:val="24"/>
        </w:rPr>
        <w:t xml:space="preserve"> (параллельно </w:t>
      </w:r>
      <w:r w:rsidRPr="00F245C5">
        <w:rPr>
          <w:rFonts w:ascii="Times New Roman" w:hAnsi="Times New Roman" w:cs="Times New Roman"/>
          <w:i/>
          <w:sz w:val="24"/>
          <w:szCs w:val="24"/>
        </w:rPr>
        <w:t>ВС</w:t>
      </w:r>
      <w:r w:rsidRPr="00F245C5">
        <w:rPr>
          <w:rFonts w:ascii="Times New Roman" w:hAnsi="Times New Roman" w:cs="Times New Roman"/>
          <w:sz w:val="24"/>
          <w:szCs w:val="24"/>
        </w:rPr>
        <w:t xml:space="preserve">). Составьте ее уравнение. </w:t>
      </w:r>
    </w:p>
    <w:p w:rsidR="00F245C5" w:rsidRPr="00F245C5" w:rsidRDefault="00F245C5" w:rsidP="00F245C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i/>
          <w:sz w:val="24"/>
          <w:szCs w:val="24"/>
        </w:rPr>
        <w:t>Вариант 2.</w:t>
      </w:r>
    </w:p>
    <w:p w:rsidR="00F245C5" w:rsidRPr="00F245C5" w:rsidRDefault="00F245C5" w:rsidP="00F245C5">
      <w:pPr>
        <w:numPr>
          <w:ilvl w:val="0"/>
          <w:numId w:val="13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 xml:space="preserve">Дана окружность </w:t>
      </w:r>
      <w:r w:rsidRPr="00F245C5">
        <w:rPr>
          <w:rFonts w:ascii="Times New Roman" w:hAnsi="Times New Roman" w:cs="Times New Roman"/>
          <w:i/>
          <w:position w:val="-10"/>
          <w:sz w:val="24"/>
          <w:szCs w:val="24"/>
        </w:rPr>
        <w:object w:dxaOrig="2220" w:dyaOrig="360">
          <v:shape id="_x0000_i1349" type="#_x0000_t75" style="width:128.1pt;height:21.5pt" o:ole="">
            <v:imagedata r:id="rId707" o:title=""/>
          </v:shape>
          <o:OLEObject Type="Embed" ProgID="Equation.3" ShapeID="_x0000_i1349" DrawAspect="Content" ObjectID="_1609418987" r:id="rId708"/>
        </w:object>
      </w:r>
      <w:r w:rsidRPr="00F245C5">
        <w:rPr>
          <w:rFonts w:ascii="Times New Roman" w:hAnsi="Times New Roman" w:cs="Times New Roman"/>
          <w:sz w:val="24"/>
          <w:szCs w:val="24"/>
        </w:rPr>
        <w:t>:</w:t>
      </w:r>
    </w:p>
    <w:p w:rsidR="00F245C5" w:rsidRPr="00F245C5" w:rsidRDefault="00F245C5" w:rsidP="00F245C5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>а) Чему равны радиусы окружности и координаты ее центра?</w:t>
      </w:r>
    </w:p>
    <w:p w:rsidR="00F245C5" w:rsidRPr="00F245C5" w:rsidRDefault="00F245C5" w:rsidP="00F245C5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 xml:space="preserve">б) Докажите, что точки </w:t>
      </w:r>
      <w:r w:rsidRPr="00F245C5">
        <w:rPr>
          <w:rFonts w:ascii="Times New Roman" w:hAnsi="Times New Roman" w:cs="Times New Roman"/>
          <w:i/>
          <w:sz w:val="24"/>
          <w:szCs w:val="24"/>
        </w:rPr>
        <w:t>А</w:t>
      </w:r>
      <w:r w:rsidRPr="00F245C5">
        <w:rPr>
          <w:rFonts w:ascii="Times New Roman" w:hAnsi="Times New Roman" w:cs="Times New Roman"/>
          <w:sz w:val="24"/>
          <w:szCs w:val="24"/>
        </w:rPr>
        <w:t xml:space="preserve"> и </w:t>
      </w:r>
      <w:r w:rsidRPr="00F245C5">
        <w:rPr>
          <w:rFonts w:ascii="Times New Roman" w:hAnsi="Times New Roman" w:cs="Times New Roman"/>
          <w:i/>
          <w:sz w:val="24"/>
          <w:szCs w:val="24"/>
        </w:rPr>
        <w:t>В</w:t>
      </w:r>
      <w:r w:rsidRPr="00F245C5">
        <w:rPr>
          <w:rFonts w:ascii="Times New Roman" w:hAnsi="Times New Roman" w:cs="Times New Roman"/>
          <w:sz w:val="24"/>
          <w:szCs w:val="24"/>
        </w:rPr>
        <w:t xml:space="preserve"> лежат на окружности, если </w:t>
      </w:r>
      <w:r w:rsidRPr="00F245C5">
        <w:rPr>
          <w:rFonts w:ascii="Times New Roman" w:hAnsi="Times New Roman" w:cs="Times New Roman"/>
          <w:i/>
          <w:sz w:val="24"/>
          <w:szCs w:val="24"/>
        </w:rPr>
        <w:t>А</w:t>
      </w:r>
      <w:r w:rsidRPr="00F245C5">
        <w:rPr>
          <w:rFonts w:ascii="Times New Roman" w:hAnsi="Times New Roman" w:cs="Times New Roman"/>
          <w:sz w:val="24"/>
          <w:szCs w:val="24"/>
        </w:rPr>
        <w:t xml:space="preserve">(7;-2) </w:t>
      </w:r>
      <w:r w:rsidRPr="00F245C5">
        <w:rPr>
          <w:rFonts w:ascii="Times New Roman" w:hAnsi="Times New Roman" w:cs="Times New Roman"/>
          <w:i/>
          <w:sz w:val="24"/>
          <w:szCs w:val="24"/>
        </w:rPr>
        <w:t>В</w:t>
      </w:r>
      <w:r w:rsidRPr="00F245C5">
        <w:rPr>
          <w:rFonts w:ascii="Times New Roman" w:hAnsi="Times New Roman" w:cs="Times New Roman"/>
          <w:sz w:val="24"/>
          <w:szCs w:val="24"/>
        </w:rPr>
        <w:t>(0;-1).</w:t>
      </w:r>
    </w:p>
    <w:p w:rsidR="00F245C5" w:rsidRPr="00F245C5" w:rsidRDefault="00F245C5" w:rsidP="00F245C5">
      <w:pPr>
        <w:numPr>
          <w:ilvl w:val="0"/>
          <w:numId w:val="13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 xml:space="preserve">Вычислите длину хорды </w:t>
      </w:r>
      <w:r w:rsidRPr="00F245C5">
        <w:rPr>
          <w:rFonts w:ascii="Times New Roman" w:hAnsi="Times New Roman" w:cs="Times New Roman"/>
          <w:i/>
          <w:sz w:val="24"/>
          <w:szCs w:val="24"/>
        </w:rPr>
        <w:t>АВ</w:t>
      </w:r>
      <w:r w:rsidRPr="00F245C5">
        <w:rPr>
          <w:rFonts w:ascii="Times New Roman" w:hAnsi="Times New Roman" w:cs="Times New Roman"/>
          <w:sz w:val="24"/>
          <w:szCs w:val="24"/>
        </w:rPr>
        <w:t xml:space="preserve"> из задачи № 1.</w:t>
      </w:r>
    </w:p>
    <w:p w:rsidR="00F245C5" w:rsidRPr="00F245C5" w:rsidRDefault="00F245C5" w:rsidP="00F245C5">
      <w:pPr>
        <w:numPr>
          <w:ilvl w:val="0"/>
          <w:numId w:val="13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 xml:space="preserve">Пользуясь таблицами, вычислите </w:t>
      </w:r>
      <w:r w:rsidRPr="00F245C5">
        <w:rPr>
          <w:rFonts w:ascii="Times New Roman" w:hAnsi="Times New Roman" w:cs="Times New Roman"/>
          <w:i/>
          <w:sz w:val="24"/>
          <w:szCs w:val="24"/>
          <w:lang w:val="en-US"/>
        </w:rPr>
        <w:t>tg</w:t>
      </w:r>
      <w:r w:rsidRPr="00F245C5">
        <w:rPr>
          <w:rFonts w:ascii="Times New Roman" w:hAnsi="Times New Roman" w:cs="Times New Roman"/>
          <w:sz w:val="24"/>
          <w:szCs w:val="24"/>
          <w:lang w:val="en-US"/>
        </w:rPr>
        <w:t>125</w:t>
      </w:r>
      <w:r w:rsidRPr="00F245C5">
        <w:rPr>
          <w:rFonts w:ascii="Times New Roman" w:hAnsi="Times New Roman" w:cs="Times New Roman"/>
          <w:sz w:val="24"/>
          <w:szCs w:val="24"/>
        </w:rPr>
        <w:t xml:space="preserve">º. </w:t>
      </w:r>
    </w:p>
    <w:p w:rsidR="00F245C5" w:rsidRPr="00F245C5" w:rsidRDefault="00F245C5" w:rsidP="00F245C5">
      <w:pPr>
        <w:numPr>
          <w:ilvl w:val="0"/>
          <w:numId w:val="13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 xml:space="preserve">В треугольнике </w:t>
      </w:r>
      <w:r w:rsidRPr="00F245C5">
        <w:rPr>
          <w:rFonts w:ascii="Times New Roman" w:hAnsi="Times New Roman" w:cs="Times New Roman"/>
          <w:i/>
          <w:sz w:val="24"/>
          <w:szCs w:val="24"/>
        </w:rPr>
        <w:t>АВС</w:t>
      </w:r>
      <w:r w:rsidRPr="00F245C5">
        <w:rPr>
          <w:rFonts w:ascii="Times New Roman" w:hAnsi="Times New Roman" w:cs="Times New Roman"/>
          <w:sz w:val="24"/>
          <w:szCs w:val="24"/>
        </w:rPr>
        <w:t xml:space="preserve">: </w:t>
      </w:r>
      <w:r w:rsidRPr="00F245C5">
        <w:rPr>
          <w:rFonts w:ascii="Times New Roman" w:hAnsi="Times New Roman" w:cs="Times New Roman"/>
          <w:i/>
          <w:sz w:val="24"/>
          <w:szCs w:val="24"/>
        </w:rPr>
        <w:t>А</w:t>
      </w:r>
      <w:r w:rsidRPr="00F245C5">
        <w:rPr>
          <w:rFonts w:ascii="Times New Roman" w:hAnsi="Times New Roman" w:cs="Times New Roman"/>
          <w:sz w:val="24"/>
          <w:szCs w:val="24"/>
        </w:rPr>
        <w:t xml:space="preserve">(-6;4), </w:t>
      </w:r>
      <w:r w:rsidRPr="00F245C5">
        <w:rPr>
          <w:rFonts w:ascii="Times New Roman" w:hAnsi="Times New Roman" w:cs="Times New Roman"/>
          <w:i/>
          <w:sz w:val="24"/>
          <w:szCs w:val="24"/>
        </w:rPr>
        <w:t>В</w:t>
      </w:r>
      <w:r w:rsidRPr="00F245C5">
        <w:rPr>
          <w:rFonts w:ascii="Times New Roman" w:hAnsi="Times New Roman" w:cs="Times New Roman"/>
          <w:sz w:val="24"/>
          <w:szCs w:val="24"/>
        </w:rPr>
        <w:t xml:space="preserve">(1;2), </w:t>
      </w:r>
      <w:r w:rsidRPr="00F245C5">
        <w:rPr>
          <w:rFonts w:ascii="Times New Roman" w:hAnsi="Times New Roman" w:cs="Times New Roman"/>
          <w:i/>
          <w:sz w:val="24"/>
          <w:szCs w:val="24"/>
        </w:rPr>
        <w:t>С</w:t>
      </w:r>
      <w:r w:rsidRPr="00F245C5">
        <w:rPr>
          <w:rFonts w:ascii="Times New Roman" w:hAnsi="Times New Roman" w:cs="Times New Roman"/>
          <w:sz w:val="24"/>
          <w:szCs w:val="24"/>
        </w:rPr>
        <w:t xml:space="preserve">(4;0) проведена медиана </w:t>
      </w:r>
      <w:r w:rsidRPr="00F245C5">
        <w:rPr>
          <w:rFonts w:ascii="Times New Roman" w:hAnsi="Times New Roman" w:cs="Times New Roman"/>
          <w:i/>
          <w:sz w:val="24"/>
          <w:szCs w:val="24"/>
          <w:lang w:val="en-US"/>
        </w:rPr>
        <w:t>BD</w:t>
      </w:r>
      <w:r w:rsidRPr="00F245C5">
        <w:rPr>
          <w:rFonts w:ascii="Times New Roman" w:hAnsi="Times New Roman" w:cs="Times New Roman"/>
          <w:sz w:val="24"/>
          <w:szCs w:val="24"/>
        </w:rPr>
        <w:t>. Составьте уравнение прямой, содержащей эту медиану.</w:t>
      </w:r>
    </w:p>
    <w:p w:rsidR="00F245C5" w:rsidRPr="00F245C5" w:rsidRDefault="00F245C5" w:rsidP="00F245C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75E9F" w:rsidRDefault="00375E9F" w:rsidP="00F245C5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375E9F" w:rsidRDefault="00375E9F" w:rsidP="00F245C5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375E9F" w:rsidRDefault="00375E9F" w:rsidP="00F245C5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F245C5" w:rsidRPr="00F245C5" w:rsidRDefault="00F245C5" w:rsidP="00F245C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b/>
          <w:i/>
          <w:sz w:val="24"/>
          <w:szCs w:val="24"/>
        </w:rPr>
        <w:t>Контрольная работа № 6</w:t>
      </w:r>
    </w:p>
    <w:p w:rsidR="00F245C5" w:rsidRPr="00F245C5" w:rsidRDefault="00F245C5" w:rsidP="00F245C5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F245C5">
        <w:rPr>
          <w:rFonts w:ascii="Times New Roman" w:hAnsi="Times New Roman" w:cs="Times New Roman"/>
          <w:i/>
          <w:sz w:val="24"/>
          <w:szCs w:val="24"/>
        </w:rPr>
        <w:t>Вариант 1.</w:t>
      </w:r>
    </w:p>
    <w:p w:rsidR="00F245C5" w:rsidRPr="00F245C5" w:rsidRDefault="00F245C5" w:rsidP="00F245C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245C5" w:rsidRPr="00F245C5" w:rsidRDefault="00F245C5" w:rsidP="00F245C5">
      <w:pPr>
        <w:numPr>
          <w:ilvl w:val="0"/>
          <w:numId w:val="13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 xml:space="preserve">Найдите координаты вектора </w:t>
      </w:r>
      <w:r w:rsidRPr="00F245C5">
        <w:rPr>
          <w:rFonts w:ascii="Times New Roman" w:hAnsi="Times New Roman" w:cs="Times New Roman"/>
          <w:i/>
          <w:sz w:val="24"/>
          <w:szCs w:val="24"/>
        </w:rPr>
        <w:t>АВ</w:t>
      </w:r>
      <w:r w:rsidRPr="00F245C5">
        <w:rPr>
          <w:rFonts w:ascii="Times New Roman" w:hAnsi="Times New Roman" w:cs="Times New Roman"/>
          <w:sz w:val="24"/>
          <w:szCs w:val="24"/>
        </w:rPr>
        <w:t xml:space="preserve">, если </w:t>
      </w:r>
      <w:r w:rsidRPr="00F245C5">
        <w:rPr>
          <w:rFonts w:ascii="Times New Roman" w:hAnsi="Times New Roman" w:cs="Times New Roman"/>
          <w:i/>
          <w:sz w:val="24"/>
          <w:szCs w:val="24"/>
        </w:rPr>
        <w:t>А</w:t>
      </w:r>
      <w:r w:rsidRPr="00F245C5">
        <w:rPr>
          <w:rFonts w:ascii="Times New Roman" w:hAnsi="Times New Roman" w:cs="Times New Roman"/>
          <w:sz w:val="24"/>
          <w:szCs w:val="24"/>
        </w:rPr>
        <w:t xml:space="preserve">(0;4), </w:t>
      </w:r>
      <w:r w:rsidRPr="00F245C5">
        <w:rPr>
          <w:rFonts w:ascii="Times New Roman" w:hAnsi="Times New Roman" w:cs="Times New Roman"/>
          <w:i/>
          <w:sz w:val="24"/>
          <w:szCs w:val="24"/>
        </w:rPr>
        <w:t>В</w:t>
      </w:r>
      <w:r w:rsidRPr="00F245C5">
        <w:rPr>
          <w:rFonts w:ascii="Times New Roman" w:hAnsi="Times New Roman" w:cs="Times New Roman"/>
          <w:sz w:val="24"/>
          <w:szCs w:val="24"/>
        </w:rPr>
        <w:t>(5;-8).</w:t>
      </w:r>
    </w:p>
    <w:p w:rsidR="00F245C5" w:rsidRPr="00F245C5" w:rsidRDefault="00F245C5" w:rsidP="00F245C5">
      <w:pPr>
        <w:numPr>
          <w:ilvl w:val="0"/>
          <w:numId w:val="13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 xml:space="preserve">Постройте вектор </w:t>
      </w:r>
      <w:r w:rsidRPr="00F245C5">
        <w:rPr>
          <w:rFonts w:ascii="Times New Roman" w:hAnsi="Times New Roman" w:cs="Times New Roman"/>
          <w:i/>
          <w:position w:val="-6"/>
          <w:sz w:val="24"/>
          <w:szCs w:val="24"/>
        </w:rPr>
        <w:object w:dxaOrig="680" w:dyaOrig="340">
          <v:shape id="_x0000_i1350" type="#_x0000_t75" style="width:39.25pt;height:19.65pt" o:ole="">
            <v:imagedata r:id="rId709" o:title=""/>
          </v:shape>
          <o:OLEObject Type="Embed" ProgID="Equation.3" ShapeID="_x0000_i1350" DrawAspect="Content" ObjectID="_1609418988" r:id="rId710"/>
        </w:object>
      </w:r>
      <w:r w:rsidRPr="00F245C5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F245C5" w:rsidRPr="00F245C5" w:rsidRDefault="00F245C5" w:rsidP="00F245C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245C5" w:rsidRPr="00F245C5" w:rsidRDefault="00937398" w:rsidP="00F245C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1008" behindDoc="1" locked="0" layoutInCell="1" allowOverlap="1">
                <wp:simplePos x="0" y="0"/>
                <wp:positionH relativeFrom="column">
                  <wp:posOffset>2091690</wp:posOffset>
                </wp:positionH>
                <wp:positionV relativeFrom="paragraph">
                  <wp:posOffset>-3810</wp:posOffset>
                </wp:positionV>
                <wp:extent cx="800735" cy="915035"/>
                <wp:effectExtent l="5715" t="43815" r="50800" b="12700"/>
                <wp:wrapNone/>
                <wp:docPr id="10" name="Line 5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800735" cy="9150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17" o:spid="_x0000_s1026" style="position:absolute;flip:y;z-index:-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4.7pt,-.3pt" to="227.75pt,7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">
                <v:stroke endarrow="block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7936" behindDoc="1" locked="0" layoutInCell="1" allowOverlap="1">
                <wp:simplePos x="0" y="0"/>
                <wp:positionH relativeFrom="column">
                  <wp:posOffset>2091690</wp:posOffset>
                </wp:positionH>
                <wp:positionV relativeFrom="paragraph">
                  <wp:posOffset>0</wp:posOffset>
                </wp:positionV>
                <wp:extent cx="1743075" cy="981075"/>
                <wp:effectExtent l="0" t="0" r="3810" b="0"/>
                <wp:wrapNone/>
                <wp:docPr id="9" name="AutoShape 51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743075" cy="981075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AutoShape 519" o:spid="_x0000_s1026" style="position:absolute;margin-left:164.7pt;margin-top:0;width:137.25pt;height:77.25pt;z-index:-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" filled="f" stroked="f">
                <o:lock v:ext="edit" aspectratio="t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c">
            <w:drawing>
              <wp:anchor distT="0" distB="0" distL="114300" distR="114300" simplePos="0" relativeHeight="251686912" behindDoc="1" locked="0" layoutInCell="1" allowOverlap="1">
                <wp:simplePos x="0" y="0"/>
                <wp:positionH relativeFrom="character">
                  <wp:posOffset>-798830</wp:posOffset>
                </wp:positionH>
                <wp:positionV relativeFrom="line">
                  <wp:posOffset>-3810</wp:posOffset>
                </wp:positionV>
                <wp:extent cx="1743075" cy="986155"/>
                <wp:effectExtent l="10795" t="0" r="0" b="0"/>
                <wp:wrapNone/>
                <wp:docPr id="515" name="Полотно 51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8" name="Line 518"/>
                        <wps:cNvCnPr/>
                        <wps:spPr bwMode="auto">
                          <a:xfrm>
                            <a:off x="0" y="470926"/>
                            <a:ext cx="685734" cy="34458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Полотно 515" o:spid="_x0000_s1026" editas="canvas" style="position:absolute;margin-left:-62.9pt;margin-top:-.3pt;width:137.25pt;height:77.65pt;z-index:-251629568;mso-position-horizontal-relative:char;mso-position-vertical-relative:line" coordsize="17430,98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">
                <v:shape id="_x0000_s1027" type="#_x0000_t75" style="position:absolute;width:17430;height:9861;visibility:visible;mso-wrap-style:square">
                  <v:fill o:detectmouseclick="t"/>
                  <v:path o:connecttype="none"/>
                </v:shape>
                <v:line id="Line 518" o:spid="_x0000_s1028" style="position:absolute;visibility:visible;mso-wrap-style:square" from="0,4709" to="6857,81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6uYpcAAAADaAAAADwAAAGRycy9kb3ducmV2LnhtbERPTWvCMBi+D/YfwjvwNlM9+FGNMlaE&#10;HXRgHTu/Nq9NsXlTmqzGf28OA48Pz/d6G20rBup941jBZJyBIK6cbrhW8HPavS9A+ICssXVMCu7k&#10;Ybt5fVljrt2NjzSUoRYphH2OCkwIXS6lrwxZ9GPXESfu4nqLIcG+lrrHWwq3rZxm2UxabDg1GOzo&#10;01B1Lf+sgrkpjnIui/3puxiayTIe4u95qdToLX6sQASK4Sn+d39pBWlrupJugNw8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OrmKXAAAAA2gAAAA8AAAAAAAAAAAAAAAAA&#10;oQIAAGRycy9kb3ducmV2LnhtbFBLBQYAAAAABAAEAPkAAACOAwAAAAA=&#10;">
                  <v:stroke endarrow="block"/>
                </v:line>
                <w10:wrap anchory="line"/>
              </v:group>
            </w:pict>
          </mc:Fallback>
        </mc:AlternateContent>
      </w:r>
    </w:p>
    <w:p w:rsidR="00F245C5" w:rsidRPr="00F245C5" w:rsidRDefault="00F245C5" w:rsidP="00F245C5">
      <w:pPr>
        <w:tabs>
          <w:tab w:val="left" w:pos="376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ab/>
      </w:r>
      <w:r w:rsidRPr="00F245C5">
        <w:rPr>
          <w:rFonts w:ascii="Times New Roman" w:hAnsi="Times New Roman" w:cs="Times New Roman"/>
          <w:i/>
          <w:position w:val="-6"/>
          <w:sz w:val="24"/>
          <w:szCs w:val="24"/>
        </w:rPr>
        <w:object w:dxaOrig="200" w:dyaOrig="279">
          <v:shape id="_x0000_i1351" type="#_x0000_t75" style="width:11.2pt;height:15.9pt" o:ole="">
            <v:imagedata r:id="rId711" o:title=""/>
          </v:shape>
          <o:OLEObject Type="Embed" ProgID="Equation.3" ShapeID="_x0000_i1351" DrawAspect="Content" ObjectID="_1609418989" r:id="rId712"/>
        </w:object>
      </w:r>
    </w:p>
    <w:p w:rsidR="00F245C5" w:rsidRPr="00F245C5" w:rsidRDefault="00F245C5" w:rsidP="00F245C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245C5" w:rsidRPr="00F245C5" w:rsidRDefault="00F245C5" w:rsidP="00F245C5">
      <w:pPr>
        <w:tabs>
          <w:tab w:val="left" w:pos="585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ab/>
      </w:r>
      <w:r w:rsidRPr="00F245C5">
        <w:rPr>
          <w:rFonts w:ascii="Times New Roman" w:hAnsi="Times New Roman" w:cs="Times New Roman"/>
          <w:i/>
          <w:position w:val="-6"/>
          <w:sz w:val="24"/>
          <w:szCs w:val="24"/>
        </w:rPr>
        <w:object w:dxaOrig="220" w:dyaOrig="340">
          <v:shape id="_x0000_i1352" type="#_x0000_t75" style="width:13.1pt;height:19.65pt" o:ole="">
            <v:imagedata r:id="rId713" o:title=""/>
          </v:shape>
          <o:OLEObject Type="Embed" ProgID="Equation.3" ShapeID="_x0000_i1352" DrawAspect="Content" ObjectID="_1609418990" r:id="rId714"/>
        </w:object>
      </w:r>
    </w:p>
    <w:p w:rsidR="00F245C5" w:rsidRPr="00F245C5" w:rsidRDefault="00F245C5" w:rsidP="00F245C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245C5" w:rsidRPr="00F245C5" w:rsidRDefault="00F245C5" w:rsidP="00F245C5">
      <w:pPr>
        <w:numPr>
          <w:ilvl w:val="0"/>
          <w:numId w:val="13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 xml:space="preserve">Даны векторы </w:t>
      </w:r>
      <w:r w:rsidRPr="00F245C5">
        <w:rPr>
          <w:rFonts w:ascii="Times New Roman" w:hAnsi="Times New Roman" w:cs="Times New Roman"/>
          <w:i/>
          <w:position w:val="-6"/>
          <w:sz w:val="24"/>
          <w:szCs w:val="24"/>
        </w:rPr>
        <w:object w:dxaOrig="200" w:dyaOrig="279">
          <v:shape id="_x0000_i1353" type="#_x0000_t75" style="width:11.2pt;height:15.9pt" o:ole="">
            <v:imagedata r:id="rId711" o:title=""/>
          </v:shape>
          <o:OLEObject Type="Embed" ProgID="Equation.3" ShapeID="_x0000_i1353" DrawAspect="Content" ObjectID="_1609418991" r:id="rId715"/>
        </w:object>
      </w:r>
      <w:r w:rsidRPr="00F245C5">
        <w:rPr>
          <w:rFonts w:ascii="Times New Roman" w:hAnsi="Times New Roman" w:cs="Times New Roman"/>
          <w:sz w:val="24"/>
          <w:szCs w:val="24"/>
        </w:rPr>
        <w:t xml:space="preserve">(3;-2), </w:t>
      </w:r>
      <w:r w:rsidRPr="00F245C5">
        <w:rPr>
          <w:rFonts w:ascii="Times New Roman" w:hAnsi="Times New Roman" w:cs="Times New Roman"/>
          <w:i/>
          <w:position w:val="-6"/>
          <w:sz w:val="24"/>
          <w:szCs w:val="24"/>
        </w:rPr>
        <w:object w:dxaOrig="220" w:dyaOrig="340">
          <v:shape id="_x0000_i1354" type="#_x0000_t75" style="width:13.1pt;height:19.65pt" o:ole="">
            <v:imagedata r:id="rId713" o:title=""/>
          </v:shape>
          <o:OLEObject Type="Embed" ProgID="Equation.3" ShapeID="_x0000_i1354" DrawAspect="Content" ObjectID="_1609418992" r:id="rId716"/>
        </w:object>
      </w:r>
      <w:r w:rsidRPr="00F245C5">
        <w:rPr>
          <w:rFonts w:ascii="Times New Roman" w:hAnsi="Times New Roman" w:cs="Times New Roman"/>
          <w:sz w:val="24"/>
          <w:szCs w:val="24"/>
        </w:rPr>
        <w:t xml:space="preserve">(4;0), </w:t>
      </w:r>
      <w:r w:rsidRPr="00F245C5">
        <w:rPr>
          <w:rFonts w:ascii="Times New Roman" w:hAnsi="Times New Roman" w:cs="Times New Roman"/>
          <w:i/>
          <w:position w:val="-6"/>
          <w:sz w:val="24"/>
          <w:szCs w:val="24"/>
        </w:rPr>
        <w:object w:dxaOrig="200" w:dyaOrig="279">
          <v:shape id="_x0000_i1355" type="#_x0000_t75" style="width:11.2pt;height:15.9pt" o:ole="">
            <v:imagedata r:id="rId717" o:title=""/>
          </v:shape>
          <o:OLEObject Type="Embed" ProgID="Equation.3" ShapeID="_x0000_i1355" DrawAspect="Content" ObjectID="_1609418993" r:id="rId718"/>
        </w:object>
      </w:r>
      <w:r w:rsidRPr="00F245C5">
        <w:rPr>
          <w:rFonts w:ascii="Times New Roman" w:hAnsi="Times New Roman" w:cs="Times New Roman"/>
          <w:sz w:val="24"/>
          <w:szCs w:val="24"/>
        </w:rPr>
        <w:t xml:space="preserve">(-3;-1). Найдите абсолютную величину вектора </w:t>
      </w:r>
      <w:r w:rsidRPr="00F245C5">
        <w:rPr>
          <w:rFonts w:ascii="Times New Roman" w:hAnsi="Times New Roman" w:cs="Times New Roman"/>
          <w:i/>
          <w:position w:val="-6"/>
          <w:sz w:val="24"/>
          <w:szCs w:val="24"/>
        </w:rPr>
        <w:object w:dxaOrig="1420" w:dyaOrig="340">
          <v:shape id="_x0000_i1356" type="#_x0000_t75" style="width:82.3pt;height:19.65pt" o:ole="">
            <v:imagedata r:id="rId719" o:title=""/>
          </v:shape>
          <o:OLEObject Type="Embed" ProgID="Equation.3" ShapeID="_x0000_i1356" DrawAspect="Content" ObjectID="_1609418994" r:id="rId720"/>
        </w:object>
      </w:r>
      <w:r w:rsidRPr="00F245C5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245C5" w:rsidRPr="00F245C5" w:rsidRDefault="00F245C5" w:rsidP="00F245C5">
      <w:pPr>
        <w:numPr>
          <w:ilvl w:val="0"/>
          <w:numId w:val="13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 xml:space="preserve">Даны четыре точки </w:t>
      </w:r>
      <w:r w:rsidRPr="00F245C5">
        <w:rPr>
          <w:rFonts w:ascii="Times New Roman" w:hAnsi="Times New Roman" w:cs="Times New Roman"/>
          <w:i/>
          <w:sz w:val="24"/>
          <w:szCs w:val="24"/>
        </w:rPr>
        <w:t>А</w:t>
      </w:r>
      <w:r w:rsidRPr="00F245C5">
        <w:rPr>
          <w:rFonts w:ascii="Times New Roman" w:hAnsi="Times New Roman" w:cs="Times New Roman"/>
          <w:sz w:val="24"/>
          <w:szCs w:val="24"/>
        </w:rPr>
        <w:t xml:space="preserve">(2;2), </w:t>
      </w:r>
      <w:r w:rsidRPr="00F245C5">
        <w:rPr>
          <w:rFonts w:ascii="Times New Roman" w:hAnsi="Times New Roman" w:cs="Times New Roman"/>
          <w:i/>
          <w:sz w:val="24"/>
          <w:szCs w:val="24"/>
        </w:rPr>
        <w:t>В</w:t>
      </w:r>
      <w:r w:rsidRPr="00F245C5">
        <w:rPr>
          <w:rFonts w:ascii="Times New Roman" w:hAnsi="Times New Roman" w:cs="Times New Roman"/>
          <w:sz w:val="24"/>
          <w:szCs w:val="24"/>
        </w:rPr>
        <w:t xml:space="preserve">(4;6), </w:t>
      </w:r>
      <w:r w:rsidRPr="00F245C5">
        <w:rPr>
          <w:rFonts w:ascii="Times New Roman" w:hAnsi="Times New Roman" w:cs="Times New Roman"/>
          <w:i/>
          <w:sz w:val="24"/>
          <w:szCs w:val="24"/>
        </w:rPr>
        <w:t>С</w:t>
      </w:r>
      <w:r w:rsidRPr="00F245C5">
        <w:rPr>
          <w:rFonts w:ascii="Times New Roman" w:hAnsi="Times New Roman" w:cs="Times New Roman"/>
          <w:sz w:val="24"/>
          <w:szCs w:val="24"/>
        </w:rPr>
        <w:t xml:space="preserve">(0;8), </w:t>
      </w:r>
      <w:r w:rsidRPr="00F245C5"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F245C5">
        <w:rPr>
          <w:rFonts w:ascii="Times New Roman" w:hAnsi="Times New Roman" w:cs="Times New Roman"/>
          <w:sz w:val="24"/>
          <w:szCs w:val="24"/>
        </w:rPr>
        <w:t xml:space="preserve">(-2;4). Докажите с помощью векторов, что </w:t>
      </w:r>
      <w:r w:rsidRPr="00F245C5">
        <w:rPr>
          <w:rFonts w:ascii="Times New Roman" w:hAnsi="Times New Roman" w:cs="Times New Roman"/>
          <w:i/>
          <w:sz w:val="24"/>
          <w:szCs w:val="24"/>
          <w:lang w:val="en-US"/>
        </w:rPr>
        <w:t>ABCD</w:t>
      </w:r>
      <w:r w:rsidRPr="00F245C5">
        <w:rPr>
          <w:rFonts w:ascii="Times New Roman" w:hAnsi="Times New Roman" w:cs="Times New Roman"/>
          <w:sz w:val="24"/>
          <w:szCs w:val="24"/>
        </w:rPr>
        <w:t xml:space="preserve"> – прямоугольник. </w:t>
      </w:r>
    </w:p>
    <w:p w:rsidR="00F245C5" w:rsidRPr="00F245C5" w:rsidRDefault="00F245C5" w:rsidP="00F245C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245C5" w:rsidRPr="00F245C5" w:rsidRDefault="00F245C5" w:rsidP="00F245C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245C5" w:rsidRPr="00F245C5" w:rsidRDefault="00F245C5" w:rsidP="00F245C5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F245C5">
        <w:rPr>
          <w:rFonts w:ascii="Times New Roman" w:hAnsi="Times New Roman" w:cs="Times New Roman"/>
          <w:i/>
          <w:sz w:val="24"/>
          <w:szCs w:val="24"/>
        </w:rPr>
        <w:t>Вариант 2.</w:t>
      </w:r>
    </w:p>
    <w:p w:rsidR="00F245C5" w:rsidRPr="00F245C5" w:rsidRDefault="00F245C5" w:rsidP="00F245C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245C5" w:rsidRPr="00F245C5" w:rsidRDefault="00F245C5" w:rsidP="00F245C5">
      <w:pPr>
        <w:numPr>
          <w:ilvl w:val="0"/>
          <w:numId w:val="13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 xml:space="preserve">Найдите координаты вектора </w:t>
      </w:r>
      <w:r w:rsidRPr="00F245C5">
        <w:rPr>
          <w:rFonts w:ascii="Times New Roman" w:hAnsi="Times New Roman" w:cs="Times New Roman"/>
          <w:i/>
          <w:sz w:val="24"/>
          <w:szCs w:val="24"/>
        </w:rPr>
        <w:t>АВ</w:t>
      </w:r>
      <w:r w:rsidRPr="00F245C5">
        <w:rPr>
          <w:rFonts w:ascii="Times New Roman" w:hAnsi="Times New Roman" w:cs="Times New Roman"/>
          <w:sz w:val="24"/>
          <w:szCs w:val="24"/>
        </w:rPr>
        <w:t xml:space="preserve">, если </w:t>
      </w:r>
      <w:r w:rsidRPr="00F245C5">
        <w:rPr>
          <w:rFonts w:ascii="Times New Roman" w:hAnsi="Times New Roman" w:cs="Times New Roman"/>
          <w:i/>
          <w:sz w:val="24"/>
          <w:szCs w:val="24"/>
        </w:rPr>
        <w:t>А</w:t>
      </w:r>
      <w:r w:rsidRPr="00F245C5">
        <w:rPr>
          <w:rFonts w:ascii="Times New Roman" w:hAnsi="Times New Roman" w:cs="Times New Roman"/>
          <w:sz w:val="24"/>
          <w:szCs w:val="24"/>
        </w:rPr>
        <w:t xml:space="preserve">(-6;0), </w:t>
      </w:r>
      <w:r w:rsidRPr="00F245C5">
        <w:rPr>
          <w:rFonts w:ascii="Times New Roman" w:hAnsi="Times New Roman" w:cs="Times New Roman"/>
          <w:i/>
          <w:sz w:val="24"/>
          <w:szCs w:val="24"/>
        </w:rPr>
        <w:t>В</w:t>
      </w:r>
      <w:r w:rsidRPr="00F245C5">
        <w:rPr>
          <w:rFonts w:ascii="Times New Roman" w:hAnsi="Times New Roman" w:cs="Times New Roman"/>
          <w:sz w:val="24"/>
          <w:szCs w:val="24"/>
        </w:rPr>
        <w:t>(4;5).</w:t>
      </w:r>
    </w:p>
    <w:p w:rsidR="00F245C5" w:rsidRPr="00F245C5" w:rsidRDefault="00F245C5" w:rsidP="00F245C5">
      <w:pPr>
        <w:numPr>
          <w:ilvl w:val="0"/>
          <w:numId w:val="13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 xml:space="preserve">Постройте вектор </w:t>
      </w:r>
      <w:r w:rsidRPr="00F245C5">
        <w:rPr>
          <w:rFonts w:ascii="Times New Roman" w:hAnsi="Times New Roman" w:cs="Times New Roman"/>
          <w:i/>
          <w:position w:val="-6"/>
          <w:sz w:val="24"/>
          <w:szCs w:val="24"/>
        </w:rPr>
        <w:object w:dxaOrig="680" w:dyaOrig="340">
          <v:shape id="_x0000_i1357" type="#_x0000_t75" style="width:39.25pt;height:19.65pt" o:ole="">
            <v:imagedata r:id="rId721" o:title=""/>
          </v:shape>
          <o:OLEObject Type="Embed" ProgID="Equation.3" ShapeID="_x0000_i1357" DrawAspect="Content" ObjectID="_1609418995" r:id="rId722"/>
        </w:object>
      </w:r>
      <w:r w:rsidRPr="00F245C5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F245C5" w:rsidRPr="00F245C5" w:rsidRDefault="00937398" w:rsidP="00F245C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2032" behindDoc="1" locked="0" layoutInCell="1" allowOverlap="1">
                <wp:simplePos x="0" y="0"/>
                <wp:positionH relativeFrom="column">
                  <wp:posOffset>2091690</wp:posOffset>
                </wp:positionH>
                <wp:positionV relativeFrom="paragraph">
                  <wp:posOffset>66675</wp:posOffset>
                </wp:positionV>
                <wp:extent cx="800735" cy="915035"/>
                <wp:effectExtent l="5715" t="47625" r="50800" b="8890"/>
                <wp:wrapNone/>
                <wp:docPr id="7" name="Line 5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800735" cy="9150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22" o:spid="_x0000_s1026" style="position:absolute;flip:y;z-index:-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4.7pt,5.25pt" to="227.75pt,7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">
                <v:stroke endarrow="block"/>
              </v:line>
            </w:pict>
          </mc:Fallback>
        </mc:AlternateContent>
      </w:r>
    </w:p>
    <w:p w:rsidR="00F245C5" w:rsidRPr="00F245C5" w:rsidRDefault="00937398" w:rsidP="00F245C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9984" behindDoc="1" locked="0" layoutInCell="1" allowOverlap="1">
                <wp:simplePos x="0" y="0"/>
                <wp:positionH relativeFrom="column">
                  <wp:posOffset>2091690</wp:posOffset>
                </wp:positionH>
                <wp:positionV relativeFrom="paragraph">
                  <wp:posOffset>0</wp:posOffset>
                </wp:positionV>
                <wp:extent cx="1743075" cy="981075"/>
                <wp:effectExtent l="0" t="0" r="3810" b="0"/>
                <wp:wrapNone/>
                <wp:docPr id="6" name="AutoShape 52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743075" cy="981075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AutoShape 524" o:spid="_x0000_s1026" style="position:absolute;margin-left:164.7pt;margin-top:0;width:137.25pt;height:77.25pt;z-index:-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" filled="f" stroked="f">
                <o:lock v:ext="edit" aspectratio="t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c">
            <w:drawing>
              <wp:anchor distT="0" distB="0" distL="114300" distR="114300" simplePos="0" relativeHeight="251688960" behindDoc="1" locked="0" layoutInCell="1" allowOverlap="1">
                <wp:simplePos x="0" y="0"/>
                <wp:positionH relativeFrom="character">
                  <wp:posOffset>-798830</wp:posOffset>
                </wp:positionH>
                <wp:positionV relativeFrom="line">
                  <wp:posOffset>-3810</wp:posOffset>
                </wp:positionV>
                <wp:extent cx="1743075" cy="986155"/>
                <wp:effectExtent l="1270" t="0" r="0" b="0"/>
                <wp:wrapNone/>
                <wp:docPr id="520" name="Полотно 5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Полотно 520" o:spid="_x0000_s1026" editas="canvas" style="position:absolute;margin-left:-62.9pt;margin-top:-.3pt;width:137.25pt;height:77.65pt;z-index:-251627520;mso-position-horizontal-relative:char;mso-position-vertical-relative:line" coordsize="17430,98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">
                <v:shape id="_x0000_s1027" type="#_x0000_t75" style="position:absolute;width:17430;height:9861;visibility:visible;mso-wrap-style:square">
                  <v:fill o:detectmouseclick="t"/>
                  <v:path o:connecttype="none"/>
                </v:shape>
                <w10:wrap anchory="line"/>
              </v:group>
            </w:pict>
          </mc:Fallback>
        </mc:AlternateContent>
      </w:r>
    </w:p>
    <w:p w:rsidR="00F245C5" w:rsidRPr="00F245C5" w:rsidRDefault="00937398" w:rsidP="00F245C5">
      <w:pPr>
        <w:tabs>
          <w:tab w:val="left" w:pos="376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3056" behindDoc="1" locked="0" layoutInCell="1" allowOverlap="1">
                <wp:simplePos x="0" y="0"/>
                <wp:positionH relativeFrom="column">
                  <wp:posOffset>3430270</wp:posOffset>
                </wp:positionH>
                <wp:positionV relativeFrom="paragraph">
                  <wp:posOffset>161925</wp:posOffset>
                </wp:positionV>
                <wp:extent cx="685800" cy="344170"/>
                <wp:effectExtent l="10795" t="9525" r="36830" b="55880"/>
                <wp:wrapNone/>
                <wp:docPr id="4" name="Line 5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5800" cy="34417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23" o:spid="_x0000_s1026" style="position:absolute;z-index:-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0.1pt,12.75pt" to="324.1pt,3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">
                <v:stroke endarrow="block"/>
              </v:line>
            </w:pict>
          </mc:Fallback>
        </mc:AlternateContent>
      </w:r>
      <w:r w:rsidR="00F245C5" w:rsidRPr="00F245C5">
        <w:rPr>
          <w:rFonts w:ascii="Times New Roman" w:hAnsi="Times New Roman" w:cs="Times New Roman"/>
          <w:sz w:val="24"/>
          <w:szCs w:val="24"/>
        </w:rPr>
        <w:tab/>
      </w:r>
      <w:r w:rsidR="00F245C5" w:rsidRPr="00F245C5">
        <w:rPr>
          <w:rFonts w:ascii="Times New Roman" w:hAnsi="Times New Roman" w:cs="Times New Roman"/>
          <w:i/>
          <w:position w:val="-6"/>
          <w:sz w:val="24"/>
          <w:szCs w:val="24"/>
        </w:rPr>
        <w:object w:dxaOrig="200" w:dyaOrig="279">
          <v:shape id="_x0000_i1358" type="#_x0000_t75" style="width:11.2pt;height:15.9pt" o:ole="">
            <v:imagedata r:id="rId711" o:title=""/>
          </v:shape>
          <o:OLEObject Type="Embed" ProgID="Equation.3" ShapeID="_x0000_i1358" DrawAspect="Content" ObjectID="_1609418996" r:id="rId723"/>
        </w:object>
      </w:r>
    </w:p>
    <w:p w:rsidR="00F245C5" w:rsidRPr="00F245C5" w:rsidRDefault="00F245C5" w:rsidP="00F245C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245C5" w:rsidRPr="00F245C5" w:rsidRDefault="00F245C5" w:rsidP="00F245C5">
      <w:pPr>
        <w:tabs>
          <w:tab w:val="left" w:pos="585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ab/>
      </w:r>
      <w:r w:rsidRPr="00F245C5">
        <w:rPr>
          <w:rFonts w:ascii="Times New Roman" w:hAnsi="Times New Roman" w:cs="Times New Roman"/>
          <w:i/>
          <w:position w:val="-6"/>
          <w:sz w:val="24"/>
          <w:szCs w:val="24"/>
        </w:rPr>
        <w:object w:dxaOrig="220" w:dyaOrig="340">
          <v:shape id="_x0000_i1359" type="#_x0000_t75" style="width:13.1pt;height:19.65pt" o:ole="">
            <v:imagedata r:id="rId713" o:title=""/>
          </v:shape>
          <o:OLEObject Type="Embed" ProgID="Equation.3" ShapeID="_x0000_i1359" DrawAspect="Content" ObjectID="_1609418997" r:id="rId724"/>
        </w:object>
      </w:r>
    </w:p>
    <w:p w:rsidR="00F245C5" w:rsidRPr="00F245C5" w:rsidRDefault="00F245C5" w:rsidP="00F245C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245C5" w:rsidRPr="00F245C5" w:rsidRDefault="00F245C5" w:rsidP="00F245C5">
      <w:pPr>
        <w:numPr>
          <w:ilvl w:val="0"/>
          <w:numId w:val="13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 xml:space="preserve">Даны векторы </w:t>
      </w:r>
      <w:r w:rsidRPr="00F245C5">
        <w:rPr>
          <w:rFonts w:ascii="Times New Roman" w:hAnsi="Times New Roman" w:cs="Times New Roman"/>
          <w:i/>
          <w:position w:val="-6"/>
          <w:sz w:val="24"/>
          <w:szCs w:val="24"/>
        </w:rPr>
        <w:object w:dxaOrig="260" w:dyaOrig="279">
          <v:shape id="_x0000_i1360" type="#_x0000_t75" style="width:14.95pt;height:15.9pt" o:ole="">
            <v:imagedata r:id="rId725" o:title=""/>
          </v:shape>
          <o:OLEObject Type="Embed" ProgID="Equation.3" ShapeID="_x0000_i1360" DrawAspect="Content" ObjectID="_1609418998" r:id="rId726"/>
        </w:object>
      </w:r>
      <w:r w:rsidRPr="00F245C5">
        <w:rPr>
          <w:rFonts w:ascii="Times New Roman" w:hAnsi="Times New Roman" w:cs="Times New Roman"/>
          <w:sz w:val="24"/>
          <w:szCs w:val="24"/>
        </w:rPr>
        <w:t xml:space="preserve">(-2;4), </w:t>
      </w:r>
      <w:r w:rsidRPr="00F245C5">
        <w:rPr>
          <w:rFonts w:ascii="Times New Roman" w:hAnsi="Times New Roman" w:cs="Times New Roman"/>
          <w:i/>
          <w:position w:val="-6"/>
          <w:sz w:val="24"/>
          <w:szCs w:val="24"/>
        </w:rPr>
        <w:object w:dxaOrig="200" w:dyaOrig="279">
          <v:shape id="_x0000_i1361" type="#_x0000_t75" style="width:11.2pt;height:15.9pt" o:ole="">
            <v:imagedata r:id="rId727" o:title=""/>
          </v:shape>
          <o:OLEObject Type="Embed" ProgID="Equation.3" ShapeID="_x0000_i1361" DrawAspect="Content" ObjectID="_1609418999" r:id="rId728"/>
        </w:object>
      </w:r>
      <w:r w:rsidRPr="00F245C5">
        <w:rPr>
          <w:rFonts w:ascii="Times New Roman" w:hAnsi="Times New Roman" w:cs="Times New Roman"/>
          <w:sz w:val="24"/>
          <w:szCs w:val="24"/>
        </w:rPr>
        <w:t xml:space="preserve">(0;3), </w:t>
      </w:r>
      <w:r w:rsidRPr="00F245C5">
        <w:rPr>
          <w:rFonts w:ascii="Times New Roman" w:hAnsi="Times New Roman" w:cs="Times New Roman"/>
          <w:i/>
          <w:position w:val="-6"/>
          <w:sz w:val="24"/>
          <w:szCs w:val="24"/>
        </w:rPr>
        <w:object w:dxaOrig="220" w:dyaOrig="340">
          <v:shape id="_x0000_i1362" type="#_x0000_t75" style="width:13.1pt;height:19.65pt" o:ole="">
            <v:imagedata r:id="rId729" o:title=""/>
          </v:shape>
          <o:OLEObject Type="Embed" ProgID="Equation.3" ShapeID="_x0000_i1362" DrawAspect="Content" ObjectID="_1609419000" r:id="rId730"/>
        </w:object>
      </w:r>
      <w:r w:rsidRPr="00F245C5">
        <w:rPr>
          <w:rFonts w:ascii="Times New Roman" w:hAnsi="Times New Roman" w:cs="Times New Roman"/>
          <w:sz w:val="24"/>
          <w:szCs w:val="24"/>
        </w:rPr>
        <w:t xml:space="preserve">(1;-5). Найдите абсолютную величину вектора </w:t>
      </w:r>
      <w:r w:rsidRPr="00F245C5">
        <w:rPr>
          <w:rFonts w:ascii="Times New Roman" w:hAnsi="Times New Roman" w:cs="Times New Roman"/>
          <w:i/>
          <w:position w:val="-6"/>
          <w:sz w:val="24"/>
          <w:szCs w:val="24"/>
        </w:rPr>
        <w:object w:dxaOrig="1420" w:dyaOrig="340">
          <v:shape id="_x0000_i1363" type="#_x0000_t75" style="width:82.3pt;height:19.65pt" o:ole="">
            <v:imagedata r:id="rId731" o:title=""/>
          </v:shape>
          <o:OLEObject Type="Embed" ProgID="Equation.3" ShapeID="_x0000_i1363" DrawAspect="Content" ObjectID="_1609419001" r:id="rId732"/>
        </w:object>
      </w:r>
      <w:r w:rsidRPr="00F245C5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4776A3" w:rsidRDefault="00F245C5" w:rsidP="00F245C5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 xml:space="preserve">Даны четыре точки </w:t>
      </w:r>
      <w:r w:rsidRPr="00F245C5">
        <w:rPr>
          <w:rFonts w:ascii="Times New Roman" w:hAnsi="Times New Roman" w:cs="Times New Roman"/>
          <w:i/>
          <w:sz w:val="24"/>
          <w:szCs w:val="24"/>
        </w:rPr>
        <w:t>А</w:t>
      </w:r>
      <w:r w:rsidRPr="00F245C5">
        <w:rPr>
          <w:rFonts w:ascii="Times New Roman" w:hAnsi="Times New Roman" w:cs="Times New Roman"/>
          <w:sz w:val="24"/>
          <w:szCs w:val="24"/>
        </w:rPr>
        <w:t xml:space="preserve">(-1;5), </w:t>
      </w:r>
      <w:r w:rsidRPr="00F245C5">
        <w:rPr>
          <w:rFonts w:ascii="Times New Roman" w:hAnsi="Times New Roman" w:cs="Times New Roman"/>
          <w:i/>
          <w:sz w:val="24"/>
          <w:szCs w:val="24"/>
        </w:rPr>
        <w:t>В</w:t>
      </w:r>
      <w:r w:rsidRPr="00F245C5">
        <w:rPr>
          <w:rFonts w:ascii="Times New Roman" w:hAnsi="Times New Roman" w:cs="Times New Roman"/>
          <w:sz w:val="24"/>
          <w:szCs w:val="24"/>
        </w:rPr>
        <w:t xml:space="preserve">(1;9), </w:t>
      </w:r>
      <w:r w:rsidRPr="00F245C5">
        <w:rPr>
          <w:rFonts w:ascii="Times New Roman" w:hAnsi="Times New Roman" w:cs="Times New Roman"/>
          <w:i/>
          <w:sz w:val="24"/>
          <w:szCs w:val="24"/>
        </w:rPr>
        <w:t>С</w:t>
      </w:r>
      <w:r w:rsidRPr="00F245C5">
        <w:rPr>
          <w:rFonts w:ascii="Times New Roman" w:hAnsi="Times New Roman" w:cs="Times New Roman"/>
          <w:sz w:val="24"/>
          <w:szCs w:val="24"/>
        </w:rPr>
        <w:t xml:space="preserve">(3;5), </w:t>
      </w:r>
      <w:r w:rsidRPr="00F245C5"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F245C5">
        <w:rPr>
          <w:rFonts w:ascii="Times New Roman" w:hAnsi="Times New Roman" w:cs="Times New Roman"/>
          <w:sz w:val="24"/>
          <w:szCs w:val="24"/>
        </w:rPr>
        <w:t xml:space="preserve">(1;1). Докажите с помощью векторов, что </w:t>
      </w:r>
      <w:r w:rsidRPr="00F245C5">
        <w:rPr>
          <w:rFonts w:ascii="Times New Roman" w:hAnsi="Times New Roman" w:cs="Times New Roman"/>
          <w:i/>
          <w:sz w:val="24"/>
          <w:szCs w:val="24"/>
          <w:lang w:val="en-US"/>
        </w:rPr>
        <w:t>ABCD</w:t>
      </w:r>
      <w:r w:rsidRPr="00F245C5">
        <w:rPr>
          <w:rFonts w:ascii="Times New Roman" w:hAnsi="Times New Roman" w:cs="Times New Roman"/>
          <w:sz w:val="24"/>
          <w:szCs w:val="24"/>
        </w:rPr>
        <w:t xml:space="preserve"> – ромб.</w:t>
      </w:r>
      <w:r w:rsidRPr="00F245C5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</w:p>
    <w:p w:rsidR="00F245C5" w:rsidRDefault="00F245C5" w:rsidP="00F245C5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6464C9" w:rsidRDefault="006464C9" w:rsidP="00F245C5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6464C9" w:rsidRDefault="006464C9" w:rsidP="00F245C5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6464C9" w:rsidRDefault="007440F5" w:rsidP="007440F5">
      <w:pPr>
        <w:tabs>
          <w:tab w:val="left" w:pos="561"/>
        </w:tabs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ab/>
      </w:r>
    </w:p>
    <w:p w:rsidR="007440F5" w:rsidRDefault="007440F5" w:rsidP="007440F5">
      <w:pPr>
        <w:tabs>
          <w:tab w:val="left" w:pos="561"/>
        </w:tabs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6464C9" w:rsidRPr="006464C9" w:rsidRDefault="006464C9" w:rsidP="006464C9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9 </w:t>
      </w:r>
      <w:r w:rsidRPr="006464C9">
        <w:rPr>
          <w:rFonts w:ascii="Times New Roman" w:hAnsi="Times New Roman" w:cs="Times New Roman"/>
          <w:b/>
          <w:sz w:val="24"/>
          <w:szCs w:val="24"/>
        </w:rPr>
        <w:t>класс. Геометрия.</w:t>
      </w:r>
    </w:p>
    <w:p w:rsidR="006464C9" w:rsidRDefault="006464C9" w:rsidP="006464C9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494E71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В 9 классе  по геометрии 6 текущих</w:t>
      </w:r>
      <w:r w:rsidRPr="00054730">
        <w:rPr>
          <w:rFonts w:ascii="Times New Roman" w:hAnsi="Times New Roman" w:cs="Times New Roman"/>
          <w:sz w:val="24"/>
          <w:szCs w:val="24"/>
        </w:rPr>
        <w:t xml:space="preserve"> контрольных работ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05473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464C9" w:rsidRDefault="006464C9" w:rsidP="006464C9">
      <w:pPr>
        <w:spacing w:after="0" w:line="240" w:lineRule="auto"/>
        <w:rPr>
          <w:rFonts w:ascii="Times New Roman" w:hAnsi="Times New Roman" w:cs="Times New Roman"/>
          <w:sz w:val="24"/>
        </w:rPr>
      </w:pPr>
    </w:p>
    <w:p w:rsidR="00947A49" w:rsidRDefault="00947A49" w:rsidP="00947A4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47A49">
        <w:rPr>
          <w:rFonts w:ascii="Times New Roman" w:hAnsi="Times New Roman" w:cs="Times New Roman"/>
          <w:b/>
          <w:sz w:val="24"/>
          <w:szCs w:val="24"/>
        </w:rPr>
        <w:t>Контрольная работа № 1</w:t>
      </w:r>
      <w:r>
        <w:rPr>
          <w:rFonts w:ascii="Times New Roman" w:hAnsi="Times New Roman" w:cs="Times New Roman"/>
          <w:b/>
          <w:sz w:val="24"/>
          <w:szCs w:val="24"/>
        </w:rPr>
        <w:t xml:space="preserve"> «Подобие фигур»</w:t>
      </w:r>
    </w:p>
    <w:p w:rsidR="00947A49" w:rsidRPr="00947A49" w:rsidRDefault="00947A49" w:rsidP="00947A4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>Вариант 1.</w:t>
      </w:r>
    </w:p>
    <w:p w:rsidR="00947A49" w:rsidRPr="00947A49" w:rsidRDefault="00947A49" w:rsidP="00947A49">
      <w:pPr>
        <w:numPr>
          <w:ilvl w:val="0"/>
          <w:numId w:val="13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>Сформулируйте первый признак подобия треугольников.</w:t>
      </w:r>
    </w:p>
    <w:p w:rsidR="00947A49" w:rsidRPr="00947A49" w:rsidRDefault="00947A49" w:rsidP="00947A49">
      <w:pPr>
        <w:numPr>
          <w:ilvl w:val="0"/>
          <w:numId w:val="13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>Определите, подобны ли треугольники АВС и А</w:t>
      </w:r>
      <w:r w:rsidRPr="00947A4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47A49">
        <w:rPr>
          <w:rFonts w:ascii="Times New Roman" w:hAnsi="Times New Roman" w:cs="Times New Roman"/>
          <w:sz w:val="24"/>
          <w:szCs w:val="24"/>
        </w:rPr>
        <w:t>В</w:t>
      </w:r>
      <w:r w:rsidRPr="00947A4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47A49">
        <w:rPr>
          <w:rFonts w:ascii="Times New Roman" w:hAnsi="Times New Roman" w:cs="Times New Roman"/>
          <w:sz w:val="24"/>
          <w:szCs w:val="24"/>
        </w:rPr>
        <w:t>С</w:t>
      </w:r>
      <w:r w:rsidRPr="00947A4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47A49">
        <w:rPr>
          <w:rFonts w:ascii="Times New Roman" w:hAnsi="Times New Roman" w:cs="Times New Roman"/>
          <w:sz w:val="24"/>
          <w:szCs w:val="24"/>
        </w:rPr>
        <w:t>, если АВ=5 м, АС=4,6 м, ВС=2,8 м, А</w:t>
      </w:r>
      <w:r w:rsidRPr="00947A4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47A49">
        <w:rPr>
          <w:rFonts w:ascii="Times New Roman" w:hAnsi="Times New Roman" w:cs="Times New Roman"/>
          <w:sz w:val="24"/>
          <w:szCs w:val="24"/>
        </w:rPr>
        <w:t>В</w:t>
      </w:r>
      <w:r w:rsidRPr="00947A4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47A49">
        <w:rPr>
          <w:rFonts w:ascii="Times New Roman" w:hAnsi="Times New Roman" w:cs="Times New Roman"/>
          <w:sz w:val="24"/>
          <w:szCs w:val="24"/>
        </w:rPr>
        <w:t>=2,5 м, А</w:t>
      </w:r>
      <w:r w:rsidRPr="00947A4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47A49">
        <w:rPr>
          <w:rFonts w:ascii="Times New Roman" w:hAnsi="Times New Roman" w:cs="Times New Roman"/>
          <w:sz w:val="24"/>
          <w:szCs w:val="24"/>
        </w:rPr>
        <w:t>С</w:t>
      </w:r>
      <w:r w:rsidRPr="00947A4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47A49">
        <w:rPr>
          <w:rFonts w:ascii="Times New Roman" w:hAnsi="Times New Roman" w:cs="Times New Roman"/>
          <w:sz w:val="24"/>
          <w:szCs w:val="24"/>
        </w:rPr>
        <w:t>=2,3 м, В</w:t>
      </w:r>
      <w:r w:rsidRPr="00947A4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47A49">
        <w:rPr>
          <w:rFonts w:ascii="Times New Roman" w:hAnsi="Times New Roman" w:cs="Times New Roman"/>
          <w:sz w:val="24"/>
          <w:szCs w:val="24"/>
        </w:rPr>
        <w:t>С</w:t>
      </w:r>
      <w:r w:rsidRPr="00947A4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47A49">
        <w:rPr>
          <w:rFonts w:ascii="Times New Roman" w:hAnsi="Times New Roman" w:cs="Times New Roman"/>
          <w:sz w:val="24"/>
          <w:szCs w:val="24"/>
        </w:rPr>
        <w:t>=1,4 м.</w:t>
      </w:r>
    </w:p>
    <w:p w:rsidR="00947A49" w:rsidRPr="00947A49" w:rsidRDefault="00947A49" w:rsidP="00947A49">
      <w:pPr>
        <w:numPr>
          <w:ilvl w:val="0"/>
          <w:numId w:val="13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>Через точку М стороны КР треугольника ТКР проведена прямая, параллельная стороне ТК и пересекающая сторону ТР в точке А. Найдите длину АМ, если ТК=52 см, ТА=12 см, АР=36 см.</w:t>
      </w:r>
    </w:p>
    <w:p w:rsidR="00947A49" w:rsidRPr="00947A49" w:rsidRDefault="00947A49" w:rsidP="00947A49">
      <w:pPr>
        <w:numPr>
          <w:ilvl w:val="0"/>
          <w:numId w:val="13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 xml:space="preserve">Высоты параллелограмма </w:t>
      </w:r>
      <w:r w:rsidRPr="00947A49">
        <w:rPr>
          <w:rFonts w:ascii="Times New Roman" w:hAnsi="Times New Roman" w:cs="Times New Roman"/>
          <w:sz w:val="24"/>
          <w:szCs w:val="24"/>
          <w:lang w:val="en-US"/>
        </w:rPr>
        <w:t>ABCD</w:t>
      </w:r>
      <w:r w:rsidRPr="00947A49">
        <w:rPr>
          <w:rFonts w:ascii="Times New Roman" w:hAnsi="Times New Roman" w:cs="Times New Roman"/>
          <w:sz w:val="24"/>
          <w:szCs w:val="24"/>
        </w:rPr>
        <w:t xml:space="preserve">, проведенные из вершины тупого угла В, равны соответственно </w:t>
      </w:r>
      <w:smartTag w:uri="urn:schemas-microsoft-com:office:smarttags" w:element="metricconverter">
        <w:smartTagPr>
          <w:attr w:name="ProductID" w:val="5 см"/>
        </w:smartTagPr>
        <w:r w:rsidRPr="00947A49">
          <w:rPr>
            <w:rFonts w:ascii="Times New Roman" w:hAnsi="Times New Roman" w:cs="Times New Roman"/>
            <w:sz w:val="24"/>
            <w:szCs w:val="24"/>
          </w:rPr>
          <w:t>5 см</w:t>
        </w:r>
      </w:smartTag>
      <w:r w:rsidRPr="00947A49">
        <w:rPr>
          <w:rFonts w:ascii="Times New Roman" w:hAnsi="Times New Roman" w:cs="Times New Roman"/>
          <w:sz w:val="24"/>
          <w:szCs w:val="24"/>
        </w:rPr>
        <w:t xml:space="preserve"> и </w:t>
      </w:r>
      <w:smartTag w:uri="urn:schemas-microsoft-com:office:smarttags" w:element="metricconverter">
        <w:smartTagPr>
          <w:attr w:name="ProductID" w:val="10 см"/>
        </w:smartTagPr>
        <w:r w:rsidRPr="00947A49">
          <w:rPr>
            <w:rFonts w:ascii="Times New Roman" w:hAnsi="Times New Roman" w:cs="Times New Roman"/>
            <w:sz w:val="24"/>
            <w:szCs w:val="24"/>
          </w:rPr>
          <w:t>10 см</w:t>
        </w:r>
      </w:smartTag>
      <w:r w:rsidRPr="00947A49">
        <w:rPr>
          <w:rFonts w:ascii="Times New Roman" w:hAnsi="Times New Roman" w:cs="Times New Roman"/>
          <w:sz w:val="24"/>
          <w:szCs w:val="24"/>
        </w:rPr>
        <w:t xml:space="preserve">. Найдите стороны параллелограмма, если одна из них больше другой на </w:t>
      </w:r>
      <w:smartTag w:uri="urn:schemas-microsoft-com:office:smarttags" w:element="metricconverter">
        <w:smartTagPr>
          <w:attr w:name="ProductID" w:val="20 см"/>
        </w:smartTagPr>
        <w:r w:rsidRPr="00947A49">
          <w:rPr>
            <w:rFonts w:ascii="Times New Roman" w:hAnsi="Times New Roman" w:cs="Times New Roman"/>
            <w:sz w:val="24"/>
            <w:szCs w:val="24"/>
          </w:rPr>
          <w:t>20 см</w:t>
        </w:r>
      </w:smartTag>
      <w:r w:rsidRPr="00947A49">
        <w:rPr>
          <w:rFonts w:ascii="Times New Roman" w:hAnsi="Times New Roman" w:cs="Times New Roman"/>
          <w:sz w:val="24"/>
          <w:szCs w:val="24"/>
        </w:rPr>
        <w:t>.</w:t>
      </w:r>
    </w:p>
    <w:p w:rsidR="00947A49" w:rsidRPr="00947A49" w:rsidRDefault="00947A49" w:rsidP="00947A4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>Вариант 2.</w:t>
      </w:r>
    </w:p>
    <w:p w:rsidR="00947A49" w:rsidRPr="00947A49" w:rsidRDefault="00947A49" w:rsidP="00947A49">
      <w:pPr>
        <w:numPr>
          <w:ilvl w:val="0"/>
          <w:numId w:val="13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>Сформулируйте второй признак подобия треугольников.</w:t>
      </w:r>
    </w:p>
    <w:p w:rsidR="00947A49" w:rsidRPr="00947A49" w:rsidRDefault="00947A49" w:rsidP="00947A49">
      <w:pPr>
        <w:numPr>
          <w:ilvl w:val="0"/>
          <w:numId w:val="13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>Определите, подобны ли треугольники АВС и А</w:t>
      </w:r>
      <w:r w:rsidRPr="00947A4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47A49">
        <w:rPr>
          <w:rFonts w:ascii="Times New Roman" w:hAnsi="Times New Roman" w:cs="Times New Roman"/>
          <w:sz w:val="24"/>
          <w:szCs w:val="24"/>
        </w:rPr>
        <w:t>В</w:t>
      </w:r>
      <w:r w:rsidRPr="00947A4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47A49">
        <w:rPr>
          <w:rFonts w:ascii="Times New Roman" w:hAnsi="Times New Roman" w:cs="Times New Roman"/>
          <w:sz w:val="24"/>
          <w:szCs w:val="24"/>
        </w:rPr>
        <w:t>С</w:t>
      </w:r>
      <w:r w:rsidRPr="00947A4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47A49">
        <w:rPr>
          <w:rFonts w:ascii="Times New Roman" w:hAnsi="Times New Roman" w:cs="Times New Roman"/>
          <w:sz w:val="24"/>
          <w:szCs w:val="24"/>
        </w:rPr>
        <w:t>, если АВ=6 м, АС=3,9 м, ВС=1,5 м, А</w:t>
      </w:r>
      <w:r w:rsidRPr="00947A4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47A49">
        <w:rPr>
          <w:rFonts w:ascii="Times New Roman" w:hAnsi="Times New Roman" w:cs="Times New Roman"/>
          <w:sz w:val="24"/>
          <w:szCs w:val="24"/>
        </w:rPr>
        <w:t>В</w:t>
      </w:r>
      <w:r w:rsidRPr="00947A4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47A49">
        <w:rPr>
          <w:rFonts w:ascii="Times New Roman" w:hAnsi="Times New Roman" w:cs="Times New Roman"/>
          <w:sz w:val="24"/>
          <w:szCs w:val="24"/>
        </w:rPr>
        <w:t>=2 м, А</w:t>
      </w:r>
      <w:r w:rsidRPr="00947A4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47A49">
        <w:rPr>
          <w:rFonts w:ascii="Times New Roman" w:hAnsi="Times New Roman" w:cs="Times New Roman"/>
          <w:sz w:val="24"/>
          <w:szCs w:val="24"/>
        </w:rPr>
        <w:t>С</w:t>
      </w:r>
      <w:r w:rsidRPr="00947A4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47A49">
        <w:rPr>
          <w:rFonts w:ascii="Times New Roman" w:hAnsi="Times New Roman" w:cs="Times New Roman"/>
          <w:sz w:val="24"/>
          <w:szCs w:val="24"/>
        </w:rPr>
        <w:t>=1,3 м, В</w:t>
      </w:r>
      <w:r w:rsidRPr="00947A4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47A49">
        <w:rPr>
          <w:rFonts w:ascii="Times New Roman" w:hAnsi="Times New Roman" w:cs="Times New Roman"/>
          <w:sz w:val="24"/>
          <w:szCs w:val="24"/>
        </w:rPr>
        <w:t>С</w:t>
      </w:r>
      <w:r w:rsidRPr="00947A4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47A49">
        <w:rPr>
          <w:rFonts w:ascii="Times New Roman" w:hAnsi="Times New Roman" w:cs="Times New Roman"/>
          <w:sz w:val="24"/>
          <w:szCs w:val="24"/>
        </w:rPr>
        <w:t>=0,5 м.</w:t>
      </w:r>
    </w:p>
    <w:p w:rsidR="00947A49" w:rsidRPr="00947A49" w:rsidRDefault="00947A49" w:rsidP="00947A49">
      <w:pPr>
        <w:numPr>
          <w:ilvl w:val="0"/>
          <w:numId w:val="13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>Через точку К стороны АВ прямоугольного треугольника АВС (</w:t>
      </w:r>
      <w:r w:rsidRPr="00947A49">
        <w:rPr>
          <w:rFonts w:ascii="Times New Roman" w:hAnsi="Times New Roman" w:cs="Times New Roman"/>
          <w:position w:val="-4"/>
          <w:sz w:val="24"/>
          <w:szCs w:val="24"/>
        </w:rPr>
        <w:object w:dxaOrig="260" w:dyaOrig="240">
          <v:shape id="_x0000_i1364" type="#_x0000_t75" style="width:14.95pt;height:14.05pt" o:ole="">
            <v:imagedata r:id="rId699" o:title=""/>
          </v:shape>
          <o:OLEObject Type="Embed" ProgID="Equation.3" ShapeID="_x0000_i1364" DrawAspect="Content" ObjectID="_1609419002" r:id="rId733"/>
        </w:object>
      </w:r>
      <w:r w:rsidRPr="00947A49">
        <w:rPr>
          <w:rFonts w:ascii="Times New Roman" w:hAnsi="Times New Roman" w:cs="Times New Roman"/>
          <w:sz w:val="24"/>
          <w:szCs w:val="24"/>
        </w:rPr>
        <w:t>А=90º) проведена прямая, перпендикулярная гипотенузе ВС и пересекающая ее в точке М. Найдите длину ВС, если АС=20 см, КМ=8 см, КВ=10 см.</w:t>
      </w:r>
    </w:p>
    <w:p w:rsidR="00947A49" w:rsidRPr="00947A49" w:rsidRDefault="00947A49" w:rsidP="00947A49">
      <w:pPr>
        <w:numPr>
          <w:ilvl w:val="0"/>
          <w:numId w:val="13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 xml:space="preserve">Диагонали трапеции КМРТ пересекаются в точке О, которая делит диагональ МТ на отрезки </w:t>
      </w:r>
      <w:smartTag w:uri="urn:schemas-microsoft-com:office:smarttags" w:element="metricconverter">
        <w:smartTagPr>
          <w:attr w:name="ProductID" w:val="3 см"/>
        </w:smartTagPr>
        <w:r w:rsidRPr="00947A49">
          <w:rPr>
            <w:rFonts w:ascii="Times New Roman" w:hAnsi="Times New Roman" w:cs="Times New Roman"/>
            <w:sz w:val="24"/>
            <w:szCs w:val="24"/>
          </w:rPr>
          <w:t>3 см</w:t>
        </w:r>
      </w:smartTag>
      <w:r w:rsidRPr="00947A49">
        <w:rPr>
          <w:rFonts w:ascii="Times New Roman" w:hAnsi="Times New Roman" w:cs="Times New Roman"/>
          <w:sz w:val="24"/>
          <w:szCs w:val="24"/>
        </w:rPr>
        <w:t xml:space="preserve"> и </w:t>
      </w:r>
      <w:smartTag w:uri="urn:schemas-microsoft-com:office:smarttags" w:element="metricconverter">
        <w:smartTagPr>
          <w:attr w:name="ProductID" w:val="1,5 см"/>
        </w:smartTagPr>
        <w:r w:rsidRPr="00947A49">
          <w:rPr>
            <w:rFonts w:ascii="Times New Roman" w:hAnsi="Times New Roman" w:cs="Times New Roman"/>
            <w:sz w:val="24"/>
            <w:szCs w:val="24"/>
          </w:rPr>
          <w:t>1,5 см</w:t>
        </w:r>
      </w:smartTag>
      <w:r w:rsidRPr="00947A49">
        <w:rPr>
          <w:rFonts w:ascii="Times New Roman" w:hAnsi="Times New Roman" w:cs="Times New Roman"/>
          <w:sz w:val="24"/>
          <w:szCs w:val="24"/>
        </w:rPr>
        <w:t xml:space="preserve">. Найдите основания трапеции, если их сумма равна </w:t>
      </w:r>
      <w:smartTag w:uri="urn:schemas-microsoft-com:office:smarttags" w:element="metricconverter">
        <w:smartTagPr>
          <w:attr w:name="ProductID" w:val="12 см"/>
        </w:smartTagPr>
        <w:r w:rsidRPr="00947A49">
          <w:rPr>
            <w:rFonts w:ascii="Times New Roman" w:hAnsi="Times New Roman" w:cs="Times New Roman"/>
            <w:sz w:val="24"/>
            <w:szCs w:val="24"/>
          </w:rPr>
          <w:t>12 см</w:t>
        </w:r>
      </w:smartTag>
      <w:r w:rsidRPr="00947A49">
        <w:rPr>
          <w:rFonts w:ascii="Times New Roman" w:hAnsi="Times New Roman" w:cs="Times New Roman"/>
          <w:sz w:val="24"/>
          <w:szCs w:val="24"/>
        </w:rPr>
        <w:t>.</w:t>
      </w:r>
    </w:p>
    <w:p w:rsidR="00947A49" w:rsidRDefault="00947A49" w:rsidP="00947A49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947A49" w:rsidRPr="00947A49" w:rsidRDefault="00947A49" w:rsidP="00947A4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47A49">
        <w:rPr>
          <w:rFonts w:ascii="Times New Roman" w:hAnsi="Times New Roman" w:cs="Times New Roman"/>
          <w:b/>
          <w:sz w:val="24"/>
          <w:szCs w:val="24"/>
        </w:rPr>
        <w:t>Контрольная работа № 2 «Углы, вписанные в окружность»</w:t>
      </w:r>
    </w:p>
    <w:p w:rsidR="00947A49" w:rsidRPr="00947A49" w:rsidRDefault="00947A49" w:rsidP="00947A4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>Вариант 1.</w:t>
      </w:r>
    </w:p>
    <w:p w:rsidR="00947A49" w:rsidRPr="00947A49" w:rsidRDefault="00947A49" w:rsidP="00947A49">
      <w:pPr>
        <w:numPr>
          <w:ilvl w:val="0"/>
          <w:numId w:val="13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>Сформулируйте определение центрального угла в окружности.</w:t>
      </w:r>
    </w:p>
    <w:p w:rsidR="00947A49" w:rsidRPr="00947A49" w:rsidRDefault="00947A49" w:rsidP="00947A49">
      <w:pPr>
        <w:numPr>
          <w:ilvl w:val="0"/>
          <w:numId w:val="13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 xml:space="preserve">Угол </w:t>
      </w:r>
      <w:r w:rsidRPr="00947A49">
        <w:rPr>
          <w:rFonts w:ascii="Times New Roman" w:hAnsi="Times New Roman" w:cs="Times New Roman"/>
          <w:i/>
          <w:sz w:val="24"/>
          <w:szCs w:val="24"/>
        </w:rPr>
        <w:t>АВС</w:t>
      </w:r>
      <w:r w:rsidRPr="00947A49">
        <w:rPr>
          <w:rFonts w:ascii="Times New Roman" w:hAnsi="Times New Roman" w:cs="Times New Roman"/>
          <w:sz w:val="24"/>
          <w:szCs w:val="24"/>
        </w:rPr>
        <w:t xml:space="preserve"> вписан в окружность. Чему он равен, если соответствующий ему центральный угол равен 66º?</w:t>
      </w:r>
    </w:p>
    <w:p w:rsidR="00947A49" w:rsidRPr="00947A49" w:rsidRDefault="00947A49" w:rsidP="00947A49">
      <w:pPr>
        <w:numPr>
          <w:ilvl w:val="0"/>
          <w:numId w:val="13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 xml:space="preserve">Хорды окружности </w:t>
      </w:r>
      <w:r w:rsidRPr="00947A49">
        <w:rPr>
          <w:rFonts w:ascii="Times New Roman" w:hAnsi="Times New Roman" w:cs="Times New Roman"/>
          <w:i/>
          <w:sz w:val="24"/>
          <w:szCs w:val="24"/>
        </w:rPr>
        <w:t>АВ</w:t>
      </w:r>
      <w:r w:rsidRPr="00947A49">
        <w:rPr>
          <w:rFonts w:ascii="Times New Roman" w:hAnsi="Times New Roman" w:cs="Times New Roman"/>
          <w:sz w:val="24"/>
          <w:szCs w:val="24"/>
        </w:rPr>
        <w:t xml:space="preserve"> и </w:t>
      </w:r>
      <w:r w:rsidRPr="00947A49">
        <w:rPr>
          <w:rFonts w:ascii="Times New Roman" w:hAnsi="Times New Roman" w:cs="Times New Roman"/>
          <w:i/>
          <w:sz w:val="24"/>
          <w:szCs w:val="24"/>
          <w:lang w:val="en-US"/>
        </w:rPr>
        <w:t>CD</w:t>
      </w:r>
      <w:r w:rsidRPr="00947A49">
        <w:rPr>
          <w:rFonts w:ascii="Times New Roman" w:hAnsi="Times New Roman" w:cs="Times New Roman"/>
          <w:sz w:val="24"/>
          <w:szCs w:val="24"/>
        </w:rPr>
        <w:t xml:space="preserve"> пересекаются. Найдите угол </w:t>
      </w:r>
      <w:r w:rsidRPr="00947A49">
        <w:rPr>
          <w:rFonts w:ascii="Times New Roman" w:hAnsi="Times New Roman" w:cs="Times New Roman"/>
          <w:i/>
          <w:sz w:val="24"/>
          <w:szCs w:val="24"/>
          <w:lang w:val="en-US"/>
        </w:rPr>
        <w:t>BAD</w:t>
      </w:r>
      <w:r w:rsidRPr="00947A49">
        <w:rPr>
          <w:rFonts w:ascii="Times New Roman" w:hAnsi="Times New Roman" w:cs="Times New Roman"/>
          <w:sz w:val="24"/>
          <w:szCs w:val="24"/>
        </w:rPr>
        <w:t xml:space="preserve">, если </w:t>
      </w:r>
      <w:r w:rsidRPr="00947A49">
        <w:rPr>
          <w:rFonts w:ascii="Times New Roman" w:hAnsi="Times New Roman" w:cs="Times New Roman"/>
          <w:i/>
          <w:position w:val="-4"/>
          <w:sz w:val="24"/>
          <w:szCs w:val="24"/>
        </w:rPr>
        <w:object w:dxaOrig="260" w:dyaOrig="240">
          <v:shape id="_x0000_i1365" type="#_x0000_t75" style="width:14.95pt;height:14.05pt" o:ole="">
            <v:imagedata r:id="rId699" o:title=""/>
          </v:shape>
          <o:OLEObject Type="Embed" ProgID="Equation.3" ShapeID="_x0000_i1365" DrawAspect="Content" ObjectID="_1609419003" r:id="rId734"/>
        </w:object>
      </w:r>
      <w:r w:rsidRPr="00947A49">
        <w:rPr>
          <w:rFonts w:ascii="Times New Roman" w:hAnsi="Times New Roman" w:cs="Times New Roman"/>
          <w:i/>
          <w:sz w:val="24"/>
          <w:szCs w:val="24"/>
          <w:lang w:val="en-US"/>
        </w:rPr>
        <w:t>ACD</w:t>
      </w:r>
      <w:r w:rsidRPr="00947A49">
        <w:rPr>
          <w:rFonts w:ascii="Times New Roman" w:hAnsi="Times New Roman" w:cs="Times New Roman"/>
          <w:i/>
          <w:sz w:val="24"/>
          <w:szCs w:val="24"/>
        </w:rPr>
        <w:t>=</w:t>
      </w:r>
      <w:r w:rsidRPr="00947A49">
        <w:rPr>
          <w:rFonts w:ascii="Times New Roman" w:hAnsi="Times New Roman" w:cs="Times New Roman"/>
          <w:sz w:val="24"/>
          <w:szCs w:val="24"/>
        </w:rPr>
        <w:t xml:space="preserve">40º, </w:t>
      </w:r>
      <w:r w:rsidRPr="00947A49">
        <w:rPr>
          <w:rFonts w:ascii="Times New Roman" w:hAnsi="Times New Roman" w:cs="Times New Roman"/>
          <w:i/>
          <w:position w:val="-4"/>
          <w:sz w:val="24"/>
          <w:szCs w:val="24"/>
        </w:rPr>
        <w:object w:dxaOrig="260" w:dyaOrig="240">
          <v:shape id="_x0000_i1366" type="#_x0000_t75" style="width:14.95pt;height:14.05pt" o:ole="">
            <v:imagedata r:id="rId699" o:title=""/>
          </v:shape>
          <o:OLEObject Type="Embed" ProgID="Equation.3" ShapeID="_x0000_i1366" DrawAspect="Content" ObjectID="_1609419004" r:id="rId735"/>
        </w:object>
      </w:r>
      <w:r w:rsidRPr="00947A49">
        <w:rPr>
          <w:rFonts w:ascii="Times New Roman" w:hAnsi="Times New Roman" w:cs="Times New Roman"/>
          <w:i/>
          <w:sz w:val="24"/>
          <w:szCs w:val="24"/>
          <w:lang w:val="en-US"/>
        </w:rPr>
        <w:t>ADB</w:t>
      </w:r>
      <w:r w:rsidRPr="00947A49">
        <w:rPr>
          <w:rFonts w:ascii="Times New Roman" w:hAnsi="Times New Roman" w:cs="Times New Roman"/>
          <w:i/>
          <w:sz w:val="24"/>
          <w:szCs w:val="24"/>
        </w:rPr>
        <w:t>=</w:t>
      </w:r>
      <w:r w:rsidRPr="00947A49">
        <w:rPr>
          <w:rFonts w:ascii="Times New Roman" w:hAnsi="Times New Roman" w:cs="Times New Roman"/>
          <w:sz w:val="24"/>
          <w:szCs w:val="24"/>
        </w:rPr>
        <w:t xml:space="preserve">60º. </w:t>
      </w:r>
    </w:p>
    <w:p w:rsidR="00947A49" w:rsidRPr="00947A49" w:rsidRDefault="00947A49" w:rsidP="00947A49">
      <w:pPr>
        <w:numPr>
          <w:ilvl w:val="0"/>
          <w:numId w:val="13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 xml:space="preserve">Точки </w:t>
      </w:r>
      <w:r w:rsidRPr="00947A49">
        <w:rPr>
          <w:rFonts w:ascii="Times New Roman" w:hAnsi="Times New Roman" w:cs="Times New Roman"/>
          <w:i/>
          <w:sz w:val="24"/>
          <w:szCs w:val="24"/>
        </w:rPr>
        <w:t xml:space="preserve">М </w:t>
      </w:r>
      <w:r w:rsidRPr="00947A49">
        <w:rPr>
          <w:rFonts w:ascii="Times New Roman" w:hAnsi="Times New Roman" w:cs="Times New Roman"/>
          <w:sz w:val="24"/>
          <w:szCs w:val="24"/>
        </w:rPr>
        <w:t xml:space="preserve">и </w:t>
      </w:r>
      <w:r w:rsidRPr="00947A49">
        <w:rPr>
          <w:rFonts w:ascii="Times New Roman" w:hAnsi="Times New Roman" w:cs="Times New Roman"/>
          <w:i/>
          <w:sz w:val="24"/>
          <w:szCs w:val="24"/>
        </w:rPr>
        <w:t>Н</w:t>
      </w:r>
      <w:r w:rsidRPr="00947A49">
        <w:rPr>
          <w:rFonts w:ascii="Times New Roman" w:hAnsi="Times New Roman" w:cs="Times New Roman"/>
          <w:sz w:val="24"/>
          <w:szCs w:val="24"/>
        </w:rPr>
        <w:t xml:space="preserve"> делят окружность на дуги, градусные меры которых пропорциональны числам 6 и 9. Через точку </w:t>
      </w:r>
      <w:r w:rsidRPr="00947A49">
        <w:rPr>
          <w:rFonts w:ascii="Times New Roman" w:hAnsi="Times New Roman" w:cs="Times New Roman"/>
          <w:i/>
          <w:sz w:val="24"/>
          <w:szCs w:val="24"/>
        </w:rPr>
        <w:t>М</w:t>
      </w:r>
      <w:r w:rsidRPr="00947A49">
        <w:rPr>
          <w:rFonts w:ascii="Times New Roman" w:hAnsi="Times New Roman" w:cs="Times New Roman"/>
          <w:sz w:val="24"/>
          <w:szCs w:val="24"/>
        </w:rPr>
        <w:t xml:space="preserve"> проведен диаметр </w:t>
      </w:r>
      <w:r w:rsidRPr="00947A49">
        <w:rPr>
          <w:rFonts w:ascii="Times New Roman" w:hAnsi="Times New Roman" w:cs="Times New Roman"/>
          <w:i/>
          <w:sz w:val="24"/>
          <w:szCs w:val="24"/>
        </w:rPr>
        <w:t>МК</w:t>
      </w:r>
      <w:r w:rsidRPr="00947A49">
        <w:rPr>
          <w:rFonts w:ascii="Times New Roman" w:hAnsi="Times New Roman" w:cs="Times New Roman"/>
          <w:sz w:val="24"/>
          <w:szCs w:val="24"/>
        </w:rPr>
        <w:t xml:space="preserve">. Найдите углы треугольника </w:t>
      </w:r>
      <w:r w:rsidRPr="00947A49">
        <w:rPr>
          <w:rFonts w:ascii="Times New Roman" w:hAnsi="Times New Roman" w:cs="Times New Roman"/>
          <w:i/>
          <w:sz w:val="24"/>
          <w:szCs w:val="24"/>
        </w:rPr>
        <w:t>МНК</w:t>
      </w:r>
      <w:r w:rsidRPr="00947A49">
        <w:rPr>
          <w:rFonts w:ascii="Times New Roman" w:hAnsi="Times New Roman" w:cs="Times New Roman"/>
          <w:sz w:val="24"/>
          <w:szCs w:val="24"/>
        </w:rPr>
        <w:t>.</w:t>
      </w:r>
    </w:p>
    <w:p w:rsidR="00947A49" w:rsidRPr="00947A49" w:rsidRDefault="00947A49" w:rsidP="00947A4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>Вариант 2.</w:t>
      </w:r>
    </w:p>
    <w:p w:rsidR="00947A49" w:rsidRPr="00947A49" w:rsidRDefault="00947A49" w:rsidP="00947A49">
      <w:pPr>
        <w:numPr>
          <w:ilvl w:val="0"/>
          <w:numId w:val="13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>Сформулируйте определение угла, вписанного в окружность.</w:t>
      </w:r>
    </w:p>
    <w:p w:rsidR="00947A49" w:rsidRPr="00947A49" w:rsidRDefault="00947A49" w:rsidP="00947A49">
      <w:pPr>
        <w:numPr>
          <w:ilvl w:val="0"/>
          <w:numId w:val="13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 xml:space="preserve">Точки </w:t>
      </w:r>
      <w:r w:rsidRPr="00947A49">
        <w:rPr>
          <w:rFonts w:ascii="Times New Roman" w:hAnsi="Times New Roman" w:cs="Times New Roman"/>
          <w:i/>
          <w:sz w:val="24"/>
          <w:szCs w:val="24"/>
        </w:rPr>
        <w:t>А</w:t>
      </w:r>
      <w:r w:rsidRPr="00947A49">
        <w:rPr>
          <w:rFonts w:ascii="Times New Roman" w:hAnsi="Times New Roman" w:cs="Times New Roman"/>
          <w:sz w:val="24"/>
          <w:szCs w:val="24"/>
        </w:rPr>
        <w:t xml:space="preserve">, </w:t>
      </w:r>
      <w:r w:rsidRPr="00947A49">
        <w:rPr>
          <w:rFonts w:ascii="Times New Roman" w:hAnsi="Times New Roman" w:cs="Times New Roman"/>
          <w:i/>
          <w:sz w:val="24"/>
          <w:szCs w:val="24"/>
        </w:rPr>
        <w:t>В</w:t>
      </w:r>
      <w:r w:rsidRPr="00947A49">
        <w:rPr>
          <w:rFonts w:ascii="Times New Roman" w:hAnsi="Times New Roman" w:cs="Times New Roman"/>
          <w:sz w:val="24"/>
          <w:szCs w:val="24"/>
        </w:rPr>
        <w:t xml:space="preserve"> и </w:t>
      </w:r>
      <w:r w:rsidRPr="00947A49">
        <w:rPr>
          <w:rFonts w:ascii="Times New Roman" w:hAnsi="Times New Roman" w:cs="Times New Roman"/>
          <w:i/>
          <w:sz w:val="24"/>
          <w:szCs w:val="24"/>
        </w:rPr>
        <w:t>С</w:t>
      </w:r>
      <w:r w:rsidRPr="00947A49">
        <w:rPr>
          <w:rFonts w:ascii="Times New Roman" w:hAnsi="Times New Roman" w:cs="Times New Roman"/>
          <w:sz w:val="24"/>
          <w:szCs w:val="24"/>
        </w:rPr>
        <w:t xml:space="preserve"> лежат  на окружности с центром </w:t>
      </w:r>
      <w:r w:rsidRPr="00947A49">
        <w:rPr>
          <w:rFonts w:ascii="Times New Roman" w:hAnsi="Times New Roman" w:cs="Times New Roman"/>
          <w:i/>
          <w:sz w:val="24"/>
          <w:szCs w:val="24"/>
        </w:rPr>
        <w:t>О</w:t>
      </w:r>
      <w:r w:rsidRPr="00947A49">
        <w:rPr>
          <w:rFonts w:ascii="Times New Roman" w:hAnsi="Times New Roman" w:cs="Times New Roman"/>
          <w:sz w:val="24"/>
          <w:szCs w:val="24"/>
        </w:rPr>
        <w:t xml:space="preserve">. Найдите угол </w:t>
      </w:r>
      <w:r w:rsidRPr="00947A49">
        <w:rPr>
          <w:rFonts w:ascii="Times New Roman" w:hAnsi="Times New Roman" w:cs="Times New Roman"/>
          <w:i/>
          <w:sz w:val="24"/>
          <w:szCs w:val="24"/>
        </w:rPr>
        <w:t>АОС</w:t>
      </w:r>
      <w:r w:rsidRPr="00947A49">
        <w:rPr>
          <w:rFonts w:ascii="Times New Roman" w:hAnsi="Times New Roman" w:cs="Times New Roman"/>
          <w:sz w:val="24"/>
          <w:szCs w:val="24"/>
        </w:rPr>
        <w:t xml:space="preserve">, </w:t>
      </w:r>
      <w:r w:rsidRPr="00947A49">
        <w:rPr>
          <w:rFonts w:ascii="Times New Roman" w:hAnsi="Times New Roman" w:cs="Times New Roman"/>
          <w:i/>
          <w:position w:val="-4"/>
          <w:sz w:val="24"/>
          <w:szCs w:val="24"/>
        </w:rPr>
        <w:object w:dxaOrig="260" w:dyaOrig="240">
          <v:shape id="_x0000_i1367" type="#_x0000_t75" style="width:14.95pt;height:14.05pt" o:ole="">
            <v:imagedata r:id="rId699" o:title=""/>
          </v:shape>
          <o:OLEObject Type="Embed" ProgID="Equation.3" ShapeID="_x0000_i1367" DrawAspect="Content" ObjectID="_1609419005" r:id="rId736"/>
        </w:object>
      </w:r>
      <w:r w:rsidRPr="00947A49">
        <w:rPr>
          <w:rFonts w:ascii="Times New Roman" w:hAnsi="Times New Roman" w:cs="Times New Roman"/>
          <w:i/>
          <w:sz w:val="24"/>
          <w:szCs w:val="24"/>
        </w:rPr>
        <w:t>АВС=</w:t>
      </w:r>
      <w:r w:rsidRPr="00947A49">
        <w:rPr>
          <w:rFonts w:ascii="Times New Roman" w:hAnsi="Times New Roman" w:cs="Times New Roman"/>
          <w:sz w:val="24"/>
          <w:szCs w:val="24"/>
        </w:rPr>
        <w:t xml:space="preserve">44º. </w:t>
      </w:r>
    </w:p>
    <w:p w:rsidR="00947A49" w:rsidRPr="00947A49" w:rsidRDefault="00947A49" w:rsidP="00947A49">
      <w:pPr>
        <w:numPr>
          <w:ilvl w:val="0"/>
          <w:numId w:val="13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 xml:space="preserve">Хорды окружности </w:t>
      </w:r>
      <w:r w:rsidRPr="00947A49">
        <w:rPr>
          <w:rFonts w:ascii="Times New Roman" w:hAnsi="Times New Roman" w:cs="Times New Roman"/>
          <w:i/>
          <w:sz w:val="24"/>
          <w:szCs w:val="24"/>
        </w:rPr>
        <w:t>МН</w:t>
      </w:r>
      <w:r w:rsidRPr="00947A49">
        <w:rPr>
          <w:rFonts w:ascii="Times New Roman" w:hAnsi="Times New Roman" w:cs="Times New Roman"/>
          <w:sz w:val="24"/>
          <w:szCs w:val="24"/>
        </w:rPr>
        <w:t xml:space="preserve"> и </w:t>
      </w:r>
      <w:r w:rsidRPr="00947A49">
        <w:rPr>
          <w:rFonts w:ascii="Times New Roman" w:hAnsi="Times New Roman" w:cs="Times New Roman"/>
          <w:i/>
          <w:sz w:val="24"/>
          <w:szCs w:val="24"/>
        </w:rPr>
        <w:t>КР</w:t>
      </w:r>
      <w:r w:rsidRPr="00947A49">
        <w:rPr>
          <w:rFonts w:ascii="Times New Roman" w:hAnsi="Times New Roman" w:cs="Times New Roman"/>
          <w:sz w:val="24"/>
          <w:szCs w:val="24"/>
        </w:rPr>
        <w:t xml:space="preserve"> пересекаются. Найдите угол </w:t>
      </w:r>
      <w:r w:rsidRPr="00947A49">
        <w:rPr>
          <w:rFonts w:ascii="Times New Roman" w:hAnsi="Times New Roman" w:cs="Times New Roman"/>
          <w:i/>
          <w:sz w:val="24"/>
          <w:szCs w:val="24"/>
        </w:rPr>
        <w:t>КНР</w:t>
      </w:r>
      <w:r w:rsidRPr="00947A49">
        <w:rPr>
          <w:rFonts w:ascii="Times New Roman" w:hAnsi="Times New Roman" w:cs="Times New Roman"/>
          <w:sz w:val="24"/>
          <w:szCs w:val="24"/>
        </w:rPr>
        <w:t xml:space="preserve">, если </w:t>
      </w:r>
      <w:r w:rsidRPr="00947A49">
        <w:rPr>
          <w:rFonts w:ascii="Times New Roman" w:hAnsi="Times New Roman" w:cs="Times New Roman"/>
          <w:i/>
          <w:position w:val="-4"/>
          <w:sz w:val="24"/>
          <w:szCs w:val="24"/>
        </w:rPr>
        <w:object w:dxaOrig="260" w:dyaOrig="240">
          <v:shape id="_x0000_i1368" type="#_x0000_t75" style="width:14.95pt;height:14.05pt" o:ole="">
            <v:imagedata r:id="rId699" o:title=""/>
          </v:shape>
          <o:OLEObject Type="Embed" ProgID="Equation.3" ShapeID="_x0000_i1368" DrawAspect="Content" ObjectID="_1609419006" r:id="rId737"/>
        </w:object>
      </w:r>
      <w:r w:rsidRPr="00947A49">
        <w:rPr>
          <w:rFonts w:ascii="Times New Roman" w:hAnsi="Times New Roman" w:cs="Times New Roman"/>
          <w:i/>
          <w:sz w:val="24"/>
          <w:szCs w:val="24"/>
        </w:rPr>
        <w:t>КМН=</w:t>
      </w:r>
      <w:r w:rsidRPr="00947A49">
        <w:rPr>
          <w:rFonts w:ascii="Times New Roman" w:hAnsi="Times New Roman" w:cs="Times New Roman"/>
          <w:sz w:val="24"/>
          <w:szCs w:val="24"/>
        </w:rPr>
        <w:t xml:space="preserve">70º, </w:t>
      </w:r>
      <w:r w:rsidRPr="00947A49">
        <w:rPr>
          <w:rFonts w:ascii="Times New Roman" w:hAnsi="Times New Roman" w:cs="Times New Roman"/>
          <w:i/>
          <w:position w:val="-4"/>
          <w:sz w:val="24"/>
          <w:szCs w:val="24"/>
        </w:rPr>
        <w:object w:dxaOrig="260" w:dyaOrig="240">
          <v:shape id="_x0000_i1369" type="#_x0000_t75" style="width:14.95pt;height:14.05pt" o:ole="">
            <v:imagedata r:id="rId699" o:title=""/>
          </v:shape>
          <o:OLEObject Type="Embed" ProgID="Equation.3" ShapeID="_x0000_i1369" DrawAspect="Content" ObjectID="_1609419007" r:id="rId738"/>
        </w:object>
      </w:r>
      <w:r w:rsidRPr="00947A49">
        <w:rPr>
          <w:rFonts w:ascii="Times New Roman" w:hAnsi="Times New Roman" w:cs="Times New Roman"/>
          <w:i/>
          <w:sz w:val="24"/>
          <w:szCs w:val="24"/>
        </w:rPr>
        <w:t>РКН=</w:t>
      </w:r>
      <w:r w:rsidRPr="00947A49">
        <w:rPr>
          <w:rFonts w:ascii="Times New Roman" w:hAnsi="Times New Roman" w:cs="Times New Roman"/>
          <w:sz w:val="24"/>
          <w:szCs w:val="24"/>
        </w:rPr>
        <w:t xml:space="preserve">30º. </w:t>
      </w:r>
    </w:p>
    <w:p w:rsidR="00947A49" w:rsidRPr="00947A49" w:rsidRDefault="00947A49" w:rsidP="00947A49">
      <w:pPr>
        <w:numPr>
          <w:ilvl w:val="0"/>
          <w:numId w:val="13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 xml:space="preserve">Точки </w:t>
      </w:r>
      <w:r w:rsidRPr="00947A49">
        <w:rPr>
          <w:rFonts w:ascii="Times New Roman" w:hAnsi="Times New Roman" w:cs="Times New Roman"/>
          <w:i/>
          <w:sz w:val="24"/>
          <w:szCs w:val="24"/>
        </w:rPr>
        <w:t xml:space="preserve">А </w:t>
      </w:r>
      <w:r w:rsidRPr="00947A49">
        <w:rPr>
          <w:rFonts w:ascii="Times New Roman" w:hAnsi="Times New Roman" w:cs="Times New Roman"/>
          <w:sz w:val="24"/>
          <w:szCs w:val="24"/>
        </w:rPr>
        <w:t xml:space="preserve">и </w:t>
      </w:r>
      <w:r w:rsidRPr="00947A49">
        <w:rPr>
          <w:rFonts w:ascii="Times New Roman" w:hAnsi="Times New Roman" w:cs="Times New Roman"/>
          <w:i/>
          <w:sz w:val="24"/>
          <w:szCs w:val="24"/>
        </w:rPr>
        <w:t>В</w:t>
      </w:r>
      <w:r w:rsidRPr="00947A49">
        <w:rPr>
          <w:rFonts w:ascii="Times New Roman" w:hAnsi="Times New Roman" w:cs="Times New Roman"/>
          <w:sz w:val="24"/>
          <w:szCs w:val="24"/>
        </w:rPr>
        <w:t xml:space="preserve"> делят окружность на дуги, градусные меры которых пропорциональны числам 5 и 7. Через точку </w:t>
      </w:r>
      <w:r w:rsidRPr="00947A49">
        <w:rPr>
          <w:rFonts w:ascii="Times New Roman" w:hAnsi="Times New Roman" w:cs="Times New Roman"/>
          <w:i/>
          <w:sz w:val="24"/>
          <w:szCs w:val="24"/>
        </w:rPr>
        <w:t>А</w:t>
      </w:r>
      <w:r w:rsidRPr="00947A49">
        <w:rPr>
          <w:rFonts w:ascii="Times New Roman" w:hAnsi="Times New Roman" w:cs="Times New Roman"/>
          <w:sz w:val="24"/>
          <w:szCs w:val="24"/>
        </w:rPr>
        <w:t xml:space="preserve"> проведен диаметр </w:t>
      </w:r>
      <w:r w:rsidRPr="00947A49">
        <w:rPr>
          <w:rFonts w:ascii="Times New Roman" w:hAnsi="Times New Roman" w:cs="Times New Roman"/>
          <w:i/>
          <w:sz w:val="24"/>
          <w:szCs w:val="24"/>
        </w:rPr>
        <w:t>АС</w:t>
      </w:r>
      <w:r w:rsidRPr="00947A49">
        <w:rPr>
          <w:rFonts w:ascii="Times New Roman" w:hAnsi="Times New Roman" w:cs="Times New Roman"/>
          <w:sz w:val="24"/>
          <w:szCs w:val="24"/>
        </w:rPr>
        <w:t xml:space="preserve">. Найдите углы треугольника </w:t>
      </w:r>
      <w:r w:rsidRPr="00947A49">
        <w:rPr>
          <w:rFonts w:ascii="Times New Roman" w:hAnsi="Times New Roman" w:cs="Times New Roman"/>
          <w:i/>
          <w:sz w:val="24"/>
          <w:szCs w:val="24"/>
        </w:rPr>
        <w:t>АВС</w:t>
      </w:r>
      <w:r w:rsidRPr="00947A49">
        <w:rPr>
          <w:rFonts w:ascii="Times New Roman" w:hAnsi="Times New Roman" w:cs="Times New Roman"/>
          <w:sz w:val="24"/>
          <w:szCs w:val="24"/>
        </w:rPr>
        <w:t>.</w:t>
      </w:r>
    </w:p>
    <w:p w:rsidR="00947A49" w:rsidRDefault="00947A49" w:rsidP="00947A4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D1141">
        <w:rPr>
          <w:b/>
          <w:sz w:val="36"/>
          <w:szCs w:val="36"/>
        </w:rPr>
        <w:br w:type="page"/>
      </w:r>
      <w:r w:rsidRPr="00947A49">
        <w:rPr>
          <w:rFonts w:ascii="Times New Roman" w:hAnsi="Times New Roman" w:cs="Times New Roman"/>
          <w:b/>
          <w:sz w:val="24"/>
          <w:szCs w:val="24"/>
        </w:rPr>
        <w:t xml:space="preserve">Контрольная работа № </w:t>
      </w:r>
      <w:r>
        <w:rPr>
          <w:rFonts w:ascii="Times New Roman" w:hAnsi="Times New Roman" w:cs="Times New Roman"/>
          <w:b/>
          <w:sz w:val="24"/>
          <w:szCs w:val="24"/>
        </w:rPr>
        <w:t>3 «Решение треугольников»</w:t>
      </w:r>
    </w:p>
    <w:p w:rsidR="00947A49" w:rsidRPr="00947A49" w:rsidRDefault="00947A49" w:rsidP="00947A4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>Вариант 1.</w:t>
      </w:r>
    </w:p>
    <w:p w:rsidR="00947A49" w:rsidRPr="00947A49" w:rsidRDefault="00947A49" w:rsidP="00947A49">
      <w:pPr>
        <w:numPr>
          <w:ilvl w:val="0"/>
          <w:numId w:val="13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>Сформулируйте теорему косинусов.</w:t>
      </w:r>
    </w:p>
    <w:p w:rsidR="00947A49" w:rsidRPr="00947A49" w:rsidRDefault="00947A49" w:rsidP="00947A49">
      <w:pPr>
        <w:numPr>
          <w:ilvl w:val="0"/>
          <w:numId w:val="13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 xml:space="preserve">В треугольнике АВС:  АВ=8 см, </w:t>
      </w:r>
      <w:r w:rsidRPr="00947A49">
        <w:rPr>
          <w:rFonts w:ascii="Times New Roman" w:hAnsi="Times New Roman" w:cs="Times New Roman"/>
          <w:position w:val="-4"/>
          <w:sz w:val="24"/>
          <w:szCs w:val="24"/>
        </w:rPr>
        <w:object w:dxaOrig="260" w:dyaOrig="240">
          <v:shape id="_x0000_i1370" type="#_x0000_t75" style="width:14.95pt;height:14.05pt" o:ole="">
            <v:imagedata r:id="rId699" o:title=""/>
          </v:shape>
          <o:OLEObject Type="Embed" ProgID="Equation.3" ShapeID="_x0000_i1370" DrawAspect="Content" ObjectID="_1609419008" r:id="rId739"/>
        </w:object>
      </w:r>
      <w:r w:rsidRPr="00947A49">
        <w:rPr>
          <w:rFonts w:ascii="Times New Roman" w:hAnsi="Times New Roman" w:cs="Times New Roman"/>
          <w:sz w:val="24"/>
          <w:szCs w:val="24"/>
        </w:rPr>
        <w:t xml:space="preserve">А=30º, </w:t>
      </w:r>
      <w:r w:rsidRPr="00947A49">
        <w:rPr>
          <w:rFonts w:ascii="Times New Roman" w:hAnsi="Times New Roman" w:cs="Times New Roman"/>
          <w:position w:val="-4"/>
          <w:sz w:val="24"/>
          <w:szCs w:val="24"/>
        </w:rPr>
        <w:object w:dxaOrig="260" w:dyaOrig="240">
          <v:shape id="_x0000_i1371" type="#_x0000_t75" style="width:14.95pt;height:14.05pt" o:ole="">
            <v:imagedata r:id="rId699" o:title=""/>
          </v:shape>
          <o:OLEObject Type="Embed" ProgID="Equation.3" ShapeID="_x0000_i1371" DrawAspect="Content" ObjectID="_1609419009" r:id="rId740"/>
        </w:object>
      </w:r>
      <w:r w:rsidRPr="00947A49">
        <w:rPr>
          <w:rFonts w:ascii="Times New Roman" w:hAnsi="Times New Roman" w:cs="Times New Roman"/>
          <w:sz w:val="24"/>
          <w:szCs w:val="24"/>
        </w:rPr>
        <w:t xml:space="preserve">В=105º. Укажите наименьшую сторону треугольника АВС. </w:t>
      </w:r>
    </w:p>
    <w:p w:rsidR="00947A49" w:rsidRPr="00947A49" w:rsidRDefault="00947A49" w:rsidP="00947A49">
      <w:pPr>
        <w:numPr>
          <w:ilvl w:val="0"/>
          <w:numId w:val="13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>Найдите длину ВС из условия задачи № 2.</w:t>
      </w:r>
    </w:p>
    <w:p w:rsidR="00947A49" w:rsidRPr="00947A49" w:rsidRDefault="00947A49" w:rsidP="00947A49">
      <w:pPr>
        <w:numPr>
          <w:ilvl w:val="0"/>
          <w:numId w:val="13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>Угол М при основании МТ трапеции МКРТ равен 45º, МК=6</w:t>
      </w:r>
      <w:r w:rsidRPr="00947A49">
        <w:rPr>
          <w:rFonts w:ascii="Times New Roman" w:hAnsi="Times New Roman" w:cs="Times New Roman"/>
          <w:position w:val="-6"/>
          <w:sz w:val="24"/>
          <w:szCs w:val="24"/>
        </w:rPr>
        <w:object w:dxaOrig="380" w:dyaOrig="340">
          <v:shape id="_x0000_i1372" type="#_x0000_t75" style="width:22.45pt;height:19.65pt" o:ole="">
            <v:imagedata r:id="rId741" o:title=""/>
          </v:shape>
          <o:OLEObject Type="Embed" ProgID="Equation.3" ShapeID="_x0000_i1372" DrawAspect="Content" ObjectID="_1609419010" r:id="rId742"/>
        </w:object>
      </w:r>
      <w:r w:rsidRPr="00947A49">
        <w:rPr>
          <w:rFonts w:ascii="Times New Roman" w:hAnsi="Times New Roman" w:cs="Times New Roman"/>
          <w:sz w:val="24"/>
          <w:szCs w:val="24"/>
        </w:rPr>
        <w:t>см, МТ=10 см, КР=4 см. Найдите сумму диагоналей трапеции.</w:t>
      </w:r>
    </w:p>
    <w:p w:rsidR="00947A49" w:rsidRPr="00947A49" w:rsidRDefault="00947A49" w:rsidP="00947A4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>Вариант 2.</w:t>
      </w:r>
    </w:p>
    <w:p w:rsidR="00947A49" w:rsidRPr="00947A49" w:rsidRDefault="00947A49" w:rsidP="00947A49">
      <w:pPr>
        <w:numPr>
          <w:ilvl w:val="0"/>
          <w:numId w:val="13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>Сформулируйте теорему синусов.</w:t>
      </w:r>
    </w:p>
    <w:p w:rsidR="00947A49" w:rsidRPr="00947A49" w:rsidRDefault="00947A49" w:rsidP="00947A49">
      <w:pPr>
        <w:numPr>
          <w:ilvl w:val="0"/>
          <w:numId w:val="13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 xml:space="preserve">В треугольнике АВС АВ=9 см, </w:t>
      </w:r>
      <w:r w:rsidRPr="00947A49">
        <w:rPr>
          <w:rFonts w:ascii="Times New Roman" w:hAnsi="Times New Roman" w:cs="Times New Roman"/>
          <w:position w:val="-4"/>
          <w:sz w:val="24"/>
          <w:szCs w:val="24"/>
        </w:rPr>
        <w:object w:dxaOrig="260" w:dyaOrig="240">
          <v:shape id="_x0000_i1373" type="#_x0000_t75" style="width:14.95pt;height:14.05pt" o:ole="">
            <v:imagedata r:id="rId699" o:title=""/>
          </v:shape>
          <o:OLEObject Type="Embed" ProgID="Equation.3" ShapeID="_x0000_i1373" DrawAspect="Content" ObjectID="_1609419011" r:id="rId743"/>
        </w:object>
      </w:r>
      <w:r w:rsidRPr="00947A49">
        <w:rPr>
          <w:rFonts w:ascii="Times New Roman" w:hAnsi="Times New Roman" w:cs="Times New Roman"/>
          <w:sz w:val="24"/>
          <w:szCs w:val="24"/>
        </w:rPr>
        <w:t xml:space="preserve">В=45º, </w:t>
      </w:r>
      <w:r w:rsidRPr="00947A49">
        <w:rPr>
          <w:rFonts w:ascii="Times New Roman" w:hAnsi="Times New Roman" w:cs="Times New Roman"/>
          <w:position w:val="-4"/>
          <w:sz w:val="24"/>
          <w:szCs w:val="24"/>
        </w:rPr>
        <w:object w:dxaOrig="260" w:dyaOrig="240">
          <v:shape id="_x0000_i1374" type="#_x0000_t75" style="width:14.95pt;height:14.05pt" o:ole="">
            <v:imagedata r:id="rId699" o:title=""/>
          </v:shape>
          <o:OLEObject Type="Embed" ProgID="Equation.3" ShapeID="_x0000_i1374" DrawAspect="Content" ObjectID="_1609419012" r:id="rId744"/>
        </w:object>
      </w:r>
      <w:r w:rsidRPr="00947A49">
        <w:rPr>
          <w:rFonts w:ascii="Times New Roman" w:hAnsi="Times New Roman" w:cs="Times New Roman"/>
          <w:sz w:val="24"/>
          <w:szCs w:val="24"/>
        </w:rPr>
        <w:t xml:space="preserve">А=75º. Укажите наибольшую сторону треугольника АВС. </w:t>
      </w:r>
    </w:p>
    <w:p w:rsidR="00947A49" w:rsidRPr="00947A49" w:rsidRDefault="00947A49" w:rsidP="00947A49">
      <w:pPr>
        <w:numPr>
          <w:ilvl w:val="0"/>
          <w:numId w:val="13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>Найдите длину АС из условия задачи № 2.</w:t>
      </w:r>
    </w:p>
    <w:p w:rsidR="00947A49" w:rsidRPr="00947A49" w:rsidRDefault="00947A49" w:rsidP="00947A49">
      <w:pPr>
        <w:numPr>
          <w:ilvl w:val="0"/>
          <w:numId w:val="13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 xml:space="preserve">Угол между диагоналями параллелограмма </w:t>
      </w:r>
      <w:r w:rsidRPr="00947A49">
        <w:rPr>
          <w:rFonts w:ascii="Times New Roman" w:hAnsi="Times New Roman" w:cs="Times New Roman"/>
          <w:sz w:val="24"/>
          <w:szCs w:val="24"/>
          <w:lang w:val="en-US"/>
        </w:rPr>
        <w:t>ABCD</w:t>
      </w:r>
      <w:r w:rsidRPr="00947A49">
        <w:rPr>
          <w:rFonts w:ascii="Times New Roman" w:hAnsi="Times New Roman" w:cs="Times New Roman"/>
          <w:sz w:val="24"/>
          <w:szCs w:val="24"/>
        </w:rPr>
        <w:t xml:space="preserve"> равен 60º, </w:t>
      </w:r>
      <w:r w:rsidRPr="00947A49">
        <w:rPr>
          <w:rFonts w:ascii="Times New Roman" w:hAnsi="Times New Roman" w:cs="Times New Roman"/>
          <w:sz w:val="24"/>
          <w:szCs w:val="24"/>
          <w:lang w:val="en-US"/>
        </w:rPr>
        <w:t>AC</w:t>
      </w:r>
      <w:r w:rsidRPr="00947A49">
        <w:rPr>
          <w:rFonts w:ascii="Times New Roman" w:hAnsi="Times New Roman" w:cs="Times New Roman"/>
          <w:sz w:val="24"/>
          <w:szCs w:val="24"/>
        </w:rPr>
        <w:t xml:space="preserve">=20 см, </w:t>
      </w:r>
      <w:r w:rsidRPr="00947A49">
        <w:rPr>
          <w:rFonts w:ascii="Times New Roman" w:hAnsi="Times New Roman" w:cs="Times New Roman"/>
          <w:sz w:val="24"/>
          <w:szCs w:val="24"/>
          <w:lang w:val="en-US"/>
        </w:rPr>
        <w:t>BD</w:t>
      </w:r>
      <w:r w:rsidRPr="00947A49">
        <w:rPr>
          <w:rFonts w:ascii="Times New Roman" w:hAnsi="Times New Roman" w:cs="Times New Roman"/>
          <w:sz w:val="24"/>
          <w:szCs w:val="24"/>
        </w:rPr>
        <w:t>=14 см. Найдите периметр параллелограмма.</w:t>
      </w:r>
    </w:p>
    <w:p w:rsidR="00947A49" w:rsidRDefault="00947A49" w:rsidP="00947A4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47A49" w:rsidRPr="00947A49" w:rsidRDefault="00947A49" w:rsidP="004F3CE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b/>
          <w:sz w:val="24"/>
          <w:szCs w:val="24"/>
        </w:rPr>
        <w:t>Контрольная работа № 4</w:t>
      </w:r>
      <w:r>
        <w:rPr>
          <w:rFonts w:ascii="Times New Roman" w:hAnsi="Times New Roman" w:cs="Times New Roman"/>
          <w:b/>
          <w:sz w:val="24"/>
          <w:szCs w:val="24"/>
        </w:rPr>
        <w:t xml:space="preserve"> «Выпуклые многоугольники. Правильные многоугольники</w:t>
      </w:r>
      <w:r w:rsidR="00C62C42">
        <w:rPr>
          <w:rFonts w:ascii="Times New Roman" w:hAnsi="Times New Roman" w:cs="Times New Roman"/>
          <w:b/>
          <w:sz w:val="24"/>
          <w:szCs w:val="24"/>
        </w:rPr>
        <w:t>.</w:t>
      </w:r>
      <w:r w:rsidR="004F3CE1">
        <w:rPr>
          <w:rFonts w:ascii="Times New Roman" w:hAnsi="Times New Roman" w:cs="Times New Roman"/>
          <w:b/>
          <w:sz w:val="24"/>
          <w:szCs w:val="24"/>
        </w:rPr>
        <w:t xml:space="preserve"> Формулы радиусов вписанных и описанных окружностей</w:t>
      </w:r>
      <w:r w:rsidR="00C62C42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»</w:t>
      </w:r>
    </w:p>
    <w:p w:rsidR="00947A49" w:rsidRPr="00947A49" w:rsidRDefault="00947A49" w:rsidP="004F3CE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>Вариант 1.</w:t>
      </w:r>
    </w:p>
    <w:p w:rsidR="00947A49" w:rsidRPr="00947A49" w:rsidRDefault="00947A49" w:rsidP="00947A49">
      <w:pPr>
        <w:numPr>
          <w:ilvl w:val="0"/>
          <w:numId w:val="13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>Сформулируйте определение многоугольника.</w:t>
      </w:r>
    </w:p>
    <w:p w:rsidR="00947A49" w:rsidRPr="00947A49" w:rsidRDefault="00947A49" w:rsidP="00947A49">
      <w:pPr>
        <w:numPr>
          <w:ilvl w:val="0"/>
          <w:numId w:val="13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>Сумма внутренних углов многоугольника равна 1800º. Определите число сторон многоугольника.</w:t>
      </w:r>
    </w:p>
    <w:p w:rsidR="00947A49" w:rsidRPr="00947A49" w:rsidRDefault="00947A49" w:rsidP="00947A49">
      <w:pPr>
        <w:numPr>
          <w:ilvl w:val="0"/>
          <w:numId w:val="13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 xml:space="preserve">Радиус окружности, вписанный в правильный треугольник, равен </w:t>
      </w:r>
      <w:smartTag w:uri="urn:schemas-microsoft-com:office:smarttags" w:element="metricconverter">
        <w:smartTagPr>
          <w:attr w:name="ProductID" w:val="3 см"/>
        </w:smartTagPr>
        <w:r w:rsidRPr="00947A49">
          <w:rPr>
            <w:rFonts w:ascii="Times New Roman" w:hAnsi="Times New Roman" w:cs="Times New Roman"/>
            <w:sz w:val="24"/>
            <w:szCs w:val="24"/>
          </w:rPr>
          <w:t>3 см</w:t>
        </w:r>
      </w:smartTag>
      <w:r w:rsidRPr="00947A49">
        <w:rPr>
          <w:rFonts w:ascii="Times New Roman" w:hAnsi="Times New Roman" w:cs="Times New Roman"/>
          <w:sz w:val="24"/>
          <w:szCs w:val="24"/>
        </w:rPr>
        <w:t>. Найдите длину диаметра описанной около него окружности.</w:t>
      </w:r>
    </w:p>
    <w:p w:rsidR="00947A49" w:rsidRPr="004F3CE1" w:rsidRDefault="00947A49" w:rsidP="00947A49">
      <w:pPr>
        <w:numPr>
          <w:ilvl w:val="0"/>
          <w:numId w:val="13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3CE1">
        <w:rPr>
          <w:rFonts w:ascii="Times New Roman" w:hAnsi="Times New Roman" w:cs="Times New Roman"/>
          <w:sz w:val="24"/>
          <w:szCs w:val="24"/>
        </w:rPr>
        <w:t xml:space="preserve">Радиус окружности, вписанной в правильный четырехугольник, равен </w:t>
      </w:r>
      <w:smartTag w:uri="urn:schemas-microsoft-com:office:smarttags" w:element="metricconverter">
        <w:smartTagPr>
          <w:attr w:name="ProductID" w:val="4 см"/>
        </w:smartTagPr>
        <w:r w:rsidRPr="004F3CE1">
          <w:rPr>
            <w:rFonts w:ascii="Times New Roman" w:hAnsi="Times New Roman" w:cs="Times New Roman"/>
            <w:sz w:val="24"/>
            <w:szCs w:val="24"/>
          </w:rPr>
          <w:t>4 см</w:t>
        </w:r>
      </w:smartTag>
      <w:r w:rsidRPr="004F3CE1">
        <w:rPr>
          <w:rFonts w:ascii="Times New Roman" w:hAnsi="Times New Roman" w:cs="Times New Roman"/>
          <w:sz w:val="24"/>
          <w:szCs w:val="24"/>
        </w:rPr>
        <w:t xml:space="preserve">. Найдите отношение периметра данного многоугольника к длине описанной окружности. </w:t>
      </w:r>
    </w:p>
    <w:p w:rsidR="00947A49" w:rsidRPr="00947A49" w:rsidRDefault="00947A49" w:rsidP="004F3CE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>Вариант 2.</w:t>
      </w:r>
    </w:p>
    <w:p w:rsidR="00947A49" w:rsidRPr="00947A49" w:rsidRDefault="00947A49" w:rsidP="00947A49">
      <w:pPr>
        <w:numPr>
          <w:ilvl w:val="0"/>
          <w:numId w:val="14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>Сформулируйте определение правильного выпуклого многоугольника.</w:t>
      </w:r>
    </w:p>
    <w:p w:rsidR="00947A49" w:rsidRPr="00947A49" w:rsidRDefault="00947A49" w:rsidP="00947A49">
      <w:pPr>
        <w:numPr>
          <w:ilvl w:val="0"/>
          <w:numId w:val="14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>Сумма внутренних углов многоугольника равна 1080º. Определите число сторон многоугольника.</w:t>
      </w:r>
    </w:p>
    <w:p w:rsidR="00947A49" w:rsidRPr="00947A49" w:rsidRDefault="00947A49" w:rsidP="00947A49">
      <w:pPr>
        <w:numPr>
          <w:ilvl w:val="0"/>
          <w:numId w:val="14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>Радиус окружности, вписанной в правильный шестиугольник, равен 4</w:t>
      </w:r>
      <w:r w:rsidRPr="00947A49">
        <w:rPr>
          <w:rFonts w:ascii="Times New Roman" w:hAnsi="Times New Roman" w:cs="Times New Roman"/>
          <w:position w:val="-8"/>
          <w:sz w:val="24"/>
          <w:szCs w:val="24"/>
        </w:rPr>
        <w:object w:dxaOrig="360" w:dyaOrig="360">
          <v:shape id="_x0000_i1375" type="#_x0000_t75" style="width:20.55pt;height:21.5pt" o:ole="">
            <v:imagedata r:id="rId745" o:title=""/>
          </v:shape>
          <o:OLEObject Type="Embed" ProgID="Equation.3" ShapeID="_x0000_i1375" DrawAspect="Content" ObjectID="_1609419013" r:id="rId746"/>
        </w:object>
      </w:r>
      <w:r w:rsidRPr="00947A49">
        <w:rPr>
          <w:rFonts w:ascii="Times New Roman" w:hAnsi="Times New Roman" w:cs="Times New Roman"/>
          <w:sz w:val="24"/>
          <w:szCs w:val="24"/>
        </w:rPr>
        <w:t>см. Найдите длину диаметра описанной около него окружности.</w:t>
      </w:r>
    </w:p>
    <w:p w:rsidR="004776A3" w:rsidRPr="004F3CE1" w:rsidRDefault="00947A49" w:rsidP="0040039B">
      <w:pPr>
        <w:numPr>
          <w:ilvl w:val="0"/>
          <w:numId w:val="140"/>
        </w:num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4F3CE1">
        <w:rPr>
          <w:rFonts w:ascii="Times New Roman" w:hAnsi="Times New Roman" w:cs="Times New Roman"/>
          <w:sz w:val="24"/>
          <w:szCs w:val="24"/>
        </w:rPr>
        <w:t xml:space="preserve">Радиус окружности, описанной около правильного треугольника, равен </w:t>
      </w:r>
      <w:smartTag w:uri="urn:schemas-microsoft-com:office:smarttags" w:element="metricconverter">
        <w:smartTagPr>
          <w:attr w:name="ProductID" w:val="12 см"/>
        </w:smartTagPr>
        <w:r w:rsidRPr="004F3CE1">
          <w:rPr>
            <w:rFonts w:ascii="Times New Roman" w:hAnsi="Times New Roman" w:cs="Times New Roman"/>
            <w:sz w:val="24"/>
            <w:szCs w:val="24"/>
          </w:rPr>
          <w:t>12 см</w:t>
        </w:r>
      </w:smartTag>
      <w:r w:rsidRPr="004F3CE1">
        <w:rPr>
          <w:rFonts w:ascii="Times New Roman" w:hAnsi="Times New Roman" w:cs="Times New Roman"/>
          <w:sz w:val="24"/>
          <w:szCs w:val="24"/>
        </w:rPr>
        <w:t xml:space="preserve">. Найдите отношение периметра данного многоугольника к длине вписанной окружности. </w:t>
      </w:r>
    </w:p>
    <w:p w:rsidR="004F3CE1" w:rsidRDefault="004F3CE1" w:rsidP="004F3CE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440F5" w:rsidRDefault="007440F5" w:rsidP="004F3CE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440F5" w:rsidRDefault="007440F5" w:rsidP="004F3CE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440F5" w:rsidRDefault="007440F5" w:rsidP="004F3CE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440F5" w:rsidRDefault="007440F5" w:rsidP="004F3CE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440F5" w:rsidRDefault="007440F5" w:rsidP="004F3CE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4690745" cy="4346575"/>
            <wp:effectExtent l="19050" t="0" r="0" b="0"/>
            <wp:docPr id="371" name="Рисунок 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1"/>
                    <pic:cNvPicPr>
                      <a:picLocks noChangeAspect="1" noChangeArrowheads="1"/>
                    </pic:cNvPicPr>
                  </pic:nvPicPr>
                  <pic:blipFill>
                    <a:blip r:embed="rId7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0745" cy="434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40F5" w:rsidRDefault="007440F5" w:rsidP="004F3CE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440F5" w:rsidRDefault="007440F5" w:rsidP="004F3CE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440F5" w:rsidRDefault="007440F5" w:rsidP="004F3CE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440F5" w:rsidRDefault="007440F5" w:rsidP="004F3CE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440F5" w:rsidRDefault="007440F5" w:rsidP="004F3CE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440F5" w:rsidRDefault="007440F5" w:rsidP="004F3CE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440F5" w:rsidRDefault="007440F5" w:rsidP="004F3CE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440F5" w:rsidRDefault="007440F5" w:rsidP="004F3CE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440F5" w:rsidRDefault="007440F5" w:rsidP="004F3CE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440F5" w:rsidRDefault="007440F5" w:rsidP="004F3CE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440F5" w:rsidRDefault="007440F5" w:rsidP="007440F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7440F5">
        <w:rPr>
          <w:rFonts w:ascii="Times New Roman" w:hAnsi="Times New Roman" w:cs="Times New Roman"/>
          <w:b/>
          <w:sz w:val="24"/>
          <w:szCs w:val="24"/>
        </w:rPr>
        <w:t>Контрольная работ</w:t>
      </w:r>
      <w:r>
        <w:rPr>
          <w:rFonts w:ascii="Times New Roman" w:hAnsi="Times New Roman" w:cs="Times New Roman"/>
          <w:b/>
          <w:sz w:val="24"/>
          <w:szCs w:val="24"/>
        </w:rPr>
        <w:t>а №5  «Площади многоугольников</w:t>
      </w:r>
      <w:r w:rsidRPr="007440F5">
        <w:rPr>
          <w:rFonts w:ascii="Times New Roman" w:hAnsi="Times New Roman" w:cs="Times New Roman"/>
          <w:b/>
          <w:sz w:val="24"/>
          <w:szCs w:val="24"/>
        </w:rPr>
        <w:t>»</w:t>
      </w:r>
    </w:p>
    <w:p w:rsidR="007440F5" w:rsidRPr="007440F5" w:rsidRDefault="007440F5" w:rsidP="007440F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440F5">
        <w:rPr>
          <w:rFonts w:ascii="Times New Roman" w:hAnsi="Times New Roman" w:cs="Times New Roman"/>
          <w:sz w:val="24"/>
          <w:szCs w:val="24"/>
        </w:rPr>
        <w:t>Вариант-1</w:t>
      </w:r>
    </w:p>
    <w:p w:rsidR="007440F5" w:rsidRPr="007440F5" w:rsidRDefault="007440F5" w:rsidP="007440F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440F5">
        <w:rPr>
          <w:rFonts w:ascii="Times New Roman" w:hAnsi="Times New Roman" w:cs="Times New Roman"/>
          <w:sz w:val="24"/>
          <w:szCs w:val="24"/>
        </w:rPr>
        <w:t>1. Найдите площадь треугольника со сторонами 4см, 13см и 15см.</w:t>
      </w:r>
    </w:p>
    <w:p w:rsidR="007440F5" w:rsidRPr="007440F5" w:rsidRDefault="007440F5" w:rsidP="007440F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440F5">
        <w:rPr>
          <w:rFonts w:ascii="Times New Roman" w:hAnsi="Times New Roman" w:cs="Times New Roman"/>
          <w:sz w:val="24"/>
          <w:szCs w:val="24"/>
        </w:rPr>
        <w:t>2. Стороны параллелограмма равны 4см и 6см. Меньшая его высота равна 3см. Вычислите вторую высоту параллелограмма.</w:t>
      </w:r>
    </w:p>
    <w:p w:rsidR="007440F5" w:rsidRPr="007440F5" w:rsidRDefault="007440F5" w:rsidP="007440F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440F5">
        <w:rPr>
          <w:rFonts w:ascii="Times New Roman" w:hAnsi="Times New Roman" w:cs="Times New Roman"/>
          <w:sz w:val="24"/>
          <w:szCs w:val="24"/>
        </w:rPr>
        <w:t>3. В равнобокой трапеции, один из углов которой равен 45º , большее основание равно 70см, а высота равна 10см. Вычислите площадь трапеции.</w:t>
      </w:r>
    </w:p>
    <w:p w:rsidR="007440F5" w:rsidRPr="007440F5" w:rsidRDefault="007440F5" w:rsidP="007440F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440F5">
        <w:rPr>
          <w:rFonts w:ascii="Times New Roman" w:hAnsi="Times New Roman" w:cs="Times New Roman"/>
          <w:sz w:val="24"/>
          <w:szCs w:val="24"/>
        </w:rPr>
        <w:t>Вариант-2</w:t>
      </w:r>
    </w:p>
    <w:p w:rsidR="007440F5" w:rsidRPr="007440F5" w:rsidRDefault="007440F5" w:rsidP="007440F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440F5">
        <w:rPr>
          <w:rFonts w:ascii="Times New Roman" w:hAnsi="Times New Roman" w:cs="Times New Roman"/>
          <w:sz w:val="24"/>
          <w:szCs w:val="24"/>
        </w:rPr>
        <w:t>1. Найдите площадь треугольника со сторонами 8дм, 29дм, и 35дм.</w:t>
      </w:r>
    </w:p>
    <w:p w:rsidR="007440F5" w:rsidRPr="007440F5" w:rsidRDefault="007440F5" w:rsidP="007440F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440F5">
        <w:rPr>
          <w:rFonts w:ascii="Times New Roman" w:hAnsi="Times New Roman" w:cs="Times New Roman"/>
          <w:sz w:val="24"/>
          <w:szCs w:val="24"/>
        </w:rPr>
        <w:t>2.  Большая сторона параллелограмма  5см,  высоты параллелограмма равны 2см и 2,5см.  Вычислите вторую сторону параллелограмма.</w:t>
      </w:r>
    </w:p>
    <w:p w:rsidR="007440F5" w:rsidRPr="007440F5" w:rsidRDefault="007440F5" w:rsidP="007440F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440F5">
        <w:rPr>
          <w:rFonts w:ascii="Times New Roman" w:hAnsi="Times New Roman" w:cs="Times New Roman"/>
          <w:sz w:val="24"/>
          <w:szCs w:val="24"/>
        </w:rPr>
        <w:t>3. Боковая сторона трапеции, равная 40см, образует с большим её основанием угол в 45 .  Вычислите площадь трапеции, если основания её равны 24см и 60см.</w:t>
      </w:r>
    </w:p>
    <w:p w:rsidR="007440F5" w:rsidRDefault="007440F5" w:rsidP="004F3CE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820E2" w:rsidRPr="007820E2" w:rsidRDefault="007820E2" w:rsidP="007820E2">
      <w:pPr>
        <w:tabs>
          <w:tab w:val="right" w:pos="14287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820E2">
        <w:rPr>
          <w:rFonts w:ascii="Times New Roman" w:hAnsi="Times New Roman" w:cs="Times New Roman"/>
          <w:b/>
          <w:sz w:val="24"/>
          <w:szCs w:val="24"/>
        </w:rPr>
        <w:t>Контрольная работа № 6</w:t>
      </w:r>
      <w:r>
        <w:rPr>
          <w:rFonts w:ascii="Times New Roman" w:hAnsi="Times New Roman" w:cs="Times New Roman"/>
          <w:b/>
          <w:sz w:val="24"/>
          <w:szCs w:val="24"/>
        </w:rPr>
        <w:t xml:space="preserve"> «Формулы для радиусов вписанных и описанных окружностей треугольника. Площадь круга»</w:t>
      </w:r>
    </w:p>
    <w:p w:rsidR="007820E2" w:rsidRPr="007820E2" w:rsidRDefault="007820E2" w:rsidP="007820E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820E2">
        <w:rPr>
          <w:rFonts w:ascii="Times New Roman" w:hAnsi="Times New Roman" w:cs="Times New Roman"/>
          <w:sz w:val="24"/>
          <w:szCs w:val="24"/>
        </w:rPr>
        <w:t>Вариант 1.</w:t>
      </w:r>
    </w:p>
    <w:p w:rsidR="007820E2" w:rsidRPr="007820E2" w:rsidRDefault="007820E2" w:rsidP="007820E2">
      <w:pPr>
        <w:numPr>
          <w:ilvl w:val="0"/>
          <w:numId w:val="14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820E2">
        <w:rPr>
          <w:rFonts w:ascii="Times New Roman" w:hAnsi="Times New Roman" w:cs="Times New Roman"/>
          <w:sz w:val="24"/>
          <w:szCs w:val="24"/>
        </w:rPr>
        <w:t>Запишите формулу для вычисления площади круга.</w:t>
      </w:r>
    </w:p>
    <w:p w:rsidR="007820E2" w:rsidRPr="007820E2" w:rsidRDefault="007820E2" w:rsidP="007820E2">
      <w:pPr>
        <w:numPr>
          <w:ilvl w:val="0"/>
          <w:numId w:val="14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820E2">
        <w:rPr>
          <w:rFonts w:ascii="Times New Roman" w:hAnsi="Times New Roman" w:cs="Times New Roman"/>
          <w:sz w:val="24"/>
          <w:szCs w:val="24"/>
        </w:rPr>
        <w:t xml:space="preserve">Найдите радиус описанной окружности для треугольника со сторонами </w:t>
      </w:r>
      <w:smartTag w:uri="urn:schemas-microsoft-com:office:smarttags" w:element="metricconverter">
        <w:smartTagPr>
          <w:attr w:name="ProductID" w:val="5 см"/>
        </w:smartTagPr>
        <w:r w:rsidRPr="007820E2">
          <w:rPr>
            <w:rFonts w:ascii="Times New Roman" w:hAnsi="Times New Roman" w:cs="Times New Roman"/>
            <w:sz w:val="24"/>
            <w:szCs w:val="24"/>
          </w:rPr>
          <w:t>5 см</w:t>
        </w:r>
      </w:smartTag>
      <w:r w:rsidRPr="007820E2">
        <w:rPr>
          <w:rFonts w:ascii="Times New Roman" w:hAnsi="Times New Roman" w:cs="Times New Roman"/>
          <w:sz w:val="24"/>
          <w:szCs w:val="24"/>
        </w:rPr>
        <w:t xml:space="preserve">, </w:t>
      </w:r>
      <w:smartTag w:uri="urn:schemas-microsoft-com:office:smarttags" w:element="metricconverter">
        <w:smartTagPr>
          <w:attr w:name="ProductID" w:val="5 см"/>
        </w:smartTagPr>
        <w:r w:rsidRPr="007820E2">
          <w:rPr>
            <w:rFonts w:ascii="Times New Roman" w:hAnsi="Times New Roman" w:cs="Times New Roman"/>
            <w:sz w:val="24"/>
            <w:szCs w:val="24"/>
          </w:rPr>
          <w:t>5 см</w:t>
        </w:r>
      </w:smartTag>
      <w:r w:rsidRPr="007820E2">
        <w:rPr>
          <w:rFonts w:ascii="Times New Roman" w:hAnsi="Times New Roman" w:cs="Times New Roman"/>
          <w:sz w:val="24"/>
          <w:szCs w:val="24"/>
        </w:rPr>
        <w:t xml:space="preserve"> и </w:t>
      </w:r>
      <w:smartTag w:uri="urn:schemas-microsoft-com:office:smarttags" w:element="metricconverter">
        <w:smartTagPr>
          <w:attr w:name="ProductID" w:val="6 см"/>
        </w:smartTagPr>
        <w:r w:rsidRPr="007820E2">
          <w:rPr>
            <w:rFonts w:ascii="Times New Roman" w:hAnsi="Times New Roman" w:cs="Times New Roman"/>
            <w:sz w:val="24"/>
            <w:szCs w:val="24"/>
          </w:rPr>
          <w:t>6 см</w:t>
        </w:r>
      </w:smartTag>
      <w:r w:rsidRPr="007820E2">
        <w:rPr>
          <w:rFonts w:ascii="Times New Roman" w:hAnsi="Times New Roman" w:cs="Times New Roman"/>
          <w:sz w:val="24"/>
          <w:szCs w:val="24"/>
        </w:rPr>
        <w:t>.</w:t>
      </w:r>
    </w:p>
    <w:p w:rsidR="007820E2" w:rsidRPr="007820E2" w:rsidRDefault="007820E2" w:rsidP="007820E2">
      <w:pPr>
        <w:numPr>
          <w:ilvl w:val="0"/>
          <w:numId w:val="14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820E2">
        <w:rPr>
          <w:rFonts w:ascii="Times New Roman" w:hAnsi="Times New Roman" w:cs="Times New Roman"/>
          <w:sz w:val="24"/>
          <w:szCs w:val="24"/>
        </w:rPr>
        <w:t xml:space="preserve">Стороны четырехугольника равны </w:t>
      </w:r>
      <w:smartTag w:uri="urn:schemas-microsoft-com:office:smarttags" w:element="metricconverter">
        <w:smartTagPr>
          <w:attr w:name="ProductID" w:val="20 см"/>
        </w:smartTagPr>
        <w:r w:rsidRPr="007820E2">
          <w:rPr>
            <w:rFonts w:ascii="Times New Roman" w:hAnsi="Times New Roman" w:cs="Times New Roman"/>
            <w:sz w:val="24"/>
            <w:szCs w:val="24"/>
          </w:rPr>
          <w:t>20 см</w:t>
        </w:r>
      </w:smartTag>
      <w:r w:rsidRPr="007820E2">
        <w:rPr>
          <w:rFonts w:ascii="Times New Roman" w:hAnsi="Times New Roman" w:cs="Times New Roman"/>
          <w:sz w:val="24"/>
          <w:szCs w:val="24"/>
        </w:rPr>
        <w:t xml:space="preserve">, </w:t>
      </w:r>
      <w:smartTag w:uri="urn:schemas-microsoft-com:office:smarttags" w:element="metricconverter">
        <w:smartTagPr>
          <w:attr w:name="ProductID" w:val="8 см"/>
        </w:smartTagPr>
        <w:r w:rsidRPr="007820E2">
          <w:rPr>
            <w:rFonts w:ascii="Times New Roman" w:hAnsi="Times New Roman" w:cs="Times New Roman"/>
            <w:sz w:val="24"/>
            <w:szCs w:val="24"/>
          </w:rPr>
          <w:t>8 см</w:t>
        </w:r>
      </w:smartTag>
      <w:r w:rsidRPr="007820E2">
        <w:rPr>
          <w:rFonts w:ascii="Times New Roman" w:hAnsi="Times New Roman" w:cs="Times New Roman"/>
          <w:sz w:val="24"/>
          <w:szCs w:val="24"/>
        </w:rPr>
        <w:t xml:space="preserve">, </w:t>
      </w:r>
      <w:smartTag w:uri="urn:schemas-microsoft-com:office:smarttags" w:element="metricconverter">
        <w:smartTagPr>
          <w:attr w:name="ProductID" w:val="16 см"/>
        </w:smartTagPr>
        <w:r w:rsidRPr="007820E2">
          <w:rPr>
            <w:rFonts w:ascii="Times New Roman" w:hAnsi="Times New Roman" w:cs="Times New Roman"/>
            <w:sz w:val="24"/>
            <w:szCs w:val="24"/>
          </w:rPr>
          <w:t>16 см</w:t>
        </w:r>
      </w:smartTag>
      <w:r w:rsidRPr="007820E2">
        <w:rPr>
          <w:rFonts w:ascii="Times New Roman" w:hAnsi="Times New Roman" w:cs="Times New Roman"/>
          <w:sz w:val="24"/>
          <w:szCs w:val="24"/>
        </w:rPr>
        <w:t xml:space="preserve"> и </w:t>
      </w:r>
      <w:smartTag w:uri="urn:schemas-microsoft-com:office:smarttags" w:element="metricconverter">
        <w:smartTagPr>
          <w:attr w:name="ProductID" w:val="12 см"/>
        </w:smartTagPr>
        <w:r w:rsidRPr="007820E2">
          <w:rPr>
            <w:rFonts w:ascii="Times New Roman" w:hAnsi="Times New Roman" w:cs="Times New Roman"/>
            <w:sz w:val="24"/>
            <w:szCs w:val="24"/>
          </w:rPr>
          <w:t>12 см</w:t>
        </w:r>
      </w:smartTag>
      <w:r w:rsidRPr="007820E2">
        <w:rPr>
          <w:rFonts w:ascii="Times New Roman" w:hAnsi="Times New Roman" w:cs="Times New Roman"/>
          <w:sz w:val="24"/>
          <w:szCs w:val="24"/>
        </w:rPr>
        <w:t xml:space="preserve">. Наибольшая сторона подобного ему четырехугольника равна </w:t>
      </w:r>
      <w:smartTag w:uri="urn:schemas-microsoft-com:office:smarttags" w:element="metricconverter">
        <w:smartTagPr>
          <w:attr w:name="ProductID" w:val="10 см"/>
        </w:smartTagPr>
        <w:r w:rsidRPr="007820E2">
          <w:rPr>
            <w:rFonts w:ascii="Times New Roman" w:hAnsi="Times New Roman" w:cs="Times New Roman"/>
            <w:sz w:val="24"/>
            <w:szCs w:val="24"/>
          </w:rPr>
          <w:t>10 см</w:t>
        </w:r>
      </w:smartTag>
      <w:r w:rsidRPr="007820E2">
        <w:rPr>
          <w:rFonts w:ascii="Times New Roman" w:hAnsi="Times New Roman" w:cs="Times New Roman"/>
          <w:sz w:val="24"/>
          <w:szCs w:val="24"/>
        </w:rPr>
        <w:t xml:space="preserve">. Вычислите длины остальных сторон. Во сколько раз площадь второго четырехугольника меньше площади первого? </w:t>
      </w:r>
    </w:p>
    <w:p w:rsidR="007820E2" w:rsidRPr="007820E2" w:rsidRDefault="007820E2" w:rsidP="007820E2">
      <w:pPr>
        <w:numPr>
          <w:ilvl w:val="0"/>
          <w:numId w:val="14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820E2">
        <w:rPr>
          <w:rFonts w:ascii="Times New Roman" w:hAnsi="Times New Roman" w:cs="Times New Roman"/>
          <w:sz w:val="24"/>
          <w:szCs w:val="24"/>
        </w:rPr>
        <w:t xml:space="preserve">Окружность радиуса </w:t>
      </w:r>
      <w:r w:rsidRPr="007820E2">
        <w:rPr>
          <w:rFonts w:ascii="Times New Roman" w:hAnsi="Times New Roman" w:cs="Times New Roman"/>
          <w:i/>
          <w:sz w:val="24"/>
          <w:szCs w:val="24"/>
          <w:lang w:val="en-US"/>
        </w:rPr>
        <w:t>R</w:t>
      </w:r>
      <w:r w:rsidRPr="007820E2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7820E2">
        <w:rPr>
          <w:rFonts w:ascii="Times New Roman" w:hAnsi="Times New Roman" w:cs="Times New Roman"/>
          <w:sz w:val="24"/>
          <w:szCs w:val="24"/>
        </w:rPr>
        <w:t xml:space="preserve">проходит через центр другой окружности. Точки пересечения этих окружностей лежат на диаметре первой окружности. Выразите через </w:t>
      </w:r>
      <w:r w:rsidRPr="007820E2">
        <w:rPr>
          <w:rFonts w:ascii="Times New Roman" w:hAnsi="Times New Roman" w:cs="Times New Roman"/>
          <w:i/>
          <w:sz w:val="24"/>
          <w:szCs w:val="24"/>
          <w:lang w:val="en-US"/>
        </w:rPr>
        <w:t>R</w:t>
      </w:r>
      <w:r w:rsidRPr="007820E2">
        <w:rPr>
          <w:rFonts w:ascii="Times New Roman" w:hAnsi="Times New Roman" w:cs="Times New Roman"/>
          <w:sz w:val="24"/>
          <w:szCs w:val="24"/>
        </w:rPr>
        <w:t xml:space="preserve"> площадь фигуры, образованной линиями пересечения данных окружностей.</w:t>
      </w:r>
    </w:p>
    <w:p w:rsidR="007820E2" w:rsidRPr="007820E2" w:rsidRDefault="007820E2" w:rsidP="007820E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820E2">
        <w:rPr>
          <w:rFonts w:ascii="Times New Roman" w:hAnsi="Times New Roman" w:cs="Times New Roman"/>
          <w:sz w:val="24"/>
          <w:szCs w:val="24"/>
        </w:rPr>
        <w:t>Вариант 2.</w:t>
      </w:r>
    </w:p>
    <w:p w:rsidR="007820E2" w:rsidRPr="007820E2" w:rsidRDefault="007820E2" w:rsidP="007820E2">
      <w:pPr>
        <w:numPr>
          <w:ilvl w:val="0"/>
          <w:numId w:val="14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820E2">
        <w:rPr>
          <w:rFonts w:ascii="Times New Roman" w:hAnsi="Times New Roman" w:cs="Times New Roman"/>
          <w:sz w:val="24"/>
          <w:szCs w:val="24"/>
        </w:rPr>
        <w:t>Запишите формулу для вычисления площади кругового сектора.</w:t>
      </w:r>
    </w:p>
    <w:p w:rsidR="007820E2" w:rsidRPr="007820E2" w:rsidRDefault="007820E2" w:rsidP="007820E2">
      <w:pPr>
        <w:numPr>
          <w:ilvl w:val="0"/>
          <w:numId w:val="14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820E2">
        <w:rPr>
          <w:rFonts w:ascii="Times New Roman" w:hAnsi="Times New Roman" w:cs="Times New Roman"/>
          <w:sz w:val="24"/>
          <w:szCs w:val="24"/>
        </w:rPr>
        <w:t>Найдите радиус вписанной окружности для треугольника со сторонами 3, 4 и 5.</w:t>
      </w:r>
    </w:p>
    <w:p w:rsidR="007820E2" w:rsidRPr="007820E2" w:rsidRDefault="007820E2" w:rsidP="007820E2">
      <w:pPr>
        <w:numPr>
          <w:ilvl w:val="0"/>
          <w:numId w:val="14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820E2">
        <w:rPr>
          <w:rFonts w:ascii="Times New Roman" w:hAnsi="Times New Roman" w:cs="Times New Roman"/>
          <w:sz w:val="24"/>
          <w:szCs w:val="24"/>
        </w:rPr>
        <w:t xml:space="preserve">Стороны четырехугольника равны </w:t>
      </w:r>
      <w:smartTag w:uri="urn:schemas-microsoft-com:office:smarttags" w:element="metricconverter">
        <w:smartTagPr>
          <w:attr w:name="ProductID" w:val="2 см"/>
        </w:smartTagPr>
        <w:r w:rsidRPr="007820E2">
          <w:rPr>
            <w:rFonts w:ascii="Times New Roman" w:hAnsi="Times New Roman" w:cs="Times New Roman"/>
            <w:sz w:val="24"/>
            <w:szCs w:val="24"/>
          </w:rPr>
          <w:t>2 см</w:t>
        </w:r>
      </w:smartTag>
      <w:r w:rsidRPr="007820E2">
        <w:rPr>
          <w:rFonts w:ascii="Times New Roman" w:hAnsi="Times New Roman" w:cs="Times New Roman"/>
          <w:sz w:val="24"/>
          <w:szCs w:val="24"/>
        </w:rPr>
        <w:t xml:space="preserve">, </w:t>
      </w:r>
      <w:smartTag w:uri="urn:schemas-microsoft-com:office:smarttags" w:element="metricconverter">
        <w:smartTagPr>
          <w:attr w:name="ProductID" w:val="3 см"/>
        </w:smartTagPr>
        <w:r w:rsidRPr="007820E2">
          <w:rPr>
            <w:rFonts w:ascii="Times New Roman" w:hAnsi="Times New Roman" w:cs="Times New Roman"/>
            <w:sz w:val="24"/>
            <w:szCs w:val="24"/>
          </w:rPr>
          <w:t>3 см</w:t>
        </w:r>
      </w:smartTag>
      <w:r w:rsidRPr="007820E2">
        <w:rPr>
          <w:rFonts w:ascii="Times New Roman" w:hAnsi="Times New Roman" w:cs="Times New Roman"/>
          <w:sz w:val="24"/>
          <w:szCs w:val="24"/>
        </w:rPr>
        <w:t xml:space="preserve">, </w:t>
      </w:r>
      <w:smartTag w:uri="urn:schemas-microsoft-com:office:smarttags" w:element="metricconverter">
        <w:smartTagPr>
          <w:attr w:name="ProductID" w:val="4 см"/>
        </w:smartTagPr>
        <w:r w:rsidRPr="007820E2">
          <w:rPr>
            <w:rFonts w:ascii="Times New Roman" w:hAnsi="Times New Roman" w:cs="Times New Roman"/>
            <w:sz w:val="24"/>
            <w:szCs w:val="24"/>
          </w:rPr>
          <w:t>4 см</w:t>
        </w:r>
      </w:smartTag>
      <w:r w:rsidRPr="007820E2">
        <w:rPr>
          <w:rFonts w:ascii="Times New Roman" w:hAnsi="Times New Roman" w:cs="Times New Roman"/>
          <w:sz w:val="24"/>
          <w:szCs w:val="24"/>
        </w:rPr>
        <w:t xml:space="preserve"> и </w:t>
      </w:r>
      <w:smartTag w:uri="urn:schemas-microsoft-com:office:smarttags" w:element="metricconverter">
        <w:smartTagPr>
          <w:attr w:name="ProductID" w:val="5 см"/>
        </w:smartTagPr>
        <w:r w:rsidRPr="007820E2">
          <w:rPr>
            <w:rFonts w:ascii="Times New Roman" w:hAnsi="Times New Roman" w:cs="Times New Roman"/>
            <w:sz w:val="24"/>
            <w:szCs w:val="24"/>
          </w:rPr>
          <w:t>5 см</w:t>
        </w:r>
      </w:smartTag>
      <w:r w:rsidRPr="007820E2">
        <w:rPr>
          <w:rFonts w:ascii="Times New Roman" w:hAnsi="Times New Roman" w:cs="Times New Roman"/>
          <w:sz w:val="24"/>
          <w:szCs w:val="24"/>
        </w:rPr>
        <w:t xml:space="preserve">. Наименьшая сторона подобного ему четырехугольника равна </w:t>
      </w:r>
      <w:smartTag w:uri="urn:schemas-microsoft-com:office:smarttags" w:element="metricconverter">
        <w:smartTagPr>
          <w:attr w:name="ProductID" w:val="8 см"/>
        </w:smartTagPr>
        <w:r w:rsidRPr="007820E2">
          <w:rPr>
            <w:rFonts w:ascii="Times New Roman" w:hAnsi="Times New Roman" w:cs="Times New Roman"/>
            <w:sz w:val="24"/>
            <w:szCs w:val="24"/>
          </w:rPr>
          <w:t>8 см</w:t>
        </w:r>
      </w:smartTag>
      <w:r w:rsidRPr="007820E2">
        <w:rPr>
          <w:rFonts w:ascii="Times New Roman" w:hAnsi="Times New Roman" w:cs="Times New Roman"/>
          <w:sz w:val="24"/>
          <w:szCs w:val="24"/>
        </w:rPr>
        <w:t xml:space="preserve">. Вычислите длины остальных сторон. Во сколько раз площадь второго четырехугольника больше площади первого? </w:t>
      </w:r>
    </w:p>
    <w:p w:rsidR="007820E2" w:rsidRDefault="007820E2" w:rsidP="007820E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4.     </w:t>
      </w:r>
      <w:r w:rsidRPr="007820E2">
        <w:rPr>
          <w:rFonts w:ascii="Times New Roman" w:hAnsi="Times New Roman" w:cs="Times New Roman"/>
          <w:sz w:val="24"/>
          <w:szCs w:val="24"/>
        </w:rPr>
        <w:t xml:space="preserve">Из каждой вершины равностороннего треугольника радиусом, равным его стороне, проведена дуга, концами которой служат две </w:t>
      </w:r>
      <w:r>
        <w:rPr>
          <w:rFonts w:ascii="Times New Roman" w:hAnsi="Times New Roman" w:cs="Times New Roman"/>
          <w:sz w:val="24"/>
          <w:szCs w:val="24"/>
        </w:rPr>
        <w:t xml:space="preserve">               </w:t>
      </w:r>
    </w:p>
    <w:p w:rsidR="007440F5" w:rsidRDefault="007820E2" w:rsidP="007820E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Pr="007820E2">
        <w:rPr>
          <w:rFonts w:ascii="Times New Roman" w:hAnsi="Times New Roman" w:cs="Times New Roman"/>
          <w:sz w:val="24"/>
          <w:szCs w:val="24"/>
        </w:rPr>
        <w:t>другие вершины треугольника. Вычислите площадь фигуры, образованной пересечением данных дуг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440F5" w:rsidRDefault="007440F5" w:rsidP="004F3CE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440F5" w:rsidRDefault="007440F5" w:rsidP="004F3CE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440F5" w:rsidRDefault="007440F5" w:rsidP="004F3CE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440F5" w:rsidRDefault="007440F5" w:rsidP="004F3CE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440F5" w:rsidRDefault="007440F5" w:rsidP="004F3CE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440F5" w:rsidRDefault="007440F5" w:rsidP="004F3CE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A56C4" w:rsidRPr="001C44E1" w:rsidRDefault="001C44E1" w:rsidP="001C44E1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</w:t>
      </w:r>
      <w:r w:rsidR="00CA56C4" w:rsidRPr="001C44E1">
        <w:rPr>
          <w:rFonts w:ascii="Times New Roman" w:hAnsi="Times New Roman" w:cs="Times New Roman"/>
          <w:sz w:val="24"/>
        </w:rPr>
        <w:t xml:space="preserve">В ходе изучения учебных предметов обучающиеся приобретут опыт </w:t>
      </w:r>
      <w:r w:rsidR="00CA56C4" w:rsidRPr="001C44E1">
        <w:rPr>
          <w:rFonts w:ascii="Times New Roman" w:hAnsi="Times New Roman" w:cs="Times New Roman"/>
          <w:b/>
          <w:sz w:val="24"/>
        </w:rPr>
        <w:t>проектной деятельности</w:t>
      </w:r>
      <w:r w:rsidR="00CA56C4" w:rsidRPr="001C44E1">
        <w:rPr>
          <w:rFonts w:ascii="Times New Roman" w:hAnsi="Times New Roman" w:cs="Times New Roman"/>
          <w:sz w:val="24"/>
        </w:rPr>
        <w:t xml:space="preserve"> как особой формы учебной работы, способствующей воспитанию самостоятельности, инициативности, ответственности, повышению мотивации и эффективности учебной деятельности; в ходе реализации исходного замысла на практическом уровне овладеют умением выбирать адекватные стоящей задаче средства, принимать решения, в том числе и в ситуациях неопределенности. Они получат возможность развить способность к разработке нескольких вариантов решений, к поиску нестандартных решений, поиску и осуществлению наиболее приемлемого решения.</w:t>
      </w:r>
    </w:p>
    <w:p w:rsidR="00CA56C4" w:rsidRDefault="00CA56C4" w:rsidP="00CA56C4">
      <w:pPr>
        <w:pStyle w:val="a3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Темы для проектов по математике</w:t>
      </w:r>
    </w:p>
    <w:p w:rsidR="00CA56C4" w:rsidRPr="00687067" w:rsidRDefault="00CA56C4" w:rsidP="00CA56C4">
      <w:pPr>
        <w:pStyle w:val="a3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 5 класс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1. Сумма углов треугольника на плоскости и на конусе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2. Совершенные числа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3. Числа Мерсенна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4. Четыре действия математики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5. Древние меры длины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6. Возникновение чисел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7. Счёты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8. Старинные русские меры или старинная математика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9. Магические квадраты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6 класс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1. Арифметика Магницкого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2. Числа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3. Математика на клетчатой бумаге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4. Решето Эратосфена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5. Масштаб. Работа с компасом, GPS-навигация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6. Математика в жизни человека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7. Леонтий Филипович Магницкий и его «Арифметика»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8. Задачи на переливание жидкости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9. Координатная плоскость и знаки зодиака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7 класс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1. "Применение равенства треугольников при измерительных работах”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2. Геометрия формул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3. Процентные расчёты на каждый день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4. Цепные дроби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5. Складные квадраты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6. Последние цифры степеней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7. Треугольник Паскаля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8. Свойства степени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9. Страна треугольников.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10. Лист Мёбиуса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11. Периодическая дробь мне улыбнулась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12. Деление во множестве многочленов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8 класс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1. Применение подобия треугольников при измерительных работах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2. Пифагор и его теорема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3. Кривые на плоскости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4. Замечательные кривые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5. Площади фигур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6. Взаимосвязь архитектуры и математики в симметрии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7. Паркеты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8. Бордюры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9. Построение графиков или функции.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10. От натурального числа до мнимой единицы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9 класс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1. Использование тригонометрических формул при измерительных работах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2. Золотое сечение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3. Построение графиков сложных функций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4. Нестандартные способы решения квадратных уравнений</w:t>
      </w:r>
    </w:p>
    <w:p w:rsidR="00CA56C4" w:rsidRPr="00687067" w:rsidRDefault="00CA56C4" w:rsidP="00CA56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5. Треугольник Эйлера-Бернулли</w:t>
      </w:r>
    </w:p>
    <w:p w:rsidR="001A2EA1" w:rsidRPr="00262708" w:rsidRDefault="00CA56C4" w:rsidP="00CA56C4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87067">
        <w:rPr>
          <w:rFonts w:ascii="Times New Roman" w:eastAsia="Times New Roman" w:hAnsi="Times New Roman" w:cs="Times New Roman"/>
          <w:color w:val="000000"/>
          <w:sz w:val="24"/>
          <w:szCs w:val="24"/>
        </w:rPr>
        <w:t>6. Уравнения (виды, решения и т.д.)</w:t>
      </w:r>
    </w:p>
    <w:p w:rsidR="004E5346" w:rsidRPr="00262708" w:rsidRDefault="004E5346" w:rsidP="00262708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620C1" w:rsidRDefault="000620C1" w:rsidP="004C3B1E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620C1" w:rsidRDefault="000620C1" w:rsidP="004C3B1E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620C1" w:rsidRDefault="000620C1" w:rsidP="004C3B1E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620C1" w:rsidRDefault="000620C1" w:rsidP="004C3B1E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C3B1E" w:rsidRDefault="0025074C" w:rsidP="004C3B1E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62708">
        <w:rPr>
          <w:rFonts w:ascii="Times New Roman" w:hAnsi="Times New Roman" w:cs="Times New Roman"/>
          <w:b/>
          <w:sz w:val="24"/>
          <w:szCs w:val="24"/>
        </w:rPr>
        <w:t>Предметные результаты</w:t>
      </w:r>
    </w:p>
    <w:p w:rsidR="004C3B1E" w:rsidRDefault="004C3B1E" w:rsidP="004C3B1E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62708" w:rsidRPr="00262708" w:rsidRDefault="00262708" w:rsidP="004C3B1E">
      <w:pPr>
        <w:pStyle w:val="a3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62708">
        <w:rPr>
          <w:rFonts w:ascii="Times New Roman" w:hAnsi="Times New Roman" w:cs="Times New Roman"/>
          <w:b/>
          <w:bCs/>
          <w:sz w:val="24"/>
          <w:szCs w:val="24"/>
        </w:rPr>
        <w:t>Выпускник научится в 5-6 классах (для использования в повседневной жизни и обеспечения возможности успешного продолжения образования на базовом уровне)</w:t>
      </w:r>
    </w:p>
    <w:p w:rsidR="00262708" w:rsidRPr="00262708" w:rsidRDefault="00262708" w:rsidP="00262708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262708">
        <w:rPr>
          <w:rFonts w:ascii="Times New Roman" w:hAnsi="Times New Roman" w:cs="Times New Roman"/>
          <w:sz w:val="24"/>
          <w:szCs w:val="24"/>
        </w:rPr>
        <w:t>Оперировать на базовом уровне понятиями: множество, элемент множества, подмножество, принадлежность;</w:t>
      </w:r>
    </w:p>
    <w:p w:rsidR="00262708" w:rsidRPr="00262708" w:rsidRDefault="00262708" w:rsidP="00262708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262708">
        <w:rPr>
          <w:rFonts w:ascii="Times New Roman" w:hAnsi="Times New Roman" w:cs="Times New Roman"/>
          <w:sz w:val="24"/>
          <w:szCs w:val="24"/>
        </w:rPr>
        <w:t>задавать множества перечислением их элементов;</w:t>
      </w:r>
    </w:p>
    <w:p w:rsidR="00262708" w:rsidRPr="00262708" w:rsidRDefault="00262708" w:rsidP="00262708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262708">
        <w:rPr>
          <w:rFonts w:ascii="Times New Roman" w:hAnsi="Times New Roman" w:cs="Times New Roman"/>
          <w:sz w:val="24"/>
          <w:szCs w:val="24"/>
        </w:rPr>
        <w:t>находить пересечение, объединение, подмножество в простейших ситуациях.</w:t>
      </w:r>
    </w:p>
    <w:p w:rsidR="00262708" w:rsidRPr="00262708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262708">
        <w:rPr>
          <w:rFonts w:ascii="Times New Roman" w:hAnsi="Times New Roman" w:cs="Times New Roman"/>
          <w:b/>
          <w:sz w:val="24"/>
          <w:szCs w:val="24"/>
        </w:rPr>
        <w:t>В повседневной жизни и при изучении других предметов:</w:t>
      </w:r>
    </w:p>
    <w:p w:rsidR="00262708" w:rsidRPr="00262708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62708">
        <w:rPr>
          <w:rFonts w:ascii="Times New Roman" w:hAnsi="Times New Roman" w:cs="Times New Roman"/>
          <w:sz w:val="24"/>
          <w:szCs w:val="24"/>
        </w:rPr>
        <w:t>распознавать логически некорректные высказывания.</w:t>
      </w:r>
    </w:p>
    <w:p w:rsidR="00262708" w:rsidRPr="00262708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262708">
        <w:rPr>
          <w:rFonts w:ascii="Times New Roman" w:hAnsi="Times New Roman" w:cs="Times New Roman"/>
          <w:b/>
          <w:sz w:val="24"/>
          <w:szCs w:val="24"/>
        </w:rPr>
        <w:t>Числа</w:t>
      </w:r>
    </w:p>
    <w:p w:rsidR="00262708" w:rsidRPr="00262708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262708">
        <w:rPr>
          <w:rFonts w:ascii="Times New Roman" w:hAnsi="Times New Roman" w:cs="Times New Roman"/>
          <w:sz w:val="24"/>
          <w:szCs w:val="24"/>
        </w:rPr>
        <w:t>Оперировать на базовом уровне понятиями: натуральное число, целое число, обыкновенная дробь, десятичная дробь, смешанное число, рациональное число;</w:t>
      </w:r>
    </w:p>
    <w:p w:rsidR="00262708" w:rsidRPr="00262708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262708">
        <w:rPr>
          <w:rFonts w:ascii="Times New Roman" w:hAnsi="Times New Roman" w:cs="Times New Roman"/>
          <w:sz w:val="24"/>
          <w:szCs w:val="24"/>
        </w:rPr>
        <w:t>использовать свойства чисел и правила действий с рациональными числами при выполнении вычислений;</w:t>
      </w:r>
    </w:p>
    <w:p w:rsidR="00262708" w:rsidRPr="00262708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262708">
        <w:rPr>
          <w:rFonts w:ascii="Times New Roman" w:hAnsi="Times New Roman" w:cs="Times New Roman"/>
          <w:sz w:val="24"/>
          <w:szCs w:val="24"/>
        </w:rPr>
        <w:t>использовать признаки делимости на 2, 5, 3, 9, 10 при выполнении вычислений и решении несложных задач;</w:t>
      </w:r>
    </w:p>
    <w:p w:rsidR="00262708" w:rsidRPr="00262708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262708">
        <w:rPr>
          <w:rFonts w:ascii="Times New Roman" w:hAnsi="Times New Roman" w:cs="Times New Roman"/>
          <w:sz w:val="24"/>
          <w:szCs w:val="24"/>
        </w:rPr>
        <w:t>выполнять округление рациональных чисел в соответствии с правилами;</w:t>
      </w:r>
    </w:p>
    <w:p w:rsidR="00262708" w:rsidRPr="00262708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262708">
        <w:rPr>
          <w:rFonts w:ascii="Times New Roman" w:hAnsi="Times New Roman" w:cs="Times New Roman"/>
          <w:sz w:val="24"/>
          <w:szCs w:val="24"/>
        </w:rPr>
        <w:t>сравнивать рациональные числа</w:t>
      </w:r>
      <w:r w:rsidRPr="00262708">
        <w:rPr>
          <w:rFonts w:ascii="Times New Roman" w:hAnsi="Times New Roman" w:cs="Times New Roman"/>
          <w:b/>
          <w:sz w:val="24"/>
          <w:szCs w:val="24"/>
        </w:rPr>
        <w:t>.</w:t>
      </w:r>
    </w:p>
    <w:p w:rsidR="00262708" w:rsidRPr="00262708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262708">
        <w:rPr>
          <w:rFonts w:ascii="Times New Roman" w:hAnsi="Times New Roman" w:cs="Times New Roman"/>
          <w:b/>
          <w:sz w:val="24"/>
          <w:szCs w:val="24"/>
        </w:rPr>
        <w:t>В повседневной жизни и при изучении других предметов:</w:t>
      </w:r>
    </w:p>
    <w:p w:rsidR="00262708" w:rsidRPr="00262708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262708">
        <w:rPr>
          <w:rFonts w:ascii="Times New Roman" w:hAnsi="Times New Roman" w:cs="Times New Roman"/>
          <w:sz w:val="24"/>
          <w:szCs w:val="24"/>
        </w:rPr>
        <w:t>оценивать результаты вычислений при решении практических задач;</w:t>
      </w:r>
    </w:p>
    <w:p w:rsidR="00262708" w:rsidRPr="00262708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262708">
        <w:rPr>
          <w:rFonts w:ascii="Times New Roman" w:hAnsi="Times New Roman" w:cs="Times New Roman"/>
          <w:sz w:val="24"/>
          <w:szCs w:val="24"/>
        </w:rPr>
        <w:t>выполнять сравнение чисел в реальных ситуациях;</w:t>
      </w:r>
    </w:p>
    <w:p w:rsidR="00262708" w:rsidRPr="00262708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262708">
        <w:rPr>
          <w:rFonts w:ascii="Times New Roman" w:hAnsi="Times New Roman" w:cs="Times New Roman"/>
          <w:sz w:val="24"/>
          <w:szCs w:val="24"/>
        </w:rPr>
        <w:t>составлять числовые выражения при решении практических задач и задач из других учебных предметов.</w:t>
      </w:r>
    </w:p>
    <w:p w:rsidR="00262708" w:rsidRPr="00262708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262708">
        <w:rPr>
          <w:rFonts w:ascii="Times New Roman" w:hAnsi="Times New Roman" w:cs="Times New Roman"/>
          <w:b/>
          <w:sz w:val="24"/>
          <w:szCs w:val="24"/>
        </w:rPr>
        <w:t>Статистика и теория вероятностей</w:t>
      </w:r>
    </w:p>
    <w:p w:rsidR="00262708" w:rsidRPr="00262708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262708">
        <w:rPr>
          <w:rFonts w:ascii="Times New Roman" w:hAnsi="Times New Roman" w:cs="Times New Roman"/>
          <w:sz w:val="24"/>
          <w:szCs w:val="24"/>
        </w:rPr>
        <w:t xml:space="preserve">Представлять данные в виде таблиц, диаграмм, </w:t>
      </w:r>
    </w:p>
    <w:p w:rsidR="00262708" w:rsidRPr="00A20FBE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читать информацию, представленную в виде таблицы, диаграммы.</w:t>
      </w:r>
    </w:p>
    <w:p w:rsidR="00262708" w:rsidRPr="00A20FBE" w:rsidRDefault="00262708" w:rsidP="00262708">
      <w:pPr>
        <w:pStyle w:val="a3"/>
        <w:rPr>
          <w:rFonts w:ascii="Times New Roman" w:hAnsi="Times New Roman" w:cs="Times New Roman"/>
          <w:b/>
          <w:bCs/>
          <w:sz w:val="24"/>
          <w:szCs w:val="24"/>
        </w:rPr>
      </w:pPr>
      <w:r w:rsidRPr="00A20FBE">
        <w:rPr>
          <w:rFonts w:ascii="Times New Roman" w:hAnsi="Times New Roman" w:cs="Times New Roman"/>
          <w:b/>
          <w:bCs/>
          <w:sz w:val="24"/>
          <w:szCs w:val="24"/>
        </w:rPr>
        <w:t>Текстовые задачи</w:t>
      </w:r>
    </w:p>
    <w:p w:rsidR="00262708" w:rsidRPr="00A20FBE" w:rsidRDefault="00262708" w:rsidP="00262708">
      <w:pPr>
        <w:pStyle w:val="a3"/>
        <w:numPr>
          <w:ilvl w:val="0"/>
          <w:numId w:val="21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Решать несложные сюжетные задачи разных типов на все арифметические действия;</w:t>
      </w:r>
    </w:p>
    <w:p w:rsidR="00262708" w:rsidRPr="00A20FBE" w:rsidRDefault="00262708" w:rsidP="00262708">
      <w:pPr>
        <w:pStyle w:val="a3"/>
        <w:numPr>
          <w:ilvl w:val="0"/>
          <w:numId w:val="21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строить модель условия задачи (в виде таблицы, схемы, рисунка), в которой даны значения двух из трех взаимосвязанных величин, с целью поиска решения задачи;</w:t>
      </w:r>
    </w:p>
    <w:p w:rsidR="00262708" w:rsidRPr="00A20FBE" w:rsidRDefault="00262708" w:rsidP="00262708">
      <w:pPr>
        <w:pStyle w:val="a3"/>
        <w:numPr>
          <w:ilvl w:val="0"/>
          <w:numId w:val="21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осуществлять способ поиска решения задачи, в котором рассуждение строится от условия к требованию или от требования к условию;</w:t>
      </w:r>
    </w:p>
    <w:p w:rsidR="00262708" w:rsidRPr="00A20FBE" w:rsidRDefault="00262708" w:rsidP="00262708">
      <w:pPr>
        <w:pStyle w:val="a3"/>
        <w:numPr>
          <w:ilvl w:val="0"/>
          <w:numId w:val="21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 xml:space="preserve">составлять план решения задачи; </w:t>
      </w:r>
    </w:p>
    <w:p w:rsidR="00262708" w:rsidRPr="00A20FBE" w:rsidRDefault="00262708" w:rsidP="00262708">
      <w:pPr>
        <w:pStyle w:val="a3"/>
        <w:numPr>
          <w:ilvl w:val="0"/>
          <w:numId w:val="21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выделять этапы решения задачи;</w:t>
      </w:r>
    </w:p>
    <w:p w:rsidR="00262708" w:rsidRPr="00A20FBE" w:rsidRDefault="00262708" w:rsidP="00262708">
      <w:pPr>
        <w:pStyle w:val="a3"/>
        <w:numPr>
          <w:ilvl w:val="0"/>
          <w:numId w:val="21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интерпретировать вычислительные результаты в задаче, исследовать полученное решение задачи;</w:t>
      </w:r>
    </w:p>
    <w:p w:rsidR="00262708" w:rsidRPr="00A20FBE" w:rsidRDefault="00262708" w:rsidP="00262708">
      <w:pPr>
        <w:pStyle w:val="a3"/>
        <w:numPr>
          <w:ilvl w:val="0"/>
          <w:numId w:val="21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знать различие скоростей объекта в стоячей воде, против течения и по течению реки;</w:t>
      </w:r>
    </w:p>
    <w:p w:rsidR="00262708" w:rsidRPr="00A20FBE" w:rsidRDefault="00262708" w:rsidP="00262708">
      <w:pPr>
        <w:pStyle w:val="a3"/>
        <w:numPr>
          <w:ilvl w:val="0"/>
          <w:numId w:val="21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решать задачи на нахождение части числа и числа по его части;</w:t>
      </w:r>
    </w:p>
    <w:p w:rsidR="00262708" w:rsidRPr="00A20FBE" w:rsidRDefault="00262708" w:rsidP="00262708">
      <w:pPr>
        <w:pStyle w:val="a3"/>
        <w:numPr>
          <w:ilvl w:val="0"/>
          <w:numId w:val="21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решать задачи разных типов (на работу, на покупки, на движение), связывающих три величины, выделять эти величины и отношения между ними;</w:t>
      </w:r>
    </w:p>
    <w:p w:rsidR="00262708" w:rsidRPr="00A20FBE" w:rsidRDefault="00262708" w:rsidP="00262708">
      <w:pPr>
        <w:pStyle w:val="a3"/>
        <w:numPr>
          <w:ilvl w:val="0"/>
          <w:numId w:val="21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находить процент от числа, число по проценту от него, находить процентное отношение двух чисел, находить процентное снижение или процентное повышение величины;</w:t>
      </w:r>
    </w:p>
    <w:p w:rsidR="00262708" w:rsidRPr="00A20FBE" w:rsidRDefault="00262708" w:rsidP="00262708">
      <w:pPr>
        <w:pStyle w:val="a3"/>
        <w:numPr>
          <w:ilvl w:val="0"/>
          <w:numId w:val="21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решать несложные логические задачи методом рассуждений.</w:t>
      </w:r>
    </w:p>
    <w:p w:rsidR="00262708" w:rsidRPr="00A20FBE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A20FBE">
        <w:rPr>
          <w:rFonts w:ascii="Times New Roman" w:hAnsi="Times New Roman" w:cs="Times New Roman"/>
          <w:b/>
          <w:sz w:val="24"/>
          <w:szCs w:val="24"/>
        </w:rPr>
        <w:t>В повседневной жизни и при изучении других предметов:</w:t>
      </w:r>
    </w:p>
    <w:p w:rsidR="00262708" w:rsidRPr="00A20FBE" w:rsidRDefault="00262708" w:rsidP="00262708">
      <w:pPr>
        <w:pStyle w:val="a3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 xml:space="preserve">выдвигать гипотезы о возможных предельных значениях искомых величин в задаче (делать прикидку) </w:t>
      </w:r>
    </w:p>
    <w:p w:rsidR="00262708" w:rsidRPr="00A20FBE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A20FBE">
        <w:rPr>
          <w:rFonts w:ascii="Times New Roman" w:hAnsi="Times New Roman" w:cs="Times New Roman"/>
          <w:b/>
          <w:sz w:val="24"/>
          <w:szCs w:val="24"/>
        </w:rPr>
        <w:t>Наглядная геометрия</w:t>
      </w:r>
    </w:p>
    <w:p w:rsidR="00262708" w:rsidRPr="00A20FBE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A20FBE">
        <w:rPr>
          <w:rFonts w:ascii="Times New Roman" w:hAnsi="Times New Roman" w:cs="Times New Roman"/>
          <w:b/>
          <w:sz w:val="24"/>
          <w:szCs w:val="24"/>
        </w:rPr>
        <w:t>Геометрические фигуры</w:t>
      </w:r>
    </w:p>
    <w:p w:rsidR="00262708" w:rsidRPr="00A20FBE" w:rsidRDefault="00262708" w:rsidP="00262708">
      <w:pPr>
        <w:pStyle w:val="a3"/>
        <w:numPr>
          <w:ilvl w:val="0"/>
          <w:numId w:val="23"/>
        </w:numPr>
        <w:rPr>
          <w:rFonts w:ascii="Times New Roman" w:hAnsi="Times New Roman" w:cs="Times New Roman"/>
          <w:b/>
          <w:i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 xml:space="preserve">Оперировать на базовом уровне понятиями: фигура, </w:t>
      </w:r>
      <w:r w:rsidRPr="00A20FBE">
        <w:rPr>
          <w:rFonts w:ascii="Times New Roman" w:hAnsi="Times New Roman" w:cs="Times New Roman"/>
          <w:bCs/>
          <w:sz w:val="24"/>
          <w:szCs w:val="24"/>
        </w:rPr>
        <w:t>т</w:t>
      </w:r>
      <w:r w:rsidRPr="00A20FBE">
        <w:rPr>
          <w:rFonts w:ascii="Times New Roman" w:hAnsi="Times New Roman" w:cs="Times New Roman"/>
          <w:sz w:val="24"/>
          <w:szCs w:val="24"/>
        </w:rPr>
        <w:t>очка, отрезок, прямая, луч, ломаная, угол, многоугольник, треугольник и четырехугольник, прямоугольник и квадрат, окружность и круг, прямоугольный параллелепипед, куб, шар. Изображать изучаемые фигуры от руки и с помощью линейки и циркуля.</w:t>
      </w:r>
    </w:p>
    <w:p w:rsidR="00262708" w:rsidRPr="00A20FBE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A20FBE">
        <w:rPr>
          <w:rFonts w:ascii="Times New Roman" w:hAnsi="Times New Roman" w:cs="Times New Roman"/>
          <w:b/>
          <w:sz w:val="24"/>
          <w:szCs w:val="24"/>
        </w:rPr>
        <w:t>В повседневной жизни и при изучении других предметов:</w:t>
      </w:r>
    </w:p>
    <w:p w:rsidR="00262708" w:rsidRPr="00A20FBE" w:rsidRDefault="00262708" w:rsidP="00262708">
      <w:pPr>
        <w:pStyle w:val="a3"/>
        <w:numPr>
          <w:ilvl w:val="0"/>
          <w:numId w:val="19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 xml:space="preserve">решать практические задачи с применением простейших свойств фигур. </w:t>
      </w:r>
    </w:p>
    <w:p w:rsidR="00262708" w:rsidRPr="00A20FBE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A20FBE">
        <w:rPr>
          <w:rFonts w:ascii="Times New Roman" w:hAnsi="Times New Roman" w:cs="Times New Roman"/>
          <w:b/>
          <w:sz w:val="24"/>
          <w:szCs w:val="24"/>
        </w:rPr>
        <w:t>Измерения и вычисления</w:t>
      </w:r>
    </w:p>
    <w:p w:rsidR="00262708" w:rsidRPr="00A20FBE" w:rsidRDefault="00262708" w:rsidP="00262708">
      <w:pPr>
        <w:pStyle w:val="a3"/>
        <w:numPr>
          <w:ilvl w:val="0"/>
          <w:numId w:val="24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выполнять измерение длин, расстояний, величин углов, с помощью инструментов для измерений длин и углов;</w:t>
      </w:r>
    </w:p>
    <w:p w:rsidR="00262708" w:rsidRPr="00F36729" w:rsidRDefault="00262708" w:rsidP="00262708">
      <w:pPr>
        <w:pStyle w:val="a3"/>
        <w:numPr>
          <w:ilvl w:val="0"/>
          <w:numId w:val="24"/>
        </w:numPr>
        <w:rPr>
          <w:rFonts w:ascii="Times New Roman" w:hAnsi="Times New Roman" w:cs="Times New Roman"/>
          <w:sz w:val="28"/>
          <w:szCs w:val="28"/>
        </w:rPr>
      </w:pPr>
      <w:r w:rsidRPr="00F36729">
        <w:rPr>
          <w:rFonts w:ascii="Times New Roman" w:hAnsi="Times New Roman" w:cs="Times New Roman"/>
          <w:sz w:val="28"/>
          <w:szCs w:val="28"/>
        </w:rPr>
        <w:t xml:space="preserve">вычислять площади прямоугольников. </w:t>
      </w:r>
    </w:p>
    <w:p w:rsidR="00262708" w:rsidRPr="00A20FBE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A20FBE">
        <w:rPr>
          <w:rFonts w:ascii="Times New Roman" w:hAnsi="Times New Roman" w:cs="Times New Roman"/>
          <w:b/>
          <w:sz w:val="24"/>
          <w:szCs w:val="24"/>
        </w:rPr>
        <w:t>В повседневной жизни и при изучении других предметов:</w:t>
      </w:r>
    </w:p>
    <w:p w:rsidR="00262708" w:rsidRPr="00A20FBE" w:rsidRDefault="00262708" w:rsidP="00262708">
      <w:pPr>
        <w:pStyle w:val="a3"/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вычислять расстояния на местности в стандартных ситуациях, площади прямоугольников;</w:t>
      </w:r>
    </w:p>
    <w:p w:rsidR="00262708" w:rsidRPr="00A20FBE" w:rsidRDefault="00262708" w:rsidP="00262708">
      <w:pPr>
        <w:pStyle w:val="a3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выполнять простейшие построения и измерения на местности, необходимые в реальной жизни.</w:t>
      </w:r>
    </w:p>
    <w:p w:rsidR="00262708" w:rsidRPr="00A20FBE" w:rsidRDefault="00262708" w:rsidP="00262708">
      <w:pPr>
        <w:pStyle w:val="a3"/>
        <w:rPr>
          <w:rFonts w:ascii="Times New Roman" w:hAnsi="Times New Roman" w:cs="Times New Roman"/>
          <w:b/>
          <w:bCs/>
          <w:sz w:val="24"/>
          <w:szCs w:val="24"/>
        </w:rPr>
      </w:pPr>
      <w:r w:rsidRPr="00A20FBE">
        <w:rPr>
          <w:rFonts w:ascii="Times New Roman" w:hAnsi="Times New Roman" w:cs="Times New Roman"/>
          <w:b/>
          <w:bCs/>
          <w:sz w:val="24"/>
          <w:szCs w:val="24"/>
        </w:rPr>
        <w:t>История математики</w:t>
      </w:r>
    </w:p>
    <w:p w:rsidR="00262708" w:rsidRPr="00A20FBE" w:rsidRDefault="00262708" w:rsidP="00262708">
      <w:pPr>
        <w:pStyle w:val="a3"/>
        <w:numPr>
          <w:ilvl w:val="0"/>
          <w:numId w:val="25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описывать отдельные выдающиеся результаты, полученные в ходе развития математики как науки;</w:t>
      </w:r>
    </w:p>
    <w:p w:rsidR="00262708" w:rsidRPr="00A20FBE" w:rsidRDefault="00262708" w:rsidP="00262708">
      <w:pPr>
        <w:pStyle w:val="a3"/>
        <w:numPr>
          <w:ilvl w:val="0"/>
          <w:numId w:val="25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знать примеры математических открытий и их авторов, в связи с отечественной и всемирной историей.</w:t>
      </w:r>
    </w:p>
    <w:p w:rsidR="00262708" w:rsidRPr="00A20FBE" w:rsidRDefault="00262708" w:rsidP="00262708">
      <w:pPr>
        <w:pStyle w:val="a3"/>
        <w:rPr>
          <w:rFonts w:ascii="Times New Roman" w:hAnsi="Times New Roman" w:cs="Times New Roman"/>
          <w:b/>
          <w:bCs/>
          <w:sz w:val="24"/>
          <w:szCs w:val="24"/>
        </w:rPr>
      </w:pPr>
      <w:bookmarkStart w:id="1" w:name="_Toc284662720"/>
      <w:bookmarkStart w:id="2" w:name="_Toc284663346"/>
      <w:r w:rsidRPr="00A20FBE">
        <w:rPr>
          <w:rFonts w:ascii="Times New Roman" w:hAnsi="Times New Roman" w:cs="Times New Roman"/>
          <w:b/>
          <w:bCs/>
          <w:sz w:val="24"/>
          <w:szCs w:val="24"/>
        </w:rPr>
        <w:t xml:space="preserve">Выпускник получит возможность научиться в 5-6 классах (для обеспечения возможности успешного продолжения образования на базовом </w:t>
      </w:r>
      <w:r w:rsidR="00A52B08">
        <w:rPr>
          <w:rFonts w:ascii="Times New Roman" w:hAnsi="Times New Roman" w:cs="Times New Roman"/>
          <w:b/>
          <w:bCs/>
          <w:sz w:val="24"/>
          <w:szCs w:val="24"/>
        </w:rPr>
        <w:t xml:space="preserve"> уровни</w:t>
      </w:r>
      <w:r w:rsidRPr="00A20FBE">
        <w:rPr>
          <w:rFonts w:ascii="Times New Roman" w:hAnsi="Times New Roman" w:cs="Times New Roman"/>
          <w:b/>
          <w:bCs/>
          <w:sz w:val="24"/>
          <w:szCs w:val="24"/>
        </w:rPr>
        <w:t>)</w:t>
      </w:r>
      <w:bookmarkEnd w:id="1"/>
      <w:bookmarkEnd w:id="2"/>
    </w:p>
    <w:p w:rsidR="00262708" w:rsidRPr="00A20FBE" w:rsidRDefault="00262708" w:rsidP="00A52B08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b/>
          <w:sz w:val="24"/>
          <w:szCs w:val="24"/>
        </w:rPr>
        <w:t>Элементы теории множеств и математической логики</w:t>
      </w:r>
    </w:p>
    <w:p w:rsidR="00262708" w:rsidRPr="001C44E1" w:rsidRDefault="00262708" w:rsidP="00A52B08">
      <w:pPr>
        <w:pStyle w:val="a3"/>
        <w:numPr>
          <w:ilvl w:val="0"/>
          <w:numId w:val="26"/>
        </w:numPr>
        <w:ind w:left="360"/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 xml:space="preserve">Оперировать понятиями: множество, характеристики множества, элемент множества, пустое, конечное и бесконечное множество, подмножество, принадлежность, </w:t>
      </w:r>
    </w:p>
    <w:p w:rsidR="00262708" w:rsidRPr="001C44E1" w:rsidRDefault="00262708" w:rsidP="00A52B08">
      <w:pPr>
        <w:pStyle w:val="a3"/>
        <w:numPr>
          <w:ilvl w:val="0"/>
          <w:numId w:val="26"/>
        </w:numPr>
        <w:ind w:left="360"/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определять принадлежность элемента множеству, объединению и пересечению множеств; задавать множество с помощью перечисления элементов, словесного описания.</w:t>
      </w:r>
    </w:p>
    <w:p w:rsidR="00262708" w:rsidRPr="001C44E1" w:rsidRDefault="00262708" w:rsidP="00A52B08">
      <w:pPr>
        <w:pStyle w:val="a3"/>
        <w:ind w:left="0"/>
        <w:rPr>
          <w:rFonts w:ascii="Times New Roman" w:hAnsi="Times New Roman" w:cs="Times New Roman"/>
          <w:b/>
          <w:sz w:val="24"/>
          <w:szCs w:val="24"/>
        </w:rPr>
      </w:pPr>
      <w:r w:rsidRPr="001C44E1">
        <w:rPr>
          <w:rFonts w:ascii="Times New Roman" w:hAnsi="Times New Roman" w:cs="Times New Roman"/>
          <w:b/>
          <w:sz w:val="24"/>
          <w:szCs w:val="24"/>
        </w:rPr>
        <w:t>В повседневной жизни и при изучении других предметов:</w:t>
      </w:r>
    </w:p>
    <w:p w:rsidR="00262708" w:rsidRPr="001C44E1" w:rsidRDefault="00262708" w:rsidP="00A52B08">
      <w:pPr>
        <w:pStyle w:val="a3"/>
        <w:numPr>
          <w:ilvl w:val="0"/>
          <w:numId w:val="27"/>
        </w:numPr>
        <w:ind w:left="360"/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 xml:space="preserve">распознавать логически некорректные высказывания; </w:t>
      </w:r>
    </w:p>
    <w:p w:rsidR="00262708" w:rsidRPr="001C44E1" w:rsidRDefault="00262708" w:rsidP="00A52B08">
      <w:pPr>
        <w:pStyle w:val="a3"/>
        <w:numPr>
          <w:ilvl w:val="0"/>
          <w:numId w:val="27"/>
        </w:numPr>
        <w:ind w:left="360"/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строить цепочки умозаключений на основе использования правил логики.</w:t>
      </w:r>
    </w:p>
    <w:p w:rsidR="00262708" w:rsidRPr="001C44E1" w:rsidRDefault="00262708" w:rsidP="00A52B08">
      <w:pPr>
        <w:pStyle w:val="a3"/>
        <w:ind w:left="371"/>
        <w:rPr>
          <w:rFonts w:ascii="Times New Roman" w:hAnsi="Times New Roman" w:cs="Times New Roman"/>
          <w:b/>
          <w:sz w:val="24"/>
          <w:szCs w:val="24"/>
        </w:rPr>
      </w:pPr>
      <w:r w:rsidRPr="001C44E1">
        <w:rPr>
          <w:rFonts w:ascii="Times New Roman" w:hAnsi="Times New Roman" w:cs="Times New Roman"/>
          <w:b/>
          <w:sz w:val="24"/>
          <w:szCs w:val="24"/>
        </w:rPr>
        <w:t>Числа</w:t>
      </w:r>
    </w:p>
    <w:p w:rsidR="00262708" w:rsidRPr="001C44E1" w:rsidRDefault="00262708" w:rsidP="00A52B08">
      <w:pPr>
        <w:pStyle w:val="a3"/>
        <w:numPr>
          <w:ilvl w:val="0"/>
          <w:numId w:val="28"/>
        </w:numPr>
        <w:ind w:left="371"/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Оперировать понятиями: натуральное число, множество натуральных чисел, целое число, множество целых чисел, обыкновенная дробь, десятичная дробь, смешанное число, рациональное число, множество рациональных чисел, геометрическая интерпретация натуральных, целых, рациональных;</w:t>
      </w:r>
    </w:p>
    <w:p w:rsidR="00262708" w:rsidRPr="001C44E1" w:rsidRDefault="00262708" w:rsidP="00A52B08">
      <w:pPr>
        <w:pStyle w:val="a3"/>
        <w:numPr>
          <w:ilvl w:val="0"/>
          <w:numId w:val="28"/>
        </w:numPr>
        <w:ind w:left="371"/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понимать и объяснять смысл позиционной записи натурального числа;</w:t>
      </w:r>
    </w:p>
    <w:p w:rsidR="00262708" w:rsidRPr="001C44E1" w:rsidRDefault="00262708" w:rsidP="00A52B08">
      <w:pPr>
        <w:pStyle w:val="a3"/>
        <w:numPr>
          <w:ilvl w:val="0"/>
          <w:numId w:val="28"/>
        </w:numPr>
        <w:ind w:left="371"/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выполнять вычисления, в том числе с использованием приемов рациональных вычислений, обосновывать алгоритмы выполнения действий;</w:t>
      </w:r>
    </w:p>
    <w:p w:rsidR="00262708" w:rsidRPr="001C44E1" w:rsidRDefault="00262708" w:rsidP="00A52B08">
      <w:pPr>
        <w:pStyle w:val="a3"/>
        <w:numPr>
          <w:ilvl w:val="0"/>
          <w:numId w:val="28"/>
        </w:numPr>
        <w:ind w:left="360"/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использовать признаки делимости на 2, 4, 8, 5, 3, 6, 9, 10, 11, суммы и произведения чисел при выполнении вычислений и решении задач, обосновывать признаки делимости;</w:t>
      </w:r>
    </w:p>
    <w:p w:rsidR="00262708" w:rsidRPr="001C44E1" w:rsidRDefault="00262708" w:rsidP="00A52B08">
      <w:pPr>
        <w:pStyle w:val="a3"/>
        <w:numPr>
          <w:ilvl w:val="0"/>
          <w:numId w:val="28"/>
        </w:numPr>
        <w:ind w:left="360"/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выполнять округление рациональных чисел с заданной точностью;</w:t>
      </w:r>
    </w:p>
    <w:p w:rsidR="00262708" w:rsidRPr="001C44E1" w:rsidRDefault="00262708" w:rsidP="00A52B08">
      <w:pPr>
        <w:pStyle w:val="a3"/>
        <w:numPr>
          <w:ilvl w:val="0"/>
          <w:numId w:val="28"/>
        </w:numPr>
        <w:ind w:left="360"/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упорядочивать числа, записанные в виде обыкновенных и десятичных дробей;</w:t>
      </w:r>
    </w:p>
    <w:p w:rsidR="00262708" w:rsidRPr="001C44E1" w:rsidRDefault="00262708" w:rsidP="00A52B08">
      <w:pPr>
        <w:pStyle w:val="a3"/>
        <w:numPr>
          <w:ilvl w:val="0"/>
          <w:numId w:val="28"/>
        </w:numPr>
        <w:ind w:left="340"/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находить НОД и НОК чисел и использовать их при решении зада;.</w:t>
      </w:r>
    </w:p>
    <w:p w:rsidR="00262708" w:rsidRPr="001C44E1" w:rsidRDefault="00262708" w:rsidP="00A52B08">
      <w:pPr>
        <w:pStyle w:val="a3"/>
        <w:numPr>
          <w:ilvl w:val="0"/>
          <w:numId w:val="28"/>
        </w:numPr>
        <w:ind w:left="340"/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оперировать понятием модуль числа, геометрическая интерпретация модуля числа.</w:t>
      </w:r>
    </w:p>
    <w:p w:rsidR="00262708" w:rsidRPr="001C44E1" w:rsidRDefault="00262708" w:rsidP="00A52B08">
      <w:pPr>
        <w:pStyle w:val="a3"/>
        <w:ind w:left="709"/>
        <w:rPr>
          <w:rFonts w:ascii="Times New Roman" w:hAnsi="Times New Roman" w:cs="Times New Roman"/>
          <w:b/>
          <w:sz w:val="24"/>
          <w:szCs w:val="24"/>
        </w:rPr>
      </w:pPr>
      <w:r w:rsidRPr="001C44E1">
        <w:rPr>
          <w:rFonts w:ascii="Times New Roman" w:hAnsi="Times New Roman" w:cs="Times New Roman"/>
          <w:b/>
          <w:sz w:val="24"/>
          <w:szCs w:val="24"/>
        </w:rPr>
        <w:t>В повседневной жизни и при изучении других предметов:</w:t>
      </w:r>
    </w:p>
    <w:p w:rsidR="00262708" w:rsidRPr="001C44E1" w:rsidRDefault="00262708" w:rsidP="00A52B08">
      <w:pPr>
        <w:pStyle w:val="a3"/>
        <w:numPr>
          <w:ilvl w:val="0"/>
          <w:numId w:val="29"/>
        </w:numPr>
        <w:ind w:left="349"/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применять правила приближенных вычислений при решении практических задач и решении задач других учебных предметов;</w:t>
      </w:r>
    </w:p>
    <w:p w:rsidR="00262708" w:rsidRPr="001C44E1" w:rsidRDefault="00262708" w:rsidP="00A52B08">
      <w:pPr>
        <w:pStyle w:val="a3"/>
        <w:numPr>
          <w:ilvl w:val="0"/>
          <w:numId w:val="29"/>
        </w:numPr>
        <w:ind w:left="349"/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выполнять сравнение результатов вычислений при решении практических задач, в том числе приближенных вычислений;</w:t>
      </w:r>
    </w:p>
    <w:p w:rsidR="00262708" w:rsidRPr="001C44E1" w:rsidRDefault="00262708" w:rsidP="00262708">
      <w:pPr>
        <w:pStyle w:val="a3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составлять числовые выражения и оценивать их значения при решении практических задач и задач из других учебных предметов.</w:t>
      </w:r>
    </w:p>
    <w:p w:rsidR="00262708" w:rsidRPr="001C44E1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1C44E1">
        <w:rPr>
          <w:rFonts w:ascii="Times New Roman" w:hAnsi="Times New Roman" w:cs="Times New Roman"/>
          <w:b/>
          <w:sz w:val="24"/>
          <w:szCs w:val="24"/>
        </w:rPr>
        <w:t xml:space="preserve">Уравнения и неравенства </w:t>
      </w:r>
    </w:p>
    <w:p w:rsidR="00262708" w:rsidRPr="001C44E1" w:rsidRDefault="00262708" w:rsidP="00262708">
      <w:pPr>
        <w:pStyle w:val="a3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Оперировать понятиями: равенство, числовое равенство, уравнение, корень уравнения, решение уравнения, числовое неравенство.</w:t>
      </w:r>
    </w:p>
    <w:p w:rsidR="00262708" w:rsidRPr="001C44E1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1C44E1">
        <w:rPr>
          <w:rFonts w:ascii="Times New Roman" w:hAnsi="Times New Roman" w:cs="Times New Roman"/>
          <w:b/>
          <w:sz w:val="24"/>
          <w:szCs w:val="24"/>
        </w:rPr>
        <w:t>Статистика и теория вероятностей</w:t>
      </w:r>
    </w:p>
    <w:p w:rsidR="00262708" w:rsidRPr="001C44E1" w:rsidRDefault="00262708" w:rsidP="00262708">
      <w:pPr>
        <w:pStyle w:val="a3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 xml:space="preserve">Оперировать понятиями: столбчатые и круговые диаграммы, таблицы данных, среднее арифметическое, </w:t>
      </w:r>
    </w:p>
    <w:p w:rsidR="00262708" w:rsidRPr="001C44E1" w:rsidRDefault="00262708" w:rsidP="00262708">
      <w:pPr>
        <w:pStyle w:val="a3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извлекать, информацию, представленную в таблицах, на диаграммах;</w:t>
      </w:r>
    </w:p>
    <w:p w:rsidR="00262708" w:rsidRPr="001C44E1" w:rsidRDefault="00262708" w:rsidP="00262708">
      <w:pPr>
        <w:pStyle w:val="a3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составлять таблицы, строить диаграммы на основе данных.</w:t>
      </w:r>
    </w:p>
    <w:p w:rsidR="00262708" w:rsidRPr="001C44E1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1C44E1">
        <w:rPr>
          <w:rFonts w:ascii="Times New Roman" w:hAnsi="Times New Roman" w:cs="Times New Roman"/>
          <w:b/>
          <w:sz w:val="24"/>
          <w:szCs w:val="24"/>
        </w:rPr>
        <w:t>В повседневной жизни и при изучении других предметов:</w:t>
      </w:r>
    </w:p>
    <w:p w:rsidR="00262708" w:rsidRPr="001C44E1" w:rsidRDefault="00262708" w:rsidP="00262708">
      <w:pPr>
        <w:pStyle w:val="a3"/>
        <w:numPr>
          <w:ilvl w:val="0"/>
          <w:numId w:val="3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извлекать, интерпретировать и преобразовывать информацию, представленную в таблицах и на диаграммах, отражающую свойства и характеристики реальных процессов и явлений.</w:t>
      </w:r>
    </w:p>
    <w:p w:rsidR="00262708" w:rsidRPr="001C44E1" w:rsidRDefault="00262708" w:rsidP="00262708">
      <w:pPr>
        <w:pStyle w:val="a3"/>
        <w:rPr>
          <w:rFonts w:ascii="Times New Roman" w:hAnsi="Times New Roman" w:cs="Times New Roman"/>
          <w:b/>
          <w:bCs/>
          <w:sz w:val="24"/>
          <w:szCs w:val="24"/>
        </w:rPr>
      </w:pPr>
      <w:r w:rsidRPr="001C44E1">
        <w:rPr>
          <w:rFonts w:ascii="Times New Roman" w:hAnsi="Times New Roman" w:cs="Times New Roman"/>
          <w:b/>
          <w:bCs/>
          <w:sz w:val="24"/>
          <w:szCs w:val="24"/>
        </w:rPr>
        <w:t>Текстовые задачи</w:t>
      </w:r>
    </w:p>
    <w:p w:rsidR="00262708" w:rsidRPr="001C44E1" w:rsidRDefault="00262708" w:rsidP="00262708">
      <w:pPr>
        <w:pStyle w:val="a3"/>
        <w:numPr>
          <w:ilvl w:val="0"/>
          <w:numId w:val="3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Решать простые и сложные задачи разных типов, а также задачи повышенной трудности;</w:t>
      </w:r>
    </w:p>
    <w:p w:rsidR="00262708" w:rsidRPr="001C44E1" w:rsidRDefault="00262708" w:rsidP="00262708">
      <w:pPr>
        <w:pStyle w:val="a3"/>
        <w:numPr>
          <w:ilvl w:val="0"/>
          <w:numId w:val="3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использовать разные краткие записи как модели текстов сложных задач для построения поисковой схемы и решения задач;</w:t>
      </w:r>
    </w:p>
    <w:p w:rsidR="00262708" w:rsidRPr="001C44E1" w:rsidRDefault="00262708" w:rsidP="00262708">
      <w:pPr>
        <w:pStyle w:val="a3"/>
        <w:numPr>
          <w:ilvl w:val="0"/>
          <w:numId w:val="3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знать и применять оба способа поиска решения задач (от требования к условию и от условия к требованию);</w:t>
      </w:r>
    </w:p>
    <w:p w:rsidR="00262708" w:rsidRPr="001C44E1" w:rsidRDefault="00262708" w:rsidP="00262708">
      <w:pPr>
        <w:pStyle w:val="a3"/>
        <w:numPr>
          <w:ilvl w:val="0"/>
          <w:numId w:val="3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моделировать рассуждения при поиске решения задач с помощью граф-схемы;</w:t>
      </w:r>
    </w:p>
    <w:p w:rsidR="00262708" w:rsidRPr="001C44E1" w:rsidRDefault="00262708" w:rsidP="00262708">
      <w:pPr>
        <w:pStyle w:val="a3"/>
        <w:numPr>
          <w:ilvl w:val="0"/>
          <w:numId w:val="3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выделять этапы решения задачи и содержание каждого этапа;</w:t>
      </w:r>
    </w:p>
    <w:p w:rsidR="00262708" w:rsidRPr="001C44E1" w:rsidRDefault="00262708" w:rsidP="00262708">
      <w:pPr>
        <w:pStyle w:val="a3"/>
        <w:numPr>
          <w:ilvl w:val="0"/>
          <w:numId w:val="3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интерпретировать вычислительные результаты в задаче, исследовать полученное решение задачи;</w:t>
      </w:r>
    </w:p>
    <w:p w:rsidR="00262708" w:rsidRPr="001C44E1" w:rsidRDefault="00262708" w:rsidP="00262708">
      <w:pPr>
        <w:pStyle w:val="a3"/>
        <w:numPr>
          <w:ilvl w:val="0"/>
          <w:numId w:val="3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анализировать всевозможные ситуации взаимного расположения двух объектов и изменение их характеристик при совместном движении (скорость, время, расстояние) при решении задач на движение двух объектов как в одном, так и в противоположных направлениях;</w:t>
      </w:r>
    </w:p>
    <w:p w:rsidR="00262708" w:rsidRPr="001C44E1" w:rsidRDefault="00262708" w:rsidP="00262708">
      <w:pPr>
        <w:pStyle w:val="a3"/>
        <w:numPr>
          <w:ilvl w:val="0"/>
          <w:numId w:val="3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исследовать всевозможные ситуации при решении задач на движение по реке, рассматривать разные системы отсчета;</w:t>
      </w:r>
    </w:p>
    <w:p w:rsidR="00262708" w:rsidRPr="001C44E1" w:rsidRDefault="00262708" w:rsidP="00262708">
      <w:pPr>
        <w:pStyle w:val="a3"/>
        <w:numPr>
          <w:ilvl w:val="0"/>
          <w:numId w:val="3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 xml:space="preserve">решать разнообразные задачи «на части», </w:t>
      </w:r>
    </w:p>
    <w:p w:rsidR="00262708" w:rsidRPr="001C44E1" w:rsidRDefault="00262708" w:rsidP="00262708">
      <w:pPr>
        <w:pStyle w:val="a3"/>
        <w:numPr>
          <w:ilvl w:val="0"/>
          <w:numId w:val="3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решать и обосновывать свое решение задач (выделять математическую основу) на нахождение части числа и числа по его части на основе конкретного смысла дроби;</w:t>
      </w:r>
    </w:p>
    <w:p w:rsidR="00262708" w:rsidRPr="001C44E1" w:rsidRDefault="00262708" w:rsidP="00262708">
      <w:pPr>
        <w:pStyle w:val="a3"/>
        <w:numPr>
          <w:ilvl w:val="0"/>
          <w:numId w:val="3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осознавать и объяснять идентичность задач разных типов, связывающих три величины (на работу, на покупки, на движение); выделять эти величины и отношения между ними, применять их при решении задач, конструировать собственные задачи указанных типов.</w:t>
      </w:r>
    </w:p>
    <w:p w:rsidR="00262708" w:rsidRPr="001C44E1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1C44E1">
        <w:rPr>
          <w:rFonts w:ascii="Times New Roman" w:hAnsi="Times New Roman" w:cs="Times New Roman"/>
          <w:b/>
          <w:sz w:val="24"/>
          <w:szCs w:val="24"/>
        </w:rPr>
        <w:t>В повседневной жизни и при изучении других предметов:</w:t>
      </w:r>
    </w:p>
    <w:p w:rsidR="00262708" w:rsidRPr="001C44E1" w:rsidRDefault="00262708" w:rsidP="00262708">
      <w:pPr>
        <w:pStyle w:val="a3"/>
        <w:numPr>
          <w:ilvl w:val="0"/>
          <w:numId w:val="34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выделять при решении задач характеристики рассматриваемой в задаче ситуации, отличные от реальных (те, от которых абстрагировались), конструировать новые ситуации с учетом этих характеристик, в частности, при решении задач на концентрации, учитывать плотность вещества;</w:t>
      </w:r>
    </w:p>
    <w:p w:rsidR="00262708" w:rsidRPr="001C44E1" w:rsidRDefault="00262708" w:rsidP="00262708">
      <w:pPr>
        <w:pStyle w:val="a3"/>
        <w:numPr>
          <w:ilvl w:val="0"/>
          <w:numId w:val="34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решать и конструировать задачи на основе рассмотрения реальных ситуаций, в которых не требуется точный вычислительный результат;</w:t>
      </w:r>
    </w:p>
    <w:p w:rsidR="00262708" w:rsidRPr="001C44E1" w:rsidRDefault="00262708" w:rsidP="00262708">
      <w:pPr>
        <w:pStyle w:val="a3"/>
        <w:numPr>
          <w:ilvl w:val="0"/>
          <w:numId w:val="34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решать задачи на движение по реке, рассматривая разные системы отсчета.</w:t>
      </w:r>
    </w:p>
    <w:p w:rsidR="00262708" w:rsidRPr="001C44E1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1C44E1">
        <w:rPr>
          <w:rFonts w:ascii="Times New Roman" w:hAnsi="Times New Roman" w:cs="Times New Roman"/>
          <w:b/>
          <w:sz w:val="24"/>
          <w:szCs w:val="24"/>
        </w:rPr>
        <w:t>Наглядная геометрия</w:t>
      </w:r>
    </w:p>
    <w:p w:rsidR="00262708" w:rsidRPr="001C44E1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1C44E1">
        <w:rPr>
          <w:rFonts w:ascii="Times New Roman" w:hAnsi="Times New Roman" w:cs="Times New Roman"/>
          <w:b/>
          <w:sz w:val="24"/>
          <w:szCs w:val="24"/>
        </w:rPr>
        <w:t>Геометрические фигуры</w:t>
      </w:r>
    </w:p>
    <w:p w:rsidR="00262708" w:rsidRPr="001C44E1" w:rsidRDefault="00262708" w:rsidP="00A52B08">
      <w:pPr>
        <w:pStyle w:val="a3"/>
        <w:numPr>
          <w:ilvl w:val="0"/>
          <w:numId w:val="35"/>
        </w:numPr>
        <w:ind w:left="0"/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Извлекать, интерпретировать и преобразовывать информацию о геометрических фигурах, представленную на чертежах;</w:t>
      </w:r>
    </w:p>
    <w:p w:rsidR="00262708" w:rsidRPr="001C44E1" w:rsidRDefault="00262708" w:rsidP="00A52B08">
      <w:pPr>
        <w:pStyle w:val="a3"/>
        <w:numPr>
          <w:ilvl w:val="0"/>
          <w:numId w:val="35"/>
        </w:numPr>
        <w:ind w:left="0"/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изображать изучаемые фигуры от руки и с помощью компьютерных инструментов.</w:t>
      </w:r>
    </w:p>
    <w:p w:rsidR="00262708" w:rsidRPr="001C44E1" w:rsidRDefault="00262708" w:rsidP="00A52B08">
      <w:pPr>
        <w:pStyle w:val="a3"/>
        <w:ind w:left="0"/>
        <w:rPr>
          <w:rFonts w:ascii="Times New Roman" w:hAnsi="Times New Roman" w:cs="Times New Roman"/>
          <w:b/>
          <w:sz w:val="24"/>
          <w:szCs w:val="24"/>
        </w:rPr>
      </w:pPr>
      <w:r w:rsidRPr="001C44E1">
        <w:rPr>
          <w:rFonts w:ascii="Times New Roman" w:hAnsi="Times New Roman" w:cs="Times New Roman"/>
          <w:b/>
          <w:sz w:val="24"/>
          <w:szCs w:val="24"/>
        </w:rPr>
        <w:t>Измерения и вычисления</w:t>
      </w:r>
    </w:p>
    <w:p w:rsidR="00262708" w:rsidRPr="001C44E1" w:rsidRDefault="00262708" w:rsidP="00A52B08">
      <w:pPr>
        <w:pStyle w:val="a3"/>
        <w:numPr>
          <w:ilvl w:val="0"/>
          <w:numId w:val="36"/>
        </w:numPr>
        <w:ind w:left="0"/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выполнять измерение длин, расстояний, величин углов, с помощью инструментов для измерений длин и углов;</w:t>
      </w:r>
    </w:p>
    <w:p w:rsidR="00262708" w:rsidRPr="001C44E1" w:rsidRDefault="00262708" w:rsidP="00A52B08">
      <w:pPr>
        <w:pStyle w:val="a3"/>
        <w:numPr>
          <w:ilvl w:val="0"/>
          <w:numId w:val="36"/>
        </w:numPr>
        <w:ind w:left="0"/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вычислять площади прямоугольников, квадратов, объемы прямоугольных параллелепипедов, кубов.</w:t>
      </w:r>
    </w:p>
    <w:p w:rsidR="00262708" w:rsidRPr="001C44E1" w:rsidRDefault="00262708" w:rsidP="00A52B08">
      <w:pPr>
        <w:pStyle w:val="a3"/>
        <w:ind w:left="0"/>
        <w:rPr>
          <w:rFonts w:ascii="Times New Roman" w:hAnsi="Times New Roman" w:cs="Times New Roman"/>
          <w:b/>
          <w:sz w:val="24"/>
          <w:szCs w:val="24"/>
        </w:rPr>
      </w:pPr>
      <w:r w:rsidRPr="001C44E1">
        <w:rPr>
          <w:rFonts w:ascii="Times New Roman" w:hAnsi="Times New Roman" w:cs="Times New Roman"/>
          <w:b/>
          <w:sz w:val="24"/>
          <w:szCs w:val="24"/>
        </w:rPr>
        <w:t>В повседневной жизни и при изучении других предметов:</w:t>
      </w:r>
    </w:p>
    <w:p w:rsidR="00262708" w:rsidRPr="001C44E1" w:rsidRDefault="00262708" w:rsidP="00A52B08">
      <w:pPr>
        <w:pStyle w:val="a3"/>
        <w:numPr>
          <w:ilvl w:val="0"/>
          <w:numId w:val="36"/>
        </w:numPr>
        <w:ind w:left="0"/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вычислять расстояния на местности в стандартных ситуациях, площади участков прямоугольной формы, объемы комнат;</w:t>
      </w:r>
    </w:p>
    <w:p w:rsidR="00262708" w:rsidRPr="001C44E1" w:rsidRDefault="00262708" w:rsidP="00A52B08">
      <w:pPr>
        <w:pStyle w:val="a3"/>
        <w:numPr>
          <w:ilvl w:val="0"/>
          <w:numId w:val="36"/>
        </w:numPr>
        <w:ind w:left="0"/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 xml:space="preserve">выполнять простейшие построения на местности, необходимые в реальной жизни; </w:t>
      </w:r>
    </w:p>
    <w:p w:rsidR="00262708" w:rsidRPr="001C44E1" w:rsidRDefault="00262708" w:rsidP="00A52B08">
      <w:pPr>
        <w:pStyle w:val="a3"/>
        <w:numPr>
          <w:ilvl w:val="0"/>
          <w:numId w:val="36"/>
        </w:numPr>
        <w:ind w:left="0"/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оценивать размеры реальных объектов окружающего мира.</w:t>
      </w:r>
    </w:p>
    <w:p w:rsidR="00262708" w:rsidRPr="001C44E1" w:rsidRDefault="00262708" w:rsidP="00A52B08">
      <w:pPr>
        <w:pStyle w:val="a3"/>
        <w:ind w:left="0"/>
        <w:rPr>
          <w:rFonts w:ascii="Times New Roman" w:hAnsi="Times New Roman" w:cs="Times New Roman"/>
          <w:b/>
          <w:bCs/>
          <w:sz w:val="24"/>
          <w:szCs w:val="24"/>
        </w:rPr>
      </w:pPr>
      <w:r w:rsidRPr="001C44E1">
        <w:rPr>
          <w:rFonts w:ascii="Times New Roman" w:hAnsi="Times New Roman" w:cs="Times New Roman"/>
          <w:b/>
          <w:bCs/>
          <w:sz w:val="24"/>
          <w:szCs w:val="24"/>
        </w:rPr>
        <w:t>История математики</w:t>
      </w:r>
    </w:p>
    <w:p w:rsidR="00262708" w:rsidRPr="001C44E1" w:rsidRDefault="00262708" w:rsidP="00A52B08">
      <w:pPr>
        <w:pStyle w:val="a3"/>
        <w:numPr>
          <w:ilvl w:val="0"/>
          <w:numId w:val="20"/>
        </w:numPr>
        <w:ind w:left="0"/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Характеризовать вклад выдающихся математиков в развитие математики и иных научных областей.</w:t>
      </w:r>
    </w:p>
    <w:p w:rsidR="00262708" w:rsidRPr="00A20FBE" w:rsidRDefault="00262708" w:rsidP="00262708">
      <w:pPr>
        <w:pStyle w:val="a3"/>
        <w:rPr>
          <w:rFonts w:ascii="Times New Roman" w:hAnsi="Times New Roman" w:cs="Times New Roman"/>
          <w:b/>
          <w:bCs/>
          <w:sz w:val="24"/>
          <w:szCs w:val="24"/>
        </w:rPr>
      </w:pPr>
    </w:p>
    <w:p w:rsidR="00262708" w:rsidRPr="00A20FBE" w:rsidRDefault="00262708" w:rsidP="00262708">
      <w:pPr>
        <w:pStyle w:val="a3"/>
        <w:rPr>
          <w:rFonts w:ascii="Times New Roman" w:hAnsi="Times New Roman" w:cs="Times New Roman"/>
          <w:b/>
          <w:bCs/>
          <w:sz w:val="24"/>
          <w:szCs w:val="24"/>
        </w:rPr>
      </w:pPr>
      <w:bookmarkStart w:id="3" w:name="_Toc284662721"/>
      <w:bookmarkStart w:id="4" w:name="_Toc284663347"/>
      <w:r w:rsidRPr="00A20FBE">
        <w:rPr>
          <w:rFonts w:ascii="Times New Roman" w:hAnsi="Times New Roman" w:cs="Times New Roman"/>
          <w:b/>
          <w:bCs/>
          <w:sz w:val="24"/>
          <w:szCs w:val="24"/>
        </w:rPr>
        <w:t>Выпускник научится в 7-9 классах (для использования в повседневной жизни и обеспечения возможности успешного продолжения образования на базовом уровне)</w:t>
      </w:r>
      <w:bookmarkEnd w:id="3"/>
      <w:bookmarkEnd w:id="4"/>
    </w:p>
    <w:p w:rsidR="00262708" w:rsidRPr="00A20FBE" w:rsidRDefault="00262708" w:rsidP="00262708">
      <w:pPr>
        <w:pStyle w:val="a3"/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b/>
          <w:sz w:val="24"/>
          <w:szCs w:val="24"/>
        </w:rPr>
        <w:t>Элементы теории множеств и математической логики</w:t>
      </w:r>
    </w:p>
    <w:p w:rsidR="00262708" w:rsidRPr="00A20FBE" w:rsidRDefault="00262708" w:rsidP="00262708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Оперировать на базовом уровне понятиями: множество, элемент множества, подмножество, принадлежность;</w:t>
      </w:r>
    </w:p>
    <w:p w:rsidR="00262708" w:rsidRPr="00A20FBE" w:rsidRDefault="00262708" w:rsidP="00262708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задавать множества перечислением их элементов;</w:t>
      </w:r>
    </w:p>
    <w:p w:rsidR="00262708" w:rsidRPr="00A20FBE" w:rsidRDefault="00262708" w:rsidP="00262708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находить пересечение, объединение, подмножество в простейших ситуациях;</w:t>
      </w:r>
    </w:p>
    <w:p w:rsidR="00262708" w:rsidRPr="00F36729" w:rsidRDefault="00262708" w:rsidP="00262708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F36729">
        <w:rPr>
          <w:rFonts w:ascii="Times New Roman" w:hAnsi="Times New Roman" w:cs="Times New Roman"/>
          <w:sz w:val="28"/>
          <w:szCs w:val="28"/>
        </w:rPr>
        <w:t>оперировать на базовом уровне понятиями: определение, аксиома, теорема, доказательство;</w:t>
      </w:r>
    </w:p>
    <w:p w:rsidR="00262708" w:rsidRPr="00A20FBE" w:rsidRDefault="00262708" w:rsidP="00262708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приводить примеры и контрпримеры для подтверждения своих высказываний.</w:t>
      </w:r>
    </w:p>
    <w:p w:rsidR="00262708" w:rsidRPr="00A20FBE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A20FBE">
        <w:rPr>
          <w:rFonts w:ascii="Times New Roman" w:hAnsi="Times New Roman" w:cs="Times New Roman"/>
          <w:b/>
          <w:sz w:val="24"/>
          <w:szCs w:val="24"/>
        </w:rPr>
        <w:t>В повседневной жизни и при изучении других предметов:</w:t>
      </w:r>
    </w:p>
    <w:p w:rsidR="00262708" w:rsidRPr="00A20FBE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использовать графическое представление множеств для описания реальных процессов и явлений, при решении задач других учебных предметов.</w:t>
      </w:r>
    </w:p>
    <w:p w:rsidR="00262708" w:rsidRPr="00A20FBE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A20FBE">
        <w:rPr>
          <w:rFonts w:ascii="Times New Roman" w:hAnsi="Times New Roman" w:cs="Times New Roman"/>
          <w:b/>
          <w:sz w:val="24"/>
          <w:szCs w:val="24"/>
        </w:rPr>
        <w:t>Числа</w:t>
      </w:r>
    </w:p>
    <w:p w:rsidR="00262708" w:rsidRPr="00A20FBE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Оперировать на базовом уровне понятиями: натуральное число, целое число, обыкновенная дробь, десятичная дробь, смешанная дробь, рациональное число, арифметический квадратный корень;</w:t>
      </w:r>
    </w:p>
    <w:p w:rsidR="00262708" w:rsidRPr="00A20FBE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использовать свойства чисел и правила действий при выполнении вычислений;</w:t>
      </w:r>
    </w:p>
    <w:p w:rsidR="00262708" w:rsidRPr="00A20FBE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использовать признаки делимости на 2, 5, 3, 9, 10 при выполнении вычислений и решении несложных задач;</w:t>
      </w:r>
    </w:p>
    <w:p w:rsidR="00262708" w:rsidRPr="00A20FBE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выполнять округление рациональных чисел в соответствии с правилами;</w:t>
      </w:r>
    </w:p>
    <w:p w:rsidR="00262708" w:rsidRPr="00A20FBE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 xml:space="preserve">оценивать значение квадратного корня из положительного целого числа; </w:t>
      </w:r>
    </w:p>
    <w:p w:rsidR="00262708" w:rsidRPr="00A20FBE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распознавать рациональные и иррациональные числа;</w:t>
      </w:r>
    </w:p>
    <w:p w:rsidR="00262708" w:rsidRPr="00A20FBE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сравнивать числа.</w:t>
      </w:r>
    </w:p>
    <w:p w:rsidR="00262708" w:rsidRPr="00A20FBE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A20FBE">
        <w:rPr>
          <w:rFonts w:ascii="Times New Roman" w:hAnsi="Times New Roman" w:cs="Times New Roman"/>
          <w:b/>
          <w:sz w:val="24"/>
          <w:szCs w:val="24"/>
        </w:rPr>
        <w:t>В повседневной жизни и при изучении других предметов:</w:t>
      </w:r>
    </w:p>
    <w:p w:rsidR="00262708" w:rsidRPr="00A20FBE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оценивать результаты вычислений при решении практических задач;</w:t>
      </w:r>
    </w:p>
    <w:p w:rsidR="00262708" w:rsidRPr="00A20FBE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выполнять сравнение чисел в реальных ситуациях;</w:t>
      </w:r>
    </w:p>
    <w:p w:rsidR="00262708" w:rsidRPr="00A20FBE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составлять числовые выражения при решении практических задач и задач из других учебных предметов.</w:t>
      </w:r>
    </w:p>
    <w:p w:rsidR="00262708" w:rsidRPr="00A20FBE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A20FBE">
        <w:rPr>
          <w:rFonts w:ascii="Times New Roman" w:hAnsi="Times New Roman" w:cs="Times New Roman"/>
          <w:b/>
          <w:sz w:val="24"/>
          <w:szCs w:val="24"/>
        </w:rPr>
        <w:t>Тождественные преобразования</w:t>
      </w:r>
    </w:p>
    <w:p w:rsidR="00262708" w:rsidRPr="00A20FBE" w:rsidRDefault="00262708" w:rsidP="00262708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Выполнять несложные преобразования для вычисления значений числовых выражений, содержащих степени с натуральным показателем, степени с целым отрицательным показателем;</w:t>
      </w:r>
    </w:p>
    <w:p w:rsidR="00262708" w:rsidRPr="00A20FBE" w:rsidRDefault="00262708" w:rsidP="00262708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выполнять несложные преобразования целых выражений: раскрывать скобки, приводить подобные слагаемые;</w:t>
      </w:r>
    </w:p>
    <w:p w:rsidR="00262708" w:rsidRPr="00A20FBE" w:rsidRDefault="00262708" w:rsidP="00262708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использовать формулы сокращенного умножения (квадрат суммы, квадрат разности, разность квадратов) для упрощения вычислений значений выражений;</w:t>
      </w:r>
    </w:p>
    <w:p w:rsidR="00262708" w:rsidRPr="00A20FBE" w:rsidRDefault="00262708" w:rsidP="00262708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выполнять несложные преобразования дробно-линейных выражений и выражений с квадратными корнями.</w:t>
      </w:r>
    </w:p>
    <w:p w:rsidR="00262708" w:rsidRPr="00A20FBE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A20FBE">
        <w:rPr>
          <w:rFonts w:ascii="Times New Roman" w:hAnsi="Times New Roman" w:cs="Times New Roman"/>
          <w:b/>
          <w:sz w:val="24"/>
          <w:szCs w:val="24"/>
        </w:rPr>
        <w:t>В повседневной жизни и при изучении других предметов:</w:t>
      </w:r>
    </w:p>
    <w:p w:rsidR="00262708" w:rsidRPr="00F36729" w:rsidRDefault="00262708" w:rsidP="00262708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A20FBE">
        <w:rPr>
          <w:rFonts w:ascii="Times New Roman" w:hAnsi="Times New Roman" w:cs="Times New Roman"/>
          <w:sz w:val="24"/>
          <w:szCs w:val="24"/>
        </w:rPr>
        <w:t>понимать смысл записи числа в стандартном виде;</w:t>
      </w:r>
      <w:r w:rsidRPr="00F3672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62708" w:rsidRPr="00A20FBE" w:rsidRDefault="00262708" w:rsidP="00262708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оперировать на базовом уровне понятием «стандартная запись числа».</w:t>
      </w:r>
    </w:p>
    <w:p w:rsidR="00262708" w:rsidRPr="00A20FBE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A20FBE">
        <w:rPr>
          <w:rFonts w:ascii="Times New Roman" w:hAnsi="Times New Roman" w:cs="Times New Roman"/>
          <w:b/>
          <w:sz w:val="24"/>
          <w:szCs w:val="24"/>
        </w:rPr>
        <w:t>Уравнения и неравенства</w:t>
      </w:r>
    </w:p>
    <w:p w:rsidR="00262708" w:rsidRPr="00A20FBE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Оперировать на базовом уровне понятиями: равенство, числовое равенство, уравнение, корень уравнения, решение уравнения, числовое неравенство, неравенство, решение неравенства;</w:t>
      </w:r>
    </w:p>
    <w:p w:rsidR="00262708" w:rsidRPr="00A20FBE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проверять справедливость числовых равенств и неравенств;</w:t>
      </w:r>
    </w:p>
    <w:p w:rsidR="00262708" w:rsidRPr="00A20FBE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решать линейные неравенства и несложные неравенства, сводящиеся к линейным;</w:t>
      </w:r>
    </w:p>
    <w:p w:rsidR="00262708" w:rsidRPr="00A20FBE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решать системы несложных линейных уравнений, неравенств;</w:t>
      </w:r>
    </w:p>
    <w:p w:rsidR="00262708" w:rsidRPr="00A20FBE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проверять, является ли данное число решением уравнения (неравенства);</w:t>
      </w:r>
    </w:p>
    <w:p w:rsidR="00262708" w:rsidRPr="00A20FBE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решать квадратные уравнения по формуле корней квадратного уравнения;</w:t>
      </w:r>
    </w:p>
    <w:p w:rsidR="00262708" w:rsidRPr="00A20FBE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изображать решения неравенств и их систем на числовой прямой.</w:t>
      </w:r>
    </w:p>
    <w:p w:rsidR="00262708" w:rsidRPr="00A20FBE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A20FBE">
        <w:rPr>
          <w:rFonts w:ascii="Times New Roman" w:hAnsi="Times New Roman" w:cs="Times New Roman"/>
          <w:b/>
          <w:sz w:val="24"/>
          <w:szCs w:val="24"/>
        </w:rPr>
        <w:t>В повседневной жизни и при изучении других предметов:</w:t>
      </w:r>
    </w:p>
    <w:p w:rsidR="00262708" w:rsidRPr="00A20FBE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составлять и решать линейные уравнения при решении задач, возникающих в других учебных предметах.</w:t>
      </w:r>
    </w:p>
    <w:p w:rsidR="00262708" w:rsidRPr="00A20FBE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A20FBE">
        <w:rPr>
          <w:rFonts w:ascii="Times New Roman" w:hAnsi="Times New Roman" w:cs="Times New Roman"/>
          <w:b/>
          <w:sz w:val="24"/>
          <w:szCs w:val="24"/>
        </w:rPr>
        <w:t>Функции</w:t>
      </w:r>
    </w:p>
    <w:p w:rsidR="00262708" w:rsidRPr="00A20FBE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 xml:space="preserve">Находить значение функции по заданному значению аргумента; </w:t>
      </w:r>
    </w:p>
    <w:p w:rsidR="00262708" w:rsidRPr="00A20FBE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находить значение аргумента по заданному значению функции в несложных ситуациях;</w:t>
      </w:r>
    </w:p>
    <w:p w:rsidR="00262708" w:rsidRPr="00A20FBE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определять положение точки по ее координатам, координаты точки по ее положению на координатной плоскости;</w:t>
      </w:r>
    </w:p>
    <w:p w:rsidR="00262708" w:rsidRPr="00A20FBE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по графику находить область определения, множество значений, нули функции, промежутки знакопостоянства, промежутки возрастания и убывания, наибольшее и наименьшее значения функции;</w:t>
      </w:r>
    </w:p>
    <w:p w:rsidR="00262708" w:rsidRPr="00A20FBE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строить график линейной функции;</w:t>
      </w:r>
    </w:p>
    <w:p w:rsidR="00262708" w:rsidRPr="00A20FBE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проверять, является ли данный график графиком заданной функции (линейной, квадратичной, обратной пропорциональности);</w:t>
      </w:r>
    </w:p>
    <w:p w:rsidR="00262708" w:rsidRPr="00A20FBE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определять приближенные значения координат точки пересечения графиков функций;</w:t>
      </w:r>
    </w:p>
    <w:p w:rsidR="00262708" w:rsidRPr="00A20FBE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оперировать на базовом уровне понятиями: последовательность, арифметическая прогрессия, геометрическая прогрессия;</w:t>
      </w:r>
    </w:p>
    <w:p w:rsidR="00262708" w:rsidRPr="00A20FBE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решать задачи на прогрессии, в которых ответ может быть получен непосредственным подсчетом без применения формул.</w:t>
      </w:r>
    </w:p>
    <w:p w:rsidR="00262708" w:rsidRPr="00A20FBE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A20FBE">
        <w:rPr>
          <w:rFonts w:ascii="Times New Roman" w:hAnsi="Times New Roman" w:cs="Times New Roman"/>
          <w:b/>
          <w:sz w:val="24"/>
          <w:szCs w:val="24"/>
        </w:rPr>
        <w:t>В повседневной жизни и при изучении других предметов:</w:t>
      </w:r>
    </w:p>
    <w:p w:rsidR="00262708" w:rsidRPr="00A20FBE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использовать графики реальных процессов и зависимостей для определения их свойств (наибольшие и наименьшие значения, промежутки возрастания и убывания, области положительных и отрицательных значений и т.п.);</w:t>
      </w:r>
    </w:p>
    <w:p w:rsidR="00262708" w:rsidRPr="00A20FBE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использовать свойства линейной функции и ее график при решении задач из других учебных предметов.</w:t>
      </w:r>
    </w:p>
    <w:p w:rsidR="00262708" w:rsidRPr="00A20FBE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A20FBE">
        <w:rPr>
          <w:rFonts w:ascii="Times New Roman" w:hAnsi="Times New Roman" w:cs="Times New Roman"/>
          <w:b/>
          <w:sz w:val="24"/>
          <w:szCs w:val="24"/>
        </w:rPr>
        <w:t xml:space="preserve">Статистика и теория вероятностей </w:t>
      </w:r>
    </w:p>
    <w:p w:rsidR="00262708" w:rsidRPr="00A20FBE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Иметь представление о статистических характеристиках, вероятности случайного события, комбинаторных задачах;</w:t>
      </w:r>
    </w:p>
    <w:p w:rsidR="00262708" w:rsidRPr="00A20FBE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решать простейшие комбинаторные задачи методом прямого и организованного перебора;</w:t>
      </w:r>
    </w:p>
    <w:p w:rsidR="00262708" w:rsidRPr="00A20FBE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представлять данные в виде таблиц, диаграмм, графиков;</w:t>
      </w:r>
    </w:p>
    <w:p w:rsidR="00262708" w:rsidRPr="00A20FBE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читать информацию, представленную в виде таблицы, диаграммы, графика;</w:t>
      </w:r>
    </w:p>
    <w:p w:rsidR="00262708" w:rsidRPr="00A20FBE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определять основные статистические характеристики числовых наборов;</w:t>
      </w:r>
    </w:p>
    <w:p w:rsidR="00262708" w:rsidRPr="00A20FBE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оценивать вероятность события в простейших случаях;</w:t>
      </w:r>
    </w:p>
    <w:p w:rsidR="00262708" w:rsidRPr="00A20FBE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иметь представление о роли закона больших чисел в массовых явлениях.</w:t>
      </w:r>
    </w:p>
    <w:p w:rsidR="00262708" w:rsidRPr="00A20FBE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A20FBE">
        <w:rPr>
          <w:rFonts w:ascii="Times New Roman" w:hAnsi="Times New Roman" w:cs="Times New Roman"/>
          <w:b/>
          <w:sz w:val="24"/>
          <w:szCs w:val="24"/>
        </w:rPr>
        <w:t>В повседневной жизни и при изучении других предметов:</w:t>
      </w:r>
    </w:p>
    <w:p w:rsidR="00262708" w:rsidRPr="00A20FBE" w:rsidRDefault="00262708" w:rsidP="00262708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оценивать количество возможных вариантов методом перебора;</w:t>
      </w:r>
    </w:p>
    <w:p w:rsidR="00262708" w:rsidRPr="00A20FBE" w:rsidRDefault="00262708" w:rsidP="00262708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иметь представление о роли практически достоверных и маловероятных событий;</w:t>
      </w:r>
    </w:p>
    <w:p w:rsidR="00262708" w:rsidRPr="00A20FBE" w:rsidRDefault="00262708" w:rsidP="00262708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 xml:space="preserve">сравнивать основные статистические характеристики, полученные в процессе решения прикладной задачи, изучения реального явления; </w:t>
      </w:r>
    </w:p>
    <w:p w:rsidR="00262708" w:rsidRPr="00F36729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A20FBE">
        <w:rPr>
          <w:rFonts w:ascii="Times New Roman" w:hAnsi="Times New Roman" w:cs="Times New Roman"/>
          <w:sz w:val="24"/>
          <w:szCs w:val="24"/>
        </w:rPr>
        <w:t>оценивать вероятность реальных событий и явлений в несложных ситуациях.</w:t>
      </w:r>
    </w:p>
    <w:p w:rsidR="00262708" w:rsidRPr="00A20FBE" w:rsidRDefault="00262708" w:rsidP="00262708">
      <w:pPr>
        <w:pStyle w:val="a3"/>
        <w:rPr>
          <w:rFonts w:ascii="Times New Roman" w:hAnsi="Times New Roman" w:cs="Times New Roman"/>
          <w:b/>
          <w:bCs/>
          <w:sz w:val="24"/>
          <w:szCs w:val="24"/>
        </w:rPr>
      </w:pPr>
      <w:r w:rsidRPr="00A20FBE">
        <w:rPr>
          <w:rFonts w:ascii="Times New Roman" w:hAnsi="Times New Roman" w:cs="Times New Roman"/>
          <w:b/>
          <w:bCs/>
          <w:sz w:val="24"/>
          <w:szCs w:val="24"/>
        </w:rPr>
        <w:t>Текстовые задачи</w:t>
      </w:r>
    </w:p>
    <w:p w:rsidR="00262708" w:rsidRPr="00A20FBE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Решать несложные сюжетные задачи разных типов на все арифметические действия;</w:t>
      </w:r>
    </w:p>
    <w:p w:rsidR="00262708" w:rsidRPr="00A20FBE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строить модель условия задачи (в виде таблицы, схемы, рисунка или уравнения), в которой даны значения двух из трех взаимосвязанных величин, с целью поиска решения задачи;</w:t>
      </w:r>
    </w:p>
    <w:p w:rsidR="00262708" w:rsidRPr="00A20FBE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осуществлять способ поиска решения задачи, в котором рассуждение строится от условия к требованию или от требования к условию;</w:t>
      </w:r>
    </w:p>
    <w:p w:rsidR="00262708" w:rsidRPr="00A20FBE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 xml:space="preserve">составлять план решения задачи; </w:t>
      </w:r>
    </w:p>
    <w:p w:rsidR="00262708" w:rsidRPr="00A20FBE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выделять этапы решения задачи;</w:t>
      </w:r>
    </w:p>
    <w:p w:rsidR="00262708" w:rsidRPr="00A20FBE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интерпретировать вычислительные результаты в задаче, исследовать полученное решение задачи;</w:t>
      </w:r>
    </w:p>
    <w:p w:rsidR="00262708" w:rsidRPr="00A20FBE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знать различие скоростей объекта в стоячей воде, против течения и по течению реки;</w:t>
      </w:r>
    </w:p>
    <w:p w:rsidR="00262708" w:rsidRPr="00A20FBE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решать задачи на нахождение части числа и числа по его части;</w:t>
      </w:r>
    </w:p>
    <w:p w:rsidR="00262708" w:rsidRPr="00A20FBE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решать задачи разных типов (на работу, на покупки, на движение), связывающих три величины, выделять эти величины и отношения между ними;</w:t>
      </w:r>
    </w:p>
    <w:p w:rsidR="00262708" w:rsidRPr="00A20FBE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находить процент от числа, число по проценту от него, находить процентное снижение или процентное повышение величины;</w:t>
      </w:r>
    </w:p>
    <w:p w:rsidR="00262708" w:rsidRPr="00A20FBE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решать несложные логические задачи методом рассуждений.</w:t>
      </w:r>
    </w:p>
    <w:p w:rsidR="00262708" w:rsidRPr="00A20FBE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A20FBE">
        <w:rPr>
          <w:rFonts w:ascii="Times New Roman" w:hAnsi="Times New Roman" w:cs="Times New Roman"/>
          <w:b/>
          <w:sz w:val="24"/>
          <w:szCs w:val="24"/>
        </w:rPr>
        <w:t>В повседневной жизни и при изучении других предметов:</w:t>
      </w:r>
    </w:p>
    <w:p w:rsidR="00262708" w:rsidRPr="00A20FBE" w:rsidRDefault="00262708" w:rsidP="00262708">
      <w:pPr>
        <w:pStyle w:val="a3"/>
        <w:numPr>
          <w:ilvl w:val="0"/>
          <w:numId w:val="15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выдвигать гипотезы о возможных предельных значениях искомых в задаче величин (делать прикидку).</w:t>
      </w:r>
    </w:p>
    <w:p w:rsidR="00262708" w:rsidRPr="00A20FBE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A20FBE">
        <w:rPr>
          <w:rFonts w:ascii="Times New Roman" w:hAnsi="Times New Roman" w:cs="Times New Roman"/>
          <w:b/>
          <w:sz w:val="24"/>
          <w:szCs w:val="24"/>
        </w:rPr>
        <w:t>Геометрические фигуры</w:t>
      </w:r>
    </w:p>
    <w:p w:rsidR="00262708" w:rsidRPr="00A20FBE" w:rsidRDefault="00262708" w:rsidP="00262708">
      <w:pPr>
        <w:pStyle w:val="a3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Оперировать на базовом уровне понятиями геометрических фигур;</w:t>
      </w:r>
    </w:p>
    <w:p w:rsidR="00262708" w:rsidRPr="00A20FBE" w:rsidRDefault="00262708" w:rsidP="00262708">
      <w:pPr>
        <w:pStyle w:val="a3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извлекать информацию о геометрических фигурах, представленную на чертежах в явном виде;</w:t>
      </w:r>
    </w:p>
    <w:p w:rsidR="00262708" w:rsidRPr="00A20FBE" w:rsidRDefault="00262708" w:rsidP="00262708">
      <w:pPr>
        <w:pStyle w:val="a3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применять для решения задач геометрические факты, если условия их применения заданы в явной форме;</w:t>
      </w:r>
    </w:p>
    <w:p w:rsidR="00262708" w:rsidRPr="00A20FBE" w:rsidRDefault="00262708" w:rsidP="00262708">
      <w:pPr>
        <w:pStyle w:val="a3"/>
        <w:numPr>
          <w:ilvl w:val="0"/>
          <w:numId w:val="12"/>
        </w:numPr>
        <w:rPr>
          <w:rFonts w:ascii="Times New Roman" w:hAnsi="Times New Roman" w:cs="Times New Roman"/>
          <w:i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 xml:space="preserve">решать задачи на нахождение геометрических величин по образцам или алгоритмам. </w:t>
      </w:r>
    </w:p>
    <w:p w:rsidR="00262708" w:rsidRPr="00A20FBE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A20FBE">
        <w:rPr>
          <w:rFonts w:ascii="Times New Roman" w:hAnsi="Times New Roman" w:cs="Times New Roman"/>
          <w:b/>
          <w:sz w:val="24"/>
          <w:szCs w:val="24"/>
        </w:rPr>
        <w:t>В повседневной жизни и при изучении других предметов:</w:t>
      </w:r>
    </w:p>
    <w:p w:rsidR="00262708" w:rsidRPr="00A20FBE" w:rsidRDefault="00262708" w:rsidP="00262708">
      <w:pPr>
        <w:pStyle w:val="a3"/>
        <w:numPr>
          <w:ilvl w:val="0"/>
          <w:numId w:val="13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использовать свойства геометрических фигур для решения типовых задач, возникающих в ситуациях повседневной жизни, задач практического содержания.</w:t>
      </w:r>
    </w:p>
    <w:p w:rsidR="00262708" w:rsidRPr="00A20FBE" w:rsidRDefault="00262708" w:rsidP="00262708">
      <w:pPr>
        <w:pStyle w:val="a3"/>
        <w:rPr>
          <w:rFonts w:ascii="Times New Roman" w:hAnsi="Times New Roman" w:cs="Times New Roman"/>
          <w:b/>
          <w:bCs/>
          <w:sz w:val="24"/>
          <w:szCs w:val="24"/>
        </w:rPr>
      </w:pPr>
      <w:r w:rsidRPr="00A20FBE">
        <w:rPr>
          <w:rFonts w:ascii="Times New Roman" w:hAnsi="Times New Roman" w:cs="Times New Roman"/>
          <w:b/>
          <w:bCs/>
          <w:sz w:val="24"/>
          <w:szCs w:val="24"/>
        </w:rPr>
        <w:t>Отношения</w:t>
      </w:r>
    </w:p>
    <w:p w:rsidR="00262708" w:rsidRPr="00A20FBE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Оперировать на базовом уровне понятиями: равенство фигур, равные фигуры, равенство треугольников, параллельность прямых, перпендикулярность прямых, углы между прямыми, перпендикуляр, наклонная, проекция.</w:t>
      </w:r>
    </w:p>
    <w:p w:rsidR="00262708" w:rsidRPr="00A20FBE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A20FBE">
        <w:rPr>
          <w:rFonts w:ascii="Times New Roman" w:hAnsi="Times New Roman" w:cs="Times New Roman"/>
          <w:b/>
          <w:sz w:val="24"/>
          <w:szCs w:val="24"/>
        </w:rPr>
        <w:t xml:space="preserve">В повседневной жизни и при изучении других предметов: </w:t>
      </w:r>
    </w:p>
    <w:p w:rsidR="00262708" w:rsidRPr="00A20FBE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использовать отношения для решения простейших задач, возникающих в реальной жизни.</w:t>
      </w:r>
    </w:p>
    <w:p w:rsidR="00262708" w:rsidRPr="00A20FBE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A20FBE">
        <w:rPr>
          <w:rFonts w:ascii="Times New Roman" w:hAnsi="Times New Roman" w:cs="Times New Roman"/>
          <w:b/>
          <w:sz w:val="24"/>
          <w:szCs w:val="24"/>
        </w:rPr>
        <w:t>Измерения и вычисления</w:t>
      </w:r>
    </w:p>
    <w:p w:rsidR="00262708" w:rsidRPr="00A20FBE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Выполнять измерение длин, расстояний, величин углов, с помощью инструментов для измерений длин и углов;</w:t>
      </w:r>
    </w:p>
    <w:p w:rsidR="00262708" w:rsidRPr="00A20FBE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применять формулы периметра, площади и объема, площади поверхности отдельных многогранников при вычислениях, когда все данные имеются в условии;</w:t>
      </w:r>
    </w:p>
    <w:p w:rsidR="00262708" w:rsidRPr="00A20FBE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применять теорему Пифагора, базовые тригонометрические соотношения для вычисления длин, расстояний, площадей в простейших случаях.</w:t>
      </w:r>
    </w:p>
    <w:p w:rsidR="00262708" w:rsidRPr="00A20FBE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A20FBE">
        <w:rPr>
          <w:rFonts w:ascii="Times New Roman" w:hAnsi="Times New Roman" w:cs="Times New Roman"/>
          <w:b/>
          <w:sz w:val="24"/>
          <w:szCs w:val="24"/>
        </w:rPr>
        <w:t>В повседневной жизни и при изучении других предметов:</w:t>
      </w:r>
    </w:p>
    <w:p w:rsidR="00262708" w:rsidRPr="00A20FBE" w:rsidRDefault="00262708" w:rsidP="00262708">
      <w:pPr>
        <w:pStyle w:val="a3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вычислять расстояния на местности в стандартных ситуациях, площади в простейших случаях, применять формулы в простейших ситуациях в повседневной жизни.</w:t>
      </w:r>
    </w:p>
    <w:p w:rsidR="00262708" w:rsidRPr="00A20FBE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A20FBE">
        <w:rPr>
          <w:rFonts w:ascii="Times New Roman" w:hAnsi="Times New Roman" w:cs="Times New Roman"/>
          <w:b/>
          <w:sz w:val="24"/>
          <w:szCs w:val="24"/>
        </w:rPr>
        <w:t>Геометрические построения</w:t>
      </w:r>
    </w:p>
    <w:p w:rsidR="00262708" w:rsidRPr="00A20FBE" w:rsidRDefault="00262708" w:rsidP="00262708">
      <w:pPr>
        <w:pStyle w:val="a3"/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Изображать типовые плоские фигуры и фигуры в пространстве от руки и с помощью инструментов.</w:t>
      </w:r>
    </w:p>
    <w:p w:rsidR="00262708" w:rsidRPr="00A20FBE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A20FBE">
        <w:rPr>
          <w:rFonts w:ascii="Times New Roman" w:hAnsi="Times New Roman" w:cs="Times New Roman"/>
          <w:b/>
          <w:sz w:val="24"/>
          <w:szCs w:val="24"/>
        </w:rPr>
        <w:t>В повседневной жизни и при изучении других предметов:</w:t>
      </w:r>
    </w:p>
    <w:p w:rsidR="00262708" w:rsidRPr="00A20FBE" w:rsidRDefault="00262708" w:rsidP="00262708">
      <w:pPr>
        <w:pStyle w:val="a3"/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выполнять простейшие построения на местности, необходимые в реальной жизни.</w:t>
      </w:r>
    </w:p>
    <w:p w:rsidR="00262708" w:rsidRPr="00A20FBE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A20FBE">
        <w:rPr>
          <w:rFonts w:ascii="Times New Roman" w:hAnsi="Times New Roman" w:cs="Times New Roman"/>
          <w:b/>
          <w:sz w:val="24"/>
          <w:szCs w:val="24"/>
        </w:rPr>
        <w:t>Геометрические преобразования</w:t>
      </w:r>
    </w:p>
    <w:p w:rsidR="00262708" w:rsidRPr="00A20FBE" w:rsidRDefault="00262708" w:rsidP="00262708">
      <w:pPr>
        <w:pStyle w:val="a3"/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Строить фигуру, симметричную данной фигуре относительно оси и точки.</w:t>
      </w:r>
    </w:p>
    <w:p w:rsidR="00262708" w:rsidRPr="00A20FBE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A20FBE">
        <w:rPr>
          <w:rFonts w:ascii="Times New Roman" w:hAnsi="Times New Roman" w:cs="Times New Roman"/>
          <w:b/>
          <w:sz w:val="24"/>
          <w:szCs w:val="24"/>
        </w:rPr>
        <w:t>В повседневной жизни и при изучении других предметов:</w:t>
      </w:r>
    </w:p>
    <w:p w:rsidR="00262708" w:rsidRPr="00A20FBE" w:rsidRDefault="00262708" w:rsidP="00262708">
      <w:pPr>
        <w:pStyle w:val="a3"/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распознавать движение объектов в окружающем мире;</w:t>
      </w:r>
    </w:p>
    <w:p w:rsidR="00262708" w:rsidRPr="00A20FBE" w:rsidRDefault="00262708" w:rsidP="00262708">
      <w:pPr>
        <w:pStyle w:val="a3"/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распознавать симметричные фигуры в окружающем мире.</w:t>
      </w:r>
    </w:p>
    <w:p w:rsidR="00262708" w:rsidRPr="00A20FBE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A20FBE">
        <w:rPr>
          <w:rFonts w:ascii="Times New Roman" w:hAnsi="Times New Roman" w:cs="Times New Roman"/>
          <w:b/>
          <w:sz w:val="24"/>
          <w:szCs w:val="24"/>
        </w:rPr>
        <w:t>Векторы и координаты на плоскости</w:t>
      </w:r>
    </w:p>
    <w:p w:rsidR="00262708" w:rsidRPr="00A20FBE" w:rsidRDefault="00262708" w:rsidP="00262708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Оперировать на базовом уровне понятиями вектор, сумма векторов</w:t>
      </w:r>
      <w:r w:rsidRPr="00A20FBE">
        <w:rPr>
          <w:rFonts w:ascii="Times New Roman" w:hAnsi="Times New Roman" w:cs="Times New Roman"/>
          <w:i/>
          <w:sz w:val="24"/>
          <w:szCs w:val="24"/>
        </w:rPr>
        <w:t xml:space="preserve">, </w:t>
      </w:r>
      <w:r w:rsidRPr="00A20FBE">
        <w:rPr>
          <w:rFonts w:ascii="Times New Roman" w:hAnsi="Times New Roman" w:cs="Times New Roman"/>
          <w:sz w:val="24"/>
          <w:szCs w:val="24"/>
        </w:rPr>
        <w:t>произведение вектора на число, координаты на плоскости;</w:t>
      </w:r>
    </w:p>
    <w:p w:rsidR="00262708" w:rsidRPr="00A20FBE" w:rsidRDefault="00262708" w:rsidP="00262708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определять приближенно координаты точки по ее изображению на координатной плоскости.</w:t>
      </w:r>
    </w:p>
    <w:p w:rsidR="00262708" w:rsidRPr="00A20FBE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A20FBE">
        <w:rPr>
          <w:rFonts w:ascii="Times New Roman" w:hAnsi="Times New Roman" w:cs="Times New Roman"/>
          <w:b/>
          <w:sz w:val="24"/>
          <w:szCs w:val="24"/>
        </w:rPr>
        <w:t xml:space="preserve">В повседневной жизни и при изучении других предметов: </w:t>
      </w:r>
    </w:p>
    <w:p w:rsidR="00262708" w:rsidRPr="00A20FBE" w:rsidRDefault="00262708" w:rsidP="00262708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использовать векторы для решения простейших задач на определение скорости относительного движения.</w:t>
      </w:r>
    </w:p>
    <w:p w:rsidR="00262708" w:rsidRPr="00A20FBE" w:rsidRDefault="00262708" w:rsidP="00262708">
      <w:pPr>
        <w:pStyle w:val="a3"/>
        <w:rPr>
          <w:rFonts w:ascii="Times New Roman" w:hAnsi="Times New Roman" w:cs="Times New Roman"/>
          <w:b/>
          <w:bCs/>
          <w:sz w:val="24"/>
          <w:szCs w:val="24"/>
        </w:rPr>
      </w:pPr>
      <w:r w:rsidRPr="00A20FBE">
        <w:rPr>
          <w:rFonts w:ascii="Times New Roman" w:hAnsi="Times New Roman" w:cs="Times New Roman"/>
          <w:b/>
          <w:bCs/>
          <w:sz w:val="24"/>
          <w:szCs w:val="24"/>
        </w:rPr>
        <w:t>История математики</w:t>
      </w:r>
    </w:p>
    <w:p w:rsidR="00262708" w:rsidRPr="00A20FBE" w:rsidRDefault="00262708" w:rsidP="00262708">
      <w:pPr>
        <w:pStyle w:val="a3"/>
        <w:numPr>
          <w:ilvl w:val="0"/>
          <w:numId w:val="14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Описывать отдельные выдающиеся результаты, полученные в ходе развития математики как науки;</w:t>
      </w:r>
    </w:p>
    <w:p w:rsidR="00262708" w:rsidRPr="00A20FBE" w:rsidRDefault="00262708" w:rsidP="00262708">
      <w:pPr>
        <w:pStyle w:val="a3"/>
        <w:numPr>
          <w:ilvl w:val="0"/>
          <w:numId w:val="14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знать примеры математических открытий и их авторов, в связи с отечественной и всемирной историей;</w:t>
      </w:r>
    </w:p>
    <w:p w:rsidR="00262708" w:rsidRPr="00A20FBE" w:rsidRDefault="00262708" w:rsidP="00262708">
      <w:pPr>
        <w:pStyle w:val="a3"/>
        <w:numPr>
          <w:ilvl w:val="0"/>
          <w:numId w:val="14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понимать роль математики в развитии России.</w:t>
      </w:r>
    </w:p>
    <w:p w:rsidR="00262708" w:rsidRPr="00A20FBE" w:rsidRDefault="00262708" w:rsidP="00262708">
      <w:pPr>
        <w:pStyle w:val="a3"/>
        <w:rPr>
          <w:rFonts w:ascii="Times New Roman" w:hAnsi="Times New Roman" w:cs="Times New Roman"/>
          <w:b/>
          <w:bCs/>
          <w:sz w:val="24"/>
          <w:szCs w:val="24"/>
        </w:rPr>
      </w:pPr>
      <w:r w:rsidRPr="00A20FBE">
        <w:rPr>
          <w:rFonts w:ascii="Times New Roman" w:hAnsi="Times New Roman" w:cs="Times New Roman"/>
          <w:b/>
          <w:bCs/>
          <w:sz w:val="24"/>
          <w:szCs w:val="24"/>
        </w:rPr>
        <w:t xml:space="preserve">Методы математики </w:t>
      </w:r>
    </w:p>
    <w:p w:rsidR="00262708" w:rsidRPr="00A20FBE" w:rsidRDefault="00262708" w:rsidP="00262708">
      <w:pPr>
        <w:pStyle w:val="a3"/>
        <w:numPr>
          <w:ilvl w:val="0"/>
          <w:numId w:val="14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Выбирать подходящий изученный метод для решения изученных типов математических задач;</w:t>
      </w:r>
    </w:p>
    <w:p w:rsidR="00262708" w:rsidRPr="00A20FBE" w:rsidRDefault="00262708" w:rsidP="00262708">
      <w:pPr>
        <w:pStyle w:val="a3"/>
        <w:numPr>
          <w:ilvl w:val="0"/>
          <w:numId w:val="14"/>
        </w:numPr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sz w:val="24"/>
          <w:szCs w:val="24"/>
        </w:rPr>
        <w:t>Приводить примеры математических закономерностей в окружающей действительности и произведениях искусства.</w:t>
      </w:r>
    </w:p>
    <w:p w:rsidR="00262708" w:rsidRPr="00A20FBE" w:rsidRDefault="00262708" w:rsidP="00262708">
      <w:pPr>
        <w:pStyle w:val="a3"/>
        <w:rPr>
          <w:rFonts w:ascii="Times New Roman" w:hAnsi="Times New Roman" w:cs="Times New Roman"/>
          <w:b/>
          <w:bCs/>
          <w:sz w:val="24"/>
          <w:szCs w:val="24"/>
        </w:rPr>
      </w:pPr>
      <w:bookmarkStart w:id="5" w:name="_Toc284662722"/>
      <w:bookmarkStart w:id="6" w:name="_Toc284663348"/>
    </w:p>
    <w:p w:rsidR="00262708" w:rsidRPr="00A20FBE" w:rsidRDefault="00262708" w:rsidP="00262708">
      <w:pPr>
        <w:pStyle w:val="a3"/>
        <w:rPr>
          <w:rFonts w:ascii="Times New Roman" w:hAnsi="Times New Roman" w:cs="Times New Roman"/>
          <w:b/>
          <w:bCs/>
          <w:sz w:val="24"/>
          <w:szCs w:val="24"/>
        </w:rPr>
      </w:pPr>
      <w:r w:rsidRPr="00A20FBE">
        <w:rPr>
          <w:rFonts w:ascii="Times New Roman" w:hAnsi="Times New Roman" w:cs="Times New Roman"/>
          <w:b/>
          <w:bCs/>
          <w:sz w:val="24"/>
          <w:szCs w:val="24"/>
        </w:rPr>
        <w:t>Выпускник получит возможность научиться в 7-9 классах для обеспечения возможности успешного продолжения образования на базовом и углубленном уровнях</w:t>
      </w:r>
      <w:bookmarkEnd w:id="5"/>
      <w:bookmarkEnd w:id="6"/>
    </w:p>
    <w:p w:rsidR="00262708" w:rsidRPr="00A20FBE" w:rsidRDefault="00262708" w:rsidP="00262708">
      <w:pPr>
        <w:pStyle w:val="a3"/>
        <w:rPr>
          <w:rFonts w:ascii="Times New Roman" w:hAnsi="Times New Roman" w:cs="Times New Roman"/>
          <w:sz w:val="24"/>
          <w:szCs w:val="24"/>
        </w:rPr>
      </w:pPr>
      <w:r w:rsidRPr="00A20FBE">
        <w:rPr>
          <w:rFonts w:ascii="Times New Roman" w:hAnsi="Times New Roman" w:cs="Times New Roman"/>
          <w:b/>
          <w:sz w:val="24"/>
          <w:szCs w:val="24"/>
        </w:rPr>
        <w:t>Элементы теории множеств и математической логики</w:t>
      </w:r>
    </w:p>
    <w:p w:rsidR="00262708" w:rsidRPr="001C44E1" w:rsidRDefault="00262708" w:rsidP="00262708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Оперировать</w:t>
      </w:r>
      <w:r w:rsidR="00A20FBE" w:rsidRPr="001C44E1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 w:rsidRPr="001C44E1">
        <w:rPr>
          <w:rFonts w:ascii="Times New Roman" w:hAnsi="Times New Roman" w:cs="Times New Roman"/>
          <w:sz w:val="24"/>
          <w:szCs w:val="24"/>
        </w:rPr>
        <w:t>понятиями: определение, теорема, аксиома, множество, характеристики множества, элемент множества, пустое, конечное и бесконечное множество, подмножество, принадлежность, включение, равенство множеств;</w:t>
      </w:r>
    </w:p>
    <w:p w:rsidR="00262708" w:rsidRPr="001C44E1" w:rsidRDefault="00262708" w:rsidP="00262708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изображать множества и отношение множеств с помощью кругов Эйлера;</w:t>
      </w:r>
    </w:p>
    <w:p w:rsidR="00262708" w:rsidRPr="001C44E1" w:rsidRDefault="00262708" w:rsidP="00262708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 xml:space="preserve">определять принадлежность элемента множеству, объединению и пересечению множеств; </w:t>
      </w:r>
    </w:p>
    <w:p w:rsidR="00262708" w:rsidRPr="001C44E1" w:rsidRDefault="00262708" w:rsidP="00262708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задавать множество с помощью перечисления элементов, словесного описания;</w:t>
      </w:r>
    </w:p>
    <w:p w:rsidR="00262708" w:rsidRPr="001C44E1" w:rsidRDefault="00262708" w:rsidP="00262708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оперировать понятиями: высказывание, истинность и ложность высказывания, отрицание высказываний, операции над высказываниями: и, или, не, условные высказывания (импликации);</w:t>
      </w:r>
    </w:p>
    <w:p w:rsidR="00262708" w:rsidRPr="001C44E1" w:rsidRDefault="00262708" w:rsidP="00262708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строить высказывания, отрицания высказываний.</w:t>
      </w:r>
    </w:p>
    <w:p w:rsidR="00262708" w:rsidRPr="001C44E1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1C44E1">
        <w:rPr>
          <w:rFonts w:ascii="Times New Roman" w:hAnsi="Times New Roman" w:cs="Times New Roman"/>
          <w:b/>
          <w:sz w:val="24"/>
          <w:szCs w:val="24"/>
        </w:rPr>
        <w:t>В повседневной жизни и при изучении других предметов: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строить цепочки умозаключений на основе использования правил логики;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использовать множества, операции с множествами, их графическое представление для описания реальных процессов и явлений.</w:t>
      </w:r>
    </w:p>
    <w:p w:rsidR="00262708" w:rsidRPr="001C44E1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1C44E1">
        <w:rPr>
          <w:rFonts w:ascii="Times New Roman" w:hAnsi="Times New Roman" w:cs="Times New Roman"/>
          <w:b/>
          <w:sz w:val="24"/>
          <w:szCs w:val="24"/>
        </w:rPr>
        <w:t>Числа</w:t>
      </w:r>
    </w:p>
    <w:p w:rsidR="00262708" w:rsidRPr="001C44E1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Оперировать понятиями: множество натуральных чисел, множество целых чисел, множество рациональных чисел, иррациональное число, квадратный корень, множество действительных чисел, геометрическая интерпретация натуральных, целых, рациональных, действительных чисел;</w:t>
      </w:r>
    </w:p>
    <w:p w:rsidR="00262708" w:rsidRPr="001C44E1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понимать и объяснять смысл позиционной записи натурального числа;</w:t>
      </w:r>
    </w:p>
    <w:p w:rsidR="00262708" w:rsidRPr="001C44E1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выполнять вычисления, в том числе с использованием приемов рациональных вычислений;</w:t>
      </w:r>
    </w:p>
    <w:p w:rsidR="00262708" w:rsidRPr="001C44E1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выполнять округление рациональных чисел с заданной точностью;</w:t>
      </w:r>
    </w:p>
    <w:p w:rsidR="00262708" w:rsidRPr="001C44E1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сравнивать рациональные и иррациональные числа;</w:t>
      </w:r>
    </w:p>
    <w:p w:rsidR="00262708" w:rsidRPr="001C44E1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представлять рациональное число в виде десятичной дроби</w:t>
      </w:r>
    </w:p>
    <w:p w:rsidR="00262708" w:rsidRPr="001C44E1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упорядочивать числа, записанные в виде обыкновенной и десятичной дроби;</w:t>
      </w:r>
    </w:p>
    <w:p w:rsidR="00262708" w:rsidRPr="001C44E1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находить НОД и НОК чисел и использовать их при решении задач.</w:t>
      </w:r>
    </w:p>
    <w:p w:rsidR="00262708" w:rsidRPr="001C44E1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1C44E1">
        <w:rPr>
          <w:rFonts w:ascii="Times New Roman" w:hAnsi="Times New Roman" w:cs="Times New Roman"/>
          <w:b/>
          <w:sz w:val="24"/>
          <w:szCs w:val="24"/>
        </w:rPr>
        <w:t>В повседневной жизни и при изучении других предметов: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применять правила приближенных вычислений при решении практических задач и решении задач других учебных предметов;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выполнять сравнение результатов вычислений при решении практических задач, в том числе приближенных вычислений;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составлять и оценивать числовые выражения при решении практических задач и задач из других учебных предметов;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записывать и округлять числовые значения реальных величин с использованием разных систем измерения.</w:t>
      </w:r>
    </w:p>
    <w:p w:rsidR="00262708" w:rsidRPr="001C44E1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1C44E1">
        <w:rPr>
          <w:rFonts w:ascii="Times New Roman" w:hAnsi="Times New Roman" w:cs="Times New Roman"/>
          <w:b/>
          <w:sz w:val="24"/>
          <w:szCs w:val="24"/>
        </w:rPr>
        <w:t>Тождественные преобразования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Оперировать понятиями степени с натуральным показателем, степени с целым отрицательным показателем;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выполнять преобразования целых выражений: действия с одночленами (сложение, вычитание, умножение), действия с многочленами (сложение, вычитание, умножение);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выполнять разложение многочленов на множители одним из способов: вынесение за скобку, группировка, использование формул сокращенного умножения;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выделять квадрат суммы и разности одночленов;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раскладывать на множители квадратный   трехчлен;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выполнять преобразования выражений, содержащих степени с целыми отрицательными показателями, переходить от записи в виде степени с целым отрицательным показателем к записи в виде дроби;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выполнять преобразования дробно-рациональных выражений: сокращение дробей, приведение алгебраических дробей к общему знаменателю, сложение, умножение, деление алгебраических дробей, возведение алгебраической дроби в натуральную и целую отрицательную степень;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выполнять преобразования выражений, содержащих квадратные корни;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выделять квадрат суммы или разности двучлена в выражениях, содержащих квадратные корни;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выполнять преобразования выражений, содержащих модуль.</w:t>
      </w:r>
    </w:p>
    <w:p w:rsidR="00262708" w:rsidRPr="001C44E1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1C44E1">
        <w:rPr>
          <w:rFonts w:ascii="Times New Roman" w:hAnsi="Times New Roman" w:cs="Times New Roman"/>
          <w:b/>
          <w:sz w:val="24"/>
          <w:szCs w:val="24"/>
        </w:rPr>
        <w:t>В повседневной жизни и при изучении других предметов:</w:t>
      </w:r>
    </w:p>
    <w:p w:rsidR="00262708" w:rsidRPr="001C44E1" w:rsidRDefault="00262708" w:rsidP="00262708">
      <w:pPr>
        <w:pStyle w:val="a3"/>
        <w:numPr>
          <w:ilvl w:val="0"/>
          <w:numId w:val="16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выполнять преобразования и действия с числами, записанными в стандартном виде;</w:t>
      </w:r>
    </w:p>
    <w:p w:rsidR="00262708" w:rsidRPr="001C44E1" w:rsidRDefault="00262708" w:rsidP="00262708">
      <w:pPr>
        <w:pStyle w:val="a3"/>
        <w:numPr>
          <w:ilvl w:val="0"/>
          <w:numId w:val="16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выполнять преобразования алгебраических выражений при решении задач других учебных предметов.</w:t>
      </w:r>
    </w:p>
    <w:p w:rsidR="00262708" w:rsidRPr="001C44E1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1C44E1">
        <w:rPr>
          <w:rFonts w:ascii="Times New Roman" w:hAnsi="Times New Roman" w:cs="Times New Roman"/>
          <w:b/>
          <w:sz w:val="24"/>
          <w:szCs w:val="24"/>
        </w:rPr>
        <w:t>Уравнения и неравенства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Оперировать понятиями: уравнение, неравенство, корень уравнения, решение неравенства, равносильные уравнения, область определения уравнения (неравенства, системы уравнений или неравенств);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решать линейные уравнения и уравнения, сводимые к линейным с помощью тождественных преобразований;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решать квадратные уравнения и уравнения, сводимые к квадратным с помощью тождественных преобразований;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решать дробно-линейные уравнения;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 xml:space="preserve">решать простейшие иррациональные уравнения вида </w:t>
      </w:r>
      <w:r w:rsidRPr="001C44E1">
        <w:rPr>
          <w:rFonts w:ascii="Times New Roman" w:hAnsi="Times New Roman" w:cs="Times New Roman"/>
          <w:sz w:val="24"/>
          <w:szCs w:val="24"/>
        </w:rPr>
        <w:object w:dxaOrig="1120" w:dyaOrig="460">
          <v:shape id="_x0000_i1376" type="#_x0000_t75" style="width:58.9pt;height:22.45pt" o:ole="">
            <v:imagedata r:id="rId748" o:title=""/>
          </v:shape>
          <o:OLEObject Type="Embed" ProgID="Equation.DSMT4" ShapeID="_x0000_i1376" DrawAspect="Content" ObjectID="_1609419014" r:id="rId749"/>
        </w:object>
      </w:r>
      <w:r w:rsidRPr="001C44E1">
        <w:rPr>
          <w:rFonts w:ascii="Times New Roman" w:hAnsi="Times New Roman" w:cs="Times New Roman"/>
          <w:sz w:val="24"/>
          <w:szCs w:val="24"/>
        </w:rPr>
        <w:t xml:space="preserve">, </w:t>
      </w:r>
      <w:r w:rsidRPr="001C44E1">
        <w:rPr>
          <w:rFonts w:ascii="Times New Roman" w:hAnsi="Times New Roman" w:cs="Times New Roman"/>
          <w:sz w:val="24"/>
          <w:szCs w:val="24"/>
        </w:rPr>
        <w:object w:dxaOrig="1680" w:dyaOrig="460">
          <v:shape id="_x0000_i1377" type="#_x0000_t75" style="width:86.05pt;height:22.45pt" o:ole="">
            <v:imagedata r:id="rId750" o:title=""/>
          </v:shape>
          <o:OLEObject Type="Embed" ProgID="Equation.DSMT4" ShapeID="_x0000_i1377" DrawAspect="Content" ObjectID="_1609419015" r:id="rId751"/>
        </w:object>
      </w:r>
      <w:r w:rsidRPr="001C44E1">
        <w:rPr>
          <w:rFonts w:ascii="Times New Roman" w:hAnsi="Times New Roman" w:cs="Times New Roman"/>
          <w:sz w:val="24"/>
          <w:szCs w:val="24"/>
        </w:rPr>
        <w:t>;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 xml:space="preserve">решать уравнения вида </w:t>
      </w:r>
      <w:r w:rsidRPr="001C44E1">
        <w:rPr>
          <w:rFonts w:ascii="Times New Roman" w:hAnsi="Times New Roman" w:cs="Times New Roman"/>
          <w:sz w:val="24"/>
          <w:szCs w:val="24"/>
        </w:rPr>
        <w:object w:dxaOrig="700" w:dyaOrig="360">
          <v:shape id="_x0000_i1378" type="#_x0000_t75" style="width:36.45pt;height:21.5pt" o:ole="">
            <v:imagedata r:id="rId752" o:title=""/>
          </v:shape>
          <o:OLEObject Type="Embed" ProgID="Equation.DSMT4" ShapeID="_x0000_i1378" DrawAspect="Content" ObjectID="_1609419016" r:id="rId753"/>
        </w:object>
      </w:r>
      <w:r w:rsidRPr="001C44E1">
        <w:rPr>
          <w:rFonts w:ascii="Times New Roman" w:hAnsi="Times New Roman" w:cs="Times New Roman"/>
          <w:sz w:val="24"/>
          <w:szCs w:val="24"/>
        </w:rPr>
        <w:t>;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решать уравнения способом разложения на множители и замены переменной;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использовать метод интервалов для решения целых и дробно-рациональных неравенств;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решать линейные уравнения и неравенства с параметрами;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решать несложные квадратные уравнения с параметром;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решать несложные системы линейных уравнений с параметрами;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решать несложные уравнения в целых числах.</w:t>
      </w:r>
    </w:p>
    <w:p w:rsidR="00262708" w:rsidRPr="001C44E1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1C44E1">
        <w:rPr>
          <w:rFonts w:ascii="Times New Roman" w:hAnsi="Times New Roman" w:cs="Times New Roman"/>
          <w:b/>
          <w:sz w:val="24"/>
          <w:szCs w:val="24"/>
        </w:rPr>
        <w:t>В повседневной жизни и при изучении других предметов: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составлять и решать линейные и квадратные уравнения, уравнения, к ним сводящиеся, системы линейных уравнений, неравенств при решении задач других учебных предметов;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выполнять оценку правдоподобия результатов, получаемых при решении линейных и квадратных уравнений и систем линейных уравнений и неравенств при решении задач других учебных предметов;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выбирать соответствующие уравнения, неравенства или их системы для составления математической модели заданной реальной ситуации или прикладной задачи;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уметь интерпретировать полученный при решении уравнения, неравенства или системы результат в контексте заданной реальной ситуации или прикладной задачи.</w:t>
      </w:r>
    </w:p>
    <w:p w:rsidR="00262708" w:rsidRPr="001C44E1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1C44E1">
        <w:rPr>
          <w:rFonts w:ascii="Times New Roman" w:hAnsi="Times New Roman" w:cs="Times New Roman"/>
          <w:b/>
          <w:sz w:val="24"/>
          <w:szCs w:val="24"/>
        </w:rPr>
        <w:t>Функции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 xml:space="preserve">Оперировать понятиями: функциональная зависимость, функция, график функции, способы задания функции, аргумент и значение функции, область определения и множество значений функции, нули функции, промежутки знакопостоянства, монотонность функции, четность/нечетность функции; 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 xml:space="preserve">строить графики линейной, квадратичной функций, обратной пропорциональности, функции вида: </w:t>
      </w:r>
      <w:r w:rsidRPr="001C44E1">
        <w:rPr>
          <w:rFonts w:ascii="Times New Roman" w:hAnsi="Times New Roman" w:cs="Times New Roman"/>
          <w:sz w:val="24"/>
          <w:szCs w:val="24"/>
        </w:rPr>
        <w:object w:dxaOrig="1300" w:dyaOrig="620">
          <v:shape id="_x0000_i1379" type="#_x0000_t75" style="width:64.5pt;height:28.05pt" o:ole="">
            <v:imagedata r:id="rId754" o:title=""/>
          </v:shape>
          <o:OLEObject Type="Embed" ProgID="Equation.DSMT4" ShapeID="_x0000_i1379" DrawAspect="Content" ObjectID="_1609419017" r:id="rId755"/>
        </w:object>
      </w:r>
      <w:r w:rsidRPr="001C44E1">
        <w:rPr>
          <w:rFonts w:ascii="Times New Roman" w:hAnsi="Times New Roman" w:cs="Times New Roman"/>
          <w:sz w:val="24"/>
          <w:szCs w:val="24"/>
        </w:rPr>
        <w:t xml:space="preserve">, </w:t>
      </w:r>
      <w:r w:rsidRPr="001C44E1">
        <w:rPr>
          <w:rFonts w:ascii="Times New Roman" w:hAnsi="Times New Roman" w:cs="Times New Roman"/>
          <w:sz w:val="24"/>
          <w:szCs w:val="24"/>
        </w:rPr>
        <w:object w:dxaOrig="760" w:dyaOrig="380">
          <v:shape id="_x0000_i1380" type="#_x0000_t75" style="width:43.95pt;height:14.05pt" o:ole="">
            <v:imagedata r:id="rId756" o:title=""/>
          </v:shape>
          <o:OLEObject Type="Embed" ProgID="Equation.DSMT4" ShapeID="_x0000_i1380" DrawAspect="Content" ObjectID="_1609419018" r:id="rId757"/>
        </w:object>
      </w:r>
      <w:r w:rsidR="000B447F" w:rsidRPr="001C44E1">
        <w:rPr>
          <w:rFonts w:ascii="Times New Roman" w:hAnsi="Times New Roman" w:cs="Times New Roman"/>
          <w:sz w:val="24"/>
          <w:szCs w:val="24"/>
        </w:rPr>
        <w:fldChar w:fldCharType="begin"/>
      </w:r>
      <w:r w:rsidRPr="001C44E1">
        <w:rPr>
          <w:rFonts w:ascii="Times New Roman" w:hAnsi="Times New Roman" w:cs="Times New Roman"/>
          <w:sz w:val="24"/>
          <w:szCs w:val="24"/>
        </w:rPr>
        <w:instrText xml:space="preserve"> QUOTE  </w:instrText>
      </w:r>
      <w:r w:rsidR="000B447F" w:rsidRPr="001C44E1">
        <w:rPr>
          <w:rFonts w:ascii="Times New Roman" w:hAnsi="Times New Roman" w:cs="Times New Roman"/>
          <w:sz w:val="24"/>
          <w:szCs w:val="24"/>
        </w:rPr>
        <w:fldChar w:fldCharType="end"/>
      </w:r>
      <w:r w:rsidRPr="001C44E1">
        <w:rPr>
          <w:rFonts w:ascii="Times New Roman" w:hAnsi="Times New Roman" w:cs="Times New Roman"/>
          <w:b/>
          <w:bCs/>
          <w:sz w:val="24"/>
          <w:szCs w:val="24"/>
        </w:rPr>
        <w:t>,</w:t>
      </w:r>
      <w:r w:rsidRPr="001C44E1">
        <w:rPr>
          <w:rFonts w:ascii="Times New Roman" w:hAnsi="Times New Roman" w:cs="Times New Roman"/>
          <w:bCs/>
          <w:sz w:val="24"/>
          <w:szCs w:val="24"/>
        </w:rPr>
        <w:object w:dxaOrig="760" w:dyaOrig="380">
          <v:shape id="_x0000_i1381" type="#_x0000_t75" style="width:35.55pt;height:14.05pt" o:ole="">
            <v:imagedata r:id="rId758" o:title=""/>
          </v:shape>
          <o:OLEObject Type="Embed" ProgID="Equation.DSMT4" ShapeID="_x0000_i1381" DrawAspect="Content" ObjectID="_1609419019" r:id="rId759"/>
        </w:object>
      </w:r>
      <w:r w:rsidR="0011423E">
        <w:fldChar w:fldCharType="begin"/>
      </w:r>
      <w:r w:rsidR="0011423E">
        <w:fldChar w:fldCharType="separate"/>
      </w:r>
      <w:r w:rsidRPr="001C44E1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478155" cy="245110"/>
            <wp:effectExtent l="0" t="0" r="0" b="2540"/>
            <wp:docPr id="17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245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423E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fldChar w:fldCharType="end"/>
      </w:r>
      <w:r w:rsidRPr="001C44E1"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Pr="001C44E1">
        <w:rPr>
          <w:rFonts w:ascii="Times New Roman" w:hAnsi="Times New Roman" w:cs="Times New Roman"/>
          <w:bCs/>
          <w:sz w:val="24"/>
          <w:szCs w:val="24"/>
        </w:rPr>
        <w:object w:dxaOrig="660" w:dyaOrig="380">
          <v:shape id="_x0000_i1382" type="#_x0000_t75" style="width:28.05pt;height:14.05pt" o:ole="">
            <v:imagedata r:id="rId761" o:title=""/>
          </v:shape>
          <o:OLEObject Type="Embed" ProgID="Equation.DSMT4" ShapeID="_x0000_i1382" DrawAspect="Content" ObjectID="_1609419020" r:id="rId762"/>
        </w:object>
      </w:r>
      <w:r w:rsidRPr="001C44E1">
        <w:rPr>
          <w:rFonts w:ascii="Times New Roman" w:hAnsi="Times New Roman" w:cs="Times New Roman"/>
          <w:bCs/>
          <w:sz w:val="24"/>
          <w:szCs w:val="24"/>
        </w:rPr>
        <w:t>;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 xml:space="preserve">на примере квадратичной функции, использовать преобразования графика функции </w:t>
      </w:r>
      <w:r w:rsidRPr="001C44E1">
        <w:rPr>
          <w:rFonts w:ascii="Times New Roman" w:hAnsi="Times New Roman" w:cs="Times New Roman"/>
          <w:sz w:val="24"/>
          <w:szCs w:val="24"/>
          <w:lang w:val="en-US"/>
        </w:rPr>
        <w:t>y</w:t>
      </w:r>
      <w:r w:rsidRPr="001C44E1">
        <w:rPr>
          <w:rFonts w:ascii="Times New Roman" w:hAnsi="Times New Roman" w:cs="Times New Roman"/>
          <w:sz w:val="24"/>
          <w:szCs w:val="24"/>
        </w:rPr>
        <w:t>=</w:t>
      </w:r>
      <w:r w:rsidRPr="001C44E1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1C44E1">
        <w:rPr>
          <w:rFonts w:ascii="Times New Roman" w:hAnsi="Times New Roman" w:cs="Times New Roman"/>
          <w:sz w:val="24"/>
          <w:szCs w:val="24"/>
        </w:rPr>
        <w:t>(</w:t>
      </w:r>
      <w:r w:rsidRPr="001C44E1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1C44E1">
        <w:rPr>
          <w:rFonts w:ascii="Times New Roman" w:hAnsi="Times New Roman" w:cs="Times New Roman"/>
          <w:sz w:val="24"/>
          <w:szCs w:val="24"/>
        </w:rPr>
        <w:t xml:space="preserve">) для построения графиков функций </w:t>
      </w:r>
      <w:r w:rsidRPr="001C44E1">
        <w:rPr>
          <w:rFonts w:ascii="Times New Roman" w:hAnsi="Times New Roman" w:cs="Times New Roman"/>
          <w:sz w:val="24"/>
          <w:szCs w:val="24"/>
        </w:rPr>
        <w:object w:dxaOrig="1780" w:dyaOrig="380">
          <v:shape id="_x0000_i1383" type="#_x0000_t75" style="width:85.1pt;height:14.05pt" o:ole="">
            <v:imagedata r:id="rId763" o:title=""/>
          </v:shape>
          <o:OLEObject Type="Embed" ProgID="Equation.DSMT4" ShapeID="_x0000_i1383" DrawAspect="Content" ObjectID="_1609419021" r:id="rId764"/>
        </w:object>
      </w:r>
      <w:r w:rsidRPr="001C44E1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составлять уравнения прямой по заданным условиям: проходящей через две точки с заданными координатами, проходящей через данную точку и параллельной данной прямой;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исследовать функцию по ее графику;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находить множество значений, нули, промежутки знакопостоянства, монотонности квадратичной функции;</w:t>
      </w:r>
    </w:p>
    <w:p w:rsidR="00262708" w:rsidRPr="00A20FBE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i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оперировать понятиями: последовательность, арифметическая прогрессия, геометрическая прогрессия;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решать задачи на арифметическую и геометрическую прогрессию.</w:t>
      </w:r>
    </w:p>
    <w:p w:rsidR="00262708" w:rsidRPr="001C44E1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1C44E1">
        <w:rPr>
          <w:rFonts w:ascii="Times New Roman" w:hAnsi="Times New Roman" w:cs="Times New Roman"/>
          <w:b/>
          <w:sz w:val="24"/>
          <w:szCs w:val="24"/>
        </w:rPr>
        <w:t>В повседневной жизни и при изучении других предметов: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иллюстрировать с помощью графика реальную зависимость или процесс по их характеристикам;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использовать свойства и график квадратичной функции при решении задач из других учебных предметов.</w:t>
      </w:r>
    </w:p>
    <w:p w:rsidR="00262708" w:rsidRPr="001C44E1" w:rsidRDefault="00262708" w:rsidP="00262708">
      <w:pPr>
        <w:pStyle w:val="a3"/>
        <w:rPr>
          <w:rFonts w:ascii="Times New Roman" w:hAnsi="Times New Roman" w:cs="Times New Roman"/>
          <w:b/>
          <w:bCs/>
          <w:sz w:val="24"/>
          <w:szCs w:val="24"/>
        </w:rPr>
      </w:pPr>
      <w:r w:rsidRPr="001C44E1">
        <w:rPr>
          <w:rFonts w:ascii="Times New Roman" w:hAnsi="Times New Roman" w:cs="Times New Roman"/>
          <w:b/>
          <w:bCs/>
          <w:sz w:val="24"/>
          <w:szCs w:val="24"/>
        </w:rPr>
        <w:t>Текстовые задачи</w:t>
      </w:r>
    </w:p>
    <w:p w:rsidR="00262708" w:rsidRPr="001C44E1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Решать простые и сложные задачи разных типов, а также задачи повышенной трудности;</w:t>
      </w:r>
    </w:p>
    <w:p w:rsidR="00262708" w:rsidRPr="001C44E1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использовать разные краткие записи как модели текстов сложных задач для построения поисковой схемы и решения задач;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различать модель текста и модель решения задачи, конструировать к одной модели решения несложной задачи разные модели текста задачи;</w:t>
      </w:r>
    </w:p>
    <w:p w:rsidR="00262708" w:rsidRPr="001C44E1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знать и применять оба способа поиска решения задач (от требования к условию и от условия к требованию);</w:t>
      </w:r>
    </w:p>
    <w:p w:rsidR="00262708" w:rsidRPr="001C44E1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моделировать рассуждения при поиске решения задач с помощью граф-схемы;</w:t>
      </w:r>
    </w:p>
    <w:p w:rsidR="00262708" w:rsidRPr="001C44E1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выделять этапы решения задачи и содержание каждого этапа;</w:t>
      </w:r>
    </w:p>
    <w:p w:rsidR="00262708" w:rsidRPr="001C44E1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уметь выбирать оптимальный метод решения задачи и осознавать выбор метода, рассматривать различные методы, находить разные решения задачи, если возможно;</w:t>
      </w:r>
    </w:p>
    <w:p w:rsidR="00262708" w:rsidRPr="001C44E1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анализировать затруднения при решении задач;</w:t>
      </w:r>
    </w:p>
    <w:p w:rsidR="00262708" w:rsidRPr="001C44E1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выполнять различные преобразования предложенной задачи, конструировать новые задачи из данной, в том числе обратные;</w:t>
      </w:r>
    </w:p>
    <w:p w:rsidR="00262708" w:rsidRPr="001C44E1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интерпретировать вычислительные результаты в задаче, исследовать полученное решение задачи;</w:t>
      </w:r>
    </w:p>
    <w:p w:rsidR="00262708" w:rsidRPr="001C44E1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анализировать всевозможные ситуации взаимного расположения двух объектов и изменение их характеристик при совместном движении (скорость, время, расстояние) при решении задач на движение двух объектов как в одном, так и в противоположных направлениях;</w:t>
      </w:r>
    </w:p>
    <w:p w:rsidR="00262708" w:rsidRPr="001C44E1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исследовать всевозможные ситуации при решении задач на движение по реке, рассматривать разные системы отсчета;</w:t>
      </w:r>
    </w:p>
    <w:p w:rsidR="00262708" w:rsidRPr="001C44E1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 xml:space="preserve">решать разнообразные задачи «на части», </w:t>
      </w:r>
    </w:p>
    <w:p w:rsidR="00262708" w:rsidRPr="001C44E1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решать и обосновывать свое решение задач (выделять математическую основу) на нахождение части числа и числа по его части на основе конкретного смысла дроби;</w:t>
      </w:r>
    </w:p>
    <w:p w:rsidR="00262708" w:rsidRPr="001C44E1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осознавать и объяснять идентичность задач разных типов, связывающих три величины (на работу, на покупки, на движение), выделять эти величины и отношения между ними, применять их при решении задач, конструировать собственные задач указанных типов;</w:t>
      </w:r>
    </w:p>
    <w:p w:rsidR="00262708" w:rsidRPr="001C44E1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владеть основными методами решения задач на смеси, сплавы, концентрации;</w:t>
      </w:r>
    </w:p>
    <w:p w:rsidR="00262708" w:rsidRPr="001C44E1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решать задачи на проценты, в том числе, сложные проценты с обоснованием, используя разные способы;</w:t>
      </w:r>
    </w:p>
    <w:p w:rsidR="00262708" w:rsidRPr="001C44E1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решать логические задачи разными способами, в том числе, с двумя блоками и с тремя блоками данных с помощью таблиц;</w:t>
      </w:r>
    </w:p>
    <w:p w:rsidR="00262708" w:rsidRPr="001C44E1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решать задачи по комбинаторике и теории вероятностей на основе использования изученных методов и обосновывать решение;</w:t>
      </w:r>
    </w:p>
    <w:p w:rsidR="00262708" w:rsidRPr="001C44E1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решать несложные задачи по математической статистике;</w:t>
      </w:r>
    </w:p>
    <w:p w:rsidR="00262708" w:rsidRPr="001C44E1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овладеть основными методами решения сюжетных задач: арифметический, алгебраический, перебор вариантов, геометрический, графический, применять их в новых по сравнению с изученными ситуациях.</w:t>
      </w:r>
    </w:p>
    <w:p w:rsidR="00262708" w:rsidRPr="001C44E1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1C44E1">
        <w:rPr>
          <w:rFonts w:ascii="Times New Roman" w:hAnsi="Times New Roman" w:cs="Times New Roman"/>
          <w:b/>
          <w:sz w:val="24"/>
          <w:szCs w:val="24"/>
        </w:rPr>
        <w:t>В повседневной жизни и при изучении других предметов: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выделять при решении задач характеристики рассматриваемой в задаче ситуации, отличные от реальных (те, от которых абстрагировались), конструировать новые ситуации с учетом этих характеристик, в частности, при решении задач на концентрации, учитывать плотность вещества;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решать и конструировать задачи на основе рассмотрения реальных ситуаций, в которых не требуется точный вычислительный результат;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решать задачи на движение по реке, рассматривая разные системы отсчета.</w:t>
      </w:r>
    </w:p>
    <w:p w:rsidR="00262708" w:rsidRPr="001C44E1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1C44E1">
        <w:rPr>
          <w:rFonts w:ascii="Times New Roman" w:hAnsi="Times New Roman" w:cs="Times New Roman"/>
          <w:b/>
          <w:sz w:val="24"/>
          <w:szCs w:val="24"/>
        </w:rPr>
        <w:t xml:space="preserve">Статистика и теория вероятностей 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Оперировать понятиями: столбчатые и круговые диаграммы, таблицы данных, среднее арифметическое, медиана, наибольшее и наименьшее значения выборки, размах выборки, дисперсия и стандартное отклонение, случайная изменчивость;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извлекать информацию, представленную в таблицах, на диаграммах, графиках;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составлять таблицы, строить диаграммы и графики на основе данных;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оперировать понятиями: факториал числа, перестановки и сочетания, треугольник Паскаля;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применять правило произведения при решении комбинаторных задач;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оперировать понятиями: случайный опыт, случайный выбор, испытание, элементарное случайное событие (исход), классическое определение вероятности случайного события, операции над случайными событиями;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представлять информацию с помощью кругов Эйлера;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решать задачи на вычисление вероятности с подсчетом количества вариантов с помощью комбинаторики.</w:t>
      </w:r>
    </w:p>
    <w:p w:rsidR="00262708" w:rsidRPr="001C44E1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1C44E1">
        <w:rPr>
          <w:rFonts w:ascii="Times New Roman" w:hAnsi="Times New Roman" w:cs="Times New Roman"/>
          <w:b/>
          <w:sz w:val="24"/>
          <w:szCs w:val="24"/>
        </w:rPr>
        <w:t>В повседневной жизни и при изучении других предметов: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извлекать, интерпретировать и преобразовывать информацию, представленную в таблицах, на диаграммах, графиках, отражающую свойства и характеристики реальных процессов и явлений;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определять статистические характеристики выборок по таблицам, диаграммам, графикам, выполнять сравнение в зависимости от цели решения задачи;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оценивать вероятность реальных событий и явлений.</w:t>
      </w:r>
    </w:p>
    <w:p w:rsidR="00262708" w:rsidRPr="00A20FBE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1C44E1">
        <w:rPr>
          <w:rFonts w:ascii="Times New Roman" w:hAnsi="Times New Roman" w:cs="Times New Roman"/>
          <w:b/>
          <w:sz w:val="24"/>
          <w:szCs w:val="24"/>
        </w:rPr>
        <w:t>Геометрические фигуры</w:t>
      </w:r>
    </w:p>
    <w:p w:rsidR="00262708" w:rsidRPr="001C44E1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 xml:space="preserve">Оперировать понятиями геометрических фигур; </w:t>
      </w:r>
    </w:p>
    <w:p w:rsidR="00262708" w:rsidRPr="001C44E1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извлекать, интерпретировать и преобразовывать информацию о геометрических фигурах, представленную на чертежах;</w:t>
      </w:r>
    </w:p>
    <w:p w:rsidR="00262708" w:rsidRPr="001C44E1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 xml:space="preserve">применять геометрические факты для решения задач, в том числе, предполагающих несколько шагов решения; </w:t>
      </w:r>
    </w:p>
    <w:p w:rsidR="00262708" w:rsidRPr="001C44E1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формулировать в простейших случаях свойства и признаки фигур;</w:t>
      </w:r>
    </w:p>
    <w:p w:rsidR="00262708" w:rsidRPr="001C44E1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доказывать геометрические утверждения;</w:t>
      </w:r>
    </w:p>
    <w:p w:rsidR="00262708" w:rsidRPr="001C44E1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владеть стандартной классификацией плоских фигур (треугольников и четырехугольников).</w:t>
      </w:r>
    </w:p>
    <w:p w:rsidR="00262708" w:rsidRPr="001C44E1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1C44E1">
        <w:rPr>
          <w:rFonts w:ascii="Times New Roman" w:hAnsi="Times New Roman" w:cs="Times New Roman"/>
          <w:b/>
          <w:sz w:val="24"/>
          <w:szCs w:val="24"/>
        </w:rPr>
        <w:t>В повседневной жизни и при изучении других предметов:</w:t>
      </w:r>
    </w:p>
    <w:p w:rsidR="00262708" w:rsidRPr="001C44E1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использовать свойства геометрических фигур для решения задач практического характера и задач из смежных дисциплин.</w:t>
      </w:r>
    </w:p>
    <w:p w:rsidR="00262708" w:rsidRPr="001C44E1" w:rsidRDefault="00262708" w:rsidP="00262708">
      <w:pPr>
        <w:pStyle w:val="a3"/>
        <w:rPr>
          <w:rFonts w:ascii="Times New Roman" w:hAnsi="Times New Roman" w:cs="Times New Roman"/>
          <w:b/>
          <w:bCs/>
          <w:sz w:val="24"/>
          <w:szCs w:val="24"/>
        </w:rPr>
      </w:pPr>
      <w:r w:rsidRPr="001C44E1">
        <w:rPr>
          <w:rFonts w:ascii="Times New Roman" w:hAnsi="Times New Roman" w:cs="Times New Roman"/>
          <w:b/>
          <w:bCs/>
          <w:sz w:val="24"/>
          <w:szCs w:val="24"/>
        </w:rPr>
        <w:t>Отношения</w:t>
      </w:r>
    </w:p>
    <w:p w:rsidR="00262708" w:rsidRPr="001C44E1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Оперировать понятиями: равенство фигур, равные фигуры, равенство треугольников, параллельность прямых, перпендикулярность прямых, углы между прямыми, перпендикуляр, наклонная, проекция, подобие фигур, подобные фигуры, подобные треугольники;</w:t>
      </w:r>
    </w:p>
    <w:p w:rsidR="00262708" w:rsidRPr="001C44E1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применять теорему Фалеса и теорему о пропорциональных отрезках при решении задач;</w:t>
      </w:r>
    </w:p>
    <w:p w:rsidR="00262708" w:rsidRPr="001C44E1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характеризовать взаимное расположение прямой и окружности, двух окружностей.</w:t>
      </w:r>
    </w:p>
    <w:p w:rsidR="00262708" w:rsidRPr="001C44E1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1C44E1">
        <w:rPr>
          <w:rFonts w:ascii="Times New Roman" w:hAnsi="Times New Roman" w:cs="Times New Roman"/>
          <w:b/>
          <w:sz w:val="24"/>
          <w:szCs w:val="24"/>
        </w:rPr>
        <w:t xml:space="preserve">В повседневной жизни и при изучении других предметов: </w:t>
      </w:r>
    </w:p>
    <w:p w:rsidR="00262708" w:rsidRPr="001C44E1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использовать отношения для решения задач, возникающих в реальной жизни.</w:t>
      </w:r>
    </w:p>
    <w:p w:rsidR="00262708" w:rsidRPr="001C44E1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1C44E1">
        <w:rPr>
          <w:rFonts w:ascii="Times New Roman" w:hAnsi="Times New Roman" w:cs="Times New Roman"/>
          <w:b/>
          <w:sz w:val="24"/>
          <w:szCs w:val="24"/>
        </w:rPr>
        <w:t>Измерения и вычисления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Оперировать представлениями о длине, площади, объеме как величинами. Применять теорему Пифагора, формулы площади, объема при решении многошаговых задач, в которых не все данные представлены явно, а требуют вычислений, оперировать более широким количеством формул длины, площади, объема, вычислять характеристики комбинаций фигур (окружностей и многоугольников) вычислять расстояния между фигурами, применять тригонометрические формулы для вычислений в более сложных случаях, проводить вычисления на основе равновеликости и равносоставленности;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проводить простые вычисления на объемных телах;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 xml:space="preserve">формулировать задачи на вычисление длин, площадей и объемов и решать их. </w:t>
      </w:r>
    </w:p>
    <w:p w:rsidR="00262708" w:rsidRPr="001C44E1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1C44E1">
        <w:rPr>
          <w:rFonts w:ascii="Times New Roman" w:hAnsi="Times New Roman" w:cs="Times New Roman"/>
          <w:b/>
          <w:sz w:val="24"/>
          <w:szCs w:val="24"/>
        </w:rPr>
        <w:t>В повседневной жизни и при изучении других предметов: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проводить вычисления на местности;</w:t>
      </w:r>
    </w:p>
    <w:p w:rsidR="00262708" w:rsidRPr="001C44E1" w:rsidRDefault="00262708" w:rsidP="0026270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применять формулы при вычислениях в смежных учебных предметах, в окружающей действительности.</w:t>
      </w:r>
    </w:p>
    <w:p w:rsidR="00262708" w:rsidRPr="001C44E1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1C44E1">
        <w:rPr>
          <w:rFonts w:ascii="Times New Roman" w:hAnsi="Times New Roman" w:cs="Times New Roman"/>
          <w:b/>
          <w:sz w:val="24"/>
          <w:szCs w:val="24"/>
        </w:rPr>
        <w:t>Геометрические построения</w:t>
      </w:r>
    </w:p>
    <w:p w:rsidR="00262708" w:rsidRPr="001C44E1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Изображать геометрические фигуры по текстовому и символьному описанию;</w:t>
      </w:r>
    </w:p>
    <w:p w:rsidR="00262708" w:rsidRPr="00A20FBE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i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свободно оперировать чертежными инструментами в несложных случаях</w:t>
      </w:r>
      <w:r w:rsidRPr="00A20FBE">
        <w:rPr>
          <w:rFonts w:ascii="Times New Roman" w:hAnsi="Times New Roman" w:cs="Times New Roman"/>
          <w:i/>
          <w:sz w:val="24"/>
          <w:szCs w:val="24"/>
        </w:rPr>
        <w:t xml:space="preserve">, </w:t>
      </w:r>
    </w:p>
    <w:p w:rsidR="00262708" w:rsidRPr="001C44E1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выполнять построения треугольников, применять отдельные методы построений циркулем и линейкой и проводить простейшие исследования числа решений;</w:t>
      </w:r>
    </w:p>
    <w:p w:rsidR="00262708" w:rsidRPr="001C44E1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изображать типовые плоские фигуры и объемные тела с помощью простейших компьютерных инструментов.</w:t>
      </w:r>
    </w:p>
    <w:p w:rsidR="00262708" w:rsidRPr="001C44E1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1C44E1">
        <w:rPr>
          <w:rFonts w:ascii="Times New Roman" w:hAnsi="Times New Roman" w:cs="Times New Roman"/>
          <w:b/>
          <w:sz w:val="24"/>
          <w:szCs w:val="24"/>
        </w:rPr>
        <w:t xml:space="preserve">В повседневной жизни и при изучении других предметов: </w:t>
      </w:r>
    </w:p>
    <w:p w:rsidR="00262708" w:rsidRPr="001C44E1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 xml:space="preserve">выполнять простейшие построения на местности, необходимые в реальной жизни; </w:t>
      </w:r>
    </w:p>
    <w:p w:rsidR="00262708" w:rsidRPr="001C44E1" w:rsidRDefault="00262708" w:rsidP="0026270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оценивать размеры реальных объектов окружающего мира.</w:t>
      </w:r>
    </w:p>
    <w:p w:rsidR="00262708" w:rsidRPr="001C44E1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1C44E1">
        <w:rPr>
          <w:rFonts w:ascii="Times New Roman" w:hAnsi="Times New Roman" w:cs="Times New Roman"/>
          <w:b/>
          <w:sz w:val="24"/>
          <w:szCs w:val="24"/>
        </w:rPr>
        <w:t>Преобразования</w:t>
      </w:r>
    </w:p>
    <w:p w:rsidR="00262708" w:rsidRPr="001C44E1" w:rsidRDefault="00262708" w:rsidP="00262708">
      <w:pPr>
        <w:pStyle w:val="a3"/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 xml:space="preserve">Оперировать понятием движения и преобразования подобия, владеть приемами построения фигур с использованием движений и преобразований подобия, применять полученные знания и опыт построений в смежных предметах и в реальных ситуациях окружающего мира; </w:t>
      </w:r>
    </w:p>
    <w:p w:rsidR="00262708" w:rsidRPr="001C44E1" w:rsidRDefault="00262708" w:rsidP="00262708">
      <w:pPr>
        <w:pStyle w:val="a3"/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строить фигуру, подобную данной, пользоваться свойствами подобия для обоснования свойств фигур;</w:t>
      </w:r>
    </w:p>
    <w:p w:rsidR="00262708" w:rsidRPr="001C44E1" w:rsidRDefault="00262708" w:rsidP="00262708">
      <w:pPr>
        <w:pStyle w:val="a3"/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применять свойства движений для проведения простейших обоснований свойств фигур.</w:t>
      </w:r>
    </w:p>
    <w:p w:rsidR="00262708" w:rsidRPr="001C44E1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1C44E1">
        <w:rPr>
          <w:rFonts w:ascii="Times New Roman" w:hAnsi="Times New Roman" w:cs="Times New Roman"/>
          <w:b/>
          <w:sz w:val="24"/>
          <w:szCs w:val="24"/>
        </w:rPr>
        <w:t>В повседневной жизни и при изучении других предметов:</w:t>
      </w:r>
    </w:p>
    <w:p w:rsidR="00262708" w:rsidRPr="001C44E1" w:rsidRDefault="00262708" w:rsidP="00262708">
      <w:pPr>
        <w:pStyle w:val="a3"/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применять свойства движений и применять подобие для построений и вычислений.</w:t>
      </w:r>
    </w:p>
    <w:p w:rsidR="00262708" w:rsidRPr="001C44E1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1C44E1">
        <w:rPr>
          <w:rFonts w:ascii="Times New Roman" w:hAnsi="Times New Roman" w:cs="Times New Roman"/>
          <w:b/>
          <w:sz w:val="24"/>
          <w:szCs w:val="24"/>
        </w:rPr>
        <w:t>Векторы и координаты на плоскости</w:t>
      </w:r>
    </w:p>
    <w:p w:rsidR="00262708" w:rsidRPr="001C44E1" w:rsidRDefault="00262708" w:rsidP="00262708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Оперировать понятиями вектор, сумма, разность векторов, произведение вектора на число, угол между векторами, скалярное произведение векторов, координаты на плоскости, координаты вектора;</w:t>
      </w:r>
    </w:p>
    <w:p w:rsidR="00262708" w:rsidRPr="001C44E1" w:rsidRDefault="00262708" w:rsidP="00262708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выполнять действия над векторами (сложение, вычитание, умножение на число), вычислять скалярное произведение, определять в простейших случаях угол между векторами, выполнять разложение вектора на составляющие, применять полученные знания в физике, пользоваться формулой вычисления расстояния между точками по известным координатам, использовать уравнения фигур для решения задач;</w:t>
      </w:r>
    </w:p>
    <w:p w:rsidR="00262708" w:rsidRPr="001C44E1" w:rsidRDefault="00262708" w:rsidP="00262708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применять векторы и координаты для решения геометрических задач на вычисление длин, углов.</w:t>
      </w:r>
    </w:p>
    <w:p w:rsidR="00262708" w:rsidRPr="001C44E1" w:rsidRDefault="00262708" w:rsidP="0026270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1C44E1">
        <w:rPr>
          <w:rFonts w:ascii="Times New Roman" w:hAnsi="Times New Roman" w:cs="Times New Roman"/>
          <w:b/>
          <w:sz w:val="24"/>
          <w:szCs w:val="24"/>
        </w:rPr>
        <w:t xml:space="preserve">В повседневной жизни и при изучении других предметов: </w:t>
      </w:r>
    </w:p>
    <w:p w:rsidR="00262708" w:rsidRPr="001C44E1" w:rsidRDefault="00262708" w:rsidP="00262708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использовать понятия векторов и координат для решения задач по физике, географии и другим учебным предметам.</w:t>
      </w:r>
    </w:p>
    <w:p w:rsidR="00262708" w:rsidRPr="001C44E1" w:rsidRDefault="00262708" w:rsidP="00262708">
      <w:pPr>
        <w:pStyle w:val="a3"/>
        <w:rPr>
          <w:rFonts w:ascii="Times New Roman" w:hAnsi="Times New Roman" w:cs="Times New Roman"/>
          <w:b/>
          <w:bCs/>
          <w:sz w:val="24"/>
          <w:szCs w:val="24"/>
        </w:rPr>
      </w:pPr>
      <w:r w:rsidRPr="001C44E1">
        <w:rPr>
          <w:rFonts w:ascii="Times New Roman" w:hAnsi="Times New Roman" w:cs="Times New Roman"/>
          <w:b/>
          <w:bCs/>
          <w:sz w:val="24"/>
          <w:szCs w:val="24"/>
        </w:rPr>
        <w:t>История математики</w:t>
      </w:r>
    </w:p>
    <w:p w:rsidR="00262708" w:rsidRPr="001C44E1" w:rsidRDefault="00262708" w:rsidP="00262708">
      <w:pPr>
        <w:pStyle w:val="a3"/>
        <w:numPr>
          <w:ilvl w:val="0"/>
          <w:numId w:val="14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Характеризовать вклад выдающихся математиков в развитие математики и иных научных областей;</w:t>
      </w:r>
    </w:p>
    <w:p w:rsidR="00262708" w:rsidRPr="001C44E1" w:rsidRDefault="00262708" w:rsidP="00262708">
      <w:pPr>
        <w:pStyle w:val="a3"/>
        <w:numPr>
          <w:ilvl w:val="0"/>
          <w:numId w:val="14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понимать роль математики в развитии России.</w:t>
      </w:r>
    </w:p>
    <w:p w:rsidR="00262708" w:rsidRPr="001C44E1" w:rsidRDefault="00262708" w:rsidP="00262708">
      <w:pPr>
        <w:pStyle w:val="a3"/>
        <w:rPr>
          <w:rFonts w:ascii="Times New Roman" w:hAnsi="Times New Roman" w:cs="Times New Roman"/>
          <w:b/>
          <w:bCs/>
          <w:sz w:val="24"/>
          <w:szCs w:val="24"/>
        </w:rPr>
      </w:pPr>
      <w:r w:rsidRPr="001C44E1">
        <w:rPr>
          <w:rFonts w:ascii="Times New Roman" w:hAnsi="Times New Roman" w:cs="Times New Roman"/>
          <w:b/>
          <w:bCs/>
          <w:sz w:val="24"/>
          <w:szCs w:val="24"/>
        </w:rPr>
        <w:t>Методы математики</w:t>
      </w:r>
    </w:p>
    <w:p w:rsidR="00262708" w:rsidRPr="001C44E1" w:rsidRDefault="00262708" w:rsidP="00262708">
      <w:pPr>
        <w:pStyle w:val="a3"/>
        <w:numPr>
          <w:ilvl w:val="0"/>
          <w:numId w:val="14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Используя изученные методы, проводить доказательство, выполнять опровержение;</w:t>
      </w:r>
    </w:p>
    <w:p w:rsidR="00262708" w:rsidRPr="001C44E1" w:rsidRDefault="00262708" w:rsidP="00262708">
      <w:pPr>
        <w:pStyle w:val="a3"/>
        <w:numPr>
          <w:ilvl w:val="0"/>
          <w:numId w:val="14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выбирать изученные методы и их комбинации для решения математических задач;</w:t>
      </w:r>
    </w:p>
    <w:p w:rsidR="00262708" w:rsidRPr="001C44E1" w:rsidRDefault="00262708" w:rsidP="00262708">
      <w:pPr>
        <w:pStyle w:val="a3"/>
        <w:numPr>
          <w:ilvl w:val="0"/>
          <w:numId w:val="14"/>
        </w:numPr>
        <w:rPr>
          <w:rFonts w:ascii="Times New Roman" w:hAnsi="Times New Roman" w:cs="Times New Roman"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использовать математические знания для описания закономерностей в окружающей действительности и произведениях искусства;</w:t>
      </w:r>
    </w:p>
    <w:p w:rsidR="00262708" w:rsidRPr="00A20FBE" w:rsidRDefault="00262708" w:rsidP="00262708">
      <w:pPr>
        <w:pStyle w:val="a3"/>
        <w:numPr>
          <w:ilvl w:val="0"/>
          <w:numId w:val="14"/>
        </w:numPr>
        <w:rPr>
          <w:rFonts w:ascii="Times New Roman" w:hAnsi="Times New Roman" w:cs="Times New Roman"/>
          <w:i/>
          <w:sz w:val="24"/>
          <w:szCs w:val="24"/>
        </w:rPr>
      </w:pPr>
      <w:r w:rsidRPr="001C44E1">
        <w:rPr>
          <w:rFonts w:ascii="Times New Roman" w:hAnsi="Times New Roman" w:cs="Times New Roman"/>
          <w:sz w:val="24"/>
          <w:szCs w:val="24"/>
        </w:rPr>
        <w:t>применять простейшие программные средства и электронно-коммуникационные системы при решении математических задач.</w:t>
      </w:r>
    </w:p>
    <w:p w:rsidR="00262708" w:rsidRPr="00A20FBE" w:rsidRDefault="00262708" w:rsidP="00A52B08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</w:p>
    <w:p w:rsidR="0025074C" w:rsidRPr="0025074C" w:rsidRDefault="0025074C" w:rsidP="00246B8C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1C44E1" w:rsidRDefault="001C44E1" w:rsidP="008A503E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C44E1" w:rsidRDefault="001C44E1" w:rsidP="008A503E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A503E" w:rsidRPr="001A2EA1" w:rsidRDefault="008A503E" w:rsidP="008A503E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A2EA1">
        <w:rPr>
          <w:rFonts w:ascii="Times New Roman" w:hAnsi="Times New Roman" w:cs="Times New Roman"/>
          <w:b/>
          <w:sz w:val="24"/>
          <w:szCs w:val="24"/>
        </w:rPr>
        <w:t>Перечень методов организации учебной деятельности</w:t>
      </w:r>
    </w:p>
    <w:p w:rsidR="00BF51EE" w:rsidRPr="001A2EA1" w:rsidRDefault="001A2EA1" w:rsidP="00BF51EE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    </w:t>
      </w:r>
      <w:r w:rsidR="00BF51EE" w:rsidRPr="001A2EA1">
        <w:rPr>
          <w:rFonts w:ascii="Times New Roman" w:eastAsia="Calibri" w:hAnsi="Times New Roman" w:cs="Times New Roman"/>
          <w:sz w:val="24"/>
          <w:szCs w:val="24"/>
          <w:lang w:eastAsia="ru-RU"/>
        </w:rPr>
        <w:t>С целью обеспечения эффективности   и результативности учебного процесса используются  различные технологии обучения.</w:t>
      </w:r>
    </w:p>
    <w:p w:rsidR="00BF51EE" w:rsidRPr="001A2EA1" w:rsidRDefault="00BF51EE" w:rsidP="001A2EA1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1A2EA1">
        <w:rPr>
          <w:rFonts w:ascii="Times New Roman" w:eastAsia="Calibri" w:hAnsi="Times New Roman" w:cs="Times New Roman"/>
          <w:sz w:val="24"/>
          <w:szCs w:val="24"/>
          <w:lang w:eastAsia="ru-RU"/>
        </w:rPr>
        <w:t>Главной задачей использования новых  технологий является расширение интеллектуальных возможностей человека. Все используемые технологии направлены на сохранение физического, психического и нравственного здоровья каждого ученика.</w:t>
      </w:r>
    </w:p>
    <w:p w:rsidR="00BF51EE" w:rsidRPr="001A2EA1" w:rsidRDefault="00BF51EE" w:rsidP="00BF51EE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BF51EE" w:rsidRPr="001A2EA1" w:rsidRDefault="00BF51EE" w:rsidP="001A2EA1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1A2EA1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На уроках используются элементы следующих технологий:  </w:t>
      </w:r>
    </w:p>
    <w:p w:rsidR="00BF51EE" w:rsidRPr="001A2EA1" w:rsidRDefault="00BF51EE" w:rsidP="001A2EA1">
      <w:pPr>
        <w:spacing w:after="0" w:line="240" w:lineRule="atLeast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1A2EA1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Проблемное обучение</w:t>
      </w:r>
      <w:r w:rsidRPr="001A2EA1">
        <w:rPr>
          <w:rFonts w:ascii="Times New Roman" w:eastAsia="Calibri" w:hAnsi="Times New Roman" w:cs="Times New Roman"/>
          <w:color w:val="000000"/>
          <w:sz w:val="24"/>
          <w:szCs w:val="24"/>
        </w:rPr>
        <w:br/>
      </w:r>
      <w:r w:rsidRPr="001A2EA1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   Создание в учебной деятельности проблемных ситуаций и организация активной самостоятельной деятельности учащихся по их разрешению, в результате чего происходит творческое овладение знаниями, умениями, навыками, развиваются мыслительные способности.</w:t>
      </w:r>
      <w:r w:rsidRPr="001A2EA1">
        <w:rPr>
          <w:rFonts w:ascii="Times New Roman" w:eastAsia="Calibri" w:hAnsi="Times New Roman" w:cs="Times New Roman"/>
          <w:color w:val="000000"/>
          <w:sz w:val="24"/>
          <w:szCs w:val="24"/>
        </w:rPr>
        <w:t> </w:t>
      </w:r>
    </w:p>
    <w:p w:rsidR="00BF51EE" w:rsidRPr="001A2EA1" w:rsidRDefault="00BF51EE" w:rsidP="001A2EA1">
      <w:p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1A2EA1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Индивидуально-</w:t>
      </w:r>
      <w:r w:rsidR="00C650EE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1A2EA1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развивающееобу</w:t>
      </w:r>
      <w:r w:rsidRPr="001A2EA1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softHyphen/>
        <w:t xml:space="preserve">чение  </w:t>
      </w:r>
    </w:p>
    <w:p w:rsidR="00BF51EE" w:rsidRPr="001A2EA1" w:rsidRDefault="00BF51EE" w:rsidP="001A2EA1">
      <w:pPr>
        <w:spacing w:after="0" w:line="240" w:lineRule="auto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  <w:r w:rsidRPr="001A2EA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  Знакомство с новыми методами мыслительной деятельности при решении творческих заданий с чертежами, технологическими картами в индивидуальном порядке</w:t>
      </w:r>
    </w:p>
    <w:p w:rsidR="00F10751" w:rsidRDefault="00F10751" w:rsidP="001A2EA1">
      <w:pPr>
        <w:spacing w:after="0" w:line="240" w:lineRule="auto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:rsidR="00F10751" w:rsidRDefault="00F10751" w:rsidP="001A2EA1">
      <w:pPr>
        <w:spacing w:after="0" w:line="240" w:lineRule="auto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:rsidR="00BF51EE" w:rsidRPr="001A2EA1" w:rsidRDefault="00BF51EE" w:rsidP="001A2EA1">
      <w:p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1A2EA1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Разноуровневое  обучение</w:t>
      </w:r>
    </w:p>
    <w:p w:rsidR="001A2EA1" w:rsidRPr="001A2EA1" w:rsidRDefault="00BF51EE" w:rsidP="00A52B08">
      <w:pPr>
        <w:spacing w:after="0" w:line="240" w:lineRule="auto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  <w:r w:rsidRPr="001A2EA1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  У учителя появляется возможность помогать слабому,  уделять внимание сильному, реализуется  желание сильных учащихся быстрее и глубже продвигаться в образовании. Сильные учащиеся утверждаются в своих способностях, слабые получают возможность испытывать учебный успех, повышается уровень мотивации учения.</w:t>
      </w:r>
      <w:r w:rsidRPr="001A2EA1">
        <w:rPr>
          <w:rFonts w:ascii="Times New Roman" w:eastAsia="Calibri" w:hAnsi="Times New Roman" w:cs="Times New Roman"/>
          <w:color w:val="000000"/>
          <w:sz w:val="24"/>
          <w:szCs w:val="24"/>
        </w:rPr>
        <w:t> </w:t>
      </w:r>
      <w:r w:rsidR="001A2EA1" w:rsidRPr="001A2EA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</w:p>
    <w:p w:rsidR="00BF51EE" w:rsidRPr="001A2EA1" w:rsidRDefault="00BF51EE" w:rsidP="00A52B08">
      <w:p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1A2EA1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Технология</w:t>
      </w:r>
      <w:r w:rsidR="001A2EA1" w:rsidRPr="001A2EA1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1A2EA1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про</w:t>
      </w:r>
      <w:r w:rsidRPr="001A2EA1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softHyphen/>
        <w:t>ектного</w:t>
      </w:r>
      <w:r w:rsidR="001A2EA1" w:rsidRPr="001A2EA1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1A2EA1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обуче</w:t>
      </w:r>
      <w:r w:rsidRPr="001A2EA1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softHyphen/>
        <w:t>ния</w:t>
      </w:r>
    </w:p>
    <w:p w:rsidR="00BF51EE" w:rsidRPr="001A2EA1" w:rsidRDefault="00BF51EE" w:rsidP="00A52B08">
      <w:p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</w:pPr>
      <w:r w:rsidRPr="001A2EA1">
        <w:rPr>
          <w:rFonts w:ascii="Times New Roman" w:eastAsia="Calibri" w:hAnsi="Times New Roman" w:cs="Times New Roman"/>
          <w:color w:val="000000"/>
          <w:sz w:val="24"/>
          <w:szCs w:val="24"/>
        </w:rPr>
        <w:t>Учитель организует учебно-познавательную, ис</w:t>
      </w:r>
      <w:r w:rsidRPr="001A2EA1">
        <w:rPr>
          <w:rFonts w:ascii="Times New Roman" w:eastAsia="Calibri" w:hAnsi="Times New Roman" w:cs="Times New Roman"/>
          <w:color w:val="000000"/>
          <w:sz w:val="24"/>
          <w:szCs w:val="24"/>
        </w:rPr>
        <w:softHyphen/>
        <w:t>следовательскую, творческую или игровую дея</w:t>
      </w:r>
      <w:r w:rsidRPr="001A2EA1">
        <w:rPr>
          <w:rFonts w:ascii="Times New Roman" w:eastAsia="Calibri" w:hAnsi="Times New Roman" w:cs="Times New Roman"/>
          <w:color w:val="000000"/>
          <w:sz w:val="24"/>
          <w:szCs w:val="24"/>
        </w:rPr>
        <w:softHyphen/>
        <w:t>тельность обучающихся, которые овладевают навыками самостоя</w:t>
      </w:r>
      <w:r w:rsidRPr="001A2EA1">
        <w:rPr>
          <w:rFonts w:ascii="Times New Roman" w:eastAsia="Calibri" w:hAnsi="Times New Roman" w:cs="Times New Roman"/>
          <w:color w:val="000000"/>
          <w:sz w:val="24"/>
          <w:szCs w:val="24"/>
        </w:rPr>
        <w:softHyphen/>
        <w:t>тельного поиска,  обработки и анализа  нужной  информации для  решения ка</w:t>
      </w:r>
      <w:r w:rsidRPr="001A2EA1">
        <w:rPr>
          <w:rFonts w:ascii="Times New Roman" w:eastAsia="Calibri" w:hAnsi="Times New Roman" w:cs="Times New Roman"/>
          <w:color w:val="000000"/>
          <w:sz w:val="24"/>
          <w:szCs w:val="24"/>
        </w:rPr>
        <w:softHyphen/>
        <w:t>кой-либо проблемы, значимой для участников проекта.</w:t>
      </w:r>
    </w:p>
    <w:p w:rsidR="00BF51EE" w:rsidRPr="001A2EA1" w:rsidRDefault="00BF51EE" w:rsidP="00A52B08">
      <w:pPr>
        <w:spacing w:after="0" w:line="240" w:lineRule="auto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  <w:r w:rsidRPr="001A2EA1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   Работа с использованием этой технологии  дает возможность развивать индивидуальные творческие способности учащихся, более осознанно подходить к профессиональному и социальному самоопределению.</w:t>
      </w:r>
      <w:r w:rsidRPr="001A2EA1">
        <w:rPr>
          <w:rFonts w:ascii="Times New Roman" w:eastAsia="Calibri" w:hAnsi="Times New Roman" w:cs="Times New Roman"/>
          <w:color w:val="000000"/>
          <w:sz w:val="24"/>
          <w:szCs w:val="24"/>
        </w:rPr>
        <w:t> </w:t>
      </w:r>
      <w:r w:rsidRPr="001A2EA1">
        <w:rPr>
          <w:rFonts w:ascii="Times New Roman" w:eastAsia="Calibri" w:hAnsi="Times New Roman" w:cs="Times New Roman"/>
          <w:color w:val="000000"/>
          <w:sz w:val="24"/>
          <w:szCs w:val="24"/>
        </w:rPr>
        <w:br/>
      </w:r>
      <w:r w:rsidRPr="001A2EA1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Технология использования в обучении игровых методов: ролевых, деловых и других видов обучающих игр</w:t>
      </w:r>
      <w:r w:rsidRPr="001A2EA1">
        <w:rPr>
          <w:rFonts w:ascii="Times New Roman" w:eastAsia="Calibri" w:hAnsi="Times New Roman" w:cs="Times New Roman"/>
          <w:color w:val="000000"/>
          <w:sz w:val="24"/>
          <w:szCs w:val="24"/>
        </w:rPr>
        <w:br/>
      </w:r>
      <w:r w:rsidRPr="001A2EA1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   Расширение кругозора, развитие познавательной деятельности, формирование определенных умений и навыков, необходимых в практической деятельности, развитие общеучебных умений и навыков.</w:t>
      </w:r>
      <w:r w:rsidRPr="001A2EA1">
        <w:rPr>
          <w:rFonts w:ascii="Times New Roman" w:eastAsia="Calibri" w:hAnsi="Times New Roman" w:cs="Times New Roman"/>
          <w:color w:val="000000"/>
          <w:sz w:val="24"/>
          <w:szCs w:val="24"/>
        </w:rPr>
        <w:t> </w:t>
      </w:r>
    </w:p>
    <w:p w:rsidR="00BF51EE" w:rsidRPr="00BF51EE" w:rsidRDefault="00BF51EE" w:rsidP="00A52B08">
      <w:pPr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1A2EA1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Тестовые</w:t>
      </w:r>
      <w:r w:rsidR="001A2EA1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1A2EA1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техноло</w:t>
      </w:r>
      <w:r w:rsidRPr="001A2EA1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softHyphen/>
        <w:t>гии</w:t>
      </w:r>
    </w:p>
    <w:p w:rsidR="00BF51EE" w:rsidRPr="001A2EA1" w:rsidRDefault="00BF51EE" w:rsidP="00A52B08">
      <w:p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1A2EA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  Оценка уровня обученности  по кон</w:t>
      </w:r>
      <w:r w:rsidRPr="001A2EA1">
        <w:rPr>
          <w:rFonts w:ascii="Times New Roman" w:eastAsia="Calibri" w:hAnsi="Times New Roman" w:cs="Times New Roman"/>
          <w:color w:val="000000"/>
          <w:sz w:val="24"/>
          <w:szCs w:val="24"/>
        </w:rPr>
        <w:softHyphen/>
        <w:t>кретной теме, позволяющая реально оценить готовность обу</w:t>
      </w:r>
      <w:r w:rsidRPr="001A2EA1">
        <w:rPr>
          <w:rFonts w:ascii="Times New Roman" w:eastAsia="Calibri" w:hAnsi="Times New Roman" w:cs="Times New Roman"/>
          <w:color w:val="000000"/>
          <w:sz w:val="24"/>
          <w:szCs w:val="24"/>
        </w:rPr>
        <w:softHyphen/>
        <w:t>чающихся к ито</w:t>
      </w:r>
      <w:r w:rsidRPr="001A2EA1">
        <w:rPr>
          <w:rFonts w:ascii="Times New Roman" w:eastAsia="Calibri" w:hAnsi="Times New Roman" w:cs="Times New Roman"/>
          <w:color w:val="000000"/>
          <w:sz w:val="24"/>
          <w:szCs w:val="24"/>
        </w:rPr>
        <w:softHyphen/>
        <w:t>говому контролю, установление количественных и качественных индивидуальных различий.</w:t>
      </w:r>
    </w:p>
    <w:p w:rsidR="00BF51EE" w:rsidRPr="005C71A3" w:rsidRDefault="00BF51EE" w:rsidP="00A52B08">
      <w:p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1A2EA1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Обучение в сотрудничестве (командная, групповая работа)</w:t>
      </w:r>
      <w:r w:rsidRPr="001A2EA1">
        <w:rPr>
          <w:rFonts w:ascii="Times New Roman" w:eastAsia="Calibri" w:hAnsi="Times New Roman" w:cs="Times New Roman"/>
          <w:color w:val="000000"/>
          <w:sz w:val="24"/>
          <w:szCs w:val="24"/>
        </w:rPr>
        <w:br/>
      </w:r>
      <w:r w:rsidRPr="001A2EA1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   Сотрудничество трактуется как идея совместной развивающей деятельности взрослых и детей. Суть индивидуального подхода в том, чтобы идти не от учебного предмета, а от ребенка к предмету, идти от тех возможностей, которыми располагает ребенок, </w:t>
      </w:r>
      <w:r w:rsidRPr="005C71A3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применять психолого-педагогические диагностики личности.</w:t>
      </w:r>
      <w:r w:rsidR="00C650EE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5C71A3">
        <w:rPr>
          <w:rFonts w:ascii="Times New Roman" w:eastAsia="Calibri" w:hAnsi="Times New Roman" w:cs="Times New Roman"/>
          <w:color w:val="000000"/>
          <w:sz w:val="24"/>
          <w:szCs w:val="24"/>
        </w:rPr>
        <w:t>Обучающиеся и учитель занимаются совместной деятельностью. Эффективность метода не только в академических успехах обучающихся, но и в их интеллектуальном и нравственном раз</w:t>
      </w:r>
      <w:r w:rsidRPr="005C71A3">
        <w:rPr>
          <w:rFonts w:ascii="Times New Roman" w:eastAsia="Calibri" w:hAnsi="Times New Roman" w:cs="Times New Roman"/>
          <w:color w:val="000000"/>
          <w:sz w:val="24"/>
          <w:szCs w:val="24"/>
        </w:rPr>
        <w:softHyphen/>
        <w:t>витии. </w:t>
      </w:r>
      <w:r w:rsidRPr="005C71A3">
        <w:rPr>
          <w:rFonts w:ascii="Times New Roman" w:eastAsia="Calibri" w:hAnsi="Times New Roman" w:cs="Times New Roman"/>
          <w:color w:val="000000"/>
          <w:sz w:val="24"/>
          <w:szCs w:val="24"/>
        </w:rPr>
        <w:br/>
      </w:r>
      <w:hyperlink r:id="rId765" w:history="1">
        <w:r w:rsidRPr="005C71A3">
          <w:rPr>
            <w:rFonts w:ascii="Times New Roman" w:eastAsia="Calibri" w:hAnsi="Times New Roman" w:cs="Times New Roman"/>
            <w:b/>
            <w:bCs/>
            <w:color w:val="000000"/>
            <w:sz w:val="24"/>
            <w:szCs w:val="24"/>
          </w:rPr>
          <w:t>Информационно-коммуникационные технологии</w:t>
        </w:r>
      </w:hyperlink>
    </w:p>
    <w:p w:rsidR="00BF51EE" w:rsidRPr="005C71A3" w:rsidRDefault="00BF51EE" w:rsidP="00A52B08">
      <w:p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5C71A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  Использование ПК в учебном процессе. Создание рефератов, слайдов, презентаций и др. Поиск нужной ин</w:t>
      </w:r>
      <w:r w:rsidRPr="005C71A3">
        <w:rPr>
          <w:rFonts w:ascii="Times New Roman" w:eastAsia="Calibri" w:hAnsi="Times New Roman" w:cs="Times New Roman"/>
          <w:color w:val="000000"/>
          <w:sz w:val="24"/>
          <w:szCs w:val="24"/>
        </w:rPr>
        <w:softHyphen/>
        <w:t>формации в Интернет. Применение полу</w:t>
      </w:r>
      <w:r w:rsidRPr="005C71A3">
        <w:rPr>
          <w:rFonts w:ascii="Times New Roman" w:eastAsia="Calibri" w:hAnsi="Times New Roman" w:cs="Times New Roman"/>
          <w:color w:val="000000"/>
          <w:sz w:val="24"/>
          <w:szCs w:val="24"/>
        </w:rPr>
        <w:softHyphen/>
        <w:t>ченных знаний в практической дея</w:t>
      </w:r>
      <w:r w:rsidRPr="005C71A3">
        <w:rPr>
          <w:rFonts w:ascii="Times New Roman" w:eastAsia="Calibri" w:hAnsi="Times New Roman" w:cs="Times New Roman"/>
          <w:color w:val="000000"/>
          <w:sz w:val="24"/>
          <w:szCs w:val="24"/>
        </w:rPr>
        <w:softHyphen/>
        <w:t xml:space="preserve">тельности. </w:t>
      </w:r>
      <w:r w:rsidRPr="005C71A3">
        <w:rPr>
          <w:rFonts w:ascii="Times New Roman" w:eastAsia="Calibri" w:hAnsi="Times New Roman" w:cs="Times New Roman"/>
          <w:color w:val="000000"/>
          <w:sz w:val="24"/>
          <w:szCs w:val="24"/>
        </w:rPr>
        <w:br/>
      </w:r>
      <w:r w:rsidRPr="005C71A3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Здоровьесберегающие технологии</w:t>
      </w:r>
      <w:r w:rsidRPr="005C71A3">
        <w:rPr>
          <w:rFonts w:ascii="Times New Roman" w:eastAsia="Calibri" w:hAnsi="Times New Roman" w:cs="Times New Roman"/>
          <w:color w:val="000000"/>
          <w:sz w:val="24"/>
          <w:szCs w:val="24"/>
        </w:rPr>
        <w:br/>
      </w:r>
      <w:r w:rsidRPr="005C71A3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   Использование данных технологий позволяют равномерно во время урока распределять различные виды заданий, чередовать мыслительную деятельность с физминутками, определять время подачи сложного учебного материала, выделять время на проведение самостоятельных работ, нормативно применять ТСО.</w:t>
      </w:r>
      <w:r w:rsidRPr="005C71A3">
        <w:rPr>
          <w:rFonts w:ascii="Times New Roman" w:eastAsia="Calibri" w:hAnsi="Times New Roman" w:cs="Times New Roman"/>
          <w:color w:val="000000"/>
          <w:sz w:val="24"/>
          <w:szCs w:val="24"/>
        </w:rPr>
        <w:t> </w:t>
      </w:r>
    </w:p>
    <w:p w:rsidR="00BF51EE" w:rsidRPr="005C71A3" w:rsidRDefault="001A2EA1" w:rsidP="001A2EA1">
      <w:pPr>
        <w:spacing w:line="240" w:lineRule="atLeast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5C71A3">
        <w:rPr>
          <w:rFonts w:ascii="Times New Roman" w:eastAsia="Calibri" w:hAnsi="Times New Roman" w:cs="Times New Roman"/>
          <w:b/>
          <w:sz w:val="24"/>
          <w:szCs w:val="24"/>
        </w:rPr>
        <w:t>Основные типы учебных занятий</w:t>
      </w:r>
    </w:p>
    <w:p w:rsidR="00BF51EE" w:rsidRPr="005C71A3" w:rsidRDefault="00BF51EE" w:rsidP="00BF51EE">
      <w:pPr>
        <w:numPr>
          <w:ilvl w:val="0"/>
          <w:numId w:val="37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C71A3">
        <w:rPr>
          <w:rFonts w:ascii="Times New Roman" w:eastAsia="Calibri" w:hAnsi="Times New Roman" w:cs="Times New Roman"/>
          <w:sz w:val="24"/>
          <w:szCs w:val="24"/>
        </w:rPr>
        <w:t>урок изучения нового учебного материала;</w:t>
      </w:r>
    </w:p>
    <w:p w:rsidR="00BF51EE" w:rsidRPr="005C71A3" w:rsidRDefault="00BF51EE" w:rsidP="00BF51EE">
      <w:pPr>
        <w:numPr>
          <w:ilvl w:val="0"/>
          <w:numId w:val="37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C71A3">
        <w:rPr>
          <w:rFonts w:ascii="Times New Roman" w:eastAsia="Calibri" w:hAnsi="Times New Roman" w:cs="Times New Roman"/>
          <w:sz w:val="24"/>
          <w:szCs w:val="24"/>
        </w:rPr>
        <w:t>урок закрепления и  применения знаний;</w:t>
      </w:r>
    </w:p>
    <w:p w:rsidR="00BF51EE" w:rsidRPr="005C71A3" w:rsidRDefault="00BF51EE" w:rsidP="00BF51EE">
      <w:pPr>
        <w:numPr>
          <w:ilvl w:val="0"/>
          <w:numId w:val="37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C71A3">
        <w:rPr>
          <w:rFonts w:ascii="Times New Roman" w:eastAsia="Calibri" w:hAnsi="Times New Roman" w:cs="Times New Roman"/>
          <w:sz w:val="24"/>
          <w:szCs w:val="24"/>
        </w:rPr>
        <w:t>урок обобщающего повторения и систематизации знаний;</w:t>
      </w:r>
    </w:p>
    <w:p w:rsidR="00BF51EE" w:rsidRPr="005C71A3" w:rsidRDefault="00BF51EE" w:rsidP="00BF51EE">
      <w:pPr>
        <w:numPr>
          <w:ilvl w:val="0"/>
          <w:numId w:val="37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C71A3">
        <w:rPr>
          <w:rFonts w:ascii="Times New Roman" w:eastAsia="Calibri" w:hAnsi="Times New Roman" w:cs="Times New Roman"/>
          <w:sz w:val="24"/>
          <w:szCs w:val="24"/>
        </w:rPr>
        <w:t>урок контроля знаний и умений.</w:t>
      </w:r>
    </w:p>
    <w:p w:rsidR="00BF51EE" w:rsidRPr="005C71A3" w:rsidRDefault="001C44E1" w:rsidP="00BF51EE">
      <w:pPr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            </w:t>
      </w:r>
      <w:r w:rsidR="00BF51EE" w:rsidRPr="005C71A3">
        <w:rPr>
          <w:rFonts w:ascii="Times New Roman" w:eastAsia="Calibri" w:hAnsi="Times New Roman" w:cs="Times New Roman"/>
          <w:sz w:val="24"/>
          <w:szCs w:val="24"/>
        </w:rPr>
        <w:t>Основным типом урока является комбинированный.</w:t>
      </w:r>
    </w:p>
    <w:p w:rsidR="00BF51EE" w:rsidRPr="005C71A3" w:rsidRDefault="00BF51EE" w:rsidP="005C71A3">
      <w:pPr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C71A3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Формы организации учебного процесса</w:t>
      </w:r>
    </w:p>
    <w:p w:rsidR="00BF51EE" w:rsidRPr="005C71A3" w:rsidRDefault="00BF51EE" w:rsidP="005C71A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C71A3">
        <w:rPr>
          <w:rFonts w:ascii="Times New Roman" w:eastAsia="Calibri" w:hAnsi="Times New Roman" w:cs="Times New Roman"/>
          <w:sz w:val="24"/>
          <w:szCs w:val="24"/>
        </w:rPr>
        <w:t>индивидуальные, групповые, индивидуально-групповые, фронтальные.</w:t>
      </w:r>
    </w:p>
    <w:p w:rsidR="00BF51EE" w:rsidRPr="005C71A3" w:rsidRDefault="00BF51EE" w:rsidP="005C71A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C71A3">
        <w:rPr>
          <w:rFonts w:ascii="Times New Roman" w:eastAsia="Calibri" w:hAnsi="Times New Roman" w:cs="Times New Roman"/>
          <w:sz w:val="24"/>
          <w:szCs w:val="24"/>
        </w:rPr>
        <w:t>На уроках используются такие формы занятий как:</w:t>
      </w:r>
    </w:p>
    <w:p w:rsidR="00BF51EE" w:rsidRPr="005C71A3" w:rsidRDefault="00BF51EE" w:rsidP="005C71A3">
      <w:pPr>
        <w:numPr>
          <w:ilvl w:val="0"/>
          <w:numId w:val="38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C71A3">
        <w:rPr>
          <w:rFonts w:ascii="Times New Roman" w:eastAsia="Calibri" w:hAnsi="Times New Roman" w:cs="Times New Roman"/>
          <w:sz w:val="24"/>
          <w:szCs w:val="24"/>
        </w:rPr>
        <w:t>практические занятия;</w:t>
      </w:r>
    </w:p>
    <w:p w:rsidR="00BF51EE" w:rsidRPr="005C71A3" w:rsidRDefault="00BF51EE" w:rsidP="005C71A3">
      <w:pPr>
        <w:numPr>
          <w:ilvl w:val="0"/>
          <w:numId w:val="38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C71A3">
        <w:rPr>
          <w:rFonts w:ascii="Times New Roman" w:eastAsia="Calibri" w:hAnsi="Times New Roman" w:cs="Times New Roman"/>
          <w:sz w:val="24"/>
          <w:szCs w:val="24"/>
        </w:rPr>
        <w:t>тренинг;</w:t>
      </w:r>
    </w:p>
    <w:p w:rsidR="00BF51EE" w:rsidRPr="005C71A3" w:rsidRDefault="00BF51EE" w:rsidP="005C71A3">
      <w:pPr>
        <w:numPr>
          <w:ilvl w:val="0"/>
          <w:numId w:val="38"/>
        </w:numPr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5C71A3">
        <w:rPr>
          <w:rFonts w:ascii="Times New Roman" w:eastAsia="Calibri" w:hAnsi="Times New Roman" w:cs="Times New Roman"/>
          <w:sz w:val="24"/>
          <w:szCs w:val="24"/>
        </w:rPr>
        <w:t>консультация;</w:t>
      </w:r>
      <w:r w:rsidR="005C71A3" w:rsidRPr="005C71A3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5C71A3" w:rsidRPr="005C71A3" w:rsidRDefault="005C71A3" w:rsidP="005C71A3">
      <w:pPr>
        <w:spacing w:after="0" w:line="240" w:lineRule="auto"/>
        <w:ind w:left="720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BF51EE" w:rsidRPr="005C71A3" w:rsidRDefault="00BF51EE" w:rsidP="005C71A3">
      <w:pPr>
        <w:spacing w:after="0"/>
        <w:rPr>
          <w:rFonts w:ascii="Times New Roman" w:eastAsia="Calibri" w:hAnsi="Times New Roman" w:cs="Times New Roman"/>
          <w:sz w:val="24"/>
          <w:szCs w:val="24"/>
        </w:rPr>
      </w:pPr>
      <w:r w:rsidRPr="005C71A3">
        <w:rPr>
          <w:rFonts w:ascii="Times New Roman" w:eastAsia="Calibri" w:hAnsi="Times New Roman" w:cs="Times New Roman"/>
          <w:sz w:val="24"/>
          <w:szCs w:val="24"/>
        </w:rPr>
        <w:t>Система уроков условна, но все же выделяются следующие виды:</w:t>
      </w:r>
    </w:p>
    <w:p w:rsidR="00BF51EE" w:rsidRPr="005C71A3" w:rsidRDefault="00BF51EE" w:rsidP="005C71A3">
      <w:pPr>
        <w:spacing w:after="0"/>
        <w:rPr>
          <w:rFonts w:ascii="Times New Roman" w:eastAsia="Calibri" w:hAnsi="Times New Roman" w:cs="Times New Roman"/>
          <w:sz w:val="24"/>
          <w:szCs w:val="24"/>
        </w:rPr>
      </w:pPr>
      <w:r w:rsidRPr="005C71A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>Урок-лекция.</w:t>
      </w:r>
      <w:r w:rsidRPr="005C71A3">
        <w:rPr>
          <w:rFonts w:ascii="Times New Roman" w:eastAsia="Calibri" w:hAnsi="Times New Roman" w:cs="Times New Roman"/>
          <w:sz w:val="24"/>
          <w:szCs w:val="24"/>
        </w:rPr>
        <w:t xml:space="preserve"> Предполагаются  совместные усилия учителя и учеников для решения общей проблемной познавательной задачи. На таком уроке</w:t>
      </w:r>
      <w:r w:rsidR="00C650E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C71A3">
        <w:rPr>
          <w:rFonts w:ascii="Times New Roman" w:eastAsia="Calibri" w:hAnsi="Times New Roman" w:cs="Times New Roman"/>
          <w:sz w:val="24"/>
          <w:szCs w:val="24"/>
        </w:rPr>
        <w:t>используется</w:t>
      </w:r>
      <w:r w:rsidR="00C650E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C71A3">
        <w:rPr>
          <w:rFonts w:ascii="Times New Roman" w:eastAsia="Calibri" w:hAnsi="Times New Roman" w:cs="Times New Roman"/>
          <w:sz w:val="24"/>
          <w:szCs w:val="24"/>
        </w:rPr>
        <w:t>демонстрационный материал на компьютере, разработанный учителем или учениками, мультимедийные продукты.</w:t>
      </w:r>
    </w:p>
    <w:p w:rsidR="00BF51EE" w:rsidRPr="005C71A3" w:rsidRDefault="00BF51EE" w:rsidP="005C71A3">
      <w:pPr>
        <w:spacing w:after="0"/>
        <w:rPr>
          <w:rFonts w:ascii="Times New Roman" w:eastAsia="Calibri" w:hAnsi="Times New Roman" w:cs="Times New Roman"/>
          <w:sz w:val="24"/>
          <w:szCs w:val="24"/>
        </w:rPr>
      </w:pPr>
      <w:r w:rsidRPr="005C71A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>Урок-практикум.</w:t>
      </w:r>
      <w:r w:rsidRPr="005C71A3">
        <w:rPr>
          <w:rFonts w:ascii="Times New Roman" w:eastAsia="Calibri" w:hAnsi="Times New Roman" w:cs="Times New Roman"/>
          <w:sz w:val="24"/>
          <w:szCs w:val="24"/>
        </w:rPr>
        <w:t xml:space="preserve"> На уроке учащиеся работают над различными заданиями в зависимости от своей подготовленности. Виды работ могут быть самыми разными: письменные исследования,  решение различных задач,  практическое применение различных методов</w:t>
      </w:r>
      <w:r w:rsidRPr="00BF51EE">
        <w:rPr>
          <w:rFonts w:ascii="Times New Roman" w:eastAsia="Calibri" w:hAnsi="Times New Roman" w:cs="Times New Roman"/>
          <w:sz w:val="28"/>
          <w:szCs w:val="28"/>
        </w:rPr>
        <w:t xml:space="preserve"> решения задач. </w:t>
      </w:r>
      <w:r w:rsidRPr="005C71A3">
        <w:rPr>
          <w:rFonts w:ascii="Times New Roman" w:eastAsia="Calibri" w:hAnsi="Times New Roman" w:cs="Times New Roman"/>
          <w:sz w:val="24"/>
          <w:szCs w:val="24"/>
        </w:rPr>
        <w:t>Компьютер на таких уроках используется как электронный калькулятор, тренажер устного счета, виртуальная лаборатория, источник справочной информации.</w:t>
      </w:r>
    </w:p>
    <w:p w:rsidR="00BF51EE" w:rsidRPr="005C71A3" w:rsidRDefault="00BF51EE" w:rsidP="005C71A3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C71A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>Урок-исследование.</w:t>
      </w:r>
      <w:r w:rsidR="00C650EE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5C71A3">
        <w:rPr>
          <w:rFonts w:ascii="Times New Roman" w:eastAsia="Calibri" w:hAnsi="Times New Roman" w:cs="Times New Roman"/>
          <w:sz w:val="24"/>
          <w:szCs w:val="24"/>
        </w:rPr>
        <w:t>На уроке</w:t>
      </w:r>
      <w:r w:rsidR="00C650E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C71A3">
        <w:rPr>
          <w:rFonts w:ascii="Times New Roman" w:eastAsia="Calibri" w:hAnsi="Times New Roman" w:cs="Times New Roman"/>
          <w:sz w:val="24"/>
          <w:szCs w:val="24"/>
        </w:rPr>
        <w:t>учащиеся решают проблемную задачу исследовательского характера аналитическим методом и с помощью компьютера .</w:t>
      </w:r>
    </w:p>
    <w:p w:rsidR="00BF51EE" w:rsidRPr="005C71A3" w:rsidRDefault="00BF51EE" w:rsidP="005C71A3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C71A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>Комбинированный урок</w:t>
      </w:r>
      <w:r w:rsidRPr="005C71A3">
        <w:rPr>
          <w:rFonts w:ascii="Times New Roman" w:eastAsia="Calibri" w:hAnsi="Times New Roman" w:cs="Times New Roman"/>
          <w:sz w:val="24"/>
          <w:szCs w:val="24"/>
        </w:rPr>
        <w:t xml:space="preserve"> предполагает выполнение работ и заданий разного вида. </w:t>
      </w:r>
    </w:p>
    <w:p w:rsidR="00BF51EE" w:rsidRPr="005C71A3" w:rsidRDefault="00BF51EE" w:rsidP="005C71A3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C71A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>Урок решения задач</w:t>
      </w:r>
      <w:r w:rsidRPr="005C71A3">
        <w:rPr>
          <w:rFonts w:ascii="Times New Roman" w:eastAsia="Calibri" w:hAnsi="Times New Roman" w:cs="Times New Roman"/>
          <w:i/>
          <w:iCs/>
          <w:sz w:val="24"/>
          <w:szCs w:val="24"/>
        </w:rPr>
        <w:t>.</w:t>
      </w:r>
      <w:r w:rsidRPr="005C71A3">
        <w:rPr>
          <w:rFonts w:ascii="Times New Roman" w:eastAsia="Calibri" w:hAnsi="Times New Roman" w:cs="Times New Roman"/>
          <w:sz w:val="24"/>
          <w:szCs w:val="24"/>
        </w:rPr>
        <w:t xml:space="preserve"> Вырабатываются у учащихся умения и навыки решения задач на уровне обязательной и возможной подготовке. Любой учащийся может использовать компьютерную информационную базу по методам решения различных задач.</w:t>
      </w:r>
    </w:p>
    <w:p w:rsidR="00BF51EE" w:rsidRPr="005C71A3" w:rsidRDefault="00BF51EE" w:rsidP="005C71A3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C71A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>Урок-тест.</w:t>
      </w:r>
      <w:r w:rsidR="00C650EE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5C71A3">
        <w:rPr>
          <w:rFonts w:ascii="Times New Roman" w:eastAsia="Calibri" w:hAnsi="Times New Roman" w:cs="Times New Roman"/>
          <w:sz w:val="24"/>
          <w:szCs w:val="24"/>
        </w:rPr>
        <w:t>Тестирование проводится с целью диагностики пробелов знаний, контроля уровня обученности учащихся, тренировки технике тестирования. Тесты предлагаются как в печатном так и в компьютерном варианте. Причем в компьютерном варианте всегда с ограничением времени.</w:t>
      </w:r>
    </w:p>
    <w:p w:rsidR="00BF51EE" w:rsidRPr="005C71A3" w:rsidRDefault="00BF51EE" w:rsidP="005C71A3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C71A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>Урок-зачет.</w:t>
      </w:r>
      <w:r w:rsidRPr="005C71A3">
        <w:rPr>
          <w:rFonts w:ascii="Times New Roman" w:eastAsia="Calibri" w:hAnsi="Times New Roman" w:cs="Times New Roman"/>
          <w:sz w:val="24"/>
          <w:szCs w:val="24"/>
        </w:rPr>
        <w:t xml:space="preserve"> Устный опрос учащихся  по заранее составленным вопросам, а также решение задач разного уровня по изученной теме.</w:t>
      </w:r>
    </w:p>
    <w:p w:rsidR="008A503E" w:rsidRPr="005C71A3" w:rsidRDefault="008A503E" w:rsidP="005C71A3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5C71A3">
        <w:rPr>
          <w:rFonts w:ascii="Times New Roman" w:hAnsi="Times New Roman" w:cs="Times New Roman"/>
          <w:sz w:val="24"/>
          <w:szCs w:val="24"/>
        </w:rPr>
        <w:t>Теоретический материал излагается в виде проблемных лекций, направляющих текстов и сопровождается электронными образовательными ресурсами.</w:t>
      </w:r>
    </w:p>
    <w:p w:rsidR="004E3F7D" w:rsidRDefault="004E3F7D" w:rsidP="00090040">
      <w:pPr>
        <w:pStyle w:val="a3"/>
        <w:jc w:val="both"/>
        <w:rPr>
          <w:rFonts w:ascii="Times New Roman" w:hAnsi="Times New Roman" w:cs="Times New Roman"/>
          <w:b/>
          <w:iCs/>
          <w:sz w:val="28"/>
          <w:szCs w:val="28"/>
        </w:rPr>
      </w:pPr>
    </w:p>
    <w:p w:rsidR="00F10751" w:rsidRDefault="00F10751" w:rsidP="005C71A3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iCs/>
          <w:sz w:val="24"/>
          <w:szCs w:val="24"/>
        </w:rPr>
      </w:pPr>
    </w:p>
    <w:p w:rsidR="00F10751" w:rsidRDefault="00F10751" w:rsidP="005C71A3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iCs/>
          <w:sz w:val="24"/>
          <w:szCs w:val="24"/>
        </w:rPr>
      </w:pPr>
    </w:p>
    <w:p w:rsidR="00F10751" w:rsidRDefault="00F10751" w:rsidP="005C71A3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iCs/>
          <w:sz w:val="24"/>
          <w:szCs w:val="24"/>
        </w:rPr>
      </w:pPr>
    </w:p>
    <w:p w:rsidR="00090040" w:rsidRPr="005C71A3" w:rsidRDefault="00090040" w:rsidP="005C71A3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iCs/>
          <w:sz w:val="24"/>
          <w:szCs w:val="24"/>
        </w:rPr>
      </w:pPr>
      <w:r w:rsidRPr="005C71A3">
        <w:rPr>
          <w:rFonts w:ascii="Times New Roman" w:hAnsi="Times New Roman" w:cs="Times New Roman"/>
          <w:b/>
          <w:iCs/>
          <w:sz w:val="24"/>
          <w:szCs w:val="24"/>
        </w:rPr>
        <w:t>Учебно-методическое и информационное оснащение образовательного процесса</w:t>
      </w:r>
    </w:p>
    <w:p w:rsidR="00090040" w:rsidRPr="005C71A3" w:rsidRDefault="00090040" w:rsidP="00A52B08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5C71A3">
        <w:rPr>
          <w:rFonts w:ascii="Times New Roman" w:hAnsi="Times New Roman" w:cs="Times New Roman"/>
          <w:bCs/>
          <w:i/>
          <w:sz w:val="24"/>
          <w:szCs w:val="24"/>
        </w:rPr>
        <w:t>Библиотечный фонд</w:t>
      </w:r>
    </w:p>
    <w:p w:rsidR="00090040" w:rsidRPr="005C71A3" w:rsidRDefault="00090040" w:rsidP="00A52B08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C71A3">
        <w:rPr>
          <w:rFonts w:ascii="Times New Roman" w:hAnsi="Times New Roman" w:cs="Times New Roman"/>
          <w:b/>
          <w:bCs/>
          <w:i/>
          <w:sz w:val="24"/>
          <w:szCs w:val="24"/>
        </w:rPr>
        <w:t>Нормативные документы</w:t>
      </w:r>
    </w:p>
    <w:p w:rsidR="00090040" w:rsidRPr="005C71A3" w:rsidRDefault="00090040" w:rsidP="00A52B08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C71A3">
        <w:rPr>
          <w:rFonts w:ascii="Times New Roman" w:hAnsi="Times New Roman" w:cs="Times New Roman"/>
          <w:bCs/>
          <w:sz w:val="24"/>
          <w:szCs w:val="24"/>
        </w:rPr>
        <w:t>1.Федеральный государственный образовательный стандарт основного общего образования.</w:t>
      </w:r>
    </w:p>
    <w:p w:rsidR="00090040" w:rsidRDefault="00090040" w:rsidP="00A52B08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C71A3">
        <w:rPr>
          <w:rFonts w:ascii="Times New Roman" w:hAnsi="Times New Roman" w:cs="Times New Roman"/>
          <w:bCs/>
          <w:sz w:val="24"/>
          <w:szCs w:val="24"/>
        </w:rPr>
        <w:t>2. Примерные программы  основного общего образования. Математика.(Стандарты второго поколения.) – М.: Просвещение, 2010.</w:t>
      </w:r>
    </w:p>
    <w:p w:rsidR="00494E71" w:rsidRPr="005C71A3" w:rsidRDefault="00494E71" w:rsidP="00A52B08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090040" w:rsidRDefault="00090040" w:rsidP="00A52B08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5C71A3">
        <w:rPr>
          <w:rFonts w:ascii="Times New Roman" w:hAnsi="Times New Roman" w:cs="Times New Roman"/>
          <w:b/>
          <w:bCs/>
          <w:i/>
          <w:sz w:val="24"/>
          <w:szCs w:val="24"/>
        </w:rPr>
        <w:t>Учебно-методический комплект</w:t>
      </w:r>
    </w:p>
    <w:p w:rsidR="006E1A14" w:rsidRPr="000620C1" w:rsidRDefault="000620C1" w:rsidP="00A52B08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="00A07EA5" w:rsidRPr="000620C1">
        <w:rPr>
          <w:rFonts w:ascii="Times New Roman" w:hAnsi="Times New Roman" w:cs="Times New Roman"/>
          <w:sz w:val="24"/>
          <w:szCs w:val="24"/>
        </w:rPr>
        <w:t xml:space="preserve">Рабочие тетради «Математика» 5, 6 классы (в двух частях). </w:t>
      </w:r>
      <w:r w:rsidR="00A07EA5" w:rsidRPr="000620C1">
        <w:rPr>
          <w:rStyle w:val="ae"/>
          <w:rFonts w:ascii="Times New Roman" w:hAnsi="Times New Roman" w:cs="Times New Roman"/>
          <w:sz w:val="24"/>
          <w:szCs w:val="24"/>
        </w:rPr>
        <w:t>Автор</w:t>
      </w:r>
      <w:r w:rsidR="00A07EA5" w:rsidRPr="000620C1">
        <w:rPr>
          <w:rFonts w:ascii="Times New Roman" w:hAnsi="Times New Roman" w:cs="Times New Roman"/>
          <w:sz w:val="24"/>
          <w:szCs w:val="24"/>
        </w:rPr>
        <w:t xml:space="preserve"> Рудницкая В.Н.</w:t>
      </w:r>
      <w:r w:rsidR="00A07EA5" w:rsidRPr="000620C1">
        <w:rPr>
          <w:rFonts w:ascii="Times New Roman" w:hAnsi="Times New Roman" w:cs="Times New Roman"/>
          <w:sz w:val="24"/>
          <w:szCs w:val="24"/>
        </w:rPr>
        <w:br/>
      </w: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="00A07EA5" w:rsidRPr="000620C1">
        <w:rPr>
          <w:rFonts w:ascii="Times New Roman" w:hAnsi="Times New Roman" w:cs="Times New Roman"/>
          <w:sz w:val="24"/>
          <w:szCs w:val="24"/>
        </w:rPr>
        <w:t xml:space="preserve">Контрольные работы «Математика» 5, 6 классы. </w:t>
      </w:r>
      <w:r w:rsidR="00A07EA5" w:rsidRPr="000620C1">
        <w:rPr>
          <w:rStyle w:val="ae"/>
          <w:rFonts w:ascii="Times New Roman" w:hAnsi="Times New Roman" w:cs="Times New Roman"/>
          <w:sz w:val="24"/>
          <w:szCs w:val="24"/>
        </w:rPr>
        <w:t xml:space="preserve">Авторы: </w:t>
      </w:r>
      <w:r w:rsidR="00A07EA5" w:rsidRPr="000620C1">
        <w:rPr>
          <w:rFonts w:ascii="Times New Roman" w:hAnsi="Times New Roman" w:cs="Times New Roman"/>
          <w:sz w:val="24"/>
          <w:szCs w:val="24"/>
        </w:rPr>
        <w:t xml:space="preserve">Жохов В.И., Крайнева Л.Б. </w:t>
      </w:r>
      <w:r w:rsidR="00A07EA5" w:rsidRPr="000620C1">
        <w:rPr>
          <w:rFonts w:ascii="Times New Roman" w:hAnsi="Times New Roman" w:cs="Times New Roman"/>
          <w:sz w:val="24"/>
          <w:szCs w:val="24"/>
        </w:rPr>
        <w:br/>
      </w:r>
      <w:r w:rsidR="006E1A14" w:rsidRPr="000620C1">
        <w:rPr>
          <w:rFonts w:ascii="Times New Roman" w:hAnsi="Times New Roman" w:cs="Times New Roman"/>
          <w:sz w:val="24"/>
          <w:szCs w:val="24"/>
        </w:rPr>
        <w:t xml:space="preserve"> </w:t>
      </w:r>
      <w:r w:rsidR="00A07EA5" w:rsidRPr="000620C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="00A07EA5" w:rsidRPr="000620C1">
        <w:rPr>
          <w:rFonts w:ascii="Times New Roman" w:hAnsi="Times New Roman" w:cs="Times New Roman"/>
          <w:sz w:val="24"/>
          <w:szCs w:val="24"/>
        </w:rPr>
        <w:t xml:space="preserve">Математические диктанты 5, 6 классы. </w:t>
      </w:r>
      <w:r w:rsidR="00A07EA5" w:rsidRPr="000620C1">
        <w:rPr>
          <w:rStyle w:val="ae"/>
          <w:rFonts w:ascii="Times New Roman" w:hAnsi="Times New Roman" w:cs="Times New Roman"/>
          <w:sz w:val="24"/>
          <w:szCs w:val="24"/>
        </w:rPr>
        <w:t xml:space="preserve">Авторы: </w:t>
      </w:r>
      <w:r w:rsidR="00A07EA5" w:rsidRPr="000620C1">
        <w:rPr>
          <w:rFonts w:ascii="Times New Roman" w:hAnsi="Times New Roman" w:cs="Times New Roman"/>
          <w:sz w:val="24"/>
          <w:szCs w:val="24"/>
        </w:rPr>
        <w:t xml:space="preserve">Жохов В.И., Митяева И.М. </w:t>
      </w:r>
      <w:r w:rsidR="00A07EA5" w:rsidRPr="000620C1">
        <w:rPr>
          <w:rFonts w:ascii="Times New Roman" w:hAnsi="Times New Roman" w:cs="Times New Roman"/>
          <w:sz w:val="24"/>
          <w:szCs w:val="24"/>
        </w:rPr>
        <w:br/>
      </w:r>
      <w:r w:rsidR="006E1A14" w:rsidRPr="000620C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="00A07EA5" w:rsidRPr="000620C1">
        <w:rPr>
          <w:rFonts w:ascii="Times New Roman" w:hAnsi="Times New Roman" w:cs="Times New Roman"/>
          <w:sz w:val="24"/>
          <w:szCs w:val="24"/>
        </w:rPr>
        <w:t xml:space="preserve">Математический тренажер 5, 6 классы. </w:t>
      </w:r>
      <w:r w:rsidR="00A07EA5" w:rsidRPr="000620C1">
        <w:rPr>
          <w:rStyle w:val="ae"/>
          <w:rFonts w:ascii="Times New Roman" w:hAnsi="Times New Roman" w:cs="Times New Roman"/>
          <w:sz w:val="24"/>
          <w:szCs w:val="24"/>
        </w:rPr>
        <w:t>Авторы:</w:t>
      </w:r>
      <w:r w:rsidR="00A07EA5" w:rsidRPr="000620C1">
        <w:rPr>
          <w:rFonts w:ascii="Times New Roman" w:hAnsi="Times New Roman" w:cs="Times New Roman"/>
          <w:sz w:val="24"/>
          <w:szCs w:val="24"/>
        </w:rPr>
        <w:t xml:space="preserve"> Жохов В.И., Погодин В.Н. </w:t>
      </w:r>
      <w:r w:rsidR="00A07EA5" w:rsidRPr="000620C1">
        <w:rPr>
          <w:rFonts w:ascii="Times New Roman" w:hAnsi="Times New Roman" w:cs="Times New Roman"/>
          <w:sz w:val="24"/>
          <w:szCs w:val="24"/>
        </w:rPr>
        <w:br/>
      </w:r>
      <w:r w:rsidR="006E1A14" w:rsidRPr="000620C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5. </w:t>
      </w:r>
      <w:r w:rsidR="00A07EA5" w:rsidRPr="000620C1">
        <w:rPr>
          <w:rFonts w:ascii="Times New Roman" w:hAnsi="Times New Roman" w:cs="Times New Roman"/>
          <w:sz w:val="24"/>
          <w:szCs w:val="24"/>
        </w:rPr>
        <w:t xml:space="preserve">Учебные интерактивные пособия к учебникам «Математика» 5-6 классы на CD. </w:t>
      </w:r>
      <w:r w:rsidR="00A07EA5" w:rsidRPr="000620C1">
        <w:rPr>
          <w:rStyle w:val="ae"/>
          <w:rFonts w:ascii="Times New Roman" w:hAnsi="Times New Roman" w:cs="Times New Roman"/>
          <w:sz w:val="24"/>
          <w:szCs w:val="24"/>
        </w:rPr>
        <w:t xml:space="preserve">Авторы: </w:t>
      </w:r>
      <w:r w:rsidR="00A07EA5" w:rsidRPr="000620C1">
        <w:rPr>
          <w:rFonts w:ascii="Times New Roman" w:hAnsi="Times New Roman" w:cs="Times New Roman"/>
          <w:sz w:val="24"/>
          <w:szCs w:val="24"/>
        </w:rPr>
        <w:t xml:space="preserve">Виленкин Н.Я. и др.. </w:t>
      </w:r>
    </w:p>
    <w:p w:rsidR="00013CF4" w:rsidRPr="000620C1" w:rsidRDefault="000620C1" w:rsidP="00A52B08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="00013CF4" w:rsidRPr="000620C1">
        <w:rPr>
          <w:rFonts w:ascii="Times New Roman" w:hAnsi="Times New Roman" w:cs="Times New Roman"/>
          <w:sz w:val="24"/>
          <w:szCs w:val="24"/>
        </w:rPr>
        <w:t>Дудицын Ю.П. Алгебра: 7 кл.: тематические тесты / Ю.П.Дудицын,  В.Л. Кронгауз. – М.: Просвещение, 2010.</w:t>
      </w:r>
    </w:p>
    <w:p w:rsidR="00013CF4" w:rsidRPr="000620C1" w:rsidRDefault="000620C1" w:rsidP="00A52B08">
      <w:pPr>
        <w:spacing w:after="0" w:line="240" w:lineRule="auto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="00013CF4" w:rsidRPr="000620C1">
        <w:rPr>
          <w:rFonts w:ascii="Times New Roman" w:hAnsi="Times New Roman" w:cs="Times New Roman"/>
          <w:sz w:val="24"/>
          <w:szCs w:val="24"/>
        </w:rPr>
        <w:t>Дудицын Ю.П. Алгебра: 8 кл.: тематические тесты / Ю.П.Дудицын,  В.Л. Кронгауз. – М.: Просвещение, 2010.</w:t>
      </w:r>
    </w:p>
    <w:p w:rsidR="00013CF4" w:rsidRPr="000620C1" w:rsidRDefault="000620C1" w:rsidP="00A52B08">
      <w:pPr>
        <w:spacing w:after="0" w:line="240" w:lineRule="auto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="00013CF4" w:rsidRPr="000620C1">
        <w:rPr>
          <w:rFonts w:ascii="Times New Roman" w:hAnsi="Times New Roman" w:cs="Times New Roman"/>
          <w:sz w:val="24"/>
          <w:szCs w:val="24"/>
        </w:rPr>
        <w:t>Дудицын Ю.П. Алгебра: 9 кл.: тематические тесты / Ю.П.Дудицын,  В.Л. Кронгауз. – М.: Просвещение, 2010.</w:t>
      </w:r>
    </w:p>
    <w:p w:rsidR="00A07EA5" w:rsidRPr="000620C1" w:rsidRDefault="000620C1" w:rsidP="00A52B08">
      <w:pPr>
        <w:spacing w:after="0" w:line="240" w:lineRule="auto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9. </w:t>
      </w:r>
      <w:r w:rsidR="00013CF4" w:rsidRPr="000620C1">
        <w:rPr>
          <w:rFonts w:ascii="Times New Roman" w:hAnsi="Times New Roman" w:cs="Times New Roman"/>
          <w:sz w:val="24"/>
          <w:szCs w:val="24"/>
        </w:rPr>
        <w:t xml:space="preserve">Жохов В.И. Алгебра: 8 кл.: дидактические  материалы / В.И.Жохов, Ю.Н.Макарычев, Н.Г.Миндюк. – М.: Просвещение, </w:t>
      </w:r>
      <w:r w:rsidR="00A07EA5" w:rsidRPr="000620C1">
        <w:rPr>
          <w:rFonts w:ascii="Times New Roman" w:hAnsi="Times New Roman" w:cs="Times New Roman"/>
          <w:sz w:val="24"/>
          <w:szCs w:val="24"/>
        </w:rPr>
        <w:t xml:space="preserve">           </w:t>
      </w:r>
    </w:p>
    <w:p w:rsidR="00013CF4" w:rsidRPr="000620C1" w:rsidRDefault="000620C1" w:rsidP="00A52B08">
      <w:pPr>
        <w:tabs>
          <w:tab w:val="left" w:pos="2693"/>
        </w:tabs>
        <w:spacing w:after="0" w:line="240" w:lineRule="auto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="00013CF4" w:rsidRPr="000620C1">
        <w:rPr>
          <w:rFonts w:ascii="Times New Roman" w:hAnsi="Times New Roman" w:cs="Times New Roman"/>
          <w:sz w:val="24"/>
          <w:szCs w:val="24"/>
        </w:rPr>
        <w:t>2010.</w:t>
      </w:r>
      <w:r w:rsidR="00710C41" w:rsidRPr="000620C1">
        <w:rPr>
          <w:rFonts w:ascii="Times New Roman" w:hAnsi="Times New Roman" w:cs="Times New Roman"/>
          <w:sz w:val="24"/>
          <w:szCs w:val="24"/>
        </w:rPr>
        <w:tab/>
      </w:r>
    </w:p>
    <w:p w:rsidR="00013CF4" w:rsidRPr="000620C1" w:rsidRDefault="000620C1" w:rsidP="00A52B08">
      <w:pPr>
        <w:spacing w:after="0" w:line="240" w:lineRule="auto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10. </w:t>
      </w:r>
      <w:r w:rsidR="00013CF4" w:rsidRPr="000620C1">
        <w:rPr>
          <w:rFonts w:ascii="Times New Roman" w:hAnsi="Times New Roman" w:cs="Times New Roman"/>
          <w:sz w:val="24"/>
          <w:szCs w:val="24"/>
        </w:rPr>
        <w:t>Жохов В.И. Уроки алгебры в 7 кл.: кн. Для учителя / В.И.Жохов, Л.Б.Крайнева. – М.: Просвещение, 2010.</w:t>
      </w:r>
    </w:p>
    <w:p w:rsidR="00013CF4" w:rsidRPr="000620C1" w:rsidRDefault="000620C1" w:rsidP="00A52B08">
      <w:pPr>
        <w:spacing w:after="0" w:line="240" w:lineRule="auto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11. </w:t>
      </w:r>
      <w:r w:rsidR="00013CF4" w:rsidRPr="000620C1">
        <w:rPr>
          <w:rFonts w:ascii="Times New Roman" w:hAnsi="Times New Roman" w:cs="Times New Roman"/>
          <w:sz w:val="24"/>
          <w:szCs w:val="24"/>
        </w:rPr>
        <w:t>Жохов В.И. Уроки алгебры в 8 кл.: кн. Для учителя / В.И.Жохов, Г.Д.Карташёва. – М.: Просвещение, 2009.</w:t>
      </w:r>
    </w:p>
    <w:p w:rsidR="00013CF4" w:rsidRPr="000620C1" w:rsidRDefault="000620C1" w:rsidP="00A52B08">
      <w:pPr>
        <w:spacing w:after="0" w:line="240" w:lineRule="auto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12. </w:t>
      </w:r>
      <w:r w:rsidR="00013CF4" w:rsidRPr="000620C1">
        <w:rPr>
          <w:rFonts w:ascii="Times New Roman" w:hAnsi="Times New Roman" w:cs="Times New Roman"/>
          <w:sz w:val="24"/>
          <w:szCs w:val="24"/>
        </w:rPr>
        <w:t>Жохов В.И. Уроки алгебры в 9 кл.: кн. Для учителя / В.И.Жохов, Л.Б.Крайнева. – М.: Просвещение, 2009.</w:t>
      </w:r>
    </w:p>
    <w:p w:rsidR="00013CF4" w:rsidRPr="000620C1" w:rsidRDefault="000620C1" w:rsidP="00A52B08">
      <w:pPr>
        <w:spacing w:after="0" w:line="240" w:lineRule="auto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13. </w:t>
      </w:r>
      <w:r w:rsidR="00013CF4" w:rsidRPr="000620C1">
        <w:rPr>
          <w:rFonts w:ascii="Times New Roman" w:hAnsi="Times New Roman" w:cs="Times New Roman"/>
          <w:sz w:val="24"/>
          <w:szCs w:val="24"/>
        </w:rPr>
        <w:t>Звавич Л.И. Алгебра: 7 кл.: дидактические материалы / Л.И.Звавич, Л.В.Кузнецова, С.Б.Суворова. – М.: Просвещение, 2010</w:t>
      </w:r>
    </w:p>
    <w:p w:rsidR="00A07EA5" w:rsidRPr="000620C1" w:rsidRDefault="000620C1" w:rsidP="00A52B08">
      <w:pPr>
        <w:spacing w:after="0" w:line="240" w:lineRule="auto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14. </w:t>
      </w:r>
      <w:r w:rsidR="00013CF4" w:rsidRPr="000620C1">
        <w:rPr>
          <w:rFonts w:ascii="Times New Roman" w:hAnsi="Times New Roman" w:cs="Times New Roman"/>
          <w:sz w:val="24"/>
          <w:szCs w:val="24"/>
        </w:rPr>
        <w:t xml:space="preserve">Макарычев Ю.Н. Алгебра: 7-9 кл.: элементы статистики и теории вероятностей: учебное пособие / Ю.Н.Макарычев, </w:t>
      </w:r>
      <w:r w:rsidR="00A07EA5" w:rsidRPr="000620C1">
        <w:rPr>
          <w:rFonts w:ascii="Times New Roman" w:hAnsi="Times New Roman" w:cs="Times New Roman"/>
          <w:sz w:val="24"/>
          <w:szCs w:val="24"/>
        </w:rPr>
        <w:t xml:space="preserve">    </w:t>
      </w:r>
    </w:p>
    <w:p w:rsidR="00013CF4" w:rsidRPr="00013CF4" w:rsidRDefault="000620C1" w:rsidP="00A52B08">
      <w:pPr>
        <w:spacing w:after="0" w:line="240" w:lineRule="auto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15. </w:t>
      </w:r>
      <w:r w:rsidR="00013CF4" w:rsidRPr="000620C1">
        <w:rPr>
          <w:rFonts w:ascii="Times New Roman" w:hAnsi="Times New Roman" w:cs="Times New Roman"/>
          <w:sz w:val="24"/>
          <w:szCs w:val="24"/>
        </w:rPr>
        <w:t>Н.Г.Миндюк. – М.:    Просвещение, 2008.</w:t>
      </w:r>
    </w:p>
    <w:p w:rsidR="00A07EA5" w:rsidRPr="00710C41" w:rsidRDefault="000620C1" w:rsidP="00A52B08">
      <w:pPr>
        <w:pStyle w:val="a3"/>
        <w:spacing w:after="0" w:line="240" w:lineRule="auto"/>
        <w:ind w:left="0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16. </w:t>
      </w:r>
      <w:r w:rsidR="00013CF4" w:rsidRPr="00710C41">
        <w:rPr>
          <w:rFonts w:ascii="Times New Roman" w:hAnsi="Times New Roman" w:cs="Times New Roman"/>
          <w:sz w:val="24"/>
          <w:szCs w:val="24"/>
        </w:rPr>
        <w:t xml:space="preserve">Макарычев Ю.Н. Алгебра:  9кл.: дидактические материалы / Ю.Н.Макарычев, Н.Г.Миндюк, Н.Г.Крайнева. – М.: </w:t>
      </w:r>
      <w:r w:rsidR="00A07EA5" w:rsidRPr="00710C4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13CF4" w:rsidRPr="00710C41" w:rsidRDefault="000620C1" w:rsidP="00A52B08">
      <w:pPr>
        <w:pStyle w:val="a3"/>
        <w:spacing w:after="0" w:line="240" w:lineRule="auto"/>
        <w:ind w:left="0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="00013CF4" w:rsidRPr="00710C41">
        <w:rPr>
          <w:rFonts w:ascii="Times New Roman" w:hAnsi="Times New Roman" w:cs="Times New Roman"/>
          <w:sz w:val="24"/>
          <w:szCs w:val="24"/>
        </w:rPr>
        <w:t>Просвещение, 2010.</w:t>
      </w:r>
    </w:p>
    <w:p w:rsidR="00A07EA5" w:rsidRPr="00710C41" w:rsidRDefault="000620C1" w:rsidP="00A52B08">
      <w:pPr>
        <w:pStyle w:val="a3"/>
        <w:spacing w:after="0" w:line="240" w:lineRule="auto"/>
        <w:ind w:left="0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17. </w:t>
      </w:r>
      <w:r w:rsidR="00013CF4" w:rsidRPr="00710C41">
        <w:rPr>
          <w:rFonts w:ascii="Times New Roman" w:hAnsi="Times New Roman" w:cs="Times New Roman"/>
          <w:sz w:val="24"/>
          <w:szCs w:val="24"/>
        </w:rPr>
        <w:t xml:space="preserve">Макарычев Ю.Н. Изучение алгебры в 7-9 кл.: пособие для учителей / Ю.Н.Макарычев, Н.Г.Миндюк, С.Б.Суворова. – М.: </w:t>
      </w:r>
      <w:r w:rsidR="00A07EA5" w:rsidRPr="00710C41">
        <w:rPr>
          <w:rFonts w:ascii="Times New Roman" w:hAnsi="Times New Roman" w:cs="Times New Roman"/>
          <w:sz w:val="24"/>
          <w:szCs w:val="24"/>
        </w:rPr>
        <w:t xml:space="preserve">        </w:t>
      </w:r>
    </w:p>
    <w:p w:rsidR="00013CF4" w:rsidRPr="00710C41" w:rsidRDefault="000620C1" w:rsidP="00A52B08">
      <w:pPr>
        <w:pStyle w:val="a3"/>
        <w:spacing w:after="0" w:line="240" w:lineRule="auto"/>
        <w:ind w:left="0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013CF4" w:rsidRPr="00710C41">
        <w:rPr>
          <w:rFonts w:ascii="Times New Roman" w:hAnsi="Times New Roman" w:cs="Times New Roman"/>
          <w:sz w:val="24"/>
          <w:szCs w:val="24"/>
        </w:rPr>
        <w:t>Просвещение, 2009.</w:t>
      </w:r>
    </w:p>
    <w:p w:rsidR="00013CF4" w:rsidRPr="005C71A3" w:rsidRDefault="00013CF4" w:rsidP="00A52B08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090040" w:rsidRPr="005C71A3" w:rsidRDefault="00090040" w:rsidP="00A52B08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C71A3">
        <w:rPr>
          <w:rFonts w:ascii="Times New Roman" w:hAnsi="Times New Roman" w:cs="Times New Roman"/>
          <w:b/>
          <w:bCs/>
          <w:i/>
          <w:sz w:val="24"/>
          <w:szCs w:val="24"/>
        </w:rPr>
        <w:t>Справочные пособия,  научно-популярная и историческая литература</w:t>
      </w:r>
    </w:p>
    <w:p w:rsidR="00090040" w:rsidRPr="005C71A3" w:rsidRDefault="00090040" w:rsidP="00B24F3A">
      <w:pPr>
        <w:pStyle w:val="a3"/>
        <w:numPr>
          <w:ilvl w:val="0"/>
          <w:numId w:val="39"/>
        </w:numPr>
        <w:spacing w:after="0" w:line="240" w:lineRule="auto"/>
        <w:ind w:left="36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C71A3">
        <w:rPr>
          <w:rFonts w:ascii="Times New Roman" w:hAnsi="Times New Roman" w:cs="Times New Roman"/>
          <w:bCs/>
          <w:sz w:val="24"/>
          <w:szCs w:val="24"/>
        </w:rPr>
        <w:t>Баврин И,И,, Фрибус Е.А. Старинные задачи. – М: Просвещение, 1994.</w:t>
      </w:r>
    </w:p>
    <w:p w:rsidR="00090040" w:rsidRPr="005C71A3" w:rsidRDefault="00090040" w:rsidP="00B24F3A">
      <w:pPr>
        <w:pStyle w:val="a3"/>
        <w:numPr>
          <w:ilvl w:val="0"/>
          <w:numId w:val="39"/>
        </w:numPr>
        <w:spacing w:after="0" w:line="240" w:lineRule="auto"/>
        <w:ind w:left="36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C71A3">
        <w:rPr>
          <w:rFonts w:ascii="Times New Roman" w:hAnsi="Times New Roman" w:cs="Times New Roman"/>
          <w:bCs/>
          <w:sz w:val="24"/>
          <w:szCs w:val="24"/>
        </w:rPr>
        <w:t>Гаврилова Т.Д. Занимательная математика : 5-11 классы. – Волгоград: Учитель, 2008.</w:t>
      </w:r>
    </w:p>
    <w:p w:rsidR="00090040" w:rsidRPr="005C71A3" w:rsidRDefault="00090040" w:rsidP="00B24F3A">
      <w:pPr>
        <w:pStyle w:val="a3"/>
        <w:numPr>
          <w:ilvl w:val="0"/>
          <w:numId w:val="39"/>
        </w:numPr>
        <w:spacing w:after="0" w:line="240" w:lineRule="auto"/>
        <w:ind w:left="36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C71A3">
        <w:rPr>
          <w:rFonts w:ascii="Times New Roman" w:hAnsi="Times New Roman" w:cs="Times New Roman"/>
          <w:bCs/>
          <w:sz w:val="24"/>
          <w:szCs w:val="24"/>
        </w:rPr>
        <w:t>Левитас Г.Г. Нестандартные задачи по математике. – М.: ИЛЕКСА, 2007</w:t>
      </w:r>
    </w:p>
    <w:p w:rsidR="00090040" w:rsidRPr="005C71A3" w:rsidRDefault="00090040" w:rsidP="00B24F3A">
      <w:pPr>
        <w:pStyle w:val="a3"/>
        <w:numPr>
          <w:ilvl w:val="0"/>
          <w:numId w:val="39"/>
        </w:numPr>
        <w:spacing w:after="0" w:line="240" w:lineRule="auto"/>
        <w:ind w:left="36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C71A3">
        <w:rPr>
          <w:rFonts w:ascii="Times New Roman" w:hAnsi="Times New Roman" w:cs="Times New Roman"/>
          <w:bCs/>
          <w:sz w:val="24"/>
          <w:szCs w:val="24"/>
        </w:rPr>
        <w:t>Фарков А.В. Математические олимпиады в школе: 5-11 классы. – М.:Айрис-Пресс, 2005.</w:t>
      </w:r>
    </w:p>
    <w:p w:rsidR="00090040" w:rsidRPr="00B24F3A" w:rsidRDefault="00090040" w:rsidP="00B24F3A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24F3A">
        <w:rPr>
          <w:rFonts w:ascii="Times New Roman" w:hAnsi="Times New Roman" w:cs="Times New Roman"/>
          <w:bCs/>
          <w:sz w:val="24"/>
          <w:szCs w:val="24"/>
        </w:rPr>
        <w:t>5.http://www.</w:t>
      </w:r>
      <w:r w:rsidRPr="00B24F3A">
        <w:rPr>
          <w:rFonts w:ascii="Times New Roman" w:hAnsi="Times New Roman" w:cs="Times New Roman"/>
          <w:bCs/>
          <w:sz w:val="24"/>
          <w:szCs w:val="24"/>
          <w:lang w:val="en-US"/>
        </w:rPr>
        <w:t>kvant</w:t>
      </w:r>
      <w:r w:rsidRPr="00B24F3A">
        <w:rPr>
          <w:rFonts w:ascii="Times New Roman" w:hAnsi="Times New Roman" w:cs="Times New Roman"/>
          <w:bCs/>
          <w:sz w:val="24"/>
          <w:szCs w:val="24"/>
        </w:rPr>
        <w:t>.</w:t>
      </w:r>
      <w:r w:rsidRPr="00B24F3A">
        <w:rPr>
          <w:rFonts w:ascii="Times New Roman" w:hAnsi="Times New Roman" w:cs="Times New Roman"/>
          <w:bCs/>
          <w:sz w:val="24"/>
          <w:szCs w:val="24"/>
          <w:lang w:val="en-US"/>
        </w:rPr>
        <w:t>info</w:t>
      </w:r>
      <w:r w:rsidRPr="00B24F3A">
        <w:rPr>
          <w:rFonts w:ascii="Times New Roman" w:hAnsi="Times New Roman" w:cs="Times New Roman"/>
          <w:bCs/>
          <w:sz w:val="24"/>
          <w:szCs w:val="24"/>
        </w:rPr>
        <w:t>/ Журнал «Квант»</w:t>
      </w:r>
    </w:p>
    <w:p w:rsidR="00090040" w:rsidRPr="00B24F3A" w:rsidRDefault="00090040" w:rsidP="00B24F3A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24F3A">
        <w:rPr>
          <w:rFonts w:ascii="Times New Roman" w:hAnsi="Times New Roman" w:cs="Times New Roman"/>
          <w:bCs/>
          <w:sz w:val="24"/>
          <w:szCs w:val="24"/>
        </w:rPr>
        <w:t>6.Пичугин Л.Ф. За страницами учебника  алгебры. – М. : Просвещение, 2010</w:t>
      </w:r>
    </w:p>
    <w:p w:rsidR="00E33B21" w:rsidRPr="00B24F3A" w:rsidRDefault="00090040" w:rsidP="00B24F3A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24F3A">
        <w:rPr>
          <w:rFonts w:ascii="Times New Roman" w:hAnsi="Times New Roman" w:cs="Times New Roman"/>
          <w:bCs/>
          <w:sz w:val="24"/>
          <w:szCs w:val="24"/>
        </w:rPr>
        <w:t>7.Гусев В.А. Сборник задач по геометрии:5-9 классы.-М:Оникс 21  век:</w:t>
      </w:r>
      <w:r w:rsidR="00E33B21" w:rsidRPr="00B24F3A">
        <w:rPr>
          <w:rFonts w:ascii="Times New Roman" w:hAnsi="Times New Roman" w:cs="Times New Roman"/>
          <w:bCs/>
          <w:sz w:val="24"/>
          <w:szCs w:val="24"/>
        </w:rPr>
        <w:t xml:space="preserve"> Мир и </w:t>
      </w:r>
      <w:r w:rsidRPr="00B24F3A">
        <w:rPr>
          <w:rFonts w:ascii="Times New Roman" w:hAnsi="Times New Roman" w:cs="Times New Roman"/>
          <w:bCs/>
          <w:sz w:val="24"/>
          <w:szCs w:val="24"/>
        </w:rPr>
        <w:t>об</w:t>
      </w:r>
      <w:r w:rsidR="00E33B21" w:rsidRPr="00B24F3A">
        <w:rPr>
          <w:rFonts w:ascii="Times New Roman" w:hAnsi="Times New Roman" w:cs="Times New Roman"/>
          <w:bCs/>
          <w:sz w:val="24"/>
          <w:szCs w:val="24"/>
        </w:rPr>
        <w:t>разование,2005</w:t>
      </w:r>
    </w:p>
    <w:p w:rsidR="00090040" w:rsidRPr="00B24F3A" w:rsidRDefault="00090040" w:rsidP="00B24F3A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24F3A">
        <w:rPr>
          <w:rFonts w:ascii="Times New Roman" w:hAnsi="Times New Roman" w:cs="Times New Roman"/>
          <w:bCs/>
          <w:sz w:val="24"/>
          <w:szCs w:val="24"/>
        </w:rPr>
        <w:t>8.Пойа Дж.Как решать задачу? – М.:Просвещение, 1975.</w:t>
      </w:r>
    </w:p>
    <w:p w:rsidR="00090040" w:rsidRPr="00B24F3A" w:rsidRDefault="00090040" w:rsidP="00B24F3A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24F3A">
        <w:rPr>
          <w:rFonts w:ascii="Times New Roman" w:hAnsi="Times New Roman" w:cs="Times New Roman"/>
          <w:bCs/>
          <w:sz w:val="24"/>
          <w:szCs w:val="24"/>
        </w:rPr>
        <w:t>9. Шарыгин И.Ф.,Ерганжиева Л.Н. Наглядная геометрия. – М.:МИРОС, 1995.</w:t>
      </w:r>
    </w:p>
    <w:p w:rsidR="00090040" w:rsidRPr="00494E71" w:rsidRDefault="00090040" w:rsidP="00B24F3A">
      <w:pPr>
        <w:pStyle w:val="a3"/>
        <w:spacing w:after="0" w:line="240" w:lineRule="auto"/>
        <w:ind w:left="36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090040" w:rsidRPr="00494E71" w:rsidRDefault="00090040" w:rsidP="00494E71">
      <w:pPr>
        <w:pStyle w:val="a3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494E71">
        <w:rPr>
          <w:rFonts w:ascii="Times New Roman" w:hAnsi="Times New Roman" w:cs="Times New Roman"/>
          <w:b/>
          <w:bCs/>
          <w:sz w:val="24"/>
          <w:szCs w:val="24"/>
        </w:rPr>
        <w:t>Печатные пособия</w:t>
      </w:r>
    </w:p>
    <w:p w:rsidR="00090040" w:rsidRPr="00494E71" w:rsidRDefault="00090040" w:rsidP="00494E71">
      <w:pPr>
        <w:pStyle w:val="a3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4E71">
        <w:rPr>
          <w:rFonts w:ascii="Times New Roman" w:hAnsi="Times New Roman" w:cs="Times New Roman"/>
          <w:bCs/>
          <w:sz w:val="24"/>
          <w:szCs w:val="24"/>
        </w:rPr>
        <w:t>1.Таблицы по математике для 5-6 классов.</w:t>
      </w:r>
    </w:p>
    <w:p w:rsidR="00090040" w:rsidRPr="00494E71" w:rsidRDefault="00090040" w:rsidP="00494E71">
      <w:pPr>
        <w:pStyle w:val="a3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4E71">
        <w:rPr>
          <w:rFonts w:ascii="Times New Roman" w:hAnsi="Times New Roman" w:cs="Times New Roman"/>
          <w:bCs/>
          <w:sz w:val="24"/>
          <w:szCs w:val="24"/>
        </w:rPr>
        <w:t>2.Таблицы по алгебре для 7-9 классов.</w:t>
      </w:r>
    </w:p>
    <w:p w:rsidR="00090040" w:rsidRPr="00494E71" w:rsidRDefault="00090040" w:rsidP="00494E71">
      <w:pPr>
        <w:pStyle w:val="a3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4E71">
        <w:rPr>
          <w:rFonts w:ascii="Times New Roman" w:hAnsi="Times New Roman" w:cs="Times New Roman"/>
          <w:bCs/>
          <w:sz w:val="24"/>
          <w:szCs w:val="24"/>
        </w:rPr>
        <w:t>3.Таблицы по геометрии для 7-9 классов</w:t>
      </w:r>
    </w:p>
    <w:p w:rsidR="00090040" w:rsidRPr="00494E71" w:rsidRDefault="00090040" w:rsidP="00494E71">
      <w:pPr>
        <w:pStyle w:val="a3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4E71">
        <w:rPr>
          <w:rFonts w:ascii="Times New Roman" w:hAnsi="Times New Roman" w:cs="Times New Roman"/>
          <w:bCs/>
          <w:sz w:val="24"/>
          <w:szCs w:val="24"/>
        </w:rPr>
        <w:t>4.Портреты выдающихся деятелей математики.</w:t>
      </w:r>
    </w:p>
    <w:p w:rsidR="00090040" w:rsidRPr="00494E71" w:rsidRDefault="00090040" w:rsidP="00494E71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090040" w:rsidRPr="00494E71" w:rsidRDefault="00494E71" w:rsidP="00494E71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         </w:t>
      </w:r>
      <w:r w:rsidR="00090040" w:rsidRPr="00494E71">
        <w:rPr>
          <w:rFonts w:ascii="Times New Roman" w:hAnsi="Times New Roman" w:cs="Times New Roman"/>
          <w:b/>
          <w:bCs/>
          <w:sz w:val="24"/>
          <w:szCs w:val="24"/>
        </w:rPr>
        <w:t>Информационные средства</w:t>
      </w:r>
    </w:p>
    <w:p w:rsidR="00090040" w:rsidRPr="00494E71" w:rsidRDefault="00090040" w:rsidP="00494E71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090040" w:rsidRPr="00494E71" w:rsidRDefault="00090040" w:rsidP="00494E71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94E71">
        <w:rPr>
          <w:rFonts w:ascii="Times New Roman" w:hAnsi="Times New Roman" w:cs="Times New Roman"/>
          <w:sz w:val="24"/>
          <w:szCs w:val="24"/>
        </w:rPr>
        <w:t xml:space="preserve">1. «Карман для учителя математики» </w:t>
      </w:r>
      <w:hyperlink r:id="rId766" w:history="1">
        <w:r w:rsidRPr="00494E71">
          <w:rPr>
            <w:rStyle w:val="af3"/>
            <w:rFonts w:ascii="Times New Roman" w:hAnsi="Times New Roman" w:cs="Times New Roman"/>
            <w:sz w:val="24"/>
            <w:szCs w:val="24"/>
            <w:lang w:val="en-US"/>
          </w:rPr>
          <w:t>http</w:t>
        </w:r>
        <w:r w:rsidRPr="00494E71">
          <w:rPr>
            <w:rStyle w:val="af3"/>
            <w:rFonts w:ascii="Times New Roman" w:hAnsi="Times New Roman" w:cs="Times New Roman"/>
            <w:sz w:val="24"/>
            <w:szCs w:val="24"/>
          </w:rPr>
          <w:t>://</w:t>
        </w:r>
        <w:r w:rsidRPr="00494E71">
          <w:rPr>
            <w:rStyle w:val="af3"/>
            <w:rFonts w:ascii="Times New Roman" w:hAnsi="Times New Roman" w:cs="Times New Roman"/>
            <w:sz w:val="24"/>
            <w:szCs w:val="24"/>
            <w:lang w:val="en-US"/>
          </w:rPr>
          <w:t>karmanform</w:t>
        </w:r>
        <w:r w:rsidRPr="00494E71">
          <w:rPr>
            <w:rStyle w:val="af3"/>
            <w:rFonts w:ascii="Times New Roman" w:hAnsi="Times New Roman" w:cs="Times New Roman"/>
            <w:sz w:val="24"/>
            <w:szCs w:val="24"/>
          </w:rPr>
          <w:t>.</w:t>
        </w:r>
        <w:r w:rsidRPr="00494E71">
          <w:rPr>
            <w:rStyle w:val="af3"/>
            <w:rFonts w:ascii="Times New Roman" w:hAnsi="Times New Roman" w:cs="Times New Roman"/>
            <w:sz w:val="24"/>
            <w:szCs w:val="24"/>
            <w:lang w:val="en-US"/>
          </w:rPr>
          <w:t>ucoz</w:t>
        </w:r>
        <w:r w:rsidRPr="00494E71">
          <w:rPr>
            <w:rStyle w:val="af3"/>
            <w:rFonts w:ascii="Times New Roman" w:hAnsi="Times New Roman" w:cs="Times New Roman"/>
            <w:sz w:val="24"/>
            <w:szCs w:val="24"/>
          </w:rPr>
          <w:t>.</w:t>
        </w:r>
        <w:r w:rsidRPr="00494E71">
          <w:rPr>
            <w:rStyle w:val="af3"/>
            <w:rFonts w:ascii="Times New Roman" w:hAnsi="Times New Roman" w:cs="Times New Roman"/>
            <w:sz w:val="24"/>
            <w:szCs w:val="24"/>
            <w:lang w:val="en-US"/>
          </w:rPr>
          <w:t>ru</w:t>
        </w:r>
      </w:hyperlink>
      <w:r w:rsidRPr="00494E71">
        <w:rPr>
          <w:rFonts w:ascii="Times New Roman" w:hAnsi="Times New Roman" w:cs="Times New Roman"/>
          <w:sz w:val="24"/>
          <w:szCs w:val="24"/>
        </w:rPr>
        <w:t>.</w:t>
      </w:r>
    </w:p>
    <w:p w:rsidR="00E33B21" w:rsidRPr="00494E71" w:rsidRDefault="00090040" w:rsidP="00494E71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94E71">
        <w:rPr>
          <w:rFonts w:ascii="Times New Roman" w:hAnsi="Times New Roman" w:cs="Times New Roman"/>
          <w:sz w:val="24"/>
          <w:szCs w:val="24"/>
        </w:rPr>
        <w:t xml:space="preserve">2. Я иду на урок математики (методические разработки): </w:t>
      </w:r>
      <w:hyperlink r:id="rId767" w:history="1">
        <w:r w:rsidRPr="00494E71">
          <w:rPr>
            <w:rStyle w:val="af3"/>
            <w:rFonts w:ascii="Times New Roman" w:hAnsi="Times New Roman" w:cs="Times New Roman"/>
            <w:sz w:val="24"/>
            <w:szCs w:val="24"/>
          </w:rPr>
          <w:t>www.festival.1sepembe</w:t>
        </w:r>
        <w:r w:rsidRPr="00494E71">
          <w:rPr>
            <w:rStyle w:val="af3"/>
            <w:rFonts w:ascii="Times New Roman" w:hAnsi="Times New Roman" w:cs="Times New Roman"/>
            <w:sz w:val="24"/>
            <w:szCs w:val="24"/>
            <w:lang w:val="en-US"/>
          </w:rPr>
          <w:t>r</w:t>
        </w:r>
        <w:r w:rsidRPr="00494E71">
          <w:rPr>
            <w:rStyle w:val="af3"/>
            <w:rFonts w:ascii="Times New Roman" w:hAnsi="Times New Roman" w:cs="Times New Roman"/>
            <w:sz w:val="24"/>
            <w:szCs w:val="24"/>
          </w:rPr>
          <w:t>.</w:t>
        </w:r>
        <w:r w:rsidRPr="00494E71">
          <w:rPr>
            <w:rStyle w:val="af3"/>
            <w:rFonts w:ascii="Times New Roman" w:hAnsi="Times New Roman" w:cs="Times New Roman"/>
            <w:sz w:val="24"/>
            <w:szCs w:val="24"/>
            <w:lang w:val="en-US"/>
          </w:rPr>
          <w:t>ru</w:t>
        </w:r>
      </w:hyperlink>
    </w:p>
    <w:p w:rsidR="00E33B21" w:rsidRPr="00494E71" w:rsidRDefault="00090040" w:rsidP="00494E71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94E71">
        <w:rPr>
          <w:rFonts w:ascii="Times New Roman" w:hAnsi="Times New Roman" w:cs="Times New Roman"/>
          <w:bCs/>
          <w:sz w:val="24"/>
          <w:szCs w:val="24"/>
        </w:rPr>
        <w:t>3.</w:t>
      </w:r>
      <w:r w:rsidRPr="00494E71">
        <w:rPr>
          <w:rFonts w:ascii="Times New Roman" w:hAnsi="Times New Roman" w:cs="Times New Roman"/>
          <w:sz w:val="24"/>
          <w:szCs w:val="24"/>
        </w:rPr>
        <w:t xml:space="preserve"> ФЦИОР  </w:t>
      </w:r>
      <w:hyperlink r:id="rId768" w:history="1">
        <w:r w:rsidRPr="00494E71">
          <w:rPr>
            <w:rStyle w:val="af3"/>
            <w:rFonts w:ascii="Times New Roman" w:hAnsi="Times New Roman" w:cs="Times New Roman"/>
            <w:sz w:val="24"/>
            <w:szCs w:val="24"/>
          </w:rPr>
          <w:t>http://www.fcior.edu.ru</w:t>
        </w:r>
      </w:hyperlink>
      <w:r w:rsidRPr="00494E71">
        <w:rPr>
          <w:rFonts w:ascii="Times New Roman" w:hAnsi="Times New Roman" w:cs="Times New Roman"/>
          <w:sz w:val="24"/>
          <w:szCs w:val="24"/>
        </w:rPr>
        <w:t xml:space="preserve">  и ЕК ЦОР  </w:t>
      </w:r>
      <w:hyperlink r:id="rId769" w:history="1">
        <w:r w:rsidRPr="00494E71">
          <w:rPr>
            <w:rStyle w:val="af3"/>
            <w:rFonts w:ascii="Times New Roman" w:hAnsi="Times New Roman" w:cs="Times New Roman"/>
            <w:sz w:val="24"/>
            <w:szCs w:val="24"/>
          </w:rPr>
          <w:t>http://school-collection.edu.ru</w:t>
        </w:r>
      </w:hyperlink>
    </w:p>
    <w:p w:rsidR="00E33B21" w:rsidRPr="00494E71" w:rsidRDefault="00090040" w:rsidP="00494E71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94E71">
        <w:rPr>
          <w:rFonts w:ascii="Times New Roman" w:hAnsi="Times New Roman" w:cs="Times New Roman"/>
          <w:sz w:val="24"/>
          <w:szCs w:val="24"/>
        </w:rPr>
        <w:t>4.СУП (современный учительский портал)</w:t>
      </w:r>
      <w:r w:rsidRPr="00494E71">
        <w:rPr>
          <w:rFonts w:ascii="Times New Roman" w:hAnsi="Times New Roman" w:cs="Times New Roman"/>
          <w:sz w:val="24"/>
          <w:szCs w:val="24"/>
        </w:rPr>
        <w:tab/>
      </w:r>
      <w:hyperlink r:id="rId770" w:history="1">
        <w:r w:rsidRPr="00494E71">
          <w:rPr>
            <w:rStyle w:val="af3"/>
            <w:rFonts w:ascii="Times New Roman" w:hAnsi="Times New Roman" w:cs="Times New Roman"/>
            <w:sz w:val="24"/>
            <w:szCs w:val="24"/>
          </w:rPr>
          <w:t>http://easyen.ru/?_openstat=0KTQsNC50Lst0YHRgdGL0LvQutCwOzs7</w:t>
        </w:r>
      </w:hyperlink>
    </w:p>
    <w:p w:rsidR="00090040" w:rsidRPr="00494E71" w:rsidRDefault="00090040" w:rsidP="00494E71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94E71">
        <w:rPr>
          <w:rFonts w:ascii="Times New Roman" w:hAnsi="Times New Roman" w:cs="Times New Roman"/>
          <w:sz w:val="24"/>
          <w:szCs w:val="24"/>
        </w:rPr>
        <w:t xml:space="preserve">5.Завуч. Инфо Методическая библиотека </w:t>
      </w:r>
      <w:hyperlink r:id="rId771" w:history="1">
        <w:r w:rsidRPr="00494E71">
          <w:rPr>
            <w:rStyle w:val="af3"/>
            <w:rFonts w:ascii="Times New Roman" w:hAnsi="Times New Roman" w:cs="Times New Roman"/>
            <w:sz w:val="24"/>
            <w:szCs w:val="24"/>
          </w:rPr>
          <w:t>http://www.zavuch.info/methodlib/5/</w:t>
        </w:r>
      </w:hyperlink>
    </w:p>
    <w:p w:rsidR="00090040" w:rsidRDefault="00494E71" w:rsidP="00494E71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 w:rsidR="00090040" w:rsidRPr="00494E71">
        <w:rPr>
          <w:rFonts w:ascii="Times New Roman" w:hAnsi="Times New Roman" w:cs="Times New Roman"/>
          <w:sz w:val="24"/>
          <w:szCs w:val="24"/>
        </w:rPr>
        <w:t>6. Уро</w:t>
      </w:r>
      <w:r w:rsidR="00E33B21" w:rsidRPr="00494E71">
        <w:rPr>
          <w:rFonts w:ascii="Times New Roman" w:hAnsi="Times New Roman" w:cs="Times New Roman"/>
          <w:sz w:val="24"/>
          <w:szCs w:val="24"/>
        </w:rPr>
        <w:t xml:space="preserve">ки – конспекты  </w:t>
      </w:r>
      <w:hyperlink r:id="rId772" w:history="1">
        <w:r w:rsidR="00E33B21" w:rsidRPr="00494E71">
          <w:rPr>
            <w:rStyle w:val="af3"/>
            <w:rFonts w:ascii="Times New Roman" w:hAnsi="Times New Roman" w:cs="Times New Roman"/>
            <w:sz w:val="24"/>
            <w:szCs w:val="24"/>
          </w:rPr>
          <w:t>www.pedsovet.ru</w:t>
        </w:r>
      </w:hyperlink>
    </w:p>
    <w:p w:rsidR="00494E71" w:rsidRPr="00494E71" w:rsidRDefault="00494E71" w:rsidP="00494E71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090040" w:rsidRPr="00494E71" w:rsidRDefault="00494E71" w:rsidP="00494E71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494E71">
        <w:rPr>
          <w:rFonts w:ascii="Times New Roman" w:hAnsi="Times New Roman" w:cs="Times New Roman"/>
          <w:b/>
          <w:bCs/>
          <w:sz w:val="24"/>
          <w:szCs w:val="24"/>
        </w:rPr>
        <w:t xml:space="preserve">           </w:t>
      </w:r>
      <w:r w:rsidR="00090040" w:rsidRPr="00494E71">
        <w:rPr>
          <w:rFonts w:ascii="Times New Roman" w:hAnsi="Times New Roman" w:cs="Times New Roman"/>
          <w:b/>
          <w:bCs/>
          <w:sz w:val="24"/>
          <w:szCs w:val="24"/>
        </w:rPr>
        <w:t>Технические средства обучения</w:t>
      </w:r>
    </w:p>
    <w:p w:rsidR="00090040" w:rsidRPr="00494E71" w:rsidRDefault="00090040" w:rsidP="009F645A">
      <w:pPr>
        <w:pStyle w:val="a3"/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4E71">
        <w:rPr>
          <w:rFonts w:ascii="Times New Roman" w:hAnsi="Times New Roman" w:cs="Times New Roman"/>
          <w:bCs/>
          <w:sz w:val="24"/>
          <w:szCs w:val="24"/>
        </w:rPr>
        <w:t>Компьютер.</w:t>
      </w:r>
    </w:p>
    <w:p w:rsidR="00090040" w:rsidRPr="00494E71" w:rsidRDefault="00090040" w:rsidP="009F645A">
      <w:pPr>
        <w:pStyle w:val="a3"/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4E71">
        <w:rPr>
          <w:rFonts w:ascii="Times New Roman" w:hAnsi="Times New Roman" w:cs="Times New Roman"/>
          <w:bCs/>
          <w:sz w:val="24"/>
          <w:szCs w:val="24"/>
        </w:rPr>
        <w:t>Мультимедиапроектор.</w:t>
      </w:r>
    </w:p>
    <w:p w:rsidR="00090040" w:rsidRPr="00494E71" w:rsidRDefault="00090040" w:rsidP="009F645A">
      <w:pPr>
        <w:pStyle w:val="a3"/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4E71">
        <w:rPr>
          <w:rFonts w:ascii="Times New Roman" w:hAnsi="Times New Roman" w:cs="Times New Roman"/>
          <w:bCs/>
          <w:sz w:val="24"/>
          <w:szCs w:val="24"/>
        </w:rPr>
        <w:t>Экран.</w:t>
      </w:r>
    </w:p>
    <w:p w:rsidR="00090040" w:rsidRPr="00494E71" w:rsidRDefault="00090040" w:rsidP="00494E71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090040" w:rsidRPr="00494E71" w:rsidRDefault="00090040" w:rsidP="00494E71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4E71">
        <w:rPr>
          <w:rFonts w:ascii="Times New Roman" w:hAnsi="Times New Roman" w:cs="Times New Roman"/>
          <w:b/>
          <w:bCs/>
          <w:sz w:val="24"/>
          <w:szCs w:val="24"/>
        </w:rPr>
        <w:t>Учебно-практическое  и учебно-лабораторное оборудование</w:t>
      </w:r>
    </w:p>
    <w:p w:rsidR="00090040" w:rsidRPr="00494E71" w:rsidRDefault="00090040" w:rsidP="009F645A">
      <w:pPr>
        <w:pStyle w:val="a3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4E71">
        <w:rPr>
          <w:rFonts w:ascii="Times New Roman" w:hAnsi="Times New Roman" w:cs="Times New Roman"/>
          <w:bCs/>
          <w:sz w:val="24"/>
          <w:szCs w:val="24"/>
        </w:rPr>
        <w:t>Доска магнитная с координатной сеткой.</w:t>
      </w:r>
    </w:p>
    <w:p w:rsidR="00090040" w:rsidRPr="00494E71" w:rsidRDefault="00090040" w:rsidP="009F645A">
      <w:pPr>
        <w:pStyle w:val="a3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4E71">
        <w:rPr>
          <w:rFonts w:ascii="Times New Roman" w:hAnsi="Times New Roman" w:cs="Times New Roman"/>
          <w:bCs/>
          <w:sz w:val="24"/>
          <w:szCs w:val="24"/>
        </w:rPr>
        <w:t>Набор цифр, букв, знаков для средней школы.</w:t>
      </w:r>
    </w:p>
    <w:p w:rsidR="00090040" w:rsidRPr="00494E71" w:rsidRDefault="00090040" w:rsidP="009F645A">
      <w:pPr>
        <w:pStyle w:val="a3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4E71">
        <w:rPr>
          <w:rFonts w:ascii="Times New Roman" w:hAnsi="Times New Roman" w:cs="Times New Roman"/>
          <w:bCs/>
          <w:sz w:val="24"/>
          <w:szCs w:val="24"/>
        </w:rPr>
        <w:t>Наборы  «Части целого на круге».  «Простые дроби».</w:t>
      </w:r>
    </w:p>
    <w:p w:rsidR="00090040" w:rsidRPr="00494E71" w:rsidRDefault="00090040" w:rsidP="009F645A">
      <w:pPr>
        <w:pStyle w:val="a3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4E71">
        <w:rPr>
          <w:rFonts w:ascii="Times New Roman" w:hAnsi="Times New Roman" w:cs="Times New Roman"/>
          <w:bCs/>
          <w:sz w:val="24"/>
          <w:szCs w:val="24"/>
        </w:rPr>
        <w:t>Наборы геометрических тел.</w:t>
      </w:r>
    </w:p>
    <w:p w:rsidR="00E33B21" w:rsidRPr="00CA56C4" w:rsidRDefault="00090040" w:rsidP="00B24F3A">
      <w:pPr>
        <w:pStyle w:val="a3"/>
        <w:numPr>
          <w:ilvl w:val="0"/>
          <w:numId w:val="41"/>
        </w:numPr>
        <w:spacing w:after="0" w:line="240" w:lineRule="auto"/>
        <w:rPr>
          <w:rFonts w:ascii="Times New Roman" w:eastAsiaTheme="minorEastAsia" w:hAnsi="Times New Roman" w:cs="Times New Roman"/>
          <w:bCs/>
          <w:sz w:val="28"/>
          <w:szCs w:val="28"/>
        </w:rPr>
      </w:pPr>
      <w:r w:rsidRPr="00CA56C4">
        <w:rPr>
          <w:rFonts w:ascii="Times New Roman" w:hAnsi="Times New Roman" w:cs="Times New Roman"/>
          <w:sz w:val="24"/>
          <w:szCs w:val="24"/>
        </w:rPr>
        <w:t>Ко</w:t>
      </w:r>
      <w:r w:rsidR="00E33B21" w:rsidRPr="00CA56C4">
        <w:rPr>
          <w:rFonts w:ascii="Times New Roman" w:hAnsi="Times New Roman" w:cs="Times New Roman"/>
          <w:sz w:val="24"/>
          <w:szCs w:val="24"/>
        </w:rPr>
        <w:t>мплект чертёжных инструментов(</w:t>
      </w:r>
      <w:r w:rsidRPr="00CA56C4">
        <w:rPr>
          <w:rFonts w:ascii="Times New Roman" w:hAnsi="Times New Roman" w:cs="Times New Roman"/>
          <w:sz w:val="24"/>
          <w:szCs w:val="24"/>
        </w:rPr>
        <w:t xml:space="preserve">классных): линейка, транспортир, </w:t>
      </w:r>
      <w:r w:rsidR="00B24F3A">
        <w:rPr>
          <w:rFonts w:ascii="Times New Roman" w:hAnsi="Times New Roman" w:cs="Times New Roman"/>
          <w:sz w:val="24"/>
          <w:szCs w:val="24"/>
        </w:rPr>
        <w:t>уг</w:t>
      </w:r>
      <w:r w:rsidRPr="00CA56C4">
        <w:rPr>
          <w:rFonts w:ascii="Times New Roman" w:hAnsi="Times New Roman" w:cs="Times New Roman"/>
          <w:sz w:val="24"/>
          <w:szCs w:val="24"/>
        </w:rPr>
        <w:t>ольник(</w:t>
      </w:r>
      <m:oMath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30</m:t>
            </m:r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0</m:t>
            </m:r>
          </m:sup>
        </m:sSup>
        <m:r>
          <w:rPr>
            <w:rFonts w:ascii="Cambria Math" w:hAnsi="Cambria Math" w:cs="Times New Roman"/>
            <w:sz w:val="24"/>
            <w:szCs w:val="24"/>
          </w:rPr>
          <m:t xml:space="preserve">и </m:t>
        </m:r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60</m:t>
            </m:r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0</m:t>
            </m:r>
          </m:sup>
        </m:sSup>
        <m:r>
          <w:rPr>
            <w:rFonts w:ascii="Cambria Math" w:hAnsi="Cambria Math" w:cs="Times New Roman"/>
            <w:sz w:val="24"/>
            <w:szCs w:val="24"/>
          </w:rPr>
          <m:t xml:space="preserve">), угольник </m:t>
        </m:r>
        <m:d>
          <m:d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dPr>
          <m:e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45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0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>,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45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0</m:t>
                </m:r>
              </m:sup>
            </m:sSup>
          </m:e>
        </m:d>
        <m:r>
          <w:rPr>
            <w:rFonts w:ascii="Cambria Math" w:hAnsi="Cambria Math" w:cs="Times New Roman"/>
            <w:sz w:val="24"/>
            <w:szCs w:val="24"/>
          </w:rPr>
          <m:t>, циркуль.</m:t>
        </m:r>
      </m:oMath>
    </w:p>
    <w:p w:rsidR="00CA56C4" w:rsidRDefault="00CA56C4" w:rsidP="00CA56C4">
      <w:pPr>
        <w:jc w:val="both"/>
        <w:rPr>
          <w:rFonts w:ascii="Times New Roman" w:eastAsiaTheme="minorEastAsia" w:hAnsi="Times New Roman" w:cs="Times New Roman"/>
          <w:bCs/>
          <w:sz w:val="28"/>
          <w:szCs w:val="28"/>
        </w:rPr>
      </w:pPr>
    </w:p>
    <w:p w:rsidR="00090040" w:rsidRPr="00CA56C4" w:rsidRDefault="00090040" w:rsidP="00CA56C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A56C4">
        <w:rPr>
          <w:rFonts w:ascii="Times New Roman" w:hAnsi="Times New Roman" w:cs="Times New Roman"/>
          <w:b/>
          <w:sz w:val="24"/>
          <w:szCs w:val="24"/>
        </w:rPr>
        <w:t>Критерии и нормы оценки планируемых результатов обучающихся по математике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A56C4">
        <w:rPr>
          <w:rFonts w:ascii="Times New Roman" w:hAnsi="Times New Roman" w:cs="Times New Roman"/>
          <w:b/>
          <w:sz w:val="24"/>
          <w:szCs w:val="24"/>
        </w:rPr>
        <w:t>1.</w:t>
      </w:r>
      <w:r w:rsidRPr="00CA56C4">
        <w:rPr>
          <w:rFonts w:ascii="Times New Roman" w:hAnsi="Times New Roman" w:cs="Times New Roman"/>
          <w:b/>
          <w:sz w:val="24"/>
          <w:szCs w:val="24"/>
        </w:rPr>
        <w:tab/>
        <w:t>Оценка письменных контрольных работ обучающихся по математике.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56C4">
        <w:rPr>
          <w:rFonts w:ascii="Times New Roman" w:hAnsi="Times New Roman" w:cs="Times New Roman"/>
          <w:sz w:val="24"/>
          <w:szCs w:val="24"/>
        </w:rPr>
        <w:t>•</w:t>
      </w:r>
      <w:r w:rsidRPr="00CA56C4">
        <w:rPr>
          <w:rFonts w:ascii="Times New Roman" w:hAnsi="Times New Roman" w:cs="Times New Roman"/>
          <w:sz w:val="24"/>
          <w:szCs w:val="24"/>
        </w:rPr>
        <w:tab/>
        <w:t xml:space="preserve">Ответ оценивается отметкой «5», если: 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56C4">
        <w:rPr>
          <w:rFonts w:ascii="Times New Roman" w:hAnsi="Times New Roman" w:cs="Times New Roman"/>
          <w:sz w:val="24"/>
          <w:szCs w:val="24"/>
        </w:rPr>
        <w:t>•</w:t>
      </w:r>
      <w:r w:rsidRPr="00CA56C4">
        <w:rPr>
          <w:rFonts w:ascii="Times New Roman" w:hAnsi="Times New Roman" w:cs="Times New Roman"/>
          <w:sz w:val="24"/>
          <w:szCs w:val="24"/>
        </w:rPr>
        <w:tab/>
        <w:t>работа выполнена полностью;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56C4">
        <w:rPr>
          <w:rFonts w:ascii="Times New Roman" w:hAnsi="Times New Roman" w:cs="Times New Roman"/>
          <w:sz w:val="24"/>
          <w:szCs w:val="24"/>
        </w:rPr>
        <w:t>•</w:t>
      </w:r>
      <w:r w:rsidRPr="00CA56C4">
        <w:rPr>
          <w:rFonts w:ascii="Times New Roman" w:hAnsi="Times New Roman" w:cs="Times New Roman"/>
          <w:sz w:val="24"/>
          <w:szCs w:val="24"/>
        </w:rPr>
        <w:tab/>
        <w:t>в логических рассуждениях и обосновании решения нет пробелов и ошибок;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56C4">
        <w:rPr>
          <w:rFonts w:ascii="Times New Roman" w:hAnsi="Times New Roman" w:cs="Times New Roman"/>
          <w:sz w:val="24"/>
          <w:szCs w:val="24"/>
        </w:rPr>
        <w:t>•</w:t>
      </w:r>
      <w:r w:rsidRPr="00CA56C4">
        <w:rPr>
          <w:rFonts w:ascii="Times New Roman" w:hAnsi="Times New Roman" w:cs="Times New Roman"/>
          <w:sz w:val="24"/>
          <w:szCs w:val="24"/>
        </w:rPr>
        <w:tab/>
        <w:t>в решении нет математических ошибок (возможна одна неточность, описка, которая не является следствием незнания или непонимания учебного материала).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56C4">
        <w:rPr>
          <w:rFonts w:ascii="Times New Roman" w:hAnsi="Times New Roman" w:cs="Times New Roman"/>
          <w:sz w:val="24"/>
          <w:szCs w:val="24"/>
        </w:rPr>
        <w:t>•</w:t>
      </w:r>
      <w:r w:rsidRPr="00CA56C4">
        <w:rPr>
          <w:rFonts w:ascii="Times New Roman" w:hAnsi="Times New Roman" w:cs="Times New Roman"/>
          <w:sz w:val="24"/>
          <w:szCs w:val="24"/>
        </w:rPr>
        <w:tab/>
        <w:t>Отметка «4» ставится в следующих случаях: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56C4">
        <w:rPr>
          <w:rFonts w:ascii="Times New Roman" w:hAnsi="Times New Roman" w:cs="Times New Roman"/>
          <w:sz w:val="24"/>
          <w:szCs w:val="24"/>
        </w:rPr>
        <w:t>•</w:t>
      </w:r>
      <w:r w:rsidRPr="00CA56C4">
        <w:rPr>
          <w:rFonts w:ascii="Times New Roman" w:hAnsi="Times New Roman" w:cs="Times New Roman"/>
          <w:sz w:val="24"/>
          <w:szCs w:val="24"/>
        </w:rPr>
        <w:tab/>
        <w:t>работа выполнена полностью, но обоснования шагов решения недостаточны (если умение обосновывать рассуждения не являлось специальным объектом проверки);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56C4">
        <w:rPr>
          <w:rFonts w:ascii="Times New Roman" w:hAnsi="Times New Roman" w:cs="Times New Roman"/>
          <w:sz w:val="24"/>
          <w:szCs w:val="24"/>
        </w:rPr>
        <w:t>•</w:t>
      </w:r>
      <w:r w:rsidRPr="00CA56C4">
        <w:rPr>
          <w:rFonts w:ascii="Times New Roman" w:hAnsi="Times New Roman" w:cs="Times New Roman"/>
          <w:sz w:val="24"/>
          <w:szCs w:val="24"/>
        </w:rPr>
        <w:tab/>
        <w:t xml:space="preserve">допущены одна ошибка или есть два – три недочёта в выкладках, рисунках, чертежах или графиках (если эти виды работ не являлись специальным объектом проверки). 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56C4">
        <w:rPr>
          <w:rFonts w:ascii="Times New Roman" w:hAnsi="Times New Roman" w:cs="Times New Roman"/>
          <w:sz w:val="24"/>
          <w:szCs w:val="24"/>
        </w:rPr>
        <w:t>•</w:t>
      </w:r>
      <w:r w:rsidRPr="00CA56C4">
        <w:rPr>
          <w:rFonts w:ascii="Times New Roman" w:hAnsi="Times New Roman" w:cs="Times New Roman"/>
          <w:sz w:val="24"/>
          <w:szCs w:val="24"/>
        </w:rPr>
        <w:tab/>
        <w:t>Отметка «3» ставится, если: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56C4">
        <w:rPr>
          <w:rFonts w:ascii="Times New Roman" w:hAnsi="Times New Roman" w:cs="Times New Roman"/>
          <w:sz w:val="24"/>
          <w:szCs w:val="24"/>
        </w:rPr>
        <w:t>•</w:t>
      </w:r>
      <w:r w:rsidRPr="00CA56C4">
        <w:rPr>
          <w:rFonts w:ascii="Times New Roman" w:hAnsi="Times New Roman" w:cs="Times New Roman"/>
          <w:sz w:val="24"/>
          <w:szCs w:val="24"/>
        </w:rPr>
        <w:tab/>
        <w:t>допущено более одной ошибки или более двух – трех недочетов в выкладках, чертежах или графиках, но обучающийся обладает обязательными умениями по проверяемой теме.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56C4">
        <w:rPr>
          <w:rFonts w:ascii="Times New Roman" w:hAnsi="Times New Roman" w:cs="Times New Roman"/>
          <w:sz w:val="24"/>
          <w:szCs w:val="24"/>
        </w:rPr>
        <w:t>•</w:t>
      </w:r>
      <w:r w:rsidRPr="00CA56C4">
        <w:rPr>
          <w:rFonts w:ascii="Times New Roman" w:hAnsi="Times New Roman" w:cs="Times New Roman"/>
          <w:sz w:val="24"/>
          <w:szCs w:val="24"/>
        </w:rPr>
        <w:tab/>
        <w:t>Отметка «2» ставится, если: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56C4">
        <w:rPr>
          <w:rFonts w:ascii="Times New Roman" w:hAnsi="Times New Roman" w:cs="Times New Roman"/>
          <w:sz w:val="24"/>
          <w:szCs w:val="24"/>
        </w:rPr>
        <w:t>•</w:t>
      </w:r>
      <w:r w:rsidRPr="00CA56C4">
        <w:rPr>
          <w:rFonts w:ascii="Times New Roman" w:hAnsi="Times New Roman" w:cs="Times New Roman"/>
          <w:sz w:val="24"/>
          <w:szCs w:val="24"/>
        </w:rPr>
        <w:tab/>
        <w:t xml:space="preserve">допущены существенные ошибки, показавшие, что обучающийся не обладает обязательными умениями по данной теме в полной мере. 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A56C4">
        <w:rPr>
          <w:rFonts w:ascii="Times New Roman" w:hAnsi="Times New Roman" w:cs="Times New Roman"/>
          <w:b/>
          <w:sz w:val="24"/>
          <w:szCs w:val="24"/>
        </w:rPr>
        <w:t>2.       Оценка устных ответов обучающихся по математике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56C4">
        <w:rPr>
          <w:rFonts w:ascii="Times New Roman" w:hAnsi="Times New Roman" w:cs="Times New Roman"/>
          <w:sz w:val="24"/>
          <w:szCs w:val="24"/>
        </w:rPr>
        <w:t>•</w:t>
      </w:r>
      <w:r w:rsidRPr="00CA56C4">
        <w:rPr>
          <w:rFonts w:ascii="Times New Roman" w:hAnsi="Times New Roman" w:cs="Times New Roman"/>
          <w:sz w:val="24"/>
          <w:szCs w:val="24"/>
        </w:rPr>
        <w:tab/>
        <w:t xml:space="preserve">Ответ оценивается отметкой «5», если ученик: 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56C4">
        <w:rPr>
          <w:rFonts w:ascii="Times New Roman" w:hAnsi="Times New Roman" w:cs="Times New Roman"/>
          <w:sz w:val="24"/>
          <w:szCs w:val="24"/>
        </w:rPr>
        <w:t>•</w:t>
      </w:r>
      <w:r w:rsidRPr="00CA56C4">
        <w:rPr>
          <w:rFonts w:ascii="Times New Roman" w:hAnsi="Times New Roman" w:cs="Times New Roman"/>
          <w:sz w:val="24"/>
          <w:szCs w:val="24"/>
        </w:rPr>
        <w:tab/>
        <w:t>полно раскрыл содержание материала в объеме, предусмотренном программой и учебником;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56C4">
        <w:rPr>
          <w:rFonts w:ascii="Times New Roman" w:hAnsi="Times New Roman" w:cs="Times New Roman"/>
          <w:sz w:val="24"/>
          <w:szCs w:val="24"/>
        </w:rPr>
        <w:t>•</w:t>
      </w:r>
      <w:r w:rsidRPr="00CA56C4">
        <w:rPr>
          <w:rFonts w:ascii="Times New Roman" w:hAnsi="Times New Roman" w:cs="Times New Roman"/>
          <w:sz w:val="24"/>
          <w:szCs w:val="24"/>
        </w:rPr>
        <w:tab/>
        <w:t>изложил материал грамотным языком, точно используя математическую терминологию и символику, в определенной логической последовательности;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56C4">
        <w:rPr>
          <w:rFonts w:ascii="Times New Roman" w:hAnsi="Times New Roman" w:cs="Times New Roman"/>
          <w:sz w:val="24"/>
          <w:szCs w:val="24"/>
        </w:rPr>
        <w:t>•</w:t>
      </w:r>
      <w:r w:rsidRPr="00CA56C4">
        <w:rPr>
          <w:rFonts w:ascii="Times New Roman" w:hAnsi="Times New Roman" w:cs="Times New Roman"/>
          <w:sz w:val="24"/>
          <w:szCs w:val="24"/>
        </w:rPr>
        <w:tab/>
        <w:t>правильно выполнил рисунки, чертежи, графики, сопутствующие ответу;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90040">
        <w:rPr>
          <w:rFonts w:ascii="Times New Roman" w:hAnsi="Times New Roman" w:cs="Times New Roman"/>
          <w:sz w:val="28"/>
          <w:szCs w:val="28"/>
        </w:rPr>
        <w:t>•</w:t>
      </w:r>
      <w:r w:rsidRPr="00090040">
        <w:rPr>
          <w:rFonts w:ascii="Times New Roman" w:hAnsi="Times New Roman" w:cs="Times New Roman"/>
          <w:sz w:val="28"/>
          <w:szCs w:val="28"/>
        </w:rPr>
        <w:tab/>
      </w:r>
      <w:r w:rsidRPr="00CA56C4">
        <w:rPr>
          <w:rFonts w:ascii="Times New Roman" w:hAnsi="Times New Roman" w:cs="Times New Roman"/>
          <w:sz w:val="24"/>
          <w:szCs w:val="24"/>
        </w:rPr>
        <w:t>показал умение иллюстрировать теорию конкретными примерами, применять ее в новой ситуации при выполнении практического задания;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56C4">
        <w:rPr>
          <w:rFonts w:ascii="Times New Roman" w:hAnsi="Times New Roman" w:cs="Times New Roman"/>
          <w:sz w:val="24"/>
          <w:szCs w:val="24"/>
        </w:rPr>
        <w:t>•</w:t>
      </w:r>
      <w:r w:rsidRPr="00CA56C4">
        <w:rPr>
          <w:rFonts w:ascii="Times New Roman" w:hAnsi="Times New Roman" w:cs="Times New Roman"/>
          <w:sz w:val="24"/>
          <w:szCs w:val="24"/>
        </w:rPr>
        <w:tab/>
        <w:t>продемонстрировал знание теории ранее изученных сопутствующих тем,  сформированность  и устойчивость используемых при ответе умений и навыков;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56C4">
        <w:rPr>
          <w:rFonts w:ascii="Times New Roman" w:hAnsi="Times New Roman" w:cs="Times New Roman"/>
          <w:sz w:val="24"/>
          <w:szCs w:val="24"/>
        </w:rPr>
        <w:t>•</w:t>
      </w:r>
      <w:r w:rsidRPr="00CA56C4">
        <w:rPr>
          <w:rFonts w:ascii="Times New Roman" w:hAnsi="Times New Roman" w:cs="Times New Roman"/>
          <w:sz w:val="24"/>
          <w:szCs w:val="24"/>
        </w:rPr>
        <w:tab/>
        <w:t>отвечал самостоятельно, без наводящих вопросов учителя;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56C4">
        <w:rPr>
          <w:rFonts w:ascii="Times New Roman" w:hAnsi="Times New Roman" w:cs="Times New Roman"/>
          <w:sz w:val="24"/>
          <w:szCs w:val="24"/>
        </w:rPr>
        <w:t>•</w:t>
      </w:r>
      <w:r w:rsidRPr="00CA56C4">
        <w:rPr>
          <w:rFonts w:ascii="Times New Roman" w:hAnsi="Times New Roman" w:cs="Times New Roman"/>
          <w:sz w:val="24"/>
          <w:szCs w:val="24"/>
        </w:rPr>
        <w:tab/>
        <w:t>возможны одна – две  неточности при освещении второстепенных вопросов или в выкладках, которые ученик легко исправил после замечания учителя.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56C4">
        <w:rPr>
          <w:rFonts w:ascii="Times New Roman" w:hAnsi="Times New Roman" w:cs="Times New Roman"/>
          <w:sz w:val="24"/>
          <w:szCs w:val="24"/>
        </w:rPr>
        <w:t>•</w:t>
      </w:r>
      <w:r w:rsidRPr="00CA56C4">
        <w:rPr>
          <w:rFonts w:ascii="Times New Roman" w:hAnsi="Times New Roman" w:cs="Times New Roman"/>
          <w:sz w:val="24"/>
          <w:szCs w:val="24"/>
        </w:rPr>
        <w:tab/>
        <w:t>Ответ оценивается отметкой «4», если удовлетворяет в основном требованиям на оценку «5», но при этом имеет один из недостатков: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56C4">
        <w:rPr>
          <w:rFonts w:ascii="Times New Roman" w:hAnsi="Times New Roman" w:cs="Times New Roman"/>
          <w:sz w:val="24"/>
          <w:szCs w:val="24"/>
        </w:rPr>
        <w:t>•</w:t>
      </w:r>
      <w:r w:rsidRPr="00CA56C4">
        <w:rPr>
          <w:rFonts w:ascii="Times New Roman" w:hAnsi="Times New Roman" w:cs="Times New Roman"/>
          <w:sz w:val="24"/>
          <w:szCs w:val="24"/>
        </w:rPr>
        <w:tab/>
        <w:t>в изложении допущены небольшие пробелы, не исказившее математическое содержание ответа;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56C4">
        <w:rPr>
          <w:rFonts w:ascii="Times New Roman" w:hAnsi="Times New Roman" w:cs="Times New Roman"/>
          <w:sz w:val="24"/>
          <w:szCs w:val="24"/>
        </w:rPr>
        <w:t>•</w:t>
      </w:r>
      <w:r w:rsidRPr="00CA56C4">
        <w:rPr>
          <w:rFonts w:ascii="Times New Roman" w:hAnsi="Times New Roman" w:cs="Times New Roman"/>
          <w:sz w:val="24"/>
          <w:szCs w:val="24"/>
        </w:rPr>
        <w:tab/>
        <w:t>допущены один – два недочета при освещении основного содержания ответа, исправленные после замечания учителя;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56C4">
        <w:rPr>
          <w:rFonts w:ascii="Times New Roman" w:hAnsi="Times New Roman" w:cs="Times New Roman"/>
          <w:sz w:val="24"/>
          <w:szCs w:val="24"/>
        </w:rPr>
        <w:t>•</w:t>
      </w:r>
      <w:r w:rsidRPr="00CA56C4">
        <w:rPr>
          <w:rFonts w:ascii="Times New Roman" w:hAnsi="Times New Roman" w:cs="Times New Roman"/>
          <w:sz w:val="24"/>
          <w:szCs w:val="24"/>
        </w:rPr>
        <w:tab/>
        <w:t>допущены ошибка или более двух недочетов  при освещении второстепенных вопросов или в выкладках,  легко исправленные после замечания учителя.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56C4">
        <w:rPr>
          <w:rFonts w:ascii="Times New Roman" w:hAnsi="Times New Roman" w:cs="Times New Roman"/>
          <w:sz w:val="24"/>
          <w:szCs w:val="24"/>
        </w:rPr>
        <w:t>•</w:t>
      </w:r>
      <w:r w:rsidRPr="00CA56C4">
        <w:rPr>
          <w:rFonts w:ascii="Times New Roman" w:hAnsi="Times New Roman" w:cs="Times New Roman"/>
          <w:sz w:val="24"/>
          <w:szCs w:val="24"/>
        </w:rPr>
        <w:tab/>
        <w:t>Отметка «3» ставится в следующих случаях: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56C4">
        <w:rPr>
          <w:rFonts w:ascii="Times New Roman" w:hAnsi="Times New Roman" w:cs="Times New Roman"/>
          <w:sz w:val="24"/>
          <w:szCs w:val="24"/>
        </w:rPr>
        <w:t>•</w:t>
      </w:r>
      <w:r w:rsidRPr="00CA56C4">
        <w:rPr>
          <w:rFonts w:ascii="Times New Roman" w:hAnsi="Times New Roman" w:cs="Times New Roman"/>
          <w:sz w:val="24"/>
          <w:szCs w:val="24"/>
        </w:rPr>
        <w:tab/>
        <w:t>неполно раскрыто содержание материала (содержание изложено фрагментарно, не всегда последовательно), но показано общее понимание вопроса и продемонстрированы умения, достаточные для усвоения программного материала (определены «Требованиями к математической подготовке обучающихся» в настоящей программе по математике);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56C4">
        <w:rPr>
          <w:rFonts w:ascii="Times New Roman" w:hAnsi="Times New Roman" w:cs="Times New Roman"/>
          <w:sz w:val="24"/>
          <w:szCs w:val="24"/>
        </w:rPr>
        <w:t>•</w:t>
      </w:r>
      <w:r w:rsidRPr="00CA56C4">
        <w:rPr>
          <w:rFonts w:ascii="Times New Roman" w:hAnsi="Times New Roman" w:cs="Times New Roman"/>
          <w:sz w:val="24"/>
          <w:szCs w:val="24"/>
        </w:rPr>
        <w:tab/>
        <w:t>имелись затруднения или допущены ошибки в определении математической терминологии, чертежах, выкладках, исправленные после нескольких наводящих вопросов учителя;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56C4">
        <w:rPr>
          <w:rFonts w:ascii="Times New Roman" w:hAnsi="Times New Roman" w:cs="Times New Roman"/>
          <w:sz w:val="24"/>
          <w:szCs w:val="24"/>
        </w:rPr>
        <w:t>•</w:t>
      </w:r>
      <w:r w:rsidRPr="00CA56C4">
        <w:rPr>
          <w:rFonts w:ascii="Times New Roman" w:hAnsi="Times New Roman" w:cs="Times New Roman"/>
          <w:sz w:val="24"/>
          <w:szCs w:val="24"/>
        </w:rPr>
        <w:tab/>
        <w:t>ученик не справился с применением теории в новой ситуации при выполнении практического задания, но выполнил задания обязательного уровня сложности по данной теме;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56C4">
        <w:rPr>
          <w:rFonts w:ascii="Times New Roman" w:hAnsi="Times New Roman" w:cs="Times New Roman"/>
          <w:sz w:val="24"/>
          <w:szCs w:val="24"/>
        </w:rPr>
        <w:t>•</w:t>
      </w:r>
      <w:r w:rsidRPr="00CA56C4">
        <w:rPr>
          <w:rFonts w:ascii="Times New Roman" w:hAnsi="Times New Roman" w:cs="Times New Roman"/>
          <w:sz w:val="24"/>
          <w:szCs w:val="24"/>
        </w:rPr>
        <w:tab/>
        <w:t>при достаточном знании теоретического материала выявлена недостаточная сформированность основных умений и навыков.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56C4">
        <w:rPr>
          <w:rFonts w:ascii="Times New Roman" w:hAnsi="Times New Roman" w:cs="Times New Roman"/>
          <w:sz w:val="24"/>
          <w:szCs w:val="24"/>
        </w:rPr>
        <w:t>•</w:t>
      </w:r>
      <w:r w:rsidRPr="00CA56C4">
        <w:rPr>
          <w:rFonts w:ascii="Times New Roman" w:hAnsi="Times New Roman" w:cs="Times New Roman"/>
          <w:sz w:val="24"/>
          <w:szCs w:val="24"/>
        </w:rPr>
        <w:tab/>
        <w:t>Отметка «2» ставится в следующих случаях: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56C4">
        <w:rPr>
          <w:rFonts w:ascii="Times New Roman" w:hAnsi="Times New Roman" w:cs="Times New Roman"/>
          <w:sz w:val="24"/>
          <w:szCs w:val="24"/>
        </w:rPr>
        <w:t>•</w:t>
      </w:r>
      <w:r w:rsidRPr="00CA56C4">
        <w:rPr>
          <w:rFonts w:ascii="Times New Roman" w:hAnsi="Times New Roman" w:cs="Times New Roman"/>
          <w:sz w:val="24"/>
          <w:szCs w:val="24"/>
        </w:rPr>
        <w:tab/>
        <w:t>не раскрыто основное содержание учебного материала;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56C4">
        <w:rPr>
          <w:rFonts w:ascii="Times New Roman" w:hAnsi="Times New Roman" w:cs="Times New Roman"/>
          <w:sz w:val="24"/>
          <w:szCs w:val="24"/>
        </w:rPr>
        <w:t>•</w:t>
      </w:r>
      <w:r w:rsidRPr="00CA56C4">
        <w:rPr>
          <w:rFonts w:ascii="Times New Roman" w:hAnsi="Times New Roman" w:cs="Times New Roman"/>
          <w:sz w:val="24"/>
          <w:szCs w:val="24"/>
        </w:rPr>
        <w:tab/>
        <w:t>обнаружено незнание учеником большей или наиболее важной части учебного материала;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56C4">
        <w:rPr>
          <w:rFonts w:ascii="Times New Roman" w:hAnsi="Times New Roman" w:cs="Times New Roman"/>
          <w:sz w:val="24"/>
          <w:szCs w:val="24"/>
        </w:rPr>
        <w:t>•</w:t>
      </w:r>
      <w:r w:rsidRPr="00CA56C4">
        <w:rPr>
          <w:rFonts w:ascii="Times New Roman" w:hAnsi="Times New Roman" w:cs="Times New Roman"/>
          <w:sz w:val="24"/>
          <w:szCs w:val="24"/>
        </w:rPr>
        <w:tab/>
        <w:t>допущены ошибки в определении понятий, при использовании математической терминологии, в рисунках, чертежах или графиках, в выкладках, которые не исправлены после нескольких наводящих вопросов учителя.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56C4">
        <w:rPr>
          <w:rFonts w:ascii="Times New Roman" w:hAnsi="Times New Roman" w:cs="Times New Roman"/>
          <w:b/>
          <w:sz w:val="24"/>
          <w:szCs w:val="24"/>
        </w:rPr>
        <w:t>3.  Общая классификация ошибок</w:t>
      </w:r>
      <w:r w:rsidRPr="00CA56C4">
        <w:rPr>
          <w:rFonts w:ascii="Times New Roman" w:hAnsi="Times New Roman" w:cs="Times New Roman"/>
          <w:sz w:val="24"/>
          <w:szCs w:val="24"/>
        </w:rPr>
        <w:t>.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56C4">
        <w:rPr>
          <w:rFonts w:ascii="Times New Roman" w:hAnsi="Times New Roman" w:cs="Times New Roman"/>
          <w:sz w:val="24"/>
          <w:szCs w:val="24"/>
        </w:rPr>
        <w:t>•</w:t>
      </w:r>
      <w:r w:rsidRPr="00CA56C4">
        <w:rPr>
          <w:rFonts w:ascii="Times New Roman" w:hAnsi="Times New Roman" w:cs="Times New Roman"/>
          <w:sz w:val="24"/>
          <w:szCs w:val="24"/>
        </w:rPr>
        <w:tab/>
        <w:t>При оценке знаний, умений и навыков обучающихся следует учитывать все ошибки (грубые и негрубые) и недочёты.</w:t>
      </w:r>
    </w:p>
    <w:p w:rsidR="00090040" w:rsidRPr="00090040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A56C4">
        <w:rPr>
          <w:rFonts w:ascii="Times New Roman" w:hAnsi="Times New Roman" w:cs="Times New Roman"/>
          <w:sz w:val="24"/>
          <w:szCs w:val="24"/>
        </w:rPr>
        <w:t>3.1. Грубыми считаются ошибки: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90040">
        <w:rPr>
          <w:rFonts w:ascii="Times New Roman" w:hAnsi="Times New Roman" w:cs="Times New Roman"/>
          <w:sz w:val="28"/>
          <w:szCs w:val="28"/>
        </w:rPr>
        <w:t>•</w:t>
      </w:r>
      <w:r w:rsidRPr="00090040">
        <w:rPr>
          <w:rFonts w:ascii="Times New Roman" w:hAnsi="Times New Roman" w:cs="Times New Roman"/>
          <w:sz w:val="28"/>
          <w:szCs w:val="28"/>
        </w:rPr>
        <w:tab/>
      </w:r>
      <w:r w:rsidRPr="00CA56C4">
        <w:rPr>
          <w:rFonts w:ascii="Times New Roman" w:hAnsi="Times New Roman" w:cs="Times New Roman"/>
          <w:sz w:val="24"/>
          <w:szCs w:val="24"/>
        </w:rPr>
        <w:t>незнание определения основных понятий, законов, правил, основных положений теории, незнание формул, общепринятых символов обозначений величин, единиц их измерения;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56C4">
        <w:rPr>
          <w:rFonts w:ascii="Times New Roman" w:hAnsi="Times New Roman" w:cs="Times New Roman"/>
          <w:sz w:val="24"/>
          <w:szCs w:val="24"/>
        </w:rPr>
        <w:t>•</w:t>
      </w:r>
      <w:r w:rsidRPr="00CA56C4">
        <w:rPr>
          <w:rFonts w:ascii="Times New Roman" w:hAnsi="Times New Roman" w:cs="Times New Roman"/>
          <w:sz w:val="24"/>
          <w:szCs w:val="24"/>
        </w:rPr>
        <w:tab/>
        <w:t>незнание наименований единиц измерения;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56C4">
        <w:rPr>
          <w:rFonts w:ascii="Times New Roman" w:hAnsi="Times New Roman" w:cs="Times New Roman"/>
          <w:sz w:val="24"/>
          <w:szCs w:val="24"/>
        </w:rPr>
        <w:t>•</w:t>
      </w:r>
      <w:r w:rsidRPr="00CA56C4">
        <w:rPr>
          <w:rFonts w:ascii="Times New Roman" w:hAnsi="Times New Roman" w:cs="Times New Roman"/>
          <w:sz w:val="24"/>
          <w:szCs w:val="24"/>
        </w:rPr>
        <w:tab/>
        <w:t>неумение выделить в ответе главное;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56C4">
        <w:rPr>
          <w:rFonts w:ascii="Times New Roman" w:hAnsi="Times New Roman" w:cs="Times New Roman"/>
          <w:sz w:val="24"/>
          <w:szCs w:val="24"/>
        </w:rPr>
        <w:t>•</w:t>
      </w:r>
      <w:r w:rsidRPr="00CA56C4">
        <w:rPr>
          <w:rFonts w:ascii="Times New Roman" w:hAnsi="Times New Roman" w:cs="Times New Roman"/>
          <w:sz w:val="24"/>
          <w:szCs w:val="24"/>
        </w:rPr>
        <w:tab/>
        <w:t>неумение применять знания, алгоритмы для решения задач;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56C4">
        <w:rPr>
          <w:rFonts w:ascii="Times New Roman" w:hAnsi="Times New Roman" w:cs="Times New Roman"/>
          <w:sz w:val="24"/>
          <w:szCs w:val="24"/>
        </w:rPr>
        <w:t>•</w:t>
      </w:r>
      <w:r w:rsidRPr="00CA56C4">
        <w:rPr>
          <w:rFonts w:ascii="Times New Roman" w:hAnsi="Times New Roman" w:cs="Times New Roman"/>
          <w:sz w:val="24"/>
          <w:szCs w:val="24"/>
        </w:rPr>
        <w:tab/>
        <w:t>неумение делать выводы и обобщения;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56C4">
        <w:rPr>
          <w:rFonts w:ascii="Times New Roman" w:hAnsi="Times New Roman" w:cs="Times New Roman"/>
          <w:sz w:val="24"/>
          <w:szCs w:val="24"/>
        </w:rPr>
        <w:t>•</w:t>
      </w:r>
      <w:r w:rsidRPr="00CA56C4">
        <w:rPr>
          <w:rFonts w:ascii="Times New Roman" w:hAnsi="Times New Roman" w:cs="Times New Roman"/>
          <w:sz w:val="24"/>
          <w:szCs w:val="24"/>
        </w:rPr>
        <w:tab/>
        <w:t>неумение читать и строить графики;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56C4">
        <w:rPr>
          <w:rFonts w:ascii="Times New Roman" w:hAnsi="Times New Roman" w:cs="Times New Roman"/>
          <w:sz w:val="24"/>
          <w:szCs w:val="24"/>
        </w:rPr>
        <w:t>•</w:t>
      </w:r>
      <w:r w:rsidRPr="00CA56C4">
        <w:rPr>
          <w:rFonts w:ascii="Times New Roman" w:hAnsi="Times New Roman" w:cs="Times New Roman"/>
          <w:sz w:val="24"/>
          <w:szCs w:val="24"/>
        </w:rPr>
        <w:tab/>
        <w:t>неумение пользоваться первоисточниками, учебником и справочниками;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56C4">
        <w:rPr>
          <w:rFonts w:ascii="Times New Roman" w:hAnsi="Times New Roman" w:cs="Times New Roman"/>
          <w:sz w:val="24"/>
          <w:szCs w:val="24"/>
        </w:rPr>
        <w:t>•</w:t>
      </w:r>
      <w:r w:rsidRPr="00CA56C4">
        <w:rPr>
          <w:rFonts w:ascii="Times New Roman" w:hAnsi="Times New Roman" w:cs="Times New Roman"/>
          <w:sz w:val="24"/>
          <w:szCs w:val="24"/>
        </w:rPr>
        <w:tab/>
        <w:t>потеря корня или сохранение постороннего корня;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56C4">
        <w:rPr>
          <w:rFonts w:ascii="Times New Roman" w:hAnsi="Times New Roman" w:cs="Times New Roman"/>
          <w:sz w:val="24"/>
          <w:szCs w:val="24"/>
        </w:rPr>
        <w:t>•</w:t>
      </w:r>
      <w:r w:rsidRPr="00CA56C4">
        <w:rPr>
          <w:rFonts w:ascii="Times New Roman" w:hAnsi="Times New Roman" w:cs="Times New Roman"/>
          <w:sz w:val="24"/>
          <w:szCs w:val="24"/>
        </w:rPr>
        <w:tab/>
        <w:t>отбрасывание без объяснений одного из них;</w:t>
      </w:r>
    </w:p>
    <w:p w:rsidR="00090040" w:rsidRPr="00090040" w:rsidRDefault="00090040" w:rsidP="000620C1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A56C4">
        <w:rPr>
          <w:rFonts w:ascii="Times New Roman" w:hAnsi="Times New Roman" w:cs="Times New Roman"/>
          <w:sz w:val="24"/>
          <w:szCs w:val="24"/>
        </w:rPr>
        <w:t>•</w:t>
      </w:r>
      <w:r w:rsidRPr="00CA56C4">
        <w:rPr>
          <w:rFonts w:ascii="Times New Roman" w:hAnsi="Times New Roman" w:cs="Times New Roman"/>
          <w:sz w:val="24"/>
          <w:szCs w:val="24"/>
        </w:rPr>
        <w:tab/>
        <w:t>равнозначные им ошибки;</w:t>
      </w:r>
    </w:p>
    <w:p w:rsidR="000620C1" w:rsidRDefault="00090040" w:rsidP="000620C1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90040">
        <w:rPr>
          <w:rFonts w:ascii="Times New Roman" w:hAnsi="Times New Roman" w:cs="Times New Roman"/>
          <w:sz w:val="28"/>
          <w:szCs w:val="28"/>
        </w:rPr>
        <w:t>•</w:t>
      </w:r>
      <w:r w:rsidRPr="00090040">
        <w:rPr>
          <w:rFonts w:ascii="Times New Roman" w:hAnsi="Times New Roman" w:cs="Times New Roman"/>
          <w:sz w:val="28"/>
          <w:szCs w:val="28"/>
        </w:rPr>
        <w:tab/>
      </w:r>
      <w:r w:rsidRPr="006E1A14">
        <w:rPr>
          <w:rFonts w:ascii="Times New Roman" w:hAnsi="Times New Roman" w:cs="Times New Roman"/>
          <w:sz w:val="24"/>
          <w:szCs w:val="24"/>
        </w:rPr>
        <w:t>вычислительные ошибки, если они не являются опиской;</w:t>
      </w:r>
    </w:p>
    <w:p w:rsidR="00090040" w:rsidRPr="00CA56C4" w:rsidRDefault="00090040" w:rsidP="000620C1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90040">
        <w:rPr>
          <w:rFonts w:ascii="Times New Roman" w:hAnsi="Times New Roman" w:cs="Times New Roman"/>
          <w:sz w:val="28"/>
          <w:szCs w:val="28"/>
        </w:rPr>
        <w:t>•</w:t>
      </w:r>
      <w:r w:rsidRPr="00090040">
        <w:rPr>
          <w:rFonts w:ascii="Times New Roman" w:hAnsi="Times New Roman" w:cs="Times New Roman"/>
          <w:sz w:val="28"/>
          <w:szCs w:val="28"/>
        </w:rPr>
        <w:tab/>
      </w:r>
      <w:r w:rsidRPr="00CA56C4">
        <w:rPr>
          <w:rFonts w:ascii="Times New Roman" w:hAnsi="Times New Roman" w:cs="Times New Roman"/>
          <w:sz w:val="24"/>
          <w:szCs w:val="24"/>
        </w:rPr>
        <w:t>логические ошибки.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56C4">
        <w:rPr>
          <w:rFonts w:ascii="Times New Roman" w:hAnsi="Times New Roman" w:cs="Times New Roman"/>
          <w:sz w:val="24"/>
          <w:szCs w:val="24"/>
        </w:rPr>
        <w:t>3.2. К негрубым ошибкам следует отнести: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56C4">
        <w:rPr>
          <w:rFonts w:ascii="Times New Roman" w:hAnsi="Times New Roman" w:cs="Times New Roman"/>
          <w:sz w:val="24"/>
          <w:szCs w:val="24"/>
        </w:rPr>
        <w:t>•</w:t>
      </w:r>
      <w:r w:rsidRPr="00CA56C4">
        <w:rPr>
          <w:rFonts w:ascii="Times New Roman" w:hAnsi="Times New Roman" w:cs="Times New Roman"/>
          <w:sz w:val="24"/>
          <w:szCs w:val="24"/>
        </w:rPr>
        <w:tab/>
        <w:t>неточность формулировок, определений, понятий, теорий, вызванная неполнотой охвата основных признаков определяемого понятия или заменой одного - двух из этих признаков- второстепенными;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56C4">
        <w:rPr>
          <w:rFonts w:ascii="Times New Roman" w:hAnsi="Times New Roman" w:cs="Times New Roman"/>
          <w:sz w:val="24"/>
          <w:szCs w:val="24"/>
        </w:rPr>
        <w:t>•</w:t>
      </w:r>
      <w:r w:rsidRPr="00CA56C4">
        <w:rPr>
          <w:rFonts w:ascii="Times New Roman" w:hAnsi="Times New Roman" w:cs="Times New Roman"/>
          <w:sz w:val="24"/>
          <w:szCs w:val="24"/>
        </w:rPr>
        <w:tab/>
        <w:t>неточность графика;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56C4">
        <w:rPr>
          <w:rFonts w:ascii="Times New Roman" w:hAnsi="Times New Roman" w:cs="Times New Roman"/>
          <w:sz w:val="24"/>
          <w:szCs w:val="24"/>
        </w:rPr>
        <w:t>•</w:t>
      </w:r>
      <w:r w:rsidRPr="00CA56C4">
        <w:rPr>
          <w:rFonts w:ascii="Times New Roman" w:hAnsi="Times New Roman" w:cs="Times New Roman"/>
          <w:sz w:val="24"/>
          <w:szCs w:val="24"/>
        </w:rPr>
        <w:tab/>
        <w:t>нерациональный метод решения задачи или недостаточно продуманный план ответа (нарушение логики, подмена отдельных основных вопросов второстепенными);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56C4">
        <w:rPr>
          <w:rFonts w:ascii="Times New Roman" w:hAnsi="Times New Roman" w:cs="Times New Roman"/>
          <w:sz w:val="24"/>
          <w:szCs w:val="24"/>
        </w:rPr>
        <w:t>•</w:t>
      </w:r>
      <w:r w:rsidRPr="00CA56C4">
        <w:rPr>
          <w:rFonts w:ascii="Times New Roman" w:hAnsi="Times New Roman" w:cs="Times New Roman"/>
          <w:sz w:val="24"/>
          <w:szCs w:val="24"/>
        </w:rPr>
        <w:tab/>
        <w:t>нерациональные методы работы со справочной и другой литературой;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56C4">
        <w:rPr>
          <w:rFonts w:ascii="Times New Roman" w:hAnsi="Times New Roman" w:cs="Times New Roman"/>
          <w:sz w:val="24"/>
          <w:szCs w:val="24"/>
        </w:rPr>
        <w:t>•</w:t>
      </w:r>
      <w:r w:rsidRPr="00CA56C4">
        <w:rPr>
          <w:rFonts w:ascii="Times New Roman" w:hAnsi="Times New Roman" w:cs="Times New Roman"/>
          <w:sz w:val="24"/>
          <w:szCs w:val="24"/>
        </w:rPr>
        <w:tab/>
        <w:t>неумение решать задачи, выполнять задания в общем виде.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56C4">
        <w:rPr>
          <w:rFonts w:ascii="Times New Roman" w:hAnsi="Times New Roman" w:cs="Times New Roman"/>
          <w:sz w:val="24"/>
          <w:szCs w:val="24"/>
        </w:rPr>
        <w:t>3.3. Недочетами являются: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56C4">
        <w:rPr>
          <w:rFonts w:ascii="Times New Roman" w:hAnsi="Times New Roman" w:cs="Times New Roman"/>
          <w:sz w:val="24"/>
          <w:szCs w:val="24"/>
        </w:rPr>
        <w:t>•</w:t>
      </w:r>
      <w:r w:rsidRPr="00CA56C4">
        <w:rPr>
          <w:rFonts w:ascii="Times New Roman" w:hAnsi="Times New Roman" w:cs="Times New Roman"/>
          <w:sz w:val="24"/>
          <w:szCs w:val="24"/>
        </w:rPr>
        <w:tab/>
        <w:t>нерациональные приемы вычислений и преобразований;</w:t>
      </w:r>
    </w:p>
    <w:p w:rsidR="00090040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A56C4">
        <w:rPr>
          <w:rFonts w:ascii="Times New Roman" w:hAnsi="Times New Roman" w:cs="Times New Roman"/>
          <w:sz w:val="24"/>
          <w:szCs w:val="24"/>
        </w:rPr>
        <w:t>•</w:t>
      </w:r>
      <w:r w:rsidRPr="00CA56C4">
        <w:rPr>
          <w:rFonts w:ascii="Times New Roman" w:hAnsi="Times New Roman" w:cs="Times New Roman"/>
          <w:sz w:val="24"/>
          <w:szCs w:val="24"/>
        </w:rPr>
        <w:tab/>
        <w:t>небрежное выполнение записей, чертежей, схем, графиков</w:t>
      </w:r>
      <w:r w:rsidRPr="00090040">
        <w:rPr>
          <w:rFonts w:ascii="Times New Roman" w:hAnsi="Times New Roman" w:cs="Times New Roman"/>
          <w:sz w:val="28"/>
          <w:szCs w:val="28"/>
        </w:rPr>
        <w:t>.</w:t>
      </w:r>
    </w:p>
    <w:p w:rsidR="000620C1" w:rsidRDefault="000620C1" w:rsidP="000620C1">
      <w:pPr>
        <w:tabs>
          <w:tab w:val="left" w:pos="1134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37350" w:rsidRPr="000620C1" w:rsidRDefault="000620C1" w:rsidP="000620C1">
      <w:pPr>
        <w:tabs>
          <w:tab w:val="left" w:pos="1134"/>
        </w:tabs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="00E9589D" w:rsidRPr="000620C1">
        <w:rPr>
          <w:rFonts w:ascii="Times New Roman" w:hAnsi="Times New Roman" w:cs="Times New Roman"/>
          <w:b/>
          <w:sz w:val="32"/>
          <w:szCs w:val="32"/>
        </w:rPr>
        <w:t>Содержание</w:t>
      </w:r>
      <w:r w:rsidR="00D51F19" w:rsidRPr="000620C1">
        <w:rPr>
          <w:rFonts w:ascii="Times New Roman" w:hAnsi="Times New Roman" w:cs="Times New Roman"/>
          <w:b/>
          <w:sz w:val="32"/>
          <w:szCs w:val="32"/>
        </w:rPr>
        <w:t xml:space="preserve"> учебного </w:t>
      </w:r>
      <w:r w:rsidR="00AF7639">
        <w:rPr>
          <w:rFonts w:ascii="Times New Roman" w:hAnsi="Times New Roman" w:cs="Times New Roman"/>
          <w:b/>
          <w:sz w:val="32"/>
          <w:szCs w:val="32"/>
        </w:rPr>
        <w:t>предмета</w:t>
      </w:r>
    </w:p>
    <w:p w:rsidR="00137350" w:rsidRDefault="00137350" w:rsidP="005B04E2">
      <w:pPr>
        <w:pStyle w:val="a3"/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Математика 5 класс</w:t>
      </w:r>
    </w:p>
    <w:p w:rsidR="005B04E2" w:rsidRDefault="005B04E2" w:rsidP="00B24F3A">
      <w:pPr>
        <w:spacing w:after="0" w:line="240" w:lineRule="auto"/>
        <w:ind w:firstLine="540"/>
        <w:rPr>
          <w:rFonts w:ascii="Times New Roman" w:hAnsi="Times New Roman" w:cs="Times New Roman"/>
          <w:b/>
          <w:sz w:val="24"/>
          <w:szCs w:val="24"/>
        </w:rPr>
      </w:pPr>
      <w:r w:rsidRPr="005B04E2">
        <w:rPr>
          <w:rFonts w:ascii="Times New Roman" w:hAnsi="Times New Roman" w:cs="Times New Roman"/>
          <w:b/>
          <w:sz w:val="24"/>
          <w:szCs w:val="24"/>
        </w:rPr>
        <w:t xml:space="preserve">Натуральные числа и шкалы </w:t>
      </w:r>
    </w:p>
    <w:p w:rsidR="00B24F3A" w:rsidRDefault="005B04E2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5B04E2">
        <w:rPr>
          <w:rFonts w:ascii="Times New Roman" w:hAnsi="Times New Roman" w:cs="Times New Roman"/>
          <w:sz w:val="24"/>
          <w:szCs w:val="24"/>
        </w:rPr>
        <w:t>Десятичная система счисления. Римская нумерация. Натуральные числа и их сравнение. Геометрические фигу</w:t>
      </w:r>
      <w:r w:rsidRPr="005B04E2">
        <w:rPr>
          <w:rFonts w:ascii="Times New Roman" w:hAnsi="Times New Roman" w:cs="Times New Roman"/>
          <w:sz w:val="24"/>
          <w:szCs w:val="24"/>
        </w:rPr>
        <w:softHyphen/>
        <w:t xml:space="preserve">ры: отрезок, прямая, </w:t>
      </w:r>
      <w:r w:rsidR="00B24F3A">
        <w:rPr>
          <w:rFonts w:ascii="Times New Roman" w:hAnsi="Times New Roman" w:cs="Times New Roman"/>
          <w:sz w:val="24"/>
          <w:szCs w:val="24"/>
        </w:rPr>
        <w:t xml:space="preserve">            </w:t>
      </w:r>
    </w:p>
    <w:p w:rsidR="005B04E2" w:rsidRPr="005B04E2" w:rsidRDefault="005B04E2" w:rsidP="00B24F3A">
      <w:pPr>
        <w:spacing w:after="0" w:line="240" w:lineRule="auto"/>
        <w:ind w:firstLine="540"/>
        <w:rPr>
          <w:rFonts w:ascii="Times New Roman" w:hAnsi="Times New Roman" w:cs="Times New Roman"/>
          <w:i/>
          <w:sz w:val="24"/>
          <w:szCs w:val="24"/>
        </w:rPr>
      </w:pPr>
      <w:r w:rsidRPr="005B04E2">
        <w:rPr>
          <w:rFonts w:ascii="Times New Roman" w:hAnsi="Times New Roman" w:cs="Times New Roman"/>
          <w:sz w:val="24"/>
          <w:szCs w:val="24"/>
        </w:rPr>
        <w:t>луч, треугольник. Измерение и построе</w:t>
      </w:r>
      <w:r w:rsidRPr="005B04E2">
        <w:rPr>
          <w:rFonts w:ascii="Times New Roman" w:hAnsi="Times New Roman" w:cs="Times New Roman"/>
          <w:sz w:val="24"/>
          <w:szCs w:val="24"/>
        </w:rPr>
        <w:softHyphen/>
        <w:t>ние отрезков. Координатный луч.</w:t>
      </w:r>
    </w:p>
    <w:p w:rsidR="005B04E2" w:rsidRPr="005B04E2" w:rsidRDefault="005B04E2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5B04E2">
        <w:rPr>
          <w:rFonts w:ascii="Times New Roman" w:hAnsi="Times New Roman" w:cs="Times New Roman"/>
          <w:b/>
          <w:sz w:val="24"/>
          <w:szCs w:val="24"/>
        </w:rPr>
        <w:t xml:space="preserve"> Сложение</w:t>
      </w:r>
      <w:r>
        <w:rPr>
          <w:rFonts w:ascii="Times New Roman" w:hAnsi="Times New Roman" w:cs="Times New Roman"/>
          <w:b/>
          <w:sz w:val="24"/>
          <w:szCs w:val="24"/>
        </w:rPr>
        <w:t xml:space="preserve"> и вычитание натуральных чисел </w:t>
      </w:r>
    </w:p>
    <w:p w:rsidR="00B24F3A" w:rsidRDefault="005B04E2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5B04E2">
        <w:rPr>
          <w:rFonts w:ascii="Times New Roman" w:hAnsi="Times New Roman" w:cs="Times New Roman"/>
          <w:sz w:val="24"/>
          <w:szCs w:val="24"/>
        </w:rPr>
        <w:t>Сложение и вычитание натуральных чисел, свойства сло</w:t>
      </w:r>
      <w:r w:rsidRPr="005B04E2">
        <w:rPr>
          <w:rFonts w:ascii="Times New Roman" w:hAnsi="Times New Roman" w:cs="Times New Roman"/>
          <w:sz w:val="24"/>
          <w:szCs w:val="24"/>
        </w:rPr>
        <w:softHyphen/>
        <w:t>жения. Решение текстовых задач. Числовое выражение. Бук</w:t>
      </w:r>
      <w:r w:rsidRPr="005B04E2">
        <w:rPr>
          <w:rFonts w:ascii="Times New Roman" w:hAnsi="Times New Roman" w:cs="Times New Roman"/>
          <w:sz w:val="24"/>
          <w:szCs w:val="24"/>
        </w:rPr>
        <w:softHyphen/>
        <w:t xml:space="preserve">венное </w:t>
      </w:r>
    </w:p>
    <w:p w:rsidR="005B04E2" w:rsidRPr="005B04E2" w:rsidRDefault="005B04E2" w:rsidP="00B24F3A">
      <w:pPr>
        <w:spacing w:after="0" w:line="240" w:lineRule="auto"/>
        <w:ind w:firstLine="540"/>
        <w:rPr>
          <w:rFonts w:ascii="Times New Roman" w:hAnsi="Times New Roman" w:cs="Times New Roman"/>
          <w:i/>
          <w:sz w:val="24"/>
          <w:szCs w:val="24"/>
        </w:rPr>
      </w:pPr>
      <w:r w:rsidRPr="005B04E2">
        <w:rPr>
          <w:rFonts w:ascii="Times New Roman" w:hAnsi="Times New Roman" w:cs="Times New Roman"/>
          <w:sz w:val="24"/>
          <w:szCs w:val="24"/>
        </w:rPr>
        <w:t>выражение (выражения с переменными) и его числовое значение. Решение линей</w:t>
      </w:r>
      <w:r w:rsidRPr="005B04E2">
        <w:rPr>
          <w:rFonts w:ascii="Times New Roman" w:hAnsi="Times New Roman" w:cs="Times New Roman"/>
          <w:sz w:val="24"/>
          <w:szCs w:val="24"/>
        </w:rPr>
        <w:softHyphen/>
        <w:t>ных уравнений, корень уравнения.</w:t>
      </w:r>
    </w:p>
    <w:p w:rsidR="005B04E2" w:rsidRPr="005B04E2" w:rsidRDefault="005B04E2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5B04E2">
        <w:rPr>
          <w:rFonts w:ascii="Times New Roman" w:hAnsi="Times New Roman" w:cs="Times New Roman"/>
          <w:b/>
          <w:sz w:val="24"/>
          <w:szCs w:val="24"/>
        </w:rPr>
        <w:t xml:space="preserve"> Умножение и деление натуральных чисел </w:t>
      </w:r>
    </w:p>
    <w:p w:rsidR="00B24F3A" w:rsidRDefault="005B04E2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5B04E2">
        <w:rPr>
          <w:rFonts w:ascii="Times New Roman" w:hAnsi="Times New Roman" w:cs="Times New Roman"/>
          <w:sz w:val="24"/>
          <w:szCs w:val="24"/>
        </w:rPr>
        <w:t>Умножение и деление натуральных чисел, свойства умно</w:t>
      </w:r>
      <w:r w:rsidRPr="005B04E2">
        <w:rPr>
          <w:rFonts w:ascii="Times New Roman" w:hAnsi="Times New Roman" w:cs="Times New Roman"/>
          <w:sz w:val="24"/>
          <w:szCs w:val="24"/>
        </w:rPr>
        <w:softHyphen/>
        <w:t xml:space="preserve">жения. Деление с остатком. Степень числа. Квадрат и куб числа. Степень с </w:t>
      </w:r>
    </w:p>
    <w:p w:rsidR="005B04E2" w:rsidRPr="005B04E2" w:rsidRDefault="005B04E2" w:rsidP="00B24F3A">
      <w:pPr>
        <w:spacing w:after="0" w:line="240" w:lineRule="auto"/>
        <w:ind w:firstLine="540"/>
        <w:rPr>
          <w:rFonts w:ascii="Times New Roman" w:hAnsi="Times New Roman" w:cs="Times New Roman"/>
          <w:i/>
          <w:sz w:val="24"/>
          <w:szCs w:val="24"/>
        </w:rPr>
      </w:pPr>
      <w:r w:rsidRPr="005B04E2">
        <w:rPr>
          <w:rFonts w:ascii="Times New Roman" w:hAnsi="Times New Roman" w:cs="Times New Roman"/>
          <w:sz w:val="24"/>
          <w:szCs w:val="24"/>
        </w:rPr>
        <w:t>натуральным показателем.  Решение текстовых задач.</w:t>
      </w:r>
    </w:p>
    <w:p w:rsidR="005B04E2" w:rsidRDefault="005B04E2" w:rsidP="00B24F3A">
      <w:pPr>
        <w:spacing w:after="0" w:line="240" w:lineRule="auto"/>
        <w:ind w:firstLine="540"/>
        <w:rPr>
          <w:rFonts w:ascii="Times New Roman" w:hAnsi="Times New Roman" w:cs="Times New Roman"/>
          <w:b/>
          <w:sz w:val="24"/>
          <w:szCs w:val="24"/>
        </w:rPr>
      </w:pPr>
      <w:r w:rsidRPr="005B04E2">
        <w:rPr>
          <w:rFonts w:ascii="Times New Roman" w:hAnsi="Times New Roman" w:cs="Times New Roman"/>
          <w:b/>
          <w:sz w:val="24"/>
          <w:szCs w:val="24"/>
        </w:rPr>
        <w:t xml:space="preserve"> Площади и объемы </w:t>
      </w:r>
    </w:p>
    <w:p w:rsidR="005B04E2" w:rsidRPr="005B04E2" w:rsidRDefault="005B04E2" w:rsidP="00B24F3A">
      <w:pPr>
        <w:spacing w:after="0" w:line="240" w:lineRule="auto"/>
        <w:ind w:firstLine="540"/>
        <w:rPr>
          <w:rFonts w:ascii="Times New Roman" w:hAnsi="Times New Roman" w:cs="Times New Roman"/>
          <w:i/>
          <w:sz w:val="24"/>
          <w:szCs w:val="24"/>
        </w:rPr>
      </w:pPr>
      <w:r w:rsidRPr="005B04E2">
        <w:rPr>
          <w:rFonts w:ascii="Times New Roman" w:hAnsi="Times New Roman" w:cs="Times New Roman"/>
          <w:sz w:val="24"/>
          <w:szCs w:val="24"/>
        </w:rPr>
        <w:t>Вычисления по формулам. Прямоугольник. Площадь пря</w:t>
      </w:r>
      <w:r w:rsidRPr="005B04E2">
        <w:rPr>
          <w:rFonts w:ascii="Times New Roman" w:hAnsi="Times New Roman" w:cs="Times New Roman"/>
          <w:sz w:val="24"/>
          <w:szCs w:val="24"/>
        </w:rPr>
        <w:softHyphen/>
        <w:t>моугольника. Единицы площадей и объема.</w:t>
      </w:r>
    </w:p>
    <w:p w:rsidR="005B04E2" w:rsidRPr="005B04E2" w:rsidRDefault="005B04E2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5B04E2">
        <w:rPr>
          <w:rFonts w:ascii="Times New Roman" w:hAnsi="Times New Roman" w:cs="Times New Roman"/>
          <w:b/>
          <w:sz w:val="24"/>
          <w:szCs w:val="24"/>
        </w:rPr>
        <w:t xml:space="preserve"> Обыкновенные дроби</w:t>
      </w:r>
    </w:p>
    <w:p w:rsidR="005B04E2" w:rsidRDefault="005B04E2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5B04E2">
        <w:rPr>
          <w:rFonts w:ascii="Times New Roman" w:hAnsi="Times New Roman" w:cs="Times New Roman"/>
          <w:sz w:val="24"/>
          <w:szCs w:val="24"/>
        </w:rPr>
        <w:t xml:space="preserve">Окружность и круг. Обыкновенная дробь. Нахождение части от целого и целого по его части. Сравнение обыкновенных дробей. </w:t>
      </w:r>
      <w:r>
        <w:rPr>
          <w:rFonts w:ascii="Times New Roman" w:hAnsi="Times New Roman" w:cs="Times New Roman"/>
          <w:sz w:val="24"/>
          <w:szCs w:val="24"/>
        </w:rPr>
        <w:t xml:space="preserve">          </w:t>
      </w:r>
    </w:p>
    <w:p w:rsidR="005B04E2" w:rsidRPr="005B04E2" w:rsidRDefault="005B04E2" w:rsidP="00B24F3A">
      <w:pPr>
        <w:spacing w:after="0" w:line="240" w:lineRule="auto"/>
        <w:ind w:firstLine="540"/>
        <w:rPr>
          <w:rFonts w:ascii="Times New Roman" w:hAnsi="Times New Roman" w:cs="Times New Roman"/>
          <w:i/>
          <w:sz w:val="24"/>
          <w:szCs w:val="24"/>
        </w:rPr>
      </w:pPr>
      <w:r w:rsidRPr="005B04E2">
        <w:rPr>
          <w:rFonts w:ascii="Times New Roman" w:hAnsi="Times New Roman" w:cs="Times New Roman"/>
          <w:sz w:val="24"/>
          <w:szCs w:val="24"/>
        </w:rPr>
        <w:t>Сложение и вы</w:t>
      </w:r>
      <w:r w:rsidRPr="005B04E2">
        <w:rPr>
          <w:rFonts w:ascii="Times New Roman" w:hAnsi="Times New Roman" w:cs="Times New Roman"/>
          <w:sz w:val="24"/>
          <w:szCs w:val="24"/>
        </w:rPr>
        <w:softHyphen/>
        <w:t>читание дробей с одинаковыми знаменателями.</w:t>
      </w:r>
    </w:p>
    <w:p w:rsidR="005B04E2" w:rsidRPr="005B04E2" w:rsidRDefault="005B04E2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5B04E2">
        <w:rPr>
          <w:rFonts w:ascii="Times New Roman" w:hAnsi="Times New Roman" w:cs="Times New Roman"/>
          <w:b/>
          <w:sz w:val="24"/>
          <w:szCs w:val="24"/>
        </w:rPr>
        <w:t xml:space="preserve"> Десятичные дроби. Сложение и вычитание десятичн</w:t>
      </w:r>
      <w:r>
        <w:rPr>
          <w:rFonts w:ascii="Times New Roman" w:hAnsi="Times New Roman" w:cs="Times New Roman"/>
          <w:b/>
          <w:sz w:val="24"/>
          <w:szCs w:val="24"/>
        </w:rPr>
        <w:t xml:space="preserve">ых дробей </w:t>
      </w:r>
    </w:p>
    <w:p w:rsidR="005B04E2" w:rsidRPr="005B04E2" w:rsidRDefault="005B04E2" w:rsidP="00B24F3A">
      <w:pPr>
        <w:spacing w:after="0" w:line="240" w:lineRule="auto"/>
        <w:ind w:firstLine="540"/>
        <w:rPr>
          <w:rFonts w:ascii="Times New Roman" w:hAnsi="Times New Roman" w:cs="Times New Roman"/>
          <w:i/>
          <w:sz w:val="24"/>
          <w:szCs w:val="24"/>
        </w:rPr>
      </w:pPr>
      <w:r w:rsidRPr="005B04E2">
        <w:rPr>
          <w:rFonts w:ascii="Times New Roman" w:hAnsi="Times New Roman" w:cs="Times New Roman"/>
          <w:sz w:val="24"/>
          <w:szCs w:val="24"/>
        </w:rPr>
        <w:t>Десятичная дробь. Сравнение, округление, сложение и вы</w:t>
      </w:r>
      <w:r w:rsidRPr="005B04E2">
        <w:rPr>
          <w:rFonts w:ascii="Times New Roman" w:hAnsi="Times New Roman" w:cs="Times New Roman"/>
          <w:sz w:val="24"/>
          <w:szCs w:val="24"/>
        </w:rPr>
        <w:softHyphen/>
        <w:t>читание десятичных дробей. Решение текстовых задач.</w:t>
      </w:r>
    </w:p>
    <w:p w:rsidR="005B04E2" w:rsidRPr="005B04E2" w:rsidRDefault="005B04E2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5B04E2">
        <w:rPr>
          <w:rFonts w:ascii="Times New Roman" w:hAnsi="Times New Roman" w:cs="Times New Roman"/>
          <w:b/>
          <w:sz w:val="24"/>
          <w:szCs w:val="24"/>
        </w:rPr>
        <w:t xml:space="preserve">Умножение и деление десятичных дробей </w:t>
      </w:r>
    </w:p>
    <w:p w:rsidR="005B04E2" w:rsidRDefault="005B04E2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5B04E2">
        <w:rPr>
          <w:rFonts w:ascii="Times New Roman" w:hAnsi="Times New Roman" w:cs="Times New Roman"/>
          <w:sz w:val="24"/>
          <w:szCs w:val="24"/>
        </w:rPr>
        <w:t>Умножение и деление десятичных дробей. Представление обыкновенной дроби в виде десятичной. Среднее ариф</w:t>
      </w:r>
      <w:r w:rsidRPr="005B04E2">
        <w:rPr>
          <w:rFonts w:ascii="Times New Roman" w:hAnsi="Times New Roman" w:cs="Times New Roman"/>
          <w:sz w:val="24"/>
          <w:szCs w:val="24"/>
        </w:rPr>
        <w:softHyphen/>
        <w:t xml:space="preserve">метическое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5B04E2" w:rsidRPr="005B04E2" w:rsidRDefault="005B04E2" w:rsidP="00B24F3A">
      <w:pPr>
        <w:spacing w:after="0" w:line="240" w:lineRule="auto"/>
        <w:ind w:firstLine="540"/>
        <w:rPr>
          <w:rFonts w:ascii="Times New Roman" w:hAnsi="Times New Roman" w:cs="Times New Roman"/>
          <w:i/>
          <w:sz w:val="24"/>
          <w:szCs w:val="24"/>
        </w:rPr>
      </w:pPr>
      <w:r w:rsidRPr="005B04E2">
        <w:rPr>
          <w:rFonts w:ascii="Times New Roman" w:hAnsi="Times New Roman" w:cs="Times New Roman"/>
          <w:sz w:val="24"/>
          <w:szCs w:val="24"/>
        </w:rPr>
        <w:t>нескольких чисел. Решение текстовых задач.</w:t>
      </w:r>
    </w:p>
    <w:p w:rsidR="005B04E2" w:rsidRDefault="005B04E2" w:rsidP="00B24F3A">
      <w:pPr>
        <w:spacing w:after="0" w:line="240" w:lineRule="auto"/>
        <w:ind w:firstLine="540"/>
        <w:rPr>
          <w:rFonts w:ascii="Times New Roman" w:hAnsi="Times New Roman" w:cs="Times New Roman"/>
          <w:b/>
          <w:sz w:val="24"/>
          <w:szCs w:val="24"/>
        </w:rPr>
      </w:pPr>
      <w:r w:rsidRPr="005B04E2">
        <w:rPr>
          <w:rFonts w:ascii="Times New Roman" w:hAnsi="Times New Roman" w:cs="Times New Roman"/>
          <w:b/>
          <w:sz w:val="24"/>
          <w:szCs w:val="24"/>
        </w:rPr>
        <w:t xml:space="preserve"> Инструменты для вычислений и измерений </w:t>
      </w:r>
    </w:p>
    <w:p w:rsidR="005B04E2" w:rsidRDefault="005B04E2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5B04E2">
        <w:rPr>
          <w:rFonts w:ascii="Times New Roman" w:hAnsi="Times New Roman" w:cs="Times New Roman"/>
          <w:sz w:val="24"/>
          <w:szCs w:val="24"/>
        </w:rPr>
        <w:t>Начальные сведения о вычислениях на калькуляторе. Про</w:t>
      </w:r>
      <w:r w:rsidRPr="005B04E2">
        <w:rPr>
          <w:rFonts w:ascii="Times New Roman" w:hAnsi="Times New Roman" w:cs="Times New Roman"/>
          <w:sz w:val="24"/>
          <w:szCs w:val="24"/>
        </w:rPr>
        <w:softHyphen/>
        <w:t>центы. Основные задачи на проценты. Примеры таблиц и диа</w:t>
      </w:r>
      <w:r w:rsidRPr="005B04E2">
        <w:rPr>
          <w:rFonts w:ascii="Times New Roman" w:hAnsi="Times New Roman" w:cs="Times New Roman"/>
          <w:sz w:val="24"/>
          <w:szCs w:val="24"/>
        </w:rPr>
        <w:softHyphen/>
        <w:t xml:space="preserve">грамм. Угол, </w:t>
      </w:r>
    </w:p>
    <w:p w:rsidR="005B04E2" w:rsidRPr="005B04E2" w:rsidRDefault="005B04E2" w:rsidP="00B24F3A">
      <w:pPr>
        <w:spacing w:after="0" w:line="240" w:lineRule="auto"/>
        <w:ind w:firstLine="540"/>
        <w:rPr>
          <w:rFonts w:ascii="Times New Roman" w:hAnsi="Times New Roman" w:cs="Times New Roman"/>
          <w:i/>
          <w:sz w:val="24"/>
          <w:szCs w:val="24"/>
        </w:rPr>
      </w:pPr>
      <w:r w:rsidRPr="005B04E2">
        <w:rPr>
          <w:rFonts w:ascii="Times New Roman" w:hAnsi="Times New Roman" w:cs="Times New Roman"/>
          <w:sz w:val="24"/>
          <w:szCs w:val="24"/>
        </w:rPr>
        <w:t>треугольник. Величина (градусная мера) угла. Единицы измерения углов. Измерение углов. Построение угла заданной величины.</w:t>
      </w:r>
    </w:p>
    <w:p w:rsidR="00137350" w:rsidRDefault="00137350" w:rsidP="00B24F3A">
      <w:pPr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5B04E2" w:rsidRDefault="005B04E2" w:rsidP="00B24F3A">
      <w:pPr>
        <w:pStyle w:val="a3"/>
        <w:spacing w:after="0" w:line="360" w:lineRule="auto"/>
        <w:ind w:left="0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Математика 6 класс</w:t>
      </w:r>
    </w:p>
    <w:p w:rsidR="004B7074" w:rsidRPr="004B7074" w:rsidRDefault="004B7074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4B7074">
        <w:rPr>
          <w:rFonts w:ascii="Times New Roman" w:hAnsi="Times New Roman" w:cs="Times New Roman"/>
          <w:b/>
          <w:sz w:val="24"/>
          <w:szCs w:val="24"/>
        </w:rPr>
        <w:t xml:space="preserve"> Делимость чисел </w:t>
      </w:r>
    </w:p>
    <w:p w:rsidR="00B24F3A" w:rsidRDefault="004B7074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4B7074">
        <w:rPr>
          <w:rFonts w:ascii="Times New Roman" w:hAnsi="Times New Roman" w:cs="Times New Roman"/>
          <w:sz w:val="24"/>
          <w:szCs w:val="24"/>
        </w:rPr>
        <w:t xml:space="preserve">Делители и кратные. Общий делитель и общее кратное. Признаки делимости на 2, 3, 5, 9 и 10. Простые и составные числа. </w:t>
      </w:r>
    </w:p>
    <w:p w:rsidR="004B7074" w:rsidRPr="004B7074" w:rsidRDefault="004B7074" w:rsidP="00B24F3A">
      <w:pPr>
        <w:spacing w:after="0" w:line="240" w:lineRule="auto"/>
        <w:ind w:firstLine="540"/>
        <w:rPr>
          <w:rFonts w:ascii="Times New Roman" w:hAnsi="Times New Roman" w:cs="Times New Roman"/>
          <w:i/>
          <w:sz w:val="24"/>
          <w:szCs w:val="24"/>
        </w:rPr>
      </w:pPr>
      <w:r w:rsidRPr="004B7074">
        <w:rPr>
          <w:rFonts w:ascii="Times New Roman" w:hAnsi="Times New Roman" w:cs="Times New Roman"/>
          <w:sz w:val="24"/>
          <w:szCs w:val="24"/>
        </w:rPr>
        <w:t>Разложение натурального числа на простые множители.</w:t>
      </w:r>
    </w:p>
    <w:p w:rsidR="004B7074" w:rsidRPr="004B7074" w:rsidRDefault="004B7074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4B7074">
        <w:rPr>
          <w:rFonts w:ascii="Times New Roman" w:hAnsi="Times New Roman" w:cs="Times New Roman"/>
          <w:b/>
          <w:sz w:val="24"/>
          <w:szCs w:val="24"/>
        </w:rPr>
        <w:t xml:space="preserve"> Сложение и вычитание дробей с разными знаменателями </w:t>
      </w:r>
    </w:p>
    <w:p w:rsidR="00B24F3A" w:rsidRDefault="004B7074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4B7074">
        <w:rPr>
          <w:rFonts w:ascii="Times New Roman" w:hAnsi="Times New Roman" w:cs="Times New Roman"/>
          <w:sz w:val="24"/>
          <w:szCs w:val="24"/>
        </w:rPr>
        <w:t xml:space="preserve">Основное свойство дроби. Сокращение дробей. Приведение дробей к общему знаменателю. Понятие о наименьшем общем </w:t>
      </w:r>
    </w:p>
    <w:p w:rsidR="004B7074" w:rsidRPr="004B7074" w:rsidRDefault="004B7074" w:rsidP="00B24F3A">
      <w:pPr>
        <w:spacing w:after="0" w:line="240" w:lineRule="auto"/>
        <w:ind w:firstLine="540"/>
        <w:rPr>
          <w:rFonts w:ascii="Times New Roman" w:hAnsi="Times New Roman" w:cs="Times New Roman"/>
          <w:i/>
          <w:sz w:val="24"/>
          <w:szCs w:val="24"/>
        </w:rPr>
      </w:pPr>
      <w:r w:rsidRPr="004B7074">
        <w:rPr>
          <w:rFonts w:ascii="Times New Roman" w:hAnsi="Times New Roman" w:cs="Times New Roman"/>
          <w:sz w:val="24"/>
          <w:szCs w:val="24"/>
        </w:rPr>
        <w:t>знаменателе нескольких дробей. Сравнение дробей. Сложение и вычитание дробей. Решение текстовых задач.</w:t>
      </w:r>
    </w:p>
    <w:p w:rsidR="004B7074" w:rsidRPr="004B7074" w:rsidRDefault="004B7074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4B7074">
        <w:rPr>
          <w:rFonts w:ascii="Times New Roman" w:hAnsi="Times New Roman" w:cs="Times New Roman"/>
          <w:b/>
          <w:sz w:val="24"/>
          <w:szCs w:val="24"/>
        </w:rPr>
        <w:t xml:space="preserve"> Умножение и деление обыкновенных дробей </w:t>
      </w:r>
    </w:p>
    <w:p w:rsidR="004B7074" w:rsidRPr="004B7074" w:rsidRDefault="004B7074" w:rsidP="00B24F3A">
      <w:pPr>
        <w:spacing w:after="0" w:line="240" w:lineRule="auto"/>
        <w:ind w:firstLine="540"/>
        <w:rPr>
          <w:rFonts w:ascii="Times New Roman" w:hAnsi="Times New Roman" w:cs="Times New Roman"/>
          <w:i/>
          <w:sz w:val="24"/>
          <w:szCs w:val="24"/>
        </w:rPr>
      </w:pPr>
      <w:r w:rsidRPr="004B7074">
        <w:rPr>
          <w:rFonts w:ascii="Times New Roman" w:hAnsi="Times New Roman" w:cs="Times New Roman"/>
          <w:sz w:val="24"/>
          <w:szCs w:val="24"/>
        </w:rPr>
        <w:t>Умножение и деление обыкновенных дробей. Основные задачи на дроби.</w:t>
      </w:r>
    </w:p>
    <w:p w:rsidR="004B7074" w:rsidRPr="004B7074" w:rsidRDefault="004B7074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4B7074">
        <w:rPr>
          <w:rFonts w:ascii="Times New Roman" w:hAnsi="Times New Roman" w:cs="Times New Roman"/>
          <w:b/>
          <w:sz w:val="24"/>
          <w:szCs w:val="24"/>
        </w:rPr>
        <w:t xml:space="preserve">Отношения и пропорции </w:t>
      </w:r>
    </w:p>
    <w:p w:rsidR="00B24F3A" w:rsidRDefault="004B7074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4B7074">
        <w:rPr>
          <w:rFonts w:ascii="Times New Roman" w:hAnsi="Times New Roman" w:cs="Times New Roman"/>
          <w:sz w:val="24"/>
          <w:szCs w:val="24"/>
        </w:rPr>
        <w:t xml:space="preserve">Пропорция. Основное свойство пропорции. Решение задач с помощью пропорции. Понятие о прямой и обратной </w:t>
      </w:r>
    </w:p>
    <w:p w:rsidR="004B7074" w:rsidRPr="004B7074" w:rsidRDefault="004B7074" w:rsidP="00B24F3A">
      <w:pPr>
        <w:spacing w:after="0" w:line="240" w:lineRule="auto"/>
        <w:ind w:firstLine="540"/>
        <w:rPr>
          <w:rFonts w:ascii="Times New Roman" w:hAnsi="Times New Roman" w:cs="Times New Roman"/>
          <w:i/>
          <w:sz w:val="24"/>
          <w:szCs w:val="24"/>
        </w:rPr>
      </w:pPr>
      <w:r w:rsidRPr="004B7074">
        <w:rPr>
          <w:rFonts w:ascii="Times New Roman" w:hAnsi="Times New Roman" w:cs="Times New Roman"/>
          <w:sz w:val="24"/>
          <w:szCs w:val="24"/>
        </w:rPr>
        <w:t>пропорциональности величин. Задачи на пропорцию. Масштаб. Формулы длины окружности и площади круга. Шар.</w:t>
      </w:r>
    </w:p>
    <w:p w:rsidR="004B7074" w:rsidRPr="004B7074" w:rsidRDefault="004B7074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4B7074">
        <w:rPr>
          <w:rFonts w:ascii="Times New Roman" w:hAnsi="Times New Roman" w:cs="Times New Roman"/>
          <w:b/>
          <w:sz w:val="24"/>
          <w:szCs w:val="24"/>
        </w:rPr>
        <w:t xml:space="preserve"> Положительные и отрицательные числа</w:t>
      </w:r>
    </w:p>
    <w:p w:rsidR="00B24F3A" w:rsidRDefault="004B7074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4B7074">
        <w:rPr>
          <w:rFonts w:ascii="Times New Roman" w:hAnsi="Times New Roman" w:cs="Times New Roman"/>
          <w:sz w:val="24"/>
          <w:szCs w:val="24"/>
        </w:rPr>
        <w:t xml:space="preserve">Положительные и отрицательные числа. Противоположные числа. Модуль числа и его геометрический смысл. Сравнение чисел. </w:t>
      </w:r>
    </w:p>
    <w:p w:rsidR="004B7074" w:rsidRPr="004B7074" w:rsidRDefault="004B7074" w:rsidP="00B24F3A">
      <w:pPr>
        <w:spacing w:after="0" w:line="240" w:lineRule="auto"/>
        <w:ind w:firstLine="540"/>
        <w:rPr>
          <w:rFonts w:ascii="Times New Roman" w:hAnsi="Times New Roman" w:cs="Times New Roman"/>
          <w:i/>
          <w:sz w:val="24"/>
          <w:szCs w:val="24"/>
        </w:rPr>
      </w:pPr>
      <w:r w:rsidRPr="004B7074">
        <w:rPr>
          <w:rFonts w:ascii="Times New Roman" w:hAnsi="Times New Roman" w:cs="Times New Roman"/>
          <w:sz w:val="24"/>
          <w:szCs w:val="24"/>
        </w:rPr>
        <w:t>Целые числа. Изображение чисел на координатной прямой. Координаты точки.</w:t>
      </w:r>
    </w:p>
    <w:p w:rsidR="004B7074" w:rsidRPr="004B7074" w:rsidRDefault="004B7074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4B7074">
        <w:rPr>
          <w:rFonts w:ascii="Times New Roman" w:hAnsi="Times New Roman" w:cs="Times New Roman"/>
          <w:b/>
          <w:sz w:val="24"/>
          <w:szCs w:val="24"/>
        </w:rPr>
        <w:t xml:space="preserve">Сложение и вычитание положительных и отрицательных чисел </w:t>
      </w:r>
    </w:p>
    <w:p w:rsidR="004B7074" w:rsidRPr="004B7074" w:rsidRDefault="004B7074" w:rsidP="00B24F3A">
      <w:pPr>
        <w:spacing w:after="0" w:line="240" w:lineRule="auto"/>
        <w:ind w:firstLine="540"/>
        <w:rPr>
          <w:rFonts w:ascii="Times New Roman" w:hAnsi="Times New Roman" w:cs="Times New Roman"/>
          <w:i/>
          <w:sz w:val="24"/>
          <w:szCs w:val="24"/>
        </w:rPr>
      </w:pPr>
      <w:r w:rsidRPr="004B7074">
        <w:rPr>
          <w:rFonts w:ascii="Times New Roman" w:hAnsi="Times New Roman" w:cs="Times New Roman"/>
          <w:sz w:val="24"/>
          <w:szCs w:val="24"/>
        </w:rPr>
        <w:t>Сложение и вычитание положительных и отрицательных чисел.</w:t>
      </w:r>
    </w:p>
    <w:p w:rsidR="004B7074" w:rsidRPr="004B7074" w:rsidRDefault="004B7074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4B7074">
        <w:rPr>
          <w:rFonts w:ascii="Times New Roman" w:hAnsi="Times New Roman" w:cs="Times New Roman"/>
          <w:b/>
          <w:sz w:val="24"/>
          <w:szCs w:val="24"/>
        </w:rPr>
        <w:t xml:space="preserve">Умножение и деление положительных и отрицательных чисел </w:t>
      </w:r>
    </w:p>
    <w:p w:rsidR="00B24F3A" w:rsidRDefault="004B7074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4B7074">
        <w:rPr>
          <w:rFonts w:ascii="Times New Roman" w:hAnsi="Times New Roman" w:cs="Times New Roman"/>
          <w:sz w:val="24"/>
          <w:szCs w:val="24"/>
        </w:rPr>
        <w:t xml:space="preserve">Умножение и деление положительных и отрицательных чисел. Понятие о рациональном числе. Десятичное приближение </w:t>
      </w:r>
    </w:p>
    <w:p w:rsidR="004B7074" w:rsidRPr="004B7074" w:rsidRDefault="004B7074" w:rsidP="00B24F3A">
      <w:pPr>
        <w:spacing w:after="0" w:line="240" w:lineRule="auto"/>
        <w:ind w:firstLine="540"/>
        <w:rPr>
          <w:rFonts w:ascii="Times New Roman" w:hAnsi="Times New Roman" w:cs="Times New Roman"/>
          <w:i/>
          <w:sz w:val="24"/>
          <w:szCs w:val="24"/>
        </w:rPr>
      </w:pPr>
      <w:r w:rsidRPr="004B7074">
        <w:rPr>
          <w:rFonts w:ascii="Times New Roman" w:hAnsi="Times New Roman" w:cs="Times New Roman"/>
          <w:sz w:val="24"/>
          <w:szCs w:val="24"/>
        </w:rPr>
        <w:t>обыкновенной дроби. Применение законов арифметических действий для рационализации вычислений.</w:t>
      </w:r>
    </w:p>
    <w:p w:rsidR="004B7074" w:rsidRPr="004B7074" w:rsidRDefault="004B7074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4B7074">
        <w:rPr>
          <w:rFonts w:ascii="Times New Roman" w:hAnsi="Times New Roman" w:cs="Times New Roman"/>
          <w:b/>
          <w:sz w:val="24"/>
          <w:szCs w:val="24"/>
        </w:rPr>
        <w:t xml:space="preserve"> Решение уравнений</w:t>
      </w:r>
    </w:p>
    <w:p w:rsidR="00B24F3A" w:rsidRDefault="004B7074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4B7074">
        <w:rPr>
          <w:rFonts w:ascii="Times New Roman" w:hAnsi="Times New Roman" w:cs="Times New Roman"/>
          <w:sz w:val="24"/>
          <w:szCs w:val="24"/>
        </w:rPr>
        <w:t xml:space="preserve">Простейшие преобразования выражений: раскрытие скобок, приведение подобных слагаемых. Решение линейных уравнений. </w:t>
      </w:r>
    </w:p>
    <w:p w:rsidR="004B7074" w:rsidRPr="004B7074" w:rsidRDefault="004B7074" w:rsidP="00B24F3A">
      <w:pPr>
        <w:spacing w:after="0" w:line="240" w:lineRule="auto"/>
        <w:ind w:firstLine="540"/>
        <w:rPr>
          <w:rFonts w:ascii="Times New Roman" w:hAnsi="Times New Roman" w:cs="Times New Roman"/>
          <w:i/>
          <w:sz w:val="24"/>
          <w:szCs w:val="24"/>
        </w:rPr>
      </w:pPr>
      <w:r w:rsidRPr="004B7074">
        <w:rPr>
          <w:rFonts w:ascii="Times New Roman" w:hAnsi="Times New Roman" w:cs="Times New Roman"/>
          <w:sz w:val="24"/>
          <w:szCs w:val="24"/>
        </w:rPr>
        <w:t>Примеры решения текстовых задач с помощью линейных уравнений.</w:t>
      </w:r>
    </w:p>
    <w:p w:rsidR="004B7074" w:rsidRPr="004B7074" w:rsidRDefault="004B7074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4B7074">
        <w:rPr>
          <w:rFonts w:ascii="Times New Roman" w:hAnsi="Times New Roman" w:cs="Times New Roman"/>
          <w:b/>
          <w:sz w:val="24"/>
          <w:szCs w:val="24"/>
        </w:rPr>
        <w:t xml:space="preserve"> Координаты на плоскости </w:t>
      </w:r>
    </w:p>
    <w:p w:rsidR="00B24F3A" w:rsidRDefault="004B7074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4B7074">
        <w:rPr>
          <w:rFonts w:ascii="Times New Roman" w:hAnsi="Times New Roman" w:cs="Times New Roman"/>
          <w:sz w:val="24"/>
          <w:szCs w:val="24"/>
        </w:rPr>
        <w:t xml:space="preserve">Построение перпендикуляра к прямой и параллельных прямых с помощью чертёжного треугольника и линейки. Прямоугольная </w:t>
      </w:r>
    </w:p>
    <w:p w:rsidR="004B7074" w:rsidRPr="004B7074" w:rsidRDefault="004B7074" w:rsidP="00B24F3A">
      <w:pPr>
        <w:spacing w:after="0" w:line="240" w:lineRule="auto"/>
        <w:ind w:firstLine="540"/>
        <w:rPr>
          <w:rFonts w:ascii="Times New Roman" w:hAnsi="Times New Roman" w:cs="Times New Roman"/>
          <w:i/>
          <w:sz w:val="24"/>
          <w:szCs w:val="24"/>
        </w:rPr>
      </w:pPr>
      <w:r w:rsidRPr="004B7074">
        <w:rPr>
          <w:rFonts w:ascii="Times New Roman" w:hAnsi="Times New Roman" w:cs="Times New Roman"/>
          <w:sz w:val="24"/>
          <w:szCs w:val="24"/>
        </w:rPr>
        <w:t>система координат на плоскости, абсцисса и ордината точки. Примеры графиков, диаграмм.</w:t>
      </w:r>
    </w:p>
    <w:p w:rsidR="004B7074" w:rsidRDefault="004B7074" w:rsidP="00B24F3A">
      <w:pPr>
        <w:pStyle w:val="a3"/>
        <w:tabs>
          <w:tab w:val="left" w:pos="1134"/>
        </w:tabs>
        <w:spacing w:after="0" w:line="360" w:lineRule="auto"/>
        <w:ind w:left="0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82071C" w:rsidRPr="00137350" w:rsidRDefault="00F56BE8" w:rsidP="005B04E2">
      <w:pPr>
        <w:pStyle w:val="a3"/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137350">
        <w:rPr>
          <w:rFonts w:ascii="Times New Roman" w:hAnsi="Times New Roman" w:cs="Times New Roman"/>
          <w:b/>
          <w:sz w:val="28"/>
          <w:szCs w:val="28"/>
          <w:u w:val="single"/>
        </w:rPr>
        <w:t>Алгебра 7 класс</w:t>
      </w:r>
    </w:p>
    <w:p w:rsidR="0082071C" w:rsidRDefault="00F56BE8" w:rsidP="005B04E2">
      <w:pPr>
        <w:pStyle w:val="a3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F56BE8">
        <w:rPr>
          <w:rFonts w:ascii="Times New Roman" w:hAnsi="Times New Roman" w:cs="Times New Roman"/>
          <w:b/>
          <w:bCs/>
          <w:sz w:val="24"/>
          <w:szCs w:val="24"/>
        </w:rPr>
        <w:t>Выражения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, тождества, уравнения </w:t>
      </w:r>
    </w:p>
    <w:p w:rsidR="00F56BE8" w:rsidRPr="00B24F3A" w:rsidRDefault="00F56BE8" w:rsidP="00B24F3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24F3A">
        <w:rPr>
          <w:rFonts w:ascii="Times New Roman" w:hAnsi="Times New Roman" w:cs="Times New Roman"/>
          <w:sz w:val="24"/>
          <w:szCs w:val="24"/>
        </w:rPr>
        <w:t xml:space="preserve">Числовые выражения с переменными. Простейшие преобразования выражений. Уравнение, корень уравнения. Линейное уравнение с одной переменной. Решение текстовых задач методом составления уравнений. Статистические характеристики. </w:t>
      </w:r>
    </w:p>
    <w:p w:rsidR="00F56BE8" w:rsidRPr="00F56BE8" w:rsidRDefault="005B04E2" w:rsidP="00B24F3A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</w:t>
      </w:r>
      <w:r w:rsidR="00F56BE8">
        <w:rPr>
          <w:rFonts w:ascii="Times New Roman" w:hAnsi="Times New Roman" w:cs="Times New Roman"/>
          <w:b/>
          <w:sz w:val="24"/>
          <w:szCs w:val="24"/>
        </w:rPr>
        <w:t xml:space="preserve"> Функции </w:t>
      </w:r>
    </w:p>
    <w:p w:rsidR="00F56BE8" w:rsidRPr="00F56BE8" w:rsidRDefault="00F56BE8" w:rsidP="00B24F3A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56BE8">
        <w:rPr>
          <w:rFonts w:ascii="Times New Roman" w:hAnsi="Times New Roman" w:cs="Times New Roman"/>
          <w:sz w:val="24"/>
          <w:szCs w:val="24"/>
        </w:rPr>
        <w:t>Функция, область определения функции. Вычисление значений функции по формуле. График функции. Прямая пропорциональность и ее график. Линейная функция и её график.</w:t>
      </w:r>
    </w:p>
    <w:p w:rsidR="00F56BE8" w:rsidRPr="00F56BE8" w:rsidRDefault="00F56BE8" w:rsidP="00B24F3A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56BE8">
        <w:rPr>
          <w:rFonts w:ascii="Times New Roman" w:hAnsi="Times New Roman" w:cs="Times New Roman"/>
          <w:b/>
          <w:sz w:val="24"/>
          <w:szCs w:val="24"/>
        </w:rPr>
        <w:t xml:space="preserve">Степень с натуральным показателем </w:t>
      </w:r>
    </w:p>
    <w:p w:rsidR="00F56BE8" w:rsidRDefault="00F56BE8" w:rsidP="00B24F3A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56BE8">
        <w:rPr>
          <w:rFonts w:ascii="Times New Roman" w:hAnsi="Times New Roman" w:cs="Times New Roman"/>
          <w:sz w:val="24"/>
          <w:szCs w:val="24"/>
        </w:rPr>
        <w:t xml:space="preserve">Степень с натуральным показателем и ее свойства. Одночлен. Функции </w:t>
      </w:r>
      <w:r w:rsidRPr="00F56BE8">
        <w:rPr>
          <w:rFonts w:ascii="Times New Roman" w:hAnsi="Times New Roman" w:cs="Times New Roman"/>
          <w:iCs/>
          <w:sz w:val="24"/>
          <w:szCs w:val="24"/>
        </w:rPr>
        <w:t>у</w:t>
      </w:r>
      <w:r w:rsidRPr="00F56BE8">
        <w:rPr>
          <w:rFonts w:ascii="Times New Roman" w:hAnsi="Times New Roman" w:cs="Times New Roman"/>
          <w:sz w:val="24"/>
          <w:szCs w:val="24"/>
        </w:rPr>
        <w:t>=</w:t>
      </w:r>
      <w:r w:rsidRPr="00F56BE8">
        <w:rPr>
          <w:rFonts w:ascii="Times New Roman" w:hAnsi="Times New Roman" w:cs="Times New Roman"/>
          <w:iCs/>
          <w:sz w:val="24"/>
          <w:szCs w:val="24"/>
        </w:rPr>
        <w:t>х</w:t>
      </w:r>
      <w:r w:rsidRPr="00F56BE8">
        <w:rPr>
          <w:rFonts w:ascii="Times New Roman" w:hAnsi="Times New Roman" w:cs="Times New Roman"/>
          <w:iCs/>
          <w:sz w:val="24"/>
          <w:szCs w:val="24"/>
          <w:vertAlign w:val="superscript"/>
        </w:rPr>
        <w:t>2</w:t>
      </w:r>
      <w:r w:rsidRPr="00F56BE8">
        <w:rPr>
          <w:rFonts w:ascii="Times New Roman" w:hAnsi="Times New Roman" w:cs="Times New Roman"/>
          <w:iCs/>
          <w:sz w:val="24"/>
          <w:szCs w:val="24"/>
        </w:rPr>
        <w:t>, у=х</w:t>
      </w:r>
      <w:r w:rsidRPr="00F56BE8">
        <w:rPr>
          <w:rFonts w:ascii="Times New Roman" w:hAnsi="Times New Roman" w:cs="Times New Roman"/>
          <w:iCs/>
          <w:sz w:val="24"/>
          <w:szCs w:val="24"/>
          <w:vertAlign w:val="superscript"/>
        </w:rPr>
        <w:t>3</w:t>
      </w:r>
      <w:r w:rsidRPr="00F56BE8">
        <w:rPr>
          <w:rFonts w:ascii="Times New Roman" w:hAnsi="Times New Roman" w:cs="Times New Roman"/>
          <w:sz w:val="24"/>
          <w:szCs w:val="24"/>
        </w:rPr>
        <w:t>и их графики.</w:t>
      </w:r>
      <w:r w:rsidRPr="00F56BE8">
        <w:rPr>
          <w:rFonts w:ascii="Times New Roman" w:hAnsi="Times New Roman" w:cs="Times New Roman"/>
          <w:b/>
          <w:sz w:val="24"/>
          <w:szCs w:val="24"/>
        </w:rPr>
        <w:tab/>
      </w:r>
    </w:p>
    <w:p w:rsidR="00F56BE8" w:rsidRPr="00F56BE8" w:rsidRDefault="00F56BE8" w:rsidP="00B24F3A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56BE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56BE8">
        <w:rPr>
          <w:rFonts w:ascii="Times New Roman" w:hAnsi="Times New Roman" w:cs="Times New Roman"/>
          <w:b/>
          <w:bCs/>
          <w:sz w:val="24"/>
          <w:szCs w:val="24"/>
        </w:rPr>
        <w:t xml:space="preserve">Многочлены </w:t>
      </w:r>
    </w:p>
    <w:p w:rsidR="00F56BE8" w:rsidRDefault="00F56BE8" w:rsidP="00B24F3A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56BE8">
        <w:rPr>
          <w:rFonts w:ascii="Times New Roman" w:hAnsi="Times New Roman" w:cs="Times New Roman"/>
          <w:sz w:val="24"/>
          <w:szCs w:val="24"/>
        </w:rPr>
        <w:t>Многочлен. Сложение, вычитание и умножение многочленов. Разложение многочленов на множители.</w:t>
      </w:r>
      <w:r w:rsidRPr="00F56BE8">
        <w:rPr>
          <w:rFonts w:ascii="Times New Roman" w:hAnsi="Times New Roman" w:cs="Times New Roman"/>
          <w:b/>
          <w:sz w:val="24"/>
          <w:szCs w:val="24"/>
        </w:rPr>
        <w:tab/>
      </w:r>
    </w:p>
    <w:p w:rsidR="00F56BE8" w:rsidRPr="00F56BE8" w:rsidRDefault="00F56BE8" w:rsidP="00B24F3A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F56BE8">
        <w:rPr>
          <w:rFonts w:ascii="Times New Roman" w:hAnsi="Times New Roman" w:cs="Times New Roman"/>
          <w:b/>
          <w:bCs/>
          <w:sz w:val="24"/>
          <w:szCs w:val="24"/>
        </w:rPr>
        <w:t xml:space="preserve">Формулы сокращенного умножения  </w:t>
      </w:r>
    </w:p>
    <w:p w:rsidR="00F56BE8" w:rsidRPr="00F56BE8" w:rsidRDefault="00F56BE8" w:rsidP="00B24F3A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56BE8">
        <w:rPr>
          <w:rFonts w:ascii="Times New Roman" w:hAnsi="Times New Roman" w:cs="Times New Roman"/>
          <w:sz w:val="24"/>
          <w:szCs w:val="24"/>
        </w:rPr>
        <w:t xml:space="preserve">Формулы (а - </w:t>
      </w:r>
      <w:r w:rsidRPr="00F56BE8">
        <w:rPr>
          <w:rFonts w:ascii="Times New Roman" w:hAnsi="Times New Roman" w:cs="Times New Roman"/>
          <w:iCs/>
          <w:sz w:val="24"/>
          <w:szCs w:val="24"/>
          <w:lang w:val="en-US"/>
        </w:rPr>
        <w:t>b</w:t>
      </w:r>
      <w:r w:rsidRPr="00F56BE8">
        <w:rPr>
          <w:rFonts w:ascii="Times New Roman" w:hAnsi="Times New Roman" w:cs="Times New Roman"/>
          <w:sz w:val="24"/>
          <w:szCs w:val="24"/>
        </w:rPr>
        <w:t xml:space="preserve"> )(а + </w:t>
      </w:r>
      <w:r w:rsidRPr="00F56BE8">
        <w:rPr>
          <w:rFonts w:ascii="Times New Roman" w:hAnsi="Times New Roman" w:cs="Times New Roman"/>
          <w:iCs/>
          <w:sz w:val="24"/>
          <w:szCs w:val="24"/>
          <w:lang w:val="en-US"/>
        </w:rPr>
        <w:t>b</w:t>
      </w:r>
      <w:r w:rsidRPr="00F56BE8">
        <w:rPr>
          <w:rFonts w:ascii="Times New Roman" w:hAnsi="Times New Roman" w:cs="Times New Roman"/>
          <w:sz w:val="24"/>
          <w:szCs w:val="24"/>
        </w:rPr>
        <w:t xml:space="preserve"> ) = а</w:t>
      </w:r>
      <w:r w:rsidRPr="00F56BE8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F56BE8">
        <w:rPr>
          <w:rFonts w:ascii="Times New Roman" w:hAnsi="Times New Roman" w:cs="Times New Roman"/>
          <w:sz w:val="24"/>
          <w:szCs w:val="24"/>
        </w:rPr>
        <w:t xml:space="preserve"> - </w:t>
      </w:r>
      <w:r w:rsidRPr="00F56BE8">
        <w:rPr>
          <w:rFonts w:ascii="Times New Roman" w:hAnsi="Times New Roman" w:cs="Times New Roman"/>
          <w:iCs/>
          <w:sz w:val="24"/>
          <w:szCs w:val="24"/>
          <w:lang w:val="en-US"/>
        </w:rPr>
        <w:t>b</w:t>
      </w:r>
      <w:r w:rsidRPr="00F56BE8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F56BE8">
        <w:rPr>
          <w:rFonts w:ascii="Times New Roman" w:hAnsi="Times New Roman" w:cs="Times New Roman"/>
          <w:sz w:val="24"/>
          <w:szCs w:val="24"/>
        </w:rPr>
        <w:t xml:space="preserve">, (а ± </w:t>
      </w:r>
      <w:r w:rsidRPr="00F56BE8">
        <w:rPr>
          <w:rFonts w:ascii="Times New Roman" w:hAnsi="Times New Roman" w:cs="Times New Roman"/>
          <w:iCs/>
          <w:sz w:val="24"/>
          <w:szCs w:val="24"/>
          <w:lang w:val="en-US"/>
        </w:rPr>
        <w:t>b</w:t>
      </w:r>
      <w:r w:rsidRPr="00F56BE8">
        <w:rPr>
          <w:rFonts w:ascii="Times New Roman" w:hAnsi="Times New Roman" w:cs="Times New Roman"/>
          <w:iCs/>
          <w:sz w:val="24"/>
          <w:szCs w:val="24"/>
        </w:rPr>
        <w:t>)</w:t>
      </w:r>
      <w:r w:rsidRPr="00F56BE8">
        <w:rPr>
          <w:rFonts w:ascii="Times New Roman" w:hAnsi="Times New Roman" w:cs="Times New Roman"/>
          <w:iCs/>
          <w:sz w:val="24"/>
          <w:szCs w:val="24"/>
          <w:vertAlign w:val="superscript"/>
        </w:rPr>
        <w:t>2</w:t>
      </w:r>
      <w:r w:rsidRPr="00F56BE8">
        <w:rPr>
          <w:rFonts w:ascii="Times New Roman" w:hAnsi="Times New Roman" w:cs="Times New Roman"/>
          <w:iCs/>
          <w:sz w:val="24"/>
          <w:szCs w:val="24"/>
        </w:rPr>
        <w:t xml:space="preserve"> = а</w:t>
      </w:r>
      <w:r w:rsidRPr="00F56BE8">
        <w:rPr>
          <w:rFonts w:ascii="Times New Roman" w:hAnsi="Times New Roman" w:cs="Times New Roman"/>
          <w:iCs/>
          <w:sz w:val="24"/>
          <w:szCs w:val="24"/>
          <w:vertAlign w:val="superscript"/>
        </w:rPr>
        <w:t>2</w:t>
      </w:r>
      <w:r w:rsidRPr="00F56BE8">
        <w:rPr>
          <w:rFonts w:ascii="Times New Roman" w:hAnsi="Times New Roman" w:cs="Times New Roman"/>
          <w:iCs/>
          <w:sz w:val="24"/>
          <w:szCs w:val="24"/>
        </w:rPr>
        <w:t xml:space="preserve">± 2а </w:t>
      </w:r>
      <w:r w:rsidRPr="00F56BE8">
        <w:rPr>
          <w:rFonts w:ascii="Times New Roman" w:hAnsi="Times New Roman" w:cs="Times New Roman"/>
          <w:iCs/>
          <w:sz w:val="24"/>
          <w:szCs w:val="24"/>
          <w:lang w:val="en-US"/>
        </w:rPr>
        <w:t>b</w:t>
      </w:r>
      <w:r w:rsidRPr="00F56BE8">
        <w:rPr>
          <w:rFonts w:ascii="Times New Roman" w:hAnsi="Times New Roman" w:cs="Times New Roman"/>
          <w:iCs/>
          <w:sz w:val="24"/>
          <w:szCs w:val="24"/>
        </w:rPr>
        <w:t xml:space="preserve"> + </w:t>
      </w:r>
      <w:r w:rsidRPr="00F56BE8">
        <w:rPr>
          <w:rFonts w:ascii="Times New Roman" w:hAnsi="Times New Roman" w:cs="Times New Roman"/>
          <w:iCs/>
          <w:sz w:val="24"/>
          <w:szCs w:val="24"/>
          <w:lang w:val="en-US"/>
        </w:rPr>
        <w:t>b</w:t>
      </w:r>
      <w:r w:rsidRPr="00F56BE8">
        <w:rPr>
          <w:rFonts w:ascii="Times New Roman" w:hAnsi="Times New Roman" w:cs="Times New Roman"/>
          <w:iCs/>
          <w:sz w:val="24"/>
          <w:szCs w:val="24"/>
          <w:vertAlign w:val="superscript"/>
        </w:rPr>
        <w:t>2</w:t>
      </w:r>
      <w:r w:rsidRPr="00F56BE8">
        <w:rPr>
          <w:rFonts w:ascii="Times New Roman" w:hAnsi="Times New Roman" w:cs="Times New Roman"/>
          <w:iCs/>
          <w:sz w:val="24"/>
          <w:szCs w:val="24"/>
        </w:rPr>
        <w:t xml:space="preserve">, (а </w:t>
      </w:r>
      <w:r w:rsidRPr="00F56BE8">
        <w:rPr>
          <w:rFonts w:ascii="Times New Roman" w:hAnsi="Times New Roman" w:cs="Times New Roman"/>
          <w:sz w:val="24"/>
          <w:szCs w:val="24"/>
        </w:rPr>
        <w:t xml:space="preserve">± </w:t>
      </w:r>
      <w:r w:rsidRPr="00F56BE8">
        <w:rPr>
          <w:rFonts w:ascii="Times New Roman" w:hAnsi="Times New Roman" w:cs="Times New Roman"/>
          <w:iCs/>
          <w:sz w:val="24"/>
          <w:szCs w:val="24"/>
          <w:lang w:val="en-US"/>
        </w:rPr>
        <w:t>b</w:t>
      </w:r>
      <w:r w:rsidRPr="00F56BE8">
        <w:rPr>
          <w:rFonts w:ascii="Times New Roman" w:hAnsi="Times New Roman" w:cs="Times New Roman"/>
          <w:sz w:val="24"/>
          <w:szCs w:val="24"/>
        </w:rPr>
        <w:t>)</w:t>
      </w:r>
      <w:r w:rsidRPr="00F56BE8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F56BE8">
        <w:rPr>
          <w:rFonts w:ascii="Times New Roman" w:hAnsi="Times New Roman" w:cs="Times New Roman"/>
          <w:sz w:val="24"/>
          <w:szCs w:val="24"/>
        </w:rPr>
        <w:t xml:space="preserve"> = а</w:t>
      </w:r>
      <w:r w:rsidRPr="00F56BE8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F56BE8">
        <w:rPr>
          <w:rFonts w:ascii="Times New Roman" w:hAnsi="Times New Roman" w:cs="Times New Roman"/>
          <w:sz w:val="24"/>
          <w:szCs w:val="24"/>
        </w:rPr>
        <w:t xml:space="preserve"> ± За</w:t>
      </w:r>
      <w:r w:rsidRPr="00F56BE8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F56BE8">
        <w:rPr>
          <w:rFonts w:ascii="Times New Roman" w:hAnsi="Times New Roman" w:cs="Times New Roman"/>
          <w:iCs/>
          <w:sz w:val="24"/>
          <w:szCs w:val="24"/>
          <w:lang w:val="en-US"/>
        </w:rPr>
        <w:t>b</w:t>
      </w:r>
      <w:r w:rsidRPr="00F56BE8">
        <w:rPr>
          <w:rFonts w:ascii="Times New Roman" w:hAnsi="Times New Roman" w:cs="Times New Roman"/>
          <w:sz w:val="24"/>
          <w:szCs w:val="24"/>
        </w:rPr>
        <w:t>+ За</w:t>
      </w:r>
      <w:r w:rsidRPr="00F56BE8">
        <w:rPr>
          <w:rFonts w:ascii="Times New Roman" w:hAnsi="Times New Roman" w:cs="Times New Roman"/>
          <w:iCs/>
          <w:sz w:val="24"/>
          <w:szCs w:val="24"/>
          <w:lang w:val="en-US"/>
        </w:rPr>
        <w:t>b</w:t>
      </w:r>
      <w:r w:rsidRPr="00F56BE8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F56BE8">
        <w:rPr>
          <w:rFonts w:ascii="Times New Roman" w:hAnsi="Times New Roman" w:cs="Times New Roman"/>
          <w:sz w:val="24"/>
          <w:szCs w:val="24"/>
        </w:rPr>
        <w:t xml:space="preserve"> ± </w:t>
      </w:r>
      <w:r w:rsidRPr="00F56BE8">
        <w:rPr>
          <w:rFonts w:ascii="Times New Roman" w:hAnsi="Times New Roman" w:cs="Times New Roman"/>
          <w:iCs/>
          <w:sz w:val="24"/>
          <w:szCs w:val="24"/>
          <w:lang w:val="en-US"/>
        </w:rPr>
        <w:t>b</w:t>
      </w:r>
      <w:r w:rsidRPr="00F56BE8">
        <w:rPr>
          <w:rFonts w:ascii="Times New Roman" w:hAnsi="Times New Roman" w:cs="Times New Roman"/>
          <w:iCs/>
          <w:sz w:val="24"/>
          <w:szCs w:val="24"/>
          <w:vertAlign w:val="superscript"/>
        </w:rPr>
        <w:t>3</w:t>
      </w:r>
      <w:r w:rsidRPr="00F56BE8">
        <w:rPr>
          <w:rFonts w:ascii="Times New Roman" w:hAnsi="Times New Roman" w:cs="Times New Roman"/>
          <w:iCs/>
          <w:sz w:val="24"/>
          <w:szCs w:val="24"/>
        </w:rPr>
        <w:t xml:space="preserve">,  </w:t>
      </w:r>
      <w:r w:rsidRPr="00F56BE8">
        <w:rPr>
          <w:rFonts w:ascii="Times New Roman" w:hAnsi="Times New Roman" w:cs="Times New Roman"/>
          <w:sz w:val="24"/>
          <w:szCs w:val="24"/>
        </w:rPr>
        <w:t xml:space="preserve">(а ± </w:t>
      </w:r>
      <w:r w:rsidRPr="00F56BE8">
        <w:rPr>
          <w:rFonts w:ascii="Times New Roman" w:hAnsi="Times New Roman" w:cs="Times New Roman"/>
          <w:iCs/>
          <w:sz w:val="24"/>
          <w:szCs w:val="24"/>
          <w:lang w:val="en-US"/>
        </w:rPr>
        <w:t>b</w:t>
      </w:r>
      <w:r w:rsidRPr="00F56BE8">
        <w:rPr>
          <w:rFonts w:ascii="Times New Roman" w:hAnsi="Times New Roman" w:cs="Times New Roman"/>
          <w:iCs/>
          <w:sz w:val="24"/>
          <w:szCs w:val="24"/>
        </w:rPr>
        <w:t>)(а</w:t>
      </w:r>
      <w:r w:rsidRPr="00F56BE8">
        <w:rPr>
          <w:rFonts w:ascii="Times New Roman" w:hAnsi="Times New Roman" w:cs="Times New Roman"/>
          <w:iCs/>
          <w:sz w:val="24"/>
          <w:szCs w:val="24"/>
          <w:vertAlign w:val="superscript"/>
        </w:rPr>
        <w:t xml:space="preserve">2 </w:t>
      </w:r>
      <w:r w:rsidRPr="00F56BE8">
        <w:rPr>
          <w:rFonts w:ascii="Times New Roman" w:hAnsi="Times New Roman" w:cs="Times New Roman"/>
          <w:iCs/>
          <w:position w:val="-4"/>
          <w:sz w:val="24"/>
          <w:szCs w:val="24"/>
          <w:vertAlign w:val="superscript"/>
        </w:rPr>
        <w:object w:dxaOrig="200" w:dyaOrig="220">
          <v:shape id="_x0000_i1384" type="#_x0000_t75" style="width:9.35pt;height:9.35pt" o:ole="">
            <v:imagedata r:id="rId773" o:title=""/>
          </v:shape>
          <o:OLEObject Type="Embed" ProgID="Equation.3" ShapeID="_x0000_i1384" DrawAspect="Content" ObjectID="_1609419022" r:id="rId774"/>
        </w:object>
      </w:r>
      <w:r w:rsidRPr="00F56BE8">
        <w:rPr>
          <w:rFonts w:ascii="Times New Roman" w:hAnsi="Times New Roman" w:cs="Times New Roman"/>
          <w:iCs/>
          <w:sz w:val="24"/>
          <w:szCs w:val="24"/>
        </w:rPr>
        <w:t xml:space="preserve"> а </w:t>
      </w:r>
      <w:r w:rsidRPr="00F56BE8">
        <w:rPr>
          <w:rFonts w:ascii="Times New Roman" w:hAnsi="Times New Roman" w:cs="Times New Roman"/>
          <w:iCs/>
          <w:sz w:val="24"/>
          <w:szCs w:val="24"/>
          <w:lang w:val="en-US"/>
        </w:rPr>
        <w:t>b</w:t>
      </w:r>
      <w:r w:rsidRPr="00F56BE8">
        <w:rPr>
          <w:rFonts w:ascii="Times New Roman" w:hAnsi="Times New Roman" w:cs="Times New Roman"/>
          <w:iCs/>
          <w:sz w:val="24"/>
          <w:szCs w:val="24"/>
        </w:rPr>
        <w:t xml:space="preserve"> + </w:t>
      </w:r>
      <w:r w:rsidRPr="00F56BE8">
        <w:rPr>
          <w:rFonts w:ascii="Times New Roman" w:hAnsi="Times New Roman" w:cs="Times New Roman"/>
          <w:iCs/>
          <w:sz w:val="24"/>
          <w:szCs w:val="24"/>
          <w:lang w:val="en-US"/>
        </w:rPr>
        <w:t>b</w:t>
      </w:r>
      <w:r w:rsidRPr="00F56BE8">
        <w:rPr>
          <w:rFonts w:ascii="Times New Roman" w:hAnsi="Times New Roman" w:cs="Times New Roman"/>
          <w:iCs/>
          <w:sz w:val="24"/>
          <w:szCs w:val="24"/>
          <w:vertAlign w:val="superscript"/>
        </w:rPr>
        <w:t>2</w:t>
      </w:r>
      <w:r w:rsidRPr="00F56BE8">
        <w:rPr>
          <w:rFonts w:ascii="Times New Roman" w:hAnsi="Times New Roman" w:cs="Times New Roman"/>
          <w:iCs/>
          <w:sz w:val="24"/>
          <w:szCs w:val="24"/>
        </w:rPr>
        <w:t>)</w:t>
      </w:r>
      <w:r w:rsidRPr="00F56BE8">
        <w:rPr>
          <w:rFonts w:ascii="Times New Roman" w:hAnsi="Times New Roman" w:cs="Times New Roman"/>
          <w:sz w:val="24"/>
          <w:szCs w:val="24"/>
        </w:rPr>
        <w:t>= а</w:t>
      </w:r>
      <w:r w:rsidRPr="00F56BE8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F56BE8">
        <w:rPr>
          <w:rFonts w:ascii="Times New Roman" w:hAnsi="Times New Roman" w:cs="Times New Roman"/>
          <w:sz w:val="24"/>
          <w:szCs w:val="24"/>
        </w:rPr>
        <w:t xml:space="preserve"> ± </w:t>
      </w:r>
      <w:r w:rsidRPr="00F56BE8">
        <w:rPr>
          <w:rFonts w:ascii="Times New Roman" w:hAnsi="Times New Roman" w:cs="Times New Roman"/>
          <w:iCs/>
          <w:sz w:val="24"/>
          <w:szCs w:val="24"/>
          <w:lang w:val="en-US"/>
        </w:rPr>
        <w:t>b</w:t>
      </w:r>
      <w:r w:rsidRPr="00F56BE8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F56BE8">
        <w:rPr>
          <w:rFonts w:ascii="Times New Roman" w:hAnsi="Times New Roman" w:cs="Times New Roman"/>
          <w:sz w:val="24"/>
          <w:szCs w:val="24"/>
        </w:rPr>
        <w:t>. Применение формул сокращённого умножения в преобразованиях выражений.</w:t>
      </w:r>
    </w:p>
    <w:p w:rsidR="00F56BE8" w:rsidRPr="00F56BE8" w:rsidRDefault="00F56BE8" w:rsidP="00B24F3A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F56BE8">
        <w:rPr>
          <w:rFonts w:ascii="Times New Roman" w:hAnsi="Times New Roman" w:cs="Times New Roman"/>
          <w:b/>
          <w:bCs/>
          <w:sz w:val="24"/>
          <w:szCs w:val="24"/>
        </w:rPr>
        <w:t xml:space="preserve">Системы линейных уравнений </w:t>
      </w:r>
    </w:p>
    <w:p w:rsidR="00F56BE8" w:rsidRPr="00F56BE8" w:rsidRDefault="00F56BE8" w:rsidP="00B24F3A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56BE8">
        <w:rPr>
          <w:rFonts w:ascii="Times New Roman" w:hAnsi="Times New Roman" w:cs="Times New Roman"/>
          <w:sz w:val="24"/>
          <w:szCs w:val="24"/>
        </w:rPr>
        <w:t xml:space="preserve"> Система уравнений. Решение системы двух линейных уравнений с двумя переменными и его геометрическая интерпретация. Решение текстовых задач методом составления систем уравнений.</w:t>
      </w:r>
    </w:p>
    <w:p w:rsidR="00F56BE8" w:rsidRPr="00F56BE8" w:rsidRDefault="00F56BE8" w:rsidP="005B04E2">
      <w:pPr>
        <w:shd w:val="clear" w:color="auto" w:fill="FFFFFF"/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</w:p>
    <w:p w:rsidR="00F56BE8" w:rsidRPr="0082071C" w:rsidRDefault="00F56BE8" w:rsidP="005B04E2">
      <w:pPr>
        <w:pStyle w:val="a3"/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82071C">
        <w:rPr>
          <w:rFonts w:ascii="Times New Roman" w:hAnsi="Times New Roman" w:cs="Times New Roman"/>
          <w:b/>
          <w:sz w:val="28"/>
          <w:szCs w:val="28"/>
          <w:u w:val="single"/>
        </w:rPr>
        <w:t>Геометрия 7 класс</w:t>
      </w:r>
    </w:p>
    <w:p w:rsidR="0082071C" w:rsidRDefault="0082071C" w:rsidP="00B24F3A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82071C">
        <w:rPr>
          <w:rFonts w:ascii="Times New Roman" w:hAnsi="Times New Roman" w:cs="Times New Roman"/>
          <w:b/>
          <w:bCs/>
          <w:sz w:val="24"/>
          <w:szCs w:val="24"/>
        </w:rPr>
        <w:t xml:space="preserve"> Основные свойства простейших геометрических фигур </w:t>
      </w:r>
    </w:p>
    <w:p w:rsidR="0082071C" w:rsidRPr="0082071C" w:rsidRDefault="0082071C" w:rsidP="00B24F3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2071C">
        <w:rPr>
          <w:rFonts w:ascii="Times New Roman" w:hAnsi="Times New Roman" w:cs="Times New Roman"/>
          <w:sz w:val="24"/>
          <w:szCs w:val="24"/>
        </w:rPr>
        <w:t xml:space="preserve">    Начальные понятия планиметрии. Геометрические фигуры. Точка и прямая. Отрезок, длина отрезка и ее свойства. Полуплос</w:t>
      </w:r>
      <w:r w:rsidRPr="0082071C">
        <w:rPr>
          <w:rFonts w:ascii="Times New Roman" w:hAnsi="Times New Roman" w:cs="Times New Roman"/>
          <w:sz w:val="24"/>
          <w:szCs w:val="24"/>
        </w:rPr>
        <w:softHyphen/>
        <w:t>кость. Полупрямая. Угол, величина угла и ее свойства. Биссектриса угла и ее свойства. Треуголь</w:t>
      </w:r>
      <w:r w:rsidRPr="0082071C">
        <w:rPr>
          <w:rFonts w:ascii="Times New Roman" w:hAnsi="Times New Roman" w:cs="Times New Roman"/>
          <w:sz w:val="24"/>
          <w:szCs w:val="24"/>
        </w:rPr>
        <w:softHyphen/>
        <w:t>ник. Равенство отрезков, углов, треугольников. Медианы, биссектрисы и высоты треугольника.</w:t>
      </w:r>
    </w:p>
    <w:p w:rsidR="0082071C" w:rsidRPr="0082071C" w:rsidRDefault="0082071C" w:rsidP="00B24F3A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2071C">
        <w:rPr>
          <w:rFonts w:ascii="Times New Roman" w:hAnsi="Times New Roman" w:cs="Times New Roman"/>
          <w:b/>
          <w:bCs/>
          <w:sz w:val="24"/>
          <w:szCs w:val="24"/>
        </w:rPr>
        <w:t xml:space="preserve"> Смежные и вертикальные углы</w:t>
      </w:r>
      <w:r w:rsidRPr="0082071C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82071C" w:rsidRPr="0082071C" w:rsidRDefault="0082071C" w:rsidP="00B24F3A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2071C">
        <w:rPr>
          <w:rFonts w:ascii="Times New Roman" w:hAnsi="Times New Roman" w:cs="Times New Roman"/>
          <w:sz w:val="24"/>
          <w:szCs w:val="24"/>
        </w:rPr>
        <w:t xml:space="preserve">   Смежные и вертикальные углы и их свойства. Перпендику</w:t>
      </w:r>
      <w:r w:rsidRPr="0082071C">
        <w:rPr>
          <w:rFonts w:ascii="Times New Roman" w:hAnsi="Times New Roman" w:cs="Times New Roman"/>
          <w:sz w:val="24"/>
          <w:szCs w:val="24"/>
        </w:rPr>
        <w:softHyphen/>
        <w:t>лярные прямые. Параллельные прямые. Теоремы, доказательства, аксиомы.</w:t>
      </w:r>
    </w:p>
    <w:p w:rsidR="0082071C" w:rsidRPr="0082071C" w:rsidRDefault="0082071C" w:rsidP="00B24F3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2071C">
        <w:rPr>
          <w:rFonts w:ascii="Times New Roman" w:hAnsi="Times New Roman" w:cs="Times New Roman"/>
          <w:b/>
          <w:bCs/>
          <w:sz w:val="24"/>
          <w:szCs w:val="24"/>
        </w:rPr>
        <w:t xml:space="preserve">Признаки равенства треугольников </w:t>
      </w:r>
    </w:p>
    <w:p w:rsidR="0082071C" w:rsidRPr="0082071C" w:rsidRDefault="0082071C" w:rsidP="00B24F3A">
      <w:pPr>
        <w:shd w:val="clear" w:color="auto" w:fill="FFFFFF"/>
        <w:spacing w:before="5" w:after="0" w:line="240" w:lineRule="auto"/>
        <w:rPr>
          <w:rFonts w:ascii="Times New Roman" w:hAnsi="Times New Roman" w:cs="Times New Roman"/>
          <w:sz w:val="24"/>
          <w:szCs w:val="24"/>
        </w:rPr>
      </w:pPr>
      <w:r w:rsidRPr="0082071C">
        <w:rPr>
          <w:rFonts w:ascii="Times New Roman" w:hAnsi="Times New Roman" w:cs="Times New Roman"/>
          <w:sz w:val="24"/>
          <w:szCs w:val="24"/>
        </w:rPr>
        <w:t xml:space="preserve">    Признаки равенства треугольников. Равнобедренный треугольник и его свой</w:t>
      </w:r>
      <w:r w:rsidRPr="0082071C">
        <w:rPr>
          <w:rFonts w:ascii="Times New Roman" w:hAnsi="Times New Roman" w:cs="Times New Roman"/>
          <w:sz w:val="24"/>
          <w:szCs w:val="24"/>
        </w:rPr>
        <w:softHyphen/>
        <w:t>ства.</w:t>
      </w:r>
    </w:p>
    <w:p w:rsidR="0082071C" w:rsidRPr="0082071C" w:rsidRDefault="0082071C" w:rsidP="00B24F3A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2071C">
        <w:rPr>
          <w:rFonts w:ascii="Times New Roman" w:hAnsi="Times New Roman" w:cs="Times New Roman"/>
          <w:sz w:val="24"/>
          <w:szCs w:val="24"/>
        </w:rPr>
        <w:t xml:space="preserve"> </w:t>
      </w:r>
      <w:r w:rsidRPr="0082071C">
        <w:rPr>
          <w:rFonts w:ascii="Times New Roman" w:hAnsi="Times New Roman" w:cs="Times New Roman"/>
          <w:b/>
          <w:bCs/>
          <w:sz w:val="24"/>
          <w:szCs w:val="24"/>
        </w:rPr>
        <w:t xml:space="preserve">Сумма углов треугольника </w:t>
      </w:r>
    </w:p>
    <w:p w:rsidR="0082071C" w:rsidRDefault="0082071C" w:rsidP="00B24F3A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2071C">
        <w:rPr>
          <w:rFonts w:ascii="Times New Roman" w:hAnsi="Times New Roman" w:cs="Times New Roman"/>
          <w:sz w:val="24"/>
          <w:szCs w:val="24"/>
        </w:rPr>
        <w:t xml:space="preserve">  Параллельные прямые. Основное свойство параллельных прямых. Признаки параллельности прямых. Сумма углов тре</w:t>
      </w:r>
      <w:r w:rsidRPr="0082071C">
        <w:rPr>
          <w:rFonts w:ascii="Times New Roman" w:hAnsi="Times New Roman" w:cs="Times New Roman"/>
          <w:sz w:val="24"/>
          <w:szCs w:val="24"/>
        </w:rPr>
        <w:softHyphen/>
        <w:t>угольника. Внешний угол треугольника. Признаки равенства прямоугольных треугольников. Расстояние от точки до прямой. Расстояние между параллельными прямыми.</w:t>
      </w:r>
    </w:p>
    <w:p w:rsidR="00AA2B88" w:rsidRPr="00AA2B88" w:rsidRDefault="00AA2B88" w:rsidP="00B24F3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A2B88">
        <w:rPr>
          <w:rFonts w:ascii="Times New Roman" w:hAnsi="Times New Roman" w:cs="Times New Roman"/>
          <w:b/>
          <w:sz w:val="24"/>
          <w:szCs w:val="24"/>
        </w:rPr>
        <w:t>Геометрические построения</w:t>
      </w:r>
    </w:p>
    <w:p w:rsidR="00AA2B88" w:rsidRPr="00AA2B88" w:rsidRDefault="00AA2B88" w:rsidP="00B24F3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AA2B88">
        <w:rPr>
          <w:rFonts w:ascii="Times New Roman" w:hAnsi="Times New Roman" w:cs="Times New Roman"/>
          <w:sz w:val="24"/>
          <w:szCs w:val="24"/>
        </w:rPr>
        <w:t xml:space="preserve">   Окружность. Касательная к окружности и её свойства. Окружность, описанная около треугольника. Окружность, вписанная в треугольник. Свойство серединного перпендикуляра к отрезку. </w:t>
      </w:r>
    </w:p>
    <w:p w:rsidR="0082071C" w:rsidRDefault="0082071C" w:rsidP="00B24F3A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2071C" w:rsidRPr="0082071C" w:rsidRDefault="0082071C" w:rsidP="005B04E2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82071C">
        <w:rPr>
          <w:rFonts w:ascii="Times New Roman" w:hAnsi="Times New Roman" w:cs="Times New Roman"/>
          <w:b/>
          <w:sz w:val="28"/>
          <w:szCs w:val="28"/>
          <w:u w:val="single"/>
        </w:rPr>
        <w:t>Алгебра 8 класс</w:t>
      </w:r>
    </w:p>
    <w:p w:rsidR="00512667" w:rsidRDefault="0082071C" w:rsidP="00B24F3A">
      <w:pPr>
        <w:pStyle w:val="26"/>
        <w:widowControl w:val="0"/>
        <w:spacing w:after="0" w:line="240" w:lineRule="auto"/>
        <w:ind w:firstLine="709"/>
        <w:rPr>
          <w:b/>
          <w:color w:val="000000"/>
        </w:rPr>
      </w:pPr>
      <w:r w:rsidRPr="0082071C">
        <w:rPr>
          <w:b/>
          <w:color w:val="000000"/>
        </w:rPr>
        <w:t xml:space="preserve">Рациональные дроби </w:t>
      </w:r>
    </w:p>
    <w:p w:rsidR="0082071C" w:rsidRPr="0082071C" w:rsidRDefault="0082071C" w:rsidP="00B24F3A">
      <w:pPr>
        <w:pStyle w:val="26"/>
        <w:widowControl w:val="0"/>
        <w:spacing w:after="0" w:line="240" w:lineRule="auto"/>
        <w:ind w:firstLine="709"/>
        <w:rPr>
          <w:color w:val="000000"/>
        </w:rPr>
      </w:pPr>
      <w:r w:rsidRPr="0082071C">
        <w:rPr>
          <w:color w:val="000000"/>
        </w:rPr>
        <w:t>Рациональная дробь. Основное свойство дроби, сокращение дробей. Сложение, вычитание, умножение и деление дробей.</w:t>
      </w:r>
    </w:p>
    <w:p w:rsidR="00512667" w:rsidRDefault="0082071C" w:rsidP="00B24F3A">
      <w:pPr>
        <w:pStyle w:val="26"/>
        <w:widowControl w:val="0"/>
        <w:spacing w:after="0" w:line="240" w:lineRule="auto"/>
        <w:ind w:firstLine="709"/>
        <w:rPr>
          <w:color w:val="000000"/>
        </w:rPr>
      </w:pPr>
      <w:r w:rsidRPr="0082071C">
        <w:rPr>
          <w:color w:val="000000"/>
        </w:rPr>
        <w:t xml:space="preserve">Преобразование рациональных выражений. Функция </w:t>
      </w:r>
      <w:r w:rsidRPr="0082071C">
        <w:rPr>
          <w:color w:val="000000"/>
          <w:position w:val="-24"/>
        </w:rPr>
        <w:object w:dxaOrig="639" w:dyaOrig="620">
          <v:shape id="_x0000_i1385" type="#_x0000_t75" style="width:31.8pt;height:30.85pt" o:ole="">
            <v:imagedata r:id="rId775" o:title=""/>
          </v:shape>
          <o:OLEObject Type="Embed" ProgID="Equation.3" ShapeID="_x0000_i1385" DrawAspect="Content" ObjectID="_1609419023" r:id="rId776"/>
        </w:object>
      </w:r>
      <w:r w:rsidRPr="0082071C">
        <w:rPr>
          <w:color w:val="000000"/>
        </w:rPr>
        <w:t xml:space="preserve"> и её график.</w:t>
      </w:r>
    </w:p>
    <w:p w:rsidR="0082071C" w:rsidRPr="0082071C" w:rsidRDefault="0082071C" w:rsidP="00B24F3A">
      <w:pPr>
        <w:pStyle w:val="26"/>
        <w:widowControl w:val="0"/>
        <w:spacing w:after="0" w:line="240" w:lineRule="auto"/>
        <w:ind w:firstLine="709"/>
        <w:rPr>
          <w:b/>
          <w:color w:val="000000"/>
        </w:rPr>
      </w:pPr>
      <w:r w:rsidRPr="0082071C">
        <w:rPr>
          <w:b/>
          <w:color w:val="000000"/>
        </w:rPr>
        <w:t xml:space="preserve"> Квадратные корни </w:t>
      </w:r>
    </w:p>
    <w:p w:rsidR="00B24F3A" w:rsidRDefault="0082071C" w:rsidP="00B24F3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12667">
        <w:rPr>
          <w:rFonts w:ascii="Times New Roman" w:hAnsi="Times New Roman" w:cs="Times New Roman"/>
          <w:sz w:val="24"/>
          <w:szCs w:val="24"/>
        </w:rPr>
        <w:t xml:space="preserve">Понятие об иррациональном числе. Общие сведения о действительных числах. Квадратный корень, приближённое значение </w:t>
      </w:r>
    </w:p>
    <w:p w:rsidR="00B24F3A" w:rsidRDefault="0082071C" w:rsidP="00B24F3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12667">
        <w:rPr>
          <w:rFonts w:ascii="Times New Roman" w:hAnsi="Times New Roman" w:cs="Times New Roman"/>
          <w:sz w:val="24"/>
          <w:szCs w:val="24"/>
        </w:rPr>
        <w:t xml:space="preserve">квадратного корня. Свойства квадратных корней. преобразования выражений, содержащих квадратные корни. Функция </w:t>
      </w:r>
      <w:r w:rsidRPr="00512667">
        <w:rPr>
          <w:rFonts w:ascii="Times New Roman" w:hAnsi="Times New Roman" w:cs="Times New Roman"/>
          <w:position w:val="-10"/>
          <w:sz w:val="24"/>
          <w:szCs w:val="24"/>
        </w:rPr>
        <w:object w:dxaOrig="780" w:dyaOrig="380">
          <v:shape id="_x0000_i1386" type="#_x0000_t75" style="width:39.25pt;height:18.7pt" o:ole="">
            <v:imagedata r:id="rId777" o:title=""/>
          </v:shape>
          <o:OLEObject Type="Embed" ProgID="Equation.3" ShapeID="_x0000_i1386" DrawAspect="Content" ObjectID="_1609419024" r:id="rId778"/>
        </w:object>
      </w:r>
      <w:r w:rsidRPr="00512667">
        <w:rPr>
          <w:rFonts w:ascii="Times New Roman" w:hAnsi="Times New Roman" w:cs="Times New Roman"/>
          <w:sz w:val="24"/>
          <w:szCs w:val="24"/>
        </w:rPr>
        <w:t xml:space="preserve"> и </w:t>
      </w:r>
    </w:p>
    <w:p w:rsidR="00AA2B88" w:rsidRDefault="0082071C" w:rsidP="00B24F3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12667">
        <w:rPr>
          <w:rFonts w:ascii="Times New Roman" w:hAnsi="Times New Roman" w:cs="Times New Roman"/>
          <w:sz w:val="24"/>
          <w:szCs w:val="24"/>
        </w:rPr>
        <w:t>её график.</w:t>
      </w:r>
    </w:p>
    <w:p w:rsidR="00AA2B88" w:rsidRDefault="0082071C" w:rsidP="00B24F3A">
      <w:pPr>
        <w:spacing w:after="0" w:line="240" w:lineRule="auto"/>
        <w:ind w:firstLine="709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512667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Квадратные уравнения  </w:t>
      </w:r>
    </w:p>
    <w:p w:rsidR="00B24F3A" w:rsidRDefault="0082071C" w:rsidP="00B24F3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12667">
        <w:rPr>
          <w:rFonts w:ascii="Times New Roman" w:hAnsi="Times New Roman" w:cs="Times New Roman"/>
          <w:sz w:val="24"/>
          <w:szCs w:val="24"/>
        </w:rPr>
        <w:t xml:space="preserve">Квадратное уравнение. Формулы корней квадратного уравнения. Теорема Виета. Решение рациональных уравнений. Решение </w:t>
      </w:r>
    </w:p>
    <w:p w:rsidR="00512667" w:rsidRPr="00512667" w:rsidRDefault="0082071C" w:rsidP="00B24F3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12667">
        <w:rPr>
          <w:rFonts w:ascii="Times New Roman" w:hAnsi="Times New Roman" w:cs="Times New Roman"/>
          <w:sz w:val="24"/>
          <w:szCs w:val="24"/>
        </w:rPr>
        <w:t>задач, приводящих к квадратным и рациональным уравнениям.</w:t>
      </w:r>
    </w:p>
    <w:p w:rsidR="00512667" w:rsidRPr="00512667" w:rsidRDefault="0082071C" w:rsidP="00B24F3A">
      <w:pPr>
        <w:spacing w:after="0" w:line="240" w:lineRule="auto"/>
        <w:ind w:firstLine="709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512667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Неравенства </w:t>
      </w:r>
    </w:p>
    <w:p w:rsidR="00B24F3A" w:rsidRDefault="0082071C" w:rsidP="00B24F3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12667">
        <w:rPr>
          <w:rFonts w:ascii="Times New Roman" w:hAnsi="Times New Roman" w:cs="Times New Roman"/>
          <w:sz w:val="24"/>
          <w:szCs w:val="24"/>
        </w:rPr>
        <w:t xml:space="preserve">Числовые неравенства и их свойства. Почленное сложение и умножение числовых неравенств. Применение свойств неравенств к </w:t>
      </w:r>
    </w:p>
    <w:p w:rsidR="0082071C" w:rsidRPr="00512667" w:rsidRDefault="0082071C" w:rsidP="00B24F3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12667">
        <w:rPr>
          <w:rFonts w:ascii="Times New Roman" w:hAnsi="Times New Roman" w:cs="Times New Roman"/>
          <w:sz w:val="24"/>
          <w:szCs w:val="24"/>
        </w:rPr>
        <w:t>оценке значения выражения. Линейное неравенство с одной переменной. Система линейных неравенств с одной переменной.</w:t>
      </w:r>
      <w:r w:rsidRPr="00512667">
        <w:rPr>
          <w:rFonts w:ascii="Times New Roman" w:hAnsi="Times New Roman" w:cs="Times New Roman"/>
          <w:b/>
          <w:bCs/>
          <w:sz w:val="24"/>
          <w:szCs w:val="24"/>
        </w:rPr>
        <w:t> </w:t>
      </w:r>
    </w:p>
    <w:p w:rsidR="0082071C" w:rsidRPr="00512667" w:rsidRDefault="0082071C" w:rsidP="00B24F3A">
      <w:pPr>
        <w:pStyle w:val="26"/>
        <w:widowControl w:val="0"/>
        <w:spacing w:after="0" w:line="240" w:lineRule="auto"/>
        <w:ind w:firstLine="709"/>
        <w:rPr>
          <w:color w:val="000000"/>
        </w:rPr>
      </w:pPr>
      <w:r w:rsidRPr="00512667">
        <w:rPr>
          <w:b/>
          <w:color w:val="000000"/>
        </w:rPr>
        <w:t xml:space="preserve"> Степень с целым показателем. Элементы статистики</w:t>
      </w:r>
    </w:p>
    <w:p w:rsidR="00B24F3A" w:rsidRDefault="0082071C" w:rsidP="00B24F3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12667">
        <w:rPr>
          <w:rFonts w:ascii="Times New Roman" w:hAnsi="Times New Roman" w:cs="Times New Roman"/>
          <w:sz w:val="24"/>
          <w:szCs w:val="24"/>
        </w:rPr>
        <w:t xml:space="preserve">Степень с целым показателем и её свойства. Стандартный вид числа. Запись приближенных значений. Действия над </w:t>
      </w:r>
    </w:p>
    <w:p w:rsidR="0082071C" w:rsidRPr="00512667" w:rsidRDefault="0082071C" w:rsidP="00B24F3A">
      <w:pPr>
        <w:spacing w:after="0" w:line="240" w:lineRule="auto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  <w:r w:rsidRPr="00512667">
        <w:rPr>
          <w:rFonts w:ascii="Times New Roman" w:hAnsi="Times New Roman" w:cs="Times New Roman"/>
          <w:sz w:val="24"/>
          <w:szCs w:val="24"/>
        </w:rPr>
        <w:t>приближенными значениями.</w:t>
      </w:r>
    </w:p>
    <w:p w:rsidR="0082071C" w:rsidRDefault="0082071C" w:rsidP="00B24F3A">
      <w:pPr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512667">
        <w:rPr>
          <w:rFonts w:ascii="Times New Roman" w:hAnsi="Times New Roman" w:cs="Times New Roman"/>
          <w:b/>
          <w:sz w:val="24"/>
          <w:szCs w:val="24"/>
        </w:rPr>
        <w:t>Сбор и группировка статистических данных. Наглядное представление статистической информации</w:t>
      </w:r>
    </w:p>
    <w:p w:rsidR="00512667" w:rsidRPr="00512667" w:rsidRDefault="00512667" w:rsidP="00B24F3A">
      <w:pPr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A2B88" w:rsidRPr="0082071C" w:rsidRDefault="00512667" w:rsidP="00B24F3A">
      <w:pPr>
        <w:pStyle w:val="a3"/>
        <w:tabs>
          <w:tab w:val="left" w:pos="1134"/>
        </w:tabs>
        <w:spacing w:after="0" w:line="360" w:lineRule="auto"/>
        <w:ind w:left="0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AA2B88">
        <w:rPr>
          <w:rFonts w:ascii="Times New Roman" w:hAnsi="Times New Roman" w:cs="Times New Roman"/>
          <w:b/>
          <w:sz w:val="28"/>
          <w:szCs w:val="28"/>
          <w:u w:val="single"/>
        </w:rPr>
        <w:t>Геометрия 8</w:t>
      </w:r>
      <w:r w:rsidRPr="0082071C">
        <w:rPr>
          <w:rFonts w:ascii="Times New Roman" w:hAnsi="Times New Roman" w:cs="Times New Roman"/>
          <w:b/>
          <w:sz w:val="28"/>
          <w:szCs w:val="28"/>
          <w:u w:val="single"/>
        </w:rPr>
        <w:t xml:space="preserve"> класс</w:t>
      </w:r>
    </w:p>
    <w:p w:rsidR="00AA2B88" w:rsidRPr="00AA2B88" w:rsidRDefault="00AA2B88" w:rsidP="00B24F3A">
      <w:pPr>
        <w:spacing w:after="0" w:line="240" w:lineRule="auto"/>
        <w:ind w:left="708"/>
        <w:rPr>
          <w:rFonts w:ascii="Times New Roman" w:hAnsi="Times New Roman" w:cs="Times New Roman"/>
          <w:sz w:val="24"/>
          <w:szCs w:val="24"/>
        </w:rPr>
      </w:pPr>
      <w:r w:rsidRPr="00AA2B88">
        <w:rPr>
          <w:rFonts w:ascii="Times New Roman" w:hAnsi="Times New Roman" w:cs="Times New Roman"/>
          <w:b/>
          <w:sz w:val="24"/>
          <w:szCs w:val="24"/>
        </w:rPr>
        <w:t xml:space="preserve">Четырехугольники </w:t>
      </w:r>
    </w:p>
    <w:p w:rsidR="00AA2B88" w:rsidRPr="00AA2B88" w:rsidRDefault="00AA2B88" w:rsidP="00B24F3A">
      <w:pPr>
        <w:spacing w:after="0" w:line="240" w:lineRule="auto"/>
        <w:ind w:left="708"/>
        <w:rPr>
          <w:rFonts w:ascii="Times New Roman" w:hAnsi="Times New Roman" w:cs="Times New Roman"/>
          <w:b/>
          <w:sz w:val="24"/>
          <w:szCs w:val="24"/>
        </w:rPr>
      </w:pPr>
      <w:r w:rsidRPr="00AA2B88">
        <w:rPr>
          <w:rFonts w:ascii="Times New Roman" w:hAnsi="Times New Roman" w:cs="Times New Roman"/>
          <w:sz w:val="24"/>
          <w:szCs w:val="24"/>
        </w:rPr>
        <w:t xml:space="preserve">   Определение четырехугольника. Параллелограмм и его свойства. Признаки параллелограмма. Прямоугольник, ромб, квадрат и их свойства. Теорема Фалеса. Средняя линия треугольника. Трапеция. Средняя линия трапеции. Пропорциональные отрезки.</w:t>
      </w:r>
    </w:p>
    <w:p w:rsidR="00AA2B88" w:rsidRPr="00AA2B88" w:rsidRDefault="00AA2B88" w:rsidP="00B24F3A">
      <w:pPr>
        <w:spacing w:after="0" w:line="240" w:lineRule="auto"/>
        <w:ind w:left="708"/>
        <w:rPr>
          <w:rFonts w:ascii="Times New Roman" w:hAnsi="Times New Roman" w:cs="Times New Roman"/>
          <w:sz w:val="24"/>
          <w:szCs w:val="24"/>
        </w:rPr>
      </w:pPr>
      <w:r w:rsidRPr="00AA2B88">
        <w:rPr>
          <w:rFonts w:ascii="Times New Roman" w:hAnsi="Times New Roman" w:cs="Times New Roman"/>
          <w:b/>
          <w:sz w:val="24"/>
          <w:szCs w:val="24"/>
        </w:rPr>
        <w:t xml:space="preserve">Теорема Пифагора </w:t>
      </w:r>
    </w:p>
    <w:p w:rsidR="00AA2B88" w:rsidRPr="00AA2B88" w:rsidRDefault="00AA2B88" w:rsidP="00B24F3A">
      <w:pPr>
        <w:spacing w:after="0" w:line="240" w:lineRule="auto"/>
        <w:ind w:left="708"/>
        <w:rPr>
          <w:rFonts w:ascii="Times New Roman" w:hAnsi="Times New Roman" w:cs="Times New Roman"/>
          <w:b/>
          <w:sz w:val="24"/>
          <w:szCs w:val="24"/>
        </w:rPr>
      </w:pPr>
      <w:r w:rsidRPr="00AA2B88">
        <w:rPr>
          <w:rFonts w:ascii="Times New Roman" w:hAnsi="Times New Roman" w:cs="Times New Roman"/>
          <w:sz w:val="24"/>
          <w:szCs w:val="24"/>
        </w:rPr>
        <w:t xml:space="preserve">    Синус, косинус и тангенс острого угла прямоугольного треугольника. Теорема Пифагора. Неравенство треугольника. Перпендикуляр и наклонная. Соотношение между сторонами и углами в прямоугольном треугольнике. Значение синуса, косинуса и тангенса некоторых углов.</w:t>
      </w:r>
    </w:p>
    <w:p w:rsidR="00AA2B88" w:rsidRPr="00AA2B88" w:rsidRDefault="00AA2B88" w:rsidP="00B24F3A">
      <w:pPr>
        <w:spacing w:after="0" w:line="240" w:lineRule="auto"/>
        <w:ind w:left="708" w:firstLine="360"/>
        <w:rPr>
          <w:rFonts w:ascii="Times New Roman" w:hAnsi="Times New Roman" w:cs="Times New Roman"/>
          <w:b/>
          <w:sz w:val="24"/>
          <w:szCs w:val="24"/>
        </w:rPr>
      </w:pPr>
      <w:r w:rsidRPr="00AA2B88">
        <w:rPr>
          <w:rFonts w:ascii="Times New Roman" w:hAnsi="Times New Roman" w:cs="Times New Roman"/>
          <w:b/>
          <w:sz w:val="24"/>
          <w:szCs w:val="24"/>
        </w:rPr>
        <w:t xml:space="preserve">Декартовы координаты на плоскости </w:t>
      </w:r>
      <w:r w:rsidRPr="00AA2B88">
        <w:rPr>
          <w:rFonts w:ascii="Times New Roman" w:hAnsi="Times New Roman" w:cs="Times New Roman"/>
          <w:sz w:val="24"/>
          <w:szCs w:val="24"/>
        </w:rPr>
        <w:t xml:space="preserve">    Прямоугольная система координат на плоскости. Координаты середины отрезка. Расстояние между точками. Уравнения прямой и окружности. Координаты точки пересечения прямых. График линейной функции. Синус, косинус и тангенс углов от 0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AA2B88">
        <w:rPr>
          <w:rFonts w:ascii="Times New Roman" w:hAnsi="Times New Roman" w:cs="Times New Roman"/>
          <w:sz w:val="24"/>
          <w:szCs w:val="24"/>
        </w:rPr>
        <w:t>до 180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AA2B88">
        <w:rPr>
          <w:rFonts w:ascii="Times New Roman" w:hAnsi="Times New Roman" w:cs="Times New Roman"/>
          <w:sz w:val="24"/>
          <w:szCs w:val="24"/>
        </w:rPr>
        <w:t>.</w:t>
      </w:r>
    </w:p>
    <w:p w:rsidR="00AA2B88" w:rsidRPr="00AA2B88" w:rsidRDefault="00AA2B88" w:rsidP="00B24F3A">
      <w:pPr>
        <w:spacing w:after="0" w:line="240" w:lineRule="auto"/>
        <w:ind w:left="708"/>
        <w:rPr>
          <w:rFonts w:ascii="Times New Roman" w:hAnsi="Times New Roman" w:cs="Times New Roman"/>
          <w:sz w:val="24"/>
          <w:szCs w:val="24"/>
        </w:rPr>
      </w:pPr>
      <w:r w:rsidRPr="00AA2B8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AA2B88">
        <w:rPr>
          <w:rFonts w:ascii="Times New Roman" w:hAnsi="Times New Roman" w:cs="Times New Roman"/>
          <w:b/>
          <w:sz w:val="24"/>
          <w:szCs w:val="24"/>
        </w:rPr>
        <w:t>Движение</w:t>
      </w:r>
    </w:p>
    <w:p w:rsidR="00AA2B88" w:rsidRPr="00AA2B88" w:rsidRDefault="00AA2B88" w:rsidP="00B24F3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AA2B88">
        <w:rPr>
          <w:rFonts w:ascii="Times New Roman" w:hAnsi="Times New Roman" w:cs="Times New Roman"/>
          <w:sz w:val="24"/>
          <w:szCs w:val="24"/>
        </w:rPr>
        <w:t xml:space="preserve">     Движение и его свойства. Симметрия относительно точки и прямой. Поворот. Параллельный перенос и его свойства. </w:t>
      </w:r>
    </w:p>
    <w:p w:rsidR="00AA2B88" w:rsidRPr="00AA2B88" w:rsidRDefault="00AA2B88" w:rsidP="00B24F3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A2B8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AA2B88">
        <w:rPr>
          <w:rFonts w:ascii="Times New Roman" w:hAnsi="Times New Roman" w:cs="Times New Roman"/>
          <w:b/>
          <w:sz w:val="24"/>
          <w:szCs w:val="24"/>
        </w:rPr>
        <w:t>Векторы</w:t>
      </w:r>
    </w:p>
    <w:p w:rsidR="0082071C" w:rsidRDefault="00AA2B88" w:rsidP="00B24F3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A2B88">
        <w:rPr>
          <w:rFonts w:ascii="Times New Roman" w:hAnsi="Times New Roman" w:cs="Times New Roman"/>
          <w:sz w:val="24"/>
          <w:szCs w:val="24"/>
        </w:rPr>
        <w:t xml:space="preserve">     Вектор. Абсолютная величина и направление вектора. Равенство векторов. Координаты вектора. Сложение векторов и его свойства. Умножение вектора на число. Скалярное произведение </w:t>
      </w:r>
      <w:r w:rsidR="00296ECE">
        <w:rPr>
          <w:rFonts w:ascii="Times New Roman" w:hAnsi="Times New Roman" w:cs="Times New Roman"/>
          <w:sz w:val="24"/>
          <w:szCs w:val="24"/>
        </w:rPr>
        <w:t>векторов.</w:t>
      </w:r>
    </w:p>
    <w:p w:rsidR="00296ECE" w:rsidRDefault="00296ECE" w:rsidP="00B24F3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96ECE" w:rsidRDefault="00296ECE" w:rsidP="00B24F3A">
      <w:pPr>
        <w:pStyle w:val="a3"/>
        <w:spacing w:after="0" w:line="360" w:lineRule="auto"/>
        <w:ind w:left="0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Алгебра 9 </w:t>
      </w:r>
      <w:r w:rsidRPr="0082071C">
        <w:rPr>
          <w:rFonts w:ascii="Times New Roman" w:hAnsi="Times New Roman" w:cs="Times New Roman"/>
          <w:b/>
          <w:sz w:val="28"/>
          <w:szCs w:val="28"/>
          <w:u w:val="single"/>
        </w:rPr>
        <w:t>класс</w:t>
      </w:r>
    </w:p>
    <w:p w:rsidR="00296ECE" w:rsidRPr="00296ECE" w:rsidRDefault="00296ECE" w:rsidP="00B24F3A">
      <w:pPr>
        <w:pStyle w:val="26"/>
        <w:widowControl w:val="0"/>
        <w:spacing w:after="0" w:line="240" w:lineRule="auto"/>
        <w:ind w:firstLine="709"/>
        <w:rPr>
          <w:b/>
          <w:color w:val="000000"/>
        </w:rPr>
      </w:pPr>
      <w:r w:rsidRPr="00DB7715">
        <w:rPr>
          <w:b/>
          <w:color w:val="000000"/>
        </w:rPr>
        <w:t xml:space="preserve"> </w:t>
      </w:r>
      <w:r w:rsidRPr="00296ECE">
        <w:rPr>
          <w:b/>
          <w:color w:val="000000"/>
        </w:rPr>
        <w:t xml:space="preserve">Квадратичная функция  </w:t>
      </w:r>
    </w:p>
    <w:p w:rsidR="00296ECE" w:rsidRPr="00296ECE" w:rsidRDefault="00296ECE" w:rsidP="00B24F3A">
      <w:pPr>
        <w:pStyle w:val="26"/>
        <w:widowControl w:val="0"/>
        <w:spacing w:after="0" w:line="240" w:lineRule="auto"/>
        <w:ind w:firstLine="709"/>
        <w:rPr>
          <w:color w:val="000000"/>
        </w:rPr>
      </w:pPr>
      <w:r w:rsidRPr="00296ECE">
        <w:rPr>
          <w:color w:val="000000"/>
        </w:rPr>
        <w:t xml:space="preserve">Функция. Возрастание и убывание функции. Квадратный трехчлен. Разложение квадратного трехчлена на множители. Решение задач путем выделения квадрата двучлена из квадратного трехчлена. Функция </w:t>
      </w:r>
      <w:r w:rsidRPr="00296ECE">
        <w:rPr>
          <w:i/>
          <w:lang w:val="en-US"/>
        </w:rPr>
        <w:t>y</w:t>
      </w:r>
      <w:r w:rsidRPr="00296ECE">
        <w:rPr>
          <w:i/>
        </w:rPr>
        <w:t>=</w:t>
      </w:r>
      <w:r w:rsidRPr="00296ECE">
        <w:rPr>
          <w:i/>
          <w:lang w:val="en-US"/>
        </w:rPr>
        <w:t>ax</w:t>
      </w:r>
      <w:r w:rsidRPr="00296ECE">
        <w:rPr>
          <w:i/>
          <w:vertAlign w:val="superscript"/>
        </w:rPr>
        <w:t xml:space="preserve">2 </w:t>
      </w:r>
      <w:r w:rsidRPr="00296ECE">
        <w:rPr>
          <w:i/>
        </w:rPr>
        <w:t xml:space="preserve"> + </w:t>
      </w:r>
      <w:r w:rsidRPr="00296ECE">
        <w:rPr>
          <w:i/>
          <w:lang w:val="en-US"/>
        </w:rPr>
        <w:t>bx</w:t>
      </w:r>
      <w:r w:rsidRPr="00296ECE">
        <w:rPr>
          <w:i/>
        </w:rPr>
        <w:t xml:space="preserve"> + с</w:t>
      </w:r>
      <w:r w:rsidRPr="00296ECE">
        <w:t>, её свойства, график. Простейшие преобразования графиков функций. Решение неравенств второй степени с одной переменной. Решение рациональных неравенств методом интервалов.</w:t>
      </w:r>
    </w:p>
    <w:p w:rsidR="00296ECE" w:rsidRPr="00296ECE" w:rsidRDefault="00296ECE" w:rsidP="00B24F3A">
      <w:pPr>
        <w:pStyle w:val="26"/>
        <w:widowControl w:val="0"/>
        <w:spacing w:after="0" w:line="240" w:lineRule="auto"/>
        <w:ind w:firstLine="709"/>
        <w:rPr>
          <w:b/>
          <w:color w:val="000000"/>
        </w:rPr>
      </w:pPr>
      <w:r w:rsidRPr="00296ECE">
        <w:rPr>
          <w:b/>
          <w:color w:val="000000"/>
        </w:rPr>
        <w:t xml:space="preserve"> Уравнения и неравенства с одной переменной </w:t>
      </w:r>
    </w:p>
    <w:p w:rsidR="00296ECE" w:rsidRPr="00296ECE" w:rsidRDefault="00296ECE" w:rsidP="00B24F3A">
      <w:pPr>
        <w:pStyle w:val="26"/>
        <w:widowControl w:val="0"/>
        <w:spacing w:after="0" w:line="240" w:lineRule="auto"/>
        <w:ind w:firstLine="709"/>
        <w:rPr>
          <w:color w:val="000000"/>
        </w:rPr>
      </w:pPr>
      <w:r w:rsidRPr="00296ECE">
        <w:rPr>
          <w:color w:val="000000"/>
        </w:rPr>
        <w:t xml:space="preserve">Целое уравнение и его корни. Решение уравнений третьей и четвертой степени с одним неизвестным с помощью разложения на множители и </w:t>
      </w:r>
      <w:r>
        <w:rPr>
          <w:color w:val="000000"/>
        </w:rPr>
        <w:t xml:space="preserve">   в</w:t>
      </w:r>
      <w:r w:rsidRPr="00296ECE">
        <w:rPr>
          <w:color w:val="000000"/>
        </w:rPr>
        <w:t>ведения вспомогательной переменной.</w:t>
      </w:r>
    </w:p>
    <w:p w:rsidR="00296ECE" w:rsidRPr="00296ECE" w:rsidRDefault="00296ECE" w:rsidP="00B24F3A">
      <w:pPr>
        <w:pStyle w:val="26"/>
        <w:widowControl w:val="0"/>
        <w:spacing w:after="0" w:line="240" w:lineRule="auto"/>
        <w:ind w:firstLine="709"/>
        <w:rPr>
          <w:b/>
          <w:color w:val="000000"/>
        </w:rPr>
      </w:pPr>
      <w:r w:rsidRPr="00296ECE">
        <w:rPr>
          <w:b/>
          <w:color w:val="000000"/>
        </w:rPr>
        <w:t xml:space="preserve">  Уравнения и неравенства с двумя переменными </w:t>
      </w:r>
    </w:p>
    <w:p w:rsidR="00296ECE" w:rsidRPr="00296ECE" w:rsidRDefault="00296ECE" w:rsidP="00B24F3A">
      <w:pPr>
        <w:pStyle w:val="26"/>
        <w:widowControl w:val="0"/>
        <w:spacing w:after="0" w:line="240" w:lineRule="auto"/>
        <w:ind w:firstLine="709"/>
        <w:rPr>
          <w:color w:val="000000"/>
        </w:rPr>
      </w:pPr>
      <w:r w:rsidRPr="00296ECE">
        <w:rPr>
          <w:color w:val="000000"/>
        </w:rPr>
        <w:t>Уравнение с двумя переменными и его график. Уравнение окружности. Решение систем, содержащих одно уравнение первой, а другое второй степени. Решение задач методом составления систем. Решение систем двух уравнений второй степени с двумя переменными.</w:t>
      </w:r>
    </w:p>
    <w:p w:rsidR="00296ECE" w:rsidRPr="00296ECE" w:rsidRDefault="00296ECE" w:rsidP="00B24F3A">
      <w:pPr>
        <w:pStyle w:val="26"/>
        <w:widowControl w:val="0"/>
        <w:spacing w:after="0" w:line="240" w:lineRule="auto"/>
        <w:ind w:firstLine="709"/>
        <w:rPr>
          <w:b/>
          <w:color w:val="000000"/>
        </w:rPr>
      </w:pPr>
      <w:r w:rsidRPr="00296ECE">
        <w:rPr>
          <w:b/>
          <w:color w:val="000000"/>
        </w:rPr>
        <w:t xml:space="preserve"> Арифметическая и геометрическая прогрессии   </w:t>
      </w:r>
    </w:p>
    <w:p w:rsidR="00296ECE" w:rsidRPr="00296ECE" w:rsidRDefault="00296ECE" w:rsidP="00B24F3A">
      <w:pPr>
        <w:pStyle w:val="26"/>
        <w:widowControl w:val="0"/>
        <w:spacing w:after="0" w:line="240" w:lineRule="auto"/>
        <w:ind w:firstLine="709"/>
        <w:rPr>
          <w:color w:val="000000"/>
        </w:rPr>
      </w:pPr>
      <w:r w:rsidRPr="00296ECE">
        <w:rPr>
          <w:color w:val="000000"/>
        </w:rPr>
        <w:t xml:space="preserve">Арифметическая и геометрическая прогрессии. Формулы </w:t>
      </w:r>
      <w:r w:rsidRPr="00296ECE">
        <w:rPr>
          <w:color w:val="000000"/>
          <w:lang w:val="en-US"/>
        </w:rPr>
        <w:t>n</w:t>
      </w:r>
      <w:r w:rsidRPr="00296ECE">
        <w:rPr>
          <w:color w:val="000000"/>
        </w:rPr>
        <w:t xml:space="preserve">-го члена и суммы </w:t>
      </w:r>
      <w:r w:rsidRPr="00296ECE">
        <w:rPr>
          <w:color w:val="000000"/>
          <w:lang w:val="en-US"/>
        </w:rPr>
        <w:t>n</w:t>
      </w:r>
      <w:r w:rsidRPr="00296ECE">
        <w:rPr>
          <w:color w:val="000000"/>
        </w:rPr>
        <w:t xml:space="preserve"> первых членов прогрессии.</w:t>
      </w:r>
    </w:p>
    <w:p w:rsidR="00296ECE" w:rsidRPr="00296ECE" w:rsidRDefault="00296ECE" w:rsidP="00B24F3A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296ECE">
        <w:rPr>
          <w:rFonts w:ascii="Times New Roman" w:hAnsi="Times New Roman" w:cs="Times New Roman"/>
          <w:b/>
          <w:sz w:val="24"/>
          <w:szCs w:val="24"/>
        </w:rPr>
        <w:t xml:space="preserve"> Элементы комбинаторики  и теории вероятностей  </w:t>
      </w:r>
    </w:p>
    <w:p w:rsidR="00296ECE" w:rsidRPr="00296ECE" w:rsidRDefault="00296ECE" w:rsidP="00B24F3A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296ECE">
        <w:rPr>
          <w:rFonts w:ascii="Times New Roman" w:hAnsi="Times New Roman" w:cs="Times New Roman"/>
          <w:sz w:val="24"/>
          <w:szCs w:val="24"/>
        </w:rPr>
        <w:t>Комбинаторные задачи. Перестановки, размещения, сочетания. Перестановки. Размещения. Сочетания Вероятность случайного события</w:t>
      </w:r>
    </w:p>
    <w:p w:rsidR="00296ECE" w:rsidRPr="0082071C" w:rsidRDefault="00296ECE" w:rsidP="005B04E2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  <w:u w:val="single"/>
        </w:rPr>
      </w:pPr>
    </w:p>
    <w:p w:rsidR="00296ECE" w:rsidRDefault="00296ECE" w:rsidP="005B04E2">
      <w:pPr>
        <w:pStyle w:val="a3"/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Геометрия 9</w:t>
      </w:r>
      <w:r w:rsidRPr="0082071C">
        <w:rPr>
          <w:rFonts w:ascii="Times New Roman" w:hAnsi="Times New Roman" w:cs="Times New Roman"/>
          <w:b/>
          <w:sz w:val="28"/>
          <w:szCs w:val="28"/>
          <w:u w:val="single"/>
        </w:rPr>
        <w:t xml:space="preserve"> класс</w:t>
      </w:r>
    </w:p>
    <w:p w:rsidR="00296ECE" w:rsidRPr="00296ECE" w:rsidRDefault="00296ECE" w:rsidP="000620C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96ECE">
        <w:rPr>
          <w:rFonts w:ascii="Times New Roman" w:hAnsi="Times New Roman" w:cs="Times New Roman"/>
          <w:b/>
          <w:sz w:val="24"/>
          <w:szCs w:val="24"/>
        </w:rPr>
        <w:t xml:space="preserve">Подобие фигур </w:t>
      </w:r>
    </w:p>
    <w:p w:rsidR="00296ECE" w:rsidRPr="00296ECE" w:rsidRDefault="00296ECE" w:rsidP="000620C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96ECE">
        <w:rPr>
          <w:rFonts w:ascii="Times New Roman" w:hAnsi="Times New Roman" w:cs="Times New Roman"/>
          <w:sz w:val="24"/>
          <w:szCs w:val="24"/>
        </w:rPr>
        <w:t xml:space="preserve">      Понятие о гомотетии и подобии фигур. Подобие треугольников. Признаки подобия треугольников. Подобие прямоугольных треугольников. Центральные и вписанные углы и их свойства.   .</w:t>
      </w:r>
    </w:p>
    <w:p w:rsidR="00296ECE" w:rsidRPr="00296ECE" w:rsidRDefault="00296ECE" w:rsidP="000620C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96EC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296ECE">
        <w:rPr>
          <w:rFonts w:ascii="Times New Roman" w:hAnsi="Times New Roman" w:cs="Times New Roman"/>
          <w:b/>
          <w:sz w:val="24"/>
          <w:szCs w:val="24"/>
        </w:rPr>
        <w:t xml:space="preserve">Решение треугольников </w:t>
      </w:r>
    </w:p>
    <w:p w:rsidR="00296ECE" w:rsidRPr="00296ECE" w:rsidRDefault="00296ECE" w:rsidP="000620C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96ECE">
        <w:rPr>
          <w:rFonts w:ascii="Times New Roman" w:hAnsi="Times New Roman" w:cs="Times New Roman"/>
          <w:sz w:val="24"/>
          <w:szCs w:val="24"/>
        </w:rPr>
        <w:t xml:space="preserve">   Теоремы синусов и косинусов. Решение треугольников.</w:t>
      </w:r>
    </w:p>
    <w:p w:rsidR="00296ECE" w:rsidRPr="00296ECE" w:rsidRDefault="00296ECE" w:rsidP="000620C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96ECE">
        <w:rPr>
          <w:rFonts w:ascii="Times New Roman" w:hAnsi="Times New Roman" w:cs="Times New Roman"/>
          <w:sz w:val="24"/>
          <w:szCs w:val="24"/>
        </w:rPr>
        <w:t xml:space="preserve"> </w:t>
      </w:r>
      <w:r w:rsidRPr="00296EC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296ECE">
        <w:rPr>
          <w:rFonts w:ascii="Times New Roman" w:hAnsi="Times New Roman" w:cs="Times New Roman"/>
          <w:b/>
          <w:sz w:val="24"/>
          <w:szCs w:val="24"/>
        </w:rPr>
        <w:t xml:space="preserve">Многоугольники </w:t>
      </w:r>
    </w:p>
    <w:p w:rsidR="00296ECE" w:rsidRPr="00296ECE" w:rsidRDefault="00296ECE" w:rsidP="000620C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96ECE">
        <w:rPr>
          <w:rFonts w:ascii="Times New Roman" w:hAnsi="Times New Roman" w:cs="Times New Roman"/>
          <w:sz w:val="24"/>
          <w:szCs w:val="24"/>
        </w:rPr>
        <w:t xml:space="preserve">  Ломанная. Выпуклые многоугольники. Сумма углов выпуклого многоугольника. Правильные многоугольники. Окружность, вписанная в правильный многоугольник. Окружность, описанная около правильного многоугольника. Длина окружности. Длина дуги окружности. Радианная мера угла.</w:t>
      </w:r>
    </w:p>
    <w:p w:rsidR="00296ECE" w:rsidRPr="00296ECE" w:rsidRDefault="00296ECE" w:rsidP="000620C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96ECE">
        <w:rPr>
          <w:rFonts w:ascii="Times New Roman" w:hAnsi="Times New Roman" w:cs="Times New Roman"/>
          <w:sz w:val="24"/>
          <w:szCs w:val="24"/>
        </w:rPr>
        <w:t xml:space="preserve">   </w:t>
      </w:r>
      <w:r w:rsidRPr="00296EC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296ECE">
        <w:rPr>
          <w:rFonts w:ascii="Times New Roman" w:hAnsi="Times New Roman" w:cs="Times New Roman"/>
          <w:b/>
          <w:sz w:val="24"/>
          <w:szCs w:val="24"/>
        </w:rPr>
        <w:t xml:space="preserve">Площади фигур </w:t>
      </w:r>
    </w:p>
    <w:p w:rsidR="00296ECE" w:rsidRPr="00296ECE" w:rsidRDefault="00296ECE" w:rsidP="000620C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96ECE">
        <w:rPr>
          <w:rFonts w:ascii="Times New Roman" w:hAnsi="Times New Roman" w:cs="Times New Roman"/>
          <w:sz w:val="24"/>
          <w:szCs w:val="24"/>
        </w:rPr>
        <w:t xml:space="preserve">    Площадь и ее свойства. Площади прямоугольника, треугольника, параллелограмма, трапеции. Площади крагу и его частей.</w:t>
      </w:r>
    </w:p>
    <w:p w:rsidR="00296ECE" w:rsidRPr="00296ECE" w:rsidRDefault="00296ECE" w:rsidP="000620C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96ECE">
        <w:rPr>
          <w:rFonts w:ascii="Times New Roman" w:hAnsi="Times New Roman" w:cs="Times New Roman"/>
          <w:sz w:val="24"/>
          <w:szCs w:val="24"/>
        </w:rPr>
        <w:t xml:space="preserve">   </w:t>
      </w:r>
      <w:r w:rsidRPr="00296ECE">
        <w:rPr>
          <w:rFonts w:ascii="Times New Roman" w:hAnsi="Times New Roman" w:cs="Times New Roman"/>
          <w:b/>
          <w:sz w:val="24"/>
          <w:szCs w:val="24"/>
        </w:rPr>
        <w:t xml:space="preserve">Элементы стереометрии </w:t>
      </w:r>
    </w:p>
    <w:p w:rsidR="00296ECE" w:rsidRPr="00296ECE" w:rsidRDefault="00296ECE" w:rsidP="000620C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96ECE">
        <w:rPr>
          <w:rFonts w:ascii="Times New Roman" w:hAnsi="Times New Roman" w:cs="Times New Roman"/>
          <w:sz w:val="24"/>
          <w:szCs w:val="24"/>
        </w:rPr>
        <w:t xml:space="preserve">    Аксиомы стереометрии. Параллельность и перпендикулярность прямых и плоскостей в пространстве. Многогранники. Тела вращения.</w:t>
      </w:r>
    </w:p>
    <w:p w:rsidR="00296ECE" w:rsidRDefault="00296ECE" w:rsidP="005B04E2">
      <w:pPr>
        <w:rPr>
          <w:rFonts w:ascii="Times New Roman" w:hAnsi="Times New Roman" w:cs="Times New Roman"/>
          <w:sz w:val="28"/>
          <w:szCs w:val="28"/>
        </w:rPr>
      </w:pPr>
      <w:r w:rsidRPr="00296ECE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090040" w:rsidRDefault="000620C1" w:rsidP="000620C1">
      <w:pPr>
        <w:pStyle w:val="a3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3. </w:t>
      </w:r>
      <w:r w:rsidR="001C44E1">
        <w:rPr>
          <w:rFonts w:ascii="Times New Roman" w:hAnsi="Times New Roman" w:cs="Times New Roman"/>
          <w:b/>
          <w:sz w:val="32"/>
          <w:szCs w:val="32"/>
        </w:rPr>
        <w:t>Т</w:t>
      </w:r>
      <w:r w:rsidR="00090040" w:rsidRPr="00A92CCA">
        <w:rPr>
          <w:rFonts w:ascii="Times New Roman" w:hAnsi="Times New Roman" w:cs="Times New Roman"/>
          <w:b/>
          <w:sz w:val="32"/>
          <w:szCs w:val="32"/>
        </w:rPr>
        <w:t>ематическое планирование</w:t>
      </w:r>
      <w:r w:rsidR="00AF7639">
        <w:rPr>
          <w:rFonts w:ascii="Times New Roman" w:hAnsi="Times New Roman" w:cs="Times New Roman"/>
          <w:b/>
          <w:sz w:val="32"/>
          <w:szCs w:val="32"/>
        </w:rPr>
        <w:t xml:space="preserve"> с указанием часов, отводимых на освоение каждой темы</w:t>
      </w:r>
    </w:p>
    <w:p w:rsidR="004B7074" w:rsidRDefault="004B7074" w:rsidP="004B7074">
      <w:pPr>
        <w:pStyle w:val="a3"/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Математика 5 класс</w:t>
      </w:r>
    </w:p>
    <w:tbl>
      <w:tblPr>
        <w:tblW w:w="719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50"/>
        <w:gridCol w:w="4703"/>
        <w:gridCol w:w="1843"/>
      </w:tblGrid>
      <w:tr w:rsidR="004B7074" w:rsidRPr="00B66A67" w:rsidTr="004B7074">
        <w:trPr>
          <w:trHeight w:val="229"/>
        </w:trPr>
        <w:tc>
          <w:tcPr>
            <w:tcW w:w="650" w:type="dxa"/>
            <w:vAlign w:val="center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4703" w:type="dxa"/>
            <w:vAlign w:val="center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>Тема</w:t>
            </w:r>
          </w:p>
        </w:tc>
        <w:tc>
          <w:tcPr>
            <w:tcW w:w="1843" w:type="dxa"/>
            <w:vAlign w:val="center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>Кол-во часов</w:t>
            </w:r>
          </w:p>
        </w:tc>
      </w:tr>
      <w:tr w:rsidR="004B7074" w:rsidRPr="00B66A67" w:rsidTr="004B7074">
        <w:trPr>
          <w:trHeight w:val="774"/>
        </w:trPr>
        <w:tc>
          <w:tcPr>
            <w:tcW w:w="650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703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 xml:space="preserve"> Натуральные числа и шкалы</w:t>
            </w:r>
          </w:p>
        </w:tc>
        <w:tc>
          <w:tcPr>
            <w:tcW w:w="1843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</w:tr>
      <w:tr w:rsidR="004B7074" w:rsidRPr="00B66A67" w:rsidTr="004B7074">
        <w:trPr>
          <w:trHeight w:val="395"/>
        </w:trPr>
        <w:tc>
          <w:tcPr>
            <w:tcW w:w="650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03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 xml:space="preserve"> Сложение и вычитание натуральных чисел</w:t>
            </w:r>
          </w:p>
        </w:tc>
        <w:tc>
          <w:tcPr>
            <w:tcW w:w="1843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</w:tr>
      <w:tr w:rsidR="004B7074" w:rsidRPr="00B66A67" w:rsidTr="004B7074">
        <w:trPr>
          <w:trHeight w:val="303"/>
        </w:trPr>
        <w:tc>
          <w:tcPr>
            <w:tcW w:w="650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703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 xml:space="preserve"> Умножение и деление натуральных чисел</w:t>
            </w:r>
          </w:p>
        </w:tc>
        <w:tc>
          <w:tcPr>
            <w:tcW w:w="1843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4B7074" w:rsidRPr="00B66A67" w:rsidTr="004B7074">
        <w:trPr>
          <w:trHeight w:val="451"/>
        </w:trPr>
        <w:tc>
          <w:tcPr>
            <w:tcW w:w="650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703" w:type="dxa"/>
          </w:tcPr>
          <w:p w:rsidR="004B7074" w:rsidRPr="004B7074" w:rsidRDefault="004B7074" w:rsidP="004B7074">
            <w:pPr>
              <w:tabs>
                <w:tab w:val="left" w:pos="60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 xml:space="preserve"> Площади и объемы</w:t>
            </w:r>
          </w:p>
        </w:tc>
        <w:tc>
          <w:tcPr>
            <w:tcW w:w="1843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4B7074" w:rsidRPr="00B66A67" w:rsidTr="004B7074">
        <w:trPr>
          <w:trHeight w:val="674"/>
        </w:trPr>
        <w:tc>
          <w:tcPr>
            <w:tcW w:w="650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703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 xml:space="preserve"> Обыкновенные дроби</w:t>
            </w:r>
          </w:p>
        </w:tc>
        <w:tc>
          <w:tcPr>
            <w:tcW w:w="1843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</w:tr>
      <w:tr w:rsidR="004B7074" w:rsidRPr="00B66A67" w:rsidTr="004B7074">
        <w:trPr>
          <w:trHeight w:val="40"/>
        </w:trPr>
        <w:tc>
          <w:tcPr>
            <w:tcW w:w="650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4703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 xml:space="preserve"> Десятичные дроби. Сложение и вычитание десятичных дробей</w:t>
            </w:r>
          </w:p>
        </w:tc>
        <w:tc>
          <w:tcPr>
            <w:tcW w:w="1843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</w:tr>
      <w:tr w:rsidR="004B7074" w:rsidRPr="00B66A67" w:rsidTr="004B7074">
        <w:trPr>
          <w:trHeight w:val="40"/>
        </w:trPr>
        <w:tc>
          <w:tcPr>
            <w:tcW w:w="650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4703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 xml:space="preserve">Умножение и деление десятичных дробей </w:t>
            </w:r>
          </w:p>
        </w:tc>
        <w:tc>
          <w:tcPr>
            <w:tcW w:w="1843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</w:tr>
      <w:tr w:rsidR="004B7074" w:rsidRPr="00B66A67" w:rsidTr="004B7074">
        <w:trPr>
          <w:trHeight w:val="40"/>
        </w:trPr>
        <w:tc>
          <w:tcPr>
            <w:tcW w:w="650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4703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 xml:space="preserve"> Инструменты для вычислений и измерений</w:t>
            </w:r>
          </w:p>
        </w:tc>
        <w:tc>
          <w:tcPr>
            <w:tcW w:w="1843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A95635" w:rsidRPr="00B66A67" w:rsidTr="004B7074">
        <w:trPr>
          <w:trHeight w:val="40"/>
        </w:trPr>
        <w:tc>
          <w:tcPr>
            <w:tcW w:w="650" w:type="dxa"/>
          </w:tcPr>
          <w:p w:rsidR="00A95635" w:rsidRPr="004B7074" w:rsidRDefault="00A95635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4703" w:type="dxa"/>
          </w:tcPr>
          <w:p w:rsidR="00A95635" w:rsidRPr="004B7074" w:rsidRDefault="00A95635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Повторение</w:t>
            </w:r>
          </w:p>
        </w:tc>
        <w:tc>
          <w:tcPr>
            <w:tcW w:w="1843" w:type="dxa"/>
          </w:tcPr>
          <w:p w:rsidR="00A95635" w:rsidRPr="004B7074" w:rsidRDefault="00A95635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</w:tr>
      <w:tr w:rsidR="004B7074" w:rsidRPr="00B66A67" w:rsidTr="004B7074">
        <w:trPr>
          <w:trHeight w:val="40"/>
        </w:trPr>
        <w:tc>
          <w:tcPr>
            <w:tcW w:w="650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03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1843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210</w:t>
            </w:r>
          </w:p>
        </w:tc>
      </w:tr>
    </w:tbl>
    <w:p w:rsidR="000620C1" w:rsidRDefault="000620C1" w:rsidP="004B7074">
      <w:pPr>
        <w:pStyle w:val="a3"/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4B7074">
      <w:pPr>
        <w:pStyle w:val="a3"/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4B7074">
      <w:pPr>
        <w:pStyle w:val="a3"/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4B7074" w:rsidRPr="00B24F3A" w:rsidRDefault="004B7074" w:rsidP="00B24F3A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24F3A">
        <w:rPr>
          <w:rFonts w:ascii="Times New Roman" w:hAnsi="Times New Roman" w:cs="Times New Roman"/>
          <w:b/>
          <w:sz w:val="28"/>
          <w:szCs w:val="28"/>
          <w:u w:val="single"/>
        </w:rPr>
        <w:t>Математика 6 класс</w:t>
      </w:r>
    </w:p>
    <w:tbl>
      <w:tblPr>
        <w:tblW w:w="719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20"/>
        <w:gridCol w:w="4633"/>
        <w:gridCol w:w="1843"/>
      </w:tblGrid>
      <w:tr w:rsidR="00A95635" w:rsidRPr="00A95635" w:rsidTr="00A95635">
        <w:trPr>
          <w:trHeight w:val="839"/>
        </w:trPr>
        <w:tc>
          <w:tcPr>
            <w:tcW w:w="720" w:type="dxa"/>
            <w:vAlign w:val="center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4633" w:type="dxa"/>
            <w:vAlign w:val="center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Тема</w:t>
            </w:r>
          </w:p>
        </w:tc>
        <w:tc>
          <w:tcPr>
            <w:tcW w:w="1843" w:type="dxa"/>
            <w:vAlign w:val="center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Кол</w:t>
            </w:r>
            <w:r w:rsidRPr="00A956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</w:t>
            </w: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во часов</w:t>
            </w:r>
          </w:p>
        </w:tc>
      </w:tr>
      <w:tr w:rsidR="00A95635" w:rsidRPr="00A95635" w:rsidTr="00A95635">
        <w:trPr>
          <w:trHeight w:val="423"/>
        </w:trPr>
        <w:tc>
          <w:tcPr>
            <w:tcW w:w="720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4633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 xml:space="preserve"> Делимость чисел</w:t>
            </w:r>
          </w:p>
        </w:tc>
        <w:tc>
          <w:tcPr>
            <w:tcW w:w="1843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 xml:space="preserve"> 24</w:t>
            </w:r>
          </w:p>
        </w:tc>
      </w:tr>
      <w:tr w:rsidR="00A95635" w:rsidRPr="00A95635" w:rsidTr="00A95635">
        <w:trPr>
          <w:trHeight w:val="556"/>
        </w:trPr>
        <w:tc>
          <w:tcPr>
            <w:tcW w:w="720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4633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Сложение и вычитание дробей с разными знаменателями</w:t>
            </w:r>
          </w:p>
        </w:tc>
        <w:tc>
          <w:tcPr>
            <w:tcW w:w="1843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</w:tr>
      <w:tr w:rsidR="00A95635" w:rsidRPr="00A95635" w:rsidTr="00A95635">
        <w:trPr>
          <w:trHeight w:val="524"/>
        </w:trPr>
        <w:tc>
          <w:tcPr>
            <w:tcW w:w="720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633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Умножение и деление обыкновенных дробей</w:t>
            </w:r>
          </w:p>
        </w:tc>
        <w:tc>
          <w:tcPr>
            <w:tcW w:w="1843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</w:tr>
      <w:tr w:rsidR="00A95635" w:rsidRPr="00A95635" w:rsidTr="00A95635">
        <w:trPr>
          <w:trHeight w:val="555"/>
        </w:trPr>
        <w:tc>
          <w:tcPr>
            <w:tcW w:w="720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633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Отношения и пропорции</w:t>
            </w:r>
          </w:p>
        </w:tc>
        <w:tc>
          <w:tcPr>
            <w:tcW w:w="1843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</w:tr>
      <w:tr w:rsidR="00A95635" w:rsidRPr="00A95635" w:rsidTr="00A95635">
        <w:trPr>
          <w:trHeight w:val="422"/>
        </w:trPr>
        <w:tc>
          <w:tcPr>
            <w:tcW w:w="720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633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Положительные и отрицательные числа</w:t>
            </w:r>
          </w:p>
        </w:tc>
        <w:tc>
          <w:tcPr>
            <w:tcW w:w="1843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A95635" w:rsidRPr="00A95635" w:rsidTr="00A95635">
        <w:trPr>
          <w:trHeight w:val="698"/>
        </w:trPr>
        <w:tc>
          <w:tcPr>
            <w:tcW w:w="720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4633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Сложение и вычитание положительных  и отрицательных чисел</w:t>
            </w:r>
          </w:p>
        </w:tc>
        <w:tc>
          <w:tcPr>
            <w:tcW w:w="1843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</w:tr>
      <w:tr w:rsidR="00A95635" w:rsidRPr="00A95635" w:rsidTr="00A95635">
        <w:trPr>
          <w:trHeight w:val="693"/>
        </w:trPr>
        <w:tc>
          <w:tcPr>
            <w:tcW w:w="720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4633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Умножение и деление положительных  и отрицательных чисел</w:t>
            </w:r>
          </w:p>
        </w:tc>
        <w:tc>
          <w:tcPr>
            <w:tcW w:w="1843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A95635" w:rsidRPr="00A95635" w:rsidTr="00A95635">
        <w:trPr>
          <w:trHeight w:val="555"/>
        </w:trPr>
        <w:tc>
          <w:tcPr>
            <w:tcW w:w="720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4633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Решение уравнений</w:t>
            </w:r>
          </w:p>
        </w:tc>
        <w:tc>
          <w:tcPr>
            <w:tcW w:w="1843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</w:tr>
      <w:tr w:rsidR="00A95635" w:rsidRPr="00A95635" w:rsidTr="00A95635">
        <w:trPr>
          <w:trHeight w:val="555"/>
        </w:trPr>
        <w:tc>
          <w:tcPr>
            <w:tcW w:w="720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4633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Координаты на плоскости</w:t>
            </w:r>
          </w:p>
        </w:tc>
        <w:tc>
          <w:tcPr>
            <w:tcW w:w="1843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A95635" w:rsidRPr="00A95635" w:rsidTr="00A95635">
        <w:trPr>
          <w:trHeight w:val="555"/>
        </w:trPr>
        <w:tc>
          <w:tcPr>
            <w:tcW w:w="720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4633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Повторение</w:t>
            </w:r>
          </w:p>
        </w:tc>
        <w:tc>
          <w:tcPr>
            <w:tcW w:w="1843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</w:tr>
      <w:tr w:rsidR="00A95635" w:rsidRPr="00A95635" w:rsidTr="00A95635">
        <w:trPr>
          <w:trHeight w:val="555"/>
        </w:trPr>
        <w:tc>
          <w:tcPr>
            <w:tcW w:w="720" w:type="dxa"/>
          </w:tcPr>
          <w:p w:rsid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33" w:type="dxa"/>
          </w:tcPr>
          <w:p w:rsid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1843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210</w:t>
            </w:r>
          </w:p>
        </w:tc>
      </w:tr>
    </w:tbl>
    <w:p w:rsidR="004B7074" w:rsidRPr="004B7074" w:rsidRDefault="004B7074" w:rsidP="004B7074">
      <w:pPr>
        <w:rPr>
          <w:rFonts w:ascii="Times New Roman" w:hAnsi="Times New Roman" w:cs="Times New Roman"/>
          <w:b/>
          <w:sz w:val="32"/>
          <w:szCs w:val="32"/>
        </w:rPr>
      </w:pPr>
    </w:p>
    <w:p w:rsidR="000620C1" w:rsidRDefault="000620C1" w:rsidP="00184210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184210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184210" w:rsidRPr="00B24F3A" w:rsidRDefault="00184210" w:rsidP="00B24F3A">
      <w:pPr>
        <w:spacing w:after="0" w:line="360" w:lineRule="auto"/>
        <w:jc w:val="both"/>
        <w:rPr>
          <w:rFonts w:ascii="Times New Roman" w:hAnsi="Times New Roman" w:cs="Times New Roman"/>
          <w:b/>
          <w:sz w:val="32"/>
          <w:szCs w:val="32"/>
        </w:rPr>
      </w:pPr>
      <w:r w:rsidRPr="00B24F3A">
        <w:rPr>
          <w:rFonts w:ascii="Times New Roman" w:hAnsi="Times New Roman" w:cs="Times New Roman"/>
          <w:b/>
          <w:sz w:val="28"/>
          <w:szCs w:val="28"/>
          <w:u w:val="single"/>
        </w:rPr>
        <w:t>Алгебра 7 класс</w:t>
      </w:r>
    </w:p>
    <w:tbl>
      <w:tblPr>
        <w:tblStyle w:val="af2"/>
        <w:tblW w:w="0" w:type="auto"/>
        <w:tblLook w:val="04A0" w:firstRow="1" w:lastRow="0" w:firstColumn="1" w:lastColumn="0" w:noHBand="0" w:noVBand="1"/>
      </w:tblPr>
      <w:tblGrid>
        <w:gridCol w:w="1526"/>
        <w:gridCol w:w="3827"/>
        <w:gridCol w:w="2010"/>
      </w:tblGrid>
      <w:tr w:rsidR="00184210" w:rsidTr="002F1C51">
        <w:tc>
          <w:tcPr>
            <w:tcW w:w="1526" w:type="dxa"/>
          </w:tcPr>
          <w:p w:rsidR="00184210" w:rsidRPr="00184210" w:rsidRDefault="00184210" w:rsidP="002F1C5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84210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  <w:p w:rsidR="00184210" w:rsidRPr="00184210" w:rsidRDefault="00184210" w:rsidP="002F1C5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84210">
              <w:rPr>
                <w:rFonts w:ascii="Times New Roman" w:hAnsi="Times New Roman" w:cs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3827" w:type="dxa"/>
          </w:tcPr>
          <w:p w:rsidR="00184210" w:rsidRPr="00184210" w:rsidRDefault="00184210" w:rsidP="002F1C5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84210">
              <w:rPr>
                <w:rFonts w:ascii="Times New Roman" w:hAnsi="Times New Roman" w:cs="Times New Roman"/>
                <w:b/>
                <w:sz w:val="24"/>
                <w:szCs w:val="24"/>
              </w:rPr>
              <w:t>Тема</w:t>
            </w:r>
          </w:p>
        </w:tc>
        <w:tc>
          <w:tcPr>
            <w:tcW w:w="2010" w:type="dxa"/>
          </w:tcPr>
          <w:p w:rsidR="00184210" w:rsidRPr="00184210" w:rsidRDefault="000430B7" w:rsidP="000430B7">
            <w:pPr>
              <w:spacing w:after="200"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часов, отводимых на изучение темы</w:t>
            </w:r>
          </w:p>
        </w:tc>
      </w:tr>
      <w:tr w:rsidR="00184210" w:rsidRPr="00694E60" w:rsidTr="002F1C51">
        <w:tc>
          <w:tcPr>
            <w:tcW w:w="1526" w:type="dxa"/>
          </w:tcPr>
          <w:p w:rsidR="00184210" w:rsidRPr="00694E60" w:rsidRDefault="00184210" w:rsidP="002F1C5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184210" w:rsidRPr="00694E60" w:rsidRDefault="00184210" w:rsidP="002F1C5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sz w:val="24"/>
                <w:szCs w:val="24"/>
              </w:rPr>
              <w:t>Выражения, тождества,</w:t>
            </w:r>
          </w:p>
          <w:p w:rsidR="00184210" w:rsidRPr="00694E60" w:rsidRDefault="00184210" w:rsidP="002F1C5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sz w:val="24"/>
                <w:szCs w:val="24"/>
              </w:rPr>
              <w:t>уравнения</w:t>
            </w:r>
          </w:p>
        </w:tc>
        <w:tc>
          <w:tcPr>
            <w:tcW w:w="2010" w:type="dxa"/>
          </w:tcPr>
          <w:p w:rsidR="00184210" w:rsidRPr="00694E60" w:rsidRDefault="00184210" w:rsidP="002F1C5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225E44" w:rsidRPr="00694E60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184210" w:rsidRPr="00694E60" w:rsidTr="002F1C51">
        <w:tc>
          <w:tcPr>
            <w:tcW w:w="1526" w:type="dxa"/>
          </w:tcPr>
          <w:p w:rsidR="00184210" w:rsidRPr="00694E60" w:rsidRDefault="00184210" w:rsidP="002F1C5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27" w:type="dxa"/>
          </w:tcPr>
          <w:p w:rsidR="00184210" w:rsidRPr="00694E60" w:rsidRDefault="00184210" w:rsidP="002F1C5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sz w:val="24"/>
                <w:szCs w:val="24"/>
              </w:rPr>
              <w:t>Функции</w:t>
            </w:r>
          </w:p>
        </w:tc>
        <w:tc>
          <w:tcPr>
            <w:tcW w:w="2010" w:type="dxa"/>
          </w:tcPr>
          <w:p w:rsidR="00184210" w:rsidRPr="00694E60" w:rsidRDefault="00184210" w:rsidP="002F1C5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225E44" w:rsidRPr="00694E6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184210" w:rsidRPr="00694E60" w:rsidTr="002F1C51">
        <w:tc>
          <w:tcPr>
            <w:tcW w:w="1526" w:type="dxa"/>
          </w:tcPr>
          <w:p w:rsidR="00184210" w:rsidRPr="00694E60" w:rsidRDefault="00184210" w:rsidP="002F1C5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27" w:type="dxa"/>
          </w:tcPr>
          <w:p w:rsidR="00184210" w:rsidRPr="00694E60" w:rsidRDefault="00184210" w:rsidP="002F1C5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bCs/>
                <w:sz w:val="24"/>
                <w:szCs w:val="24"/>
              </w:rPr>
              <w:t>Степень с натуральным</w:t>
            </w:r>
          </w:p>
          <w:p w:rsidR="00184210" w:rsidRPr="00694E60" w:rsidRDefault="00184210" w:rsidP="002F1C5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bCs/>
                <w:sz w:val="24"/>
                <w:szCs w:val="24"/>
              </w:rPr>
              <w:t>показателем</w:t>
            </w:r>
          </w:p>
        </w:tc>
        <w:tc>
          <w:tcPr>
            <w:tcW w:w="2010" w:type="dxa"/>
          </w:tcPr>
          <w:p w:rsidR="00184210" w:rsidRPr="00694E60" w:rsidRDefault="00184210" w:rsidP="002F1C5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225E44" w:rsidRPr="00694E6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184210" w:rsidRPr="00694E60" w:rsidTr="002F1C51">
        <w:tc>
          <w:tcPr>
            <w:tcW w:w="1526" w:type="dxa"/>
          </w:tcPr>
          <w:p w:rsidR="00184210" w:rsidRPr="00694E60" w:rsidRDefault="00184210" w:rsidP="002F1C5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27" w:type="dxa"/>
          </w:tcPr>
          <w:p w:rsidR="00184210" w:rsidRPr="00694E60" w:rsidRDefault="00184210" w:rsidP="002F1C5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bCs/>
                <w:sz w:val="24"/>
                <w:szCs w:val="24"/>
              </w:rPr>
              <w:t>Многочлены</w:t>
            </w:r>
          </w:p>
        </w:tc>
        <w:tc>
          <w:tcPr>
            <w:tcW w:w="2010" w:type="dxa"/>
          </w:tcPr>
          <w:p w:rsidR="00184210" w:rsidRPr="00694E60" w:rsidRDefault="00225E44" w:rsidP="002F1C5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</w:tr>
      <w:tr w:rsidR="00184210" w:rsidRPr="00694E60" w:rsidTr="002F1C51">
        <w:tc>
          <w:tcPr>
            <w:tcW w:w="1526" w:type="dxa"/>
          </w:tcPr>
          <w:p w:rsidR="00184210" w:rsidRPr="00694E60" w:rsidRDefault="00184210" w:rsidP="002F1C5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827" w:type="dxa"/>
          </w:tcPr>
          <w:p w:rsidR="00184210" w:rsidRPr="00694E60" w:rsidRDefault="00184210" w:rsidP="002F1C5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bCs/>
                <w:sz w:val="24"/>
                <w:szCs w:val="24"/>
              </w:rPr>
              <w:t>Формулы сокращённого</w:t>
            </w:r>
          </w:p>
          <w:p w:rsidR="00184210" w:rsidRPr="00694E60" w:rsidRDefault="00184210" w:rsidP="002F1C5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bCs/>
                <w:sz w:val="24"/>
                <w:szCs w:val="24"/>
              </w:rPr>
              <w:t>умножения</w:t>
            </w:r>
          </w:p>
        </w:tc>
        <w:tc>
          <w:tcPr>
            <w:tcW w:w="2010" w:type="dxa"/>
          </w:tcPr>
          <w:p w:rsidR="00184210" w:rsidRPr="00694E60" w:rsidRDefault="00225E44" w:rsidP="002F1C5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</w:tr>
      <w:tr w:rsidR="00184210" w:rsidRPr="00694E60" w:rsidTr="002F1C51">
        <w:tblPrEx>
          <w:tblLook w:val="0000" w:firstRow="0" w:lastRow="0" w:firstColumn="0" w:lastColumn="0" w:noHBand="0" w:noVBand="0"/>
        </w:tblPrEx>
        <w:trPr>
          <w:trHeight w:val="276"/>
        </w:trPr>
        <w:tc>
          <w:tcPr>
            <w:tcW w:w="1526" w:type="dxa"/>
          </w:tcPr>
          <w:p w:rsidR="00184210" w:rsidRPr="00694E60" w:rsidRDefault="00184210" w:rsidP="002F1C51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sz w:val="24"/>
                <w:szCs w:val="24"/>
              </w:rPr>
              <w:t xml:space="preserve">          6</w:t>
            </w:r>
          </w:p>
        </w:tc>
        <w:tc>
          <w:tcPr>
            <w:tcW w:w="3827" w:type="dxa"/>
          </w:tcPr>
          <w:p w:rsidR="00184210" w:rsidRPr="00694E60" w:rsidRDefault="00184210" w:rsidP="002F1C51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bCs/>
                <w:sz w:val="24"/>
                <w:szCs w:val="24"/>
              </w:rPr>
              <w:t>Системы линейных уравнений</w:t>
            </w:r>
          </w:p>
        </w:tc>
        <w:tc>
          <w:tcPr>
            <w:tcW w:w="2010" w:type="dxa"/>
          </w:tcPr>
          <w:p w:rsidR="00184210" w:rsidRPr="00694E60" w:rsidRDefault="00184210" w:rsidP="002F1C51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225E44" w:rsidRPr="00694E60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184210" w:rsidRPr="00694E60" w:rsidTr="002F1C51">
        <w:tblPrEx>
          <w:tblLook w:val="0000" w:firstRow="0" w:lastRow="0" w:firstColumn="0" w:lastColumn="0" w:noHBand="0" w:noVBand="0"/>
        </w:tblPrEx>
        <w:trPr>
          <w:trHeight w:val="348"/>
        </w:trPr>
        <w:tc>
          <w:tcPr>
            <w:tcW w:w="1526" w:type="dxa"/>
          </w:tcPr>
          <w:p w:rsidR="00184210" w:rsidRPr="00694E60" w:rsidRDefault="00184210" w:rsidP="002F1C51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sz w:val="24"/>
                <w:szCs w:val="24"/>
              </w:rPr>
              <w:t xml:space="preserve">         7</w:t>
            </w:r>
          </w:p>
        </w:tc>
        <w:tc>
          <w:tcPr>
            <w:tcW w:w="3827" w:type="dxa"/>
          </w:tcPr>
          <w:p w:rsidR="00184210" w:rsidRPr="00694E60" w:rsidRDefault="00184210" w:rsidP="002F1C51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bCs/>
                <w:sz w:val="24"/>
                <w:szCs w:val="24"/>
              </w:rPr>
              <w:t>Повторение</w:t>
            </w:r>
          </w:p>
        </w:tc>
        <w:tc>
          <w:tcPr>
            <w:tcW w:w="2010" w:type="dxa"/>
          </w:tcPr>
          <w:p w:rsidR="00184210" w:rsidRPr="00694E60" w:rsidRDefault="00225E44" w:rsidP="002F1C51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225E44" w:rsidRPr="00694E60" w:rsidTr="002F1C51">
        <w:tblPrEx>
          <w:tblLook w:val="0000" w:firstRow="0" w:lastRow="0" w:firstColumn="0" w:lastColumn="0" w:noHBand="0" w:noVBand="0"/>
        </w:tblPrEx>
        <w:trPr>
          <w:trHeight w:val="348"/>
        </w:trPr>
        <w:tc>
          <w:tcPr>
            <w:tcW w:w="1526" w:type="dxa"/>
          </w:tcPr>
          <w:p w:rsidR="00225E44" w:rsidRPr="00694E60" w:rsidRDefault="00225E44" w:rsidP="002F1C51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</w:tcPr>
          <w:p w:rsidR="00225E44" w:rsidRPr="00694E60" w:rsidRDefault="00225E44" w:rsidP="002F1C51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ind w:firstLine="709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bCs/>
                <w:sz w:val="24"/>
                <w:szCs w:val="24"/>
              </w:rPr>
              <w:t>Итого</w:t>
            </w:r>
          </w:p>
        </w:tc>
        <w:tc>
          <w:tcPr>
            <w:tcW w:w="2010" w:type="dxa"/>
          </w:tcPr>
          <w:p w:rsidR="00225E44" w:rsidRPr="00694E60" w:rsidRDefault="00225E44" w:rsidP="002F1C51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sz w:val="24"/>
                <w:szCs w:val="24"/>
              </w:rPr>
              <w:t>140</w:t>
            </w:r>
          </w:p>
        </w:tc>
      </w:tr>
    </w:tbl>
    <w:p w:rsidR="000C4DF4" w:rsidRDefault="000C4DF4" w:rsidP="000C4DF4">
      <w:pPr>
        <w:rPr>
          <w:b/>
          <w:bCs/>
          <w:u w:val="single"/>
        </w:rPr>
      </w:pPr>
    </w:p>
    <w:p w:rsidR="000620C1" w:rsidRDefault="000620C1" w:rsidP="00A95635">
      <w:pPr>
        <w:pStyle w:val="a3"/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A95635">
      <w:pPr>
        <w:pStyle w:val="a3"/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A95635">
      <w:pPr>
        <w:pStyle w:val="a3"/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A95635">
      <w:pPr>
        <w:pStyle w:val="a3"/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A95635">
      <w:pPr>
        <w:pStyle w:val="a3"/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2F1C51" w:rsidRPr="000C4DF4" w:rsidRDefault="002F1C51" w:rsidP="00A95635">
      <w:pPr>
        <w:pStyle w:val="a3"/>
        <w:tabs>
          <w:tab w:val="left" w:pos="1134"/>
        </w:tabs>
        <w:spacing w:after="0" w:line="360" w:lineRule="auto"/>
        <w:rPr>
          <w:b/>
          <w:bCs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Геометрия 7</w:t>
      </w:r>
      <w:r w:rsidRPr="0082071C">
        <w:rPr>
          <w:rFonts w:ascii="Times New Roman" w:hAnsi="Times New Roman" w:cs="Times New Roman"/>
          <w:b/>
          <w:sz w:val="28"/>
          <w:szCs w:val="28"/>
          <w:u w:val="single"/>
        </w:rPr>
        <w:t xml:space="preserve"> класс</w:t>
      </w:r>
    </w:p>
    <w:tbl>
      <w:tblPr>
        <w:tblW w:w="0" w:type="auto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06"/>
        <w:gridCol w:w="5752"/>
        <w:gridCol w:w="1760"/>
      </w:tblGrid>
      <w:tr w:rsidR="002F1C51" w:rsidRPr="002F1C51" w:rsidTr="002F1C51"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C51" w:rsidRPr="002F1C51" w:rsidRDefault="002F1C51" w:rsidP="002F1C5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F1C51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5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1C51" w:rsidRPr="002F1C51" w:rsidRDefault="002F1C51" w:rsidP="002F1C5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F1C51">
              <w:rPr>
                <w:rFonts w:ascii="Times New Roman" w:hAnsi="Times New Roman" w:cs="Times New Roman"/>
                <w:b/>
                <w:sz w:val="24"/>
                <w:szCs w:val="24"/>
              </w:rPr>
              <w:t>Тема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1C51" w:rsidRDefault="002F1C51" w:rsidP="002F1C5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F1C5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Количество </w:t>
            </w:r>
          </w:p>
          <w:p w:rsidR="002F1C51" w:rsidRDefault="002F1C51" w:rsidP="002F1C5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F1C5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часов, </w:t>
            </w:r>
          </w:p>
          <w:p w:rsidR="002F1C51" w:rsidRDefault="002F1C51" w:rsidP="002F1C5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F1C5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отводимых на </w:t>
            </w:r>
          </w:p>
          <w:p w:rsidR="002F1C51" w:rsidRPr="002F1C51" w:rsidRDefault="002F1C51" w:rsidP="002F1C5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F1C51">
              <w:rPr>
                <w:rFonts w:ascii="Times New Roman" w:hAnsi="Times New Roman" w:cs="Times New Roman"/>
                <w:b/>
                <w:sz w:val="24"/>
                <w:szCs w:val="24"/>
              </w:rPr>
              <w:t>изучение темы</w:t>
            </w:r>
          </w:p>
        </w:tc>
      </w:tr>
      <w:tr w:rsidR="002F1C51" w:rsidRPr="002F1C51" w:rsidTr="002F1C51"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C51" w:rsidRPr="002F1C51" w:rsidRDefault="002F1C51" w:rsidP="002F1C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1C5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1C51" w:rsidRPr="002F1C51" w:rsidRDefault="002F1C51" w:rsidP="002F1C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1C51">
              <w:rPr>
                <w:rFonts w:ascii="Times New Roman" w:hAnsi="Times New Roman" w:cs="Times New Roman"/>
                <w:sz w:val="24"/>
                <w:szCs w:val="24"/>
              </w:rPr>
              <w:t>Основные свойства простейших геометрических фигур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1C51" w:rsidRPr="002F1C51" w:rsidRDefault="002F1C51" w:rsidP="002F1C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2F1C51" w:rsidRPr="002F1C51" w:rsidTr="002F1C51">
        <w:trPr>
          <w:trHeight w:val="451"/>
        </w:trPr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C51" w:rsidRPr="002F1C51" w:rsidRDefault="002F1C51" w:rsidP="002F1C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1C5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1C51" w:rsidRPr="002F1C51" w:rsidRDefault="002F1C51" w:rsidP="002F1C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1C51">
              <w:rPr>
                <w:rFonts w:ascii="Times New Roman" w:hAnsi="Times New Roman" w:cs="Times New Roman"/>
                <w:sz w:val="24"/>
                <w:szCs w:val="24"/>
              </w:rPr>
              <w:t xml:space="preserve">Смежные и вертикальные углы 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1C51" w:rsidRPr="002F1C51" w:rsidRDefault="002F1C51" w:rsidP="002F1C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2F1C51" w:rsidRPr="002F1C51" w:rsidTr="002F1C51">
        <w:trPr>
          <w:trHeight w:val="454"/>
        </w:trPr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C51" w:rsidRPr="002F1C51" w:rsidRDefault="002F1C51" w:rsidP="002F1C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1C5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1C51" w:rsidRPr="002F1C51" w:rsidRDefault="002F1C51" w:rsidP="002F1C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1C51">
              <w:rPr>
                <w:rFonts w:ascii="Times New Roman" w:hAnsi="Times New Roman" w:cs="Times New Roman"/>
                <w:sz w:val="24"/>
                <w:szCs w:val="24"/>
              </w:rPr>
              <w:t>Признаки равенства треугольников</w:t>
            </w:r>
            <w:r w:rsidRPr="002F1C5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1C51" w:rsidRPr="002F1C51" w:rsidRDefault="002F1C51" w:rsidP="002F1C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1C5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2F1C51" w:rsidRPr="002F1C51" w:rsidTr="002F1C51"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C51" w:rsidRPr="002F1C51" w:rsidRDefault="002F1C51" w:rsidP="002F1C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1C5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1C51" w:rsidRPr="002F1C51" w:rsidRDefault="002F1C51" w:rsidP="002F1C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1C51">
              <w:rPr>
                <w:rFonts w:ascii="Times New Roman" w:hAnsi="Times New Roman" w:cs="Times New Roman"/>
                <w:sz w:val="24"/>
                <w:szCs w:val="24"/>
              </w:rPr>
              <w:t>Сумма углов треугольника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1C51" w:rsidRPr="002F1C51" w:rsidRDefault="002F1C51" w:rsidP="002F1C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1C5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2F1C51" w:rsidRPr="002F1C51" w:rsidTr="002F1C51"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C51" w:rsidRPr="002F1C51" w:rsidRDefault="002F1C51" w:rsidP="002F1C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C51" w:rsidRPr="002F1C51" w:rsidRDefault="002F1C51" w:rsidP="002F1C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F1C51">
              <w:rPr>
                <w:rFonts w:ascii="Times New Roman" w:hAnsi="Times New Roman" w:cs="Times New Roman"/>
                <w:sz w:val="28"/>
                <w:szCs w:val="28"/>
              </w:rPr>
              <w:t>Геометрические построения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1C51" w:rsidRPr="002F1C51" w:rsidRDefault="002F1C51" w:rsidP="002F1C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</w:tr>
      <w:tr w:rsidR="002F1C51" w:rsidRPr="002F1C51" w:rsidTr="002F1C51"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C51" w:rsidRPr="002F1C51" w:rsidRDefault="006B5C71" w:rsidP="002F1C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1C51" w:rsidRPr="002F1C51" w:rsidRDefault="002F1C51" w:rsidP="002F1C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1C51">
              <w:rPr>
                <w:rFonts w:ascii="Times New Roman" w:hAnsi="Times New Roman" w:cs="Times New Roman"/>
                <w:sz w:val="24"/>
                <w:szCs w:val="24"/>
              </w:rPr>
              <w:t>Повторение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1C51" w:rsidRPr="002F1C51" w:rsidRDefault="002F1C51" w:rsidP="002F1C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1C51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2F1C51" w:rsidRPr="002F1C51" w:rsidTr="002F1C51"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C51" w:rsidRPr="002F1C51" w:rsidRDefault="002F1C51" w:rsidP="002F1C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1C51" w:rsidRPr="002F1C51" w:rsidRDefault="002F1C51" w:rsidP="002F1C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1C51">
              <w:rPr>
                <w:rFonts w:ascii="Times New Roman" w:hAnsi="Times New Roman" w:cs="Times New Roman"/>
                <w:sz w:val="24"/>
                <w:szCs w:val="24"/>
              </w:rPr>
              <w:t xml:space="preserve">Итого 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1C51" w:rsidRPr="002F1C51" w:rsidRDefault="002F1C51" w:rsidP="002F1C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</w:tr>
    </w:tbl>
    <w:p w:rsidR="00533223" w:rsidRDefault="00533223" w:rsidP="00090040"/>
    <w:p w:rsidR="007668D9" w:rsidRDefault="007668D9" w:rsidP="00184210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7668D9" w:rsidRDefault="007668D9" w:rsidP="00184210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184210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184210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184210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184210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225E44" w:rsidRDefault="007668D9" w:rsidP="00184210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Алгебра 8</w:t>
      </w:r>
      <w:r w:rsidR="00184210" w:rsidRPr="0082071C">
        <w:rPr>
          <w:rFonts w:ascii="Times New Roman" w:hAnsi="Times New Roman" w:cs="Times New Roman"/>
          <w:b/>
          <w:sz w:val="28"/>
          <w:szCs w:val="28"/>
          <w:u w:val="single"/>
        </w:rPr>
        <w:t xml:space="preserve"> класс</w:t>
      </w:r>
    </w:p>
    <w:tbl>
      <w:tblPr>
        <w:tblW w:w="78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1"/>
        <w:gridCol w:w="4936"/>
        <w:gridCol w:w="1885"/>
      </w:tblGrid>
      <w:tr w:rsidR="007668D9" w:rsidRPr="007668D9" w:rsidTr="007668D9">
        <w:tc>
          <w:tcPr>
            <w:tcW w:w="1051" w:type="dxa"/>
          </w:tcPr>
          <w:p w:rsidR="007668D9" w:rsidRPr="007668D9" w:rsidRDefault="007668D9" w:rsidP="002F1C5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  <w:p w:rsidR="007668D9" w:rsidRPr="007668D9" w:rsidRDefault="007668D9" w:rsidP="002F1C5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4936" w:type="dxa"/>
          </w:tcPr>
          <w:p w:rsidR="007668D9" w:rsidRPr="007668D9" w:rsidRDefault="007668D9" w:rsidP="002F1C5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b/>
                <w:sz w:val="24"/>
                <w:szCs w:val="24"/>
              </w:rPr>
              <w:t>Тема</w:t>
            </w:r>
          </w:p>
        </w:tc>
        <w:tc>
          <w:tcPr>
            <w:tcW w:w="1885" w:type="dxa"/>
            <w:tcBorders>
              <w:bottom w:val="single" w:sz="4" w:space="0" w:color="auto"/>
            </w:tcBorders>
            <w:shd w:val="clear" w:color="auto" w:fill="auto"/>
          </w:tcPr>
          <w:p w:rsidR="007668D9" w:rsidRPr="00184210" w:rsidRDefault="007668D9" w:rsidP="002F1C5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часов, отводимых на изучение темы</w:t>
            </w:r>
          </w:p>
        </w:tc>
      </w:tr>
      <w:tr w:rsidR="007668D9" w:rsidRPr="007668D9" w:rsidTr="007668D9">
        <w:tc>
          <w:tcPr>
            <w:tcW w:w="1051" w:type="dxa"/>
          </w:tcPr>
          <w:p w:rsidR="007668D9" w:rsidRPr="007668D9" w:rsidRDefault="007668D9" w:rsidP="002F1C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936" w:type="dxa"/>
          </w:tcPr>
          <w:p w:rsidR="007668D9" w:rsidRPr="007668D9" w:rsidRDefault="007668D9" w:rsidP="002F1C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Рациональные дроби</w:t>
            </w:r>
          </w:p>
        </w:tc>
        <w:tc>
          <w:tcPr>
            <w:tcW w:w="1885" w:type="dxa"/>
            <w:tcBorders>
              <w:bottom w:val="single" w:sz="4" w:space="0" w:color="auto"/>
            </w:tcBorders>
            <w:shd w:val="clear" w:color="auto" w:fill="auto"/>
          </w:tcPr>
          <w:p w:rsidR="007668D9" w:rsidRPr="007668D9" w:rsidRDefault="007668D9" w:rsidP="002F1C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</w:tr>
      <w:tr w:rsidR="007668D9" w:rsidRPr="007668D9" w:rsidTr="007668D9">
        <w:tc>
          <w:tcPr>
            <w:tcW w:w="1051" w:type="dxa"/>
          </w:tcPr>
          <w:p w:rsidR="007668D9" w:rsidRPr="007668D9" w:rsidRDefault="007668D9" w:rsidP="002F1C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36" w:type="dxa"/>
          </w:tcPr>
          <w:p w:rsidR="007668D9" w:rsidRPr="007668D9" w:rsidRDefault="007668D9" w:rsidP="002F1C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Квадратные корни</w:t>
            </w:r>
          </w:p>
        </w:tc>
        <w:tc>
          <w:tcPr>
            <w:tcW w:w="1885" w:type="dxa"/>
            <w:tcBorders>
              <w:bottom w:val="single" w:sz="4" w:space="0" w:color="auto"/>
            </w:tcBorders>
            <w:shd w:val="clear" w:color="auto" w:fill="auto"/>
          </w:tcPr>
          <w:p w:rsidR="007668D9" w:rsidRPr="007668D9" w:rsidRDefault="007668D9" w:rsidP="002F1C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</w:tr>
      <w:tr w:rsidR="007668D9" w:rsidRPr="007668D9" w:rsidTr="007668D9">
        <w:tc>
          <w:tcPr>
            <w:tcW w:w="1051" w:type="dxa"/>
          </w:tcPr>
          <w:p w:rsidR="007668D9" w:rsidRPr="007668D9" w:rsidRDefault="007668D9" w:rsidP="002F1C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936" w:type="dxa"/>
          </w:tcPr>
          <w:p w:rsidR="007668D9" w:rsidRPr="007668D9" w:rsidRDefault="007668D9" w:rsidP="002F1C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Квадратные уравнения</w:t>
            </w:r>
          </w:p>
        </w:tc>
        <w:tc>
          <w:tcPr>
            <w:tcW w:w="1885" w:type="dxa"/>
            <w:tcBorders>
              <w:bottom w:val="single" w:sz="4" w:space="0" w:color="auto"/>
            </w:tcBorders>
            <w:shd w:val="clear" w:color="auto" w:fill="auto"/>
          </w:tcPr>
          <w:p w:rsidR="007668D9" w:rsidRPr="007668D9" w:rsidRDefault="007668D9" w:rsidP="002F1C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</w:tr>
      <w:tr w:rsidR="007668D9" w:rsidRPr="007668D9" w:rsidTr="007668D9">
        <w:tc>
          <w:tcPr>
            <w:tcW w:w="1051" w:type="dxa"/>
          </w:tcPr>
          <w:p w:rsidR="007668D9" w:rsidRPr="007668D9" w:rsidRDefault="007668D9" w:rsidP="002F1C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936" w:type="dxa"/>
          </w:tcPr>
          <w:p w:rsidR="007668D9" w:rsidRPr="007668D9" w:rsidRDefault="007668D9" w:rsidP="002F1C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Неравенства</w:t>
            </w:r>
          </w:p>
        </w:tc>
        <w:tc>
          <w:tcPr>
            <w:tcW w:w="1885" w:type="dxa"/>
            <w:tcBorders>
              <w:bottom w:val="single" w:sz="4" w:space="0" w:color="auto"/>
            </w:tcBorders>
            <w:shd w:val="clear" w:color="auto" w:fill="auto"/>
          </w:tcPr>
          <w:p w:rsidR="007668D9" w:rsidRPr="007668D9" w:rsidRDefault="007668D9" w:rsidP="002F1C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</w:tr>
      <w:tr w:rsidR="007668D9" w:rsidRPr="007668D9" w:rsidTr="007668D9">
        <w:tc>
          <w:tcPr>
            <w:tcW w:w="1051" w:type="dxa"/>
          </w:tcPr>
          <w:p w:rsidR="007668D9" w:rsidRPr="007668D9" w:rsidRDefault="007668D9" w:rsidP="002F1C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936" w:type="dxa"/>
          </w:tcPr>
          <w:p w:rsidR="007668D9" w:rsidRPr="007668D9" w:rsidRDefault="007668D9" w:rsidP="002F1C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Степень с целым показателем. Элементы статистики</w:t>
            </w:r>
          </w:p>
        </w:tc>
        <w:tc>
          <w:tcPr>
            <w:tcW w:w="1885" w:type="dxa"/>
            <w:tcBorders>
              <w:bottom w:val="single" w:sz="4" w:space="0" w:color="auto"/>
            </w:tcBorders>
            <w:shd w:val="clear" w:color="auto" w:fill="auto"/>
          </w:tcPr>
          <w:p w:rsidR="007668D9" w:rsidRPr="007668D9" w:rsidRDefault="007668D9" w:rsidP="002F1C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7668D9" w:rsidRPr="007668D9" w:rsidTr="007668D9">
        <w:tc>
          <w:tcPr>
            <w:tcW w:w="1051" w:type="dxa"/>
          </w:tcPr>
          <w:p w:rsidR="007668D9" w:rsidRPr="007668D9" w:rsidRDefault="007668D9" w:rsidP="002F1C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4936" w:type="dxa"/>
          </w:tcPr>
          <w:p w:rsidR="007668D9" w:rsidRPr="007668D9" w:rsidRDefault="007668D9" w:rsidP="002F1C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Повторение</w:t>
            </w:r>
          </w:p>
        </w:tc>
        <w:tc>
          <w:tcPr>
            <w:tcW w:w="1885" w:type="dxa"/>
            <w:shd w:val="clear" w:color="auto" w:fill="auto"/>
          </w:tcPr>
          <w:p w:rsidR="007668D9" w:rsidRPr="007668D9" w:rsidRDefault="007668D9" w:rsidP="002F1C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7668D9" w:rsidRPr="007668D9" w:rsidTr="007668D9">
        <w:tc>
          <w:tcPr>
            <w:tcW w:w="1051" w:type="dxa"/>
          </w:tcPr>
          <w:p w:rsidR="007668D9" w:rsidRPr="007668D9" w:rsidRDefault="007668D9" w:rsidP="002F1C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36" w:type="dxa"/>
          </w:tcPr>
          <w:p w:rsidR="007668D9" w:rsidRPr="007668D9" w:rsidRDefault="007668D9" w:rsidP="002F1C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Итого </w:t>
            </w:r>
          </w:p>
        </w:tc>
        <w:tc>
          <w:tcPr>
            <w:tcW w:w="1885" w:type="dxa"/>
            <w:tcBorders>
              <w:bottom w:val="single" w:sz="4" w:space="0" w:color="auto"/>
            </w:tcBorders>
            <w:shd w:val="clear" w:color="auto" w:fill="auto"/>
          </w:tcPr>
          <w:p w:rsidR="007668D9" w:rsidRPr="007668D9" w:rsidRDefault="007668D9" w:rsidP="002F1C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140</w:t>
            </w:r>
          </w:p>
        </w:tc>
      </w:tr>
    </w:tbl>
    <w:p w:rsidR="00225E44" w:rsidRDefault="00225E44" w:rsidP="00184210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2F1C51">
      <w:pPr>
        <w:pStyle w:val="a3"/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2F1C51">
      <w:pPr>
        <w:pStyle w:val="a3"/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2F1C51">
      <w:pPr>
        <w:pStyle w:val="a3"/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2F1C51">
      <w:pPr>
        <w:pStyle w:val="a3"/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2F1C51">
      <w:pPr>
        <w:pStyle w:val="a3"/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2F1C51">
      <w:pPr>
        <w:pStyle w:val="a3"/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2F1C51" w:rsidRDefault="002F1C51" w:rsidP="002F1C51">
      <w:pPr>
        <w:pStyle w:val="a3"/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Геометрия 8</w:t>
      </w:r>
      <w:r w:rsidRPr="0082071C">
        <w:rPr>
          <w:rFonts w:ascii="Times New Roman" w:hAnsi="Times New Roman" w:cs="Times New Roman"/>
          <w:b/>
          <w:sz w:val="28"/>
          <w:szCs w:val="28"/>
          <w:u w:val="single"/>
        </w:rPr>
        <w:t xml:space="preserve"> класс</w:t>
      </w:r>
    </w:p>
    <w:tbl>
      <w:tblPr>
        <w:tblW w:w="8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8"/>
        <w:gridCol w:w="5196"/>
        <w:gridCol w:w="1984"/>
      </w:tblGrid>
      <w:tr w:rsidR="002F1C51" w:rsidRPr="00307D8B" w:rsidTr="00307D8B">
        <w:tc>
          <w:tcPr>
            <w:tcW w:w="1008" w:type="dxa"/>
          </w:tcPr>
          <w:p w:rsidR="002F1C51" w:rsidRPr="00307D8B" w:rsidRDefault="002F1C51" w:rsidP="00307D8B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5196" w:type="dxa"/>
          </w:tcPr>
          <w:p w:rsidR="002F1C51" w:rsidRPr="00307D8B" w:rsidRDefault="00307D8B" w:rsidP="00307D8B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Тема</w:t>
            </w:r>
          </w:p>
        </w:tc>
        <w:tc>
          <w:tcPr>
            <w:tcW w:w="1984" w:type="dxa"/>
          </w:tcPr>
          <w:p w:rsidR="002F1C51" w:rsidRPr="00307D8B" w:rsidRDefault="002F1C51" w:rsidP="00307D8B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часов, отводимых на изучение темы</w:t>
            </w:r>
          </w:p>
        </w:tc>
      </w:tr>
      <w:tr w:rsidR="002F1C51" w:rsidRPr="00307D8B" w:rsidTr="00307D8B">
        <w:tc>
          <w:tcPr>
            <w:tcW w:w="1008" w:type="dxa"/>
          </w:tcPr>
          <w:p w:rsidR="002F1C51" w:rsidRPr="00307D8B" w:rsidRDefault="006B5C71" w:rsidP="00307D8B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196" w:type="dxa"/>
          </w:tcPr>
          <w:p w:rsidR="002F1C51" w:rsidRPr="00307D8B" w:rsidRDefault="002F1C51" w:rsidP="00307D8B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Четырехугольники</w:t>
            </w:r>
          </w:p>
        </w:tc>
        <w:tc>
          <w:tcPr>
            <w:tcW w:w="1984" w:type="dxa"/>
          </w:tcPr>
          <w:p w:rsidR="002F1C51" w:rsidRPr="00307D8B" w:rsidRDefault="00307D8B" w:rsidP="00307D8B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</w:tr>
      <w:tr w:rsidR="002F1C51" w:rsidRPr="00307D8B" w:rsidTr="00307D8B">
        <w:tc>
          <w:tcPr>
            <w:tcW w:w="1008" w:type="dxa"/>
          </w:tcPr>
          <w:p w:rsidR="002F1C51" w:rsidRPr="00307D8B" w:rsidRDefault="006B5C71" w:rsidP="00307D8B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196" w:type="dxa"/>
          </w:tcPr>
          <w:p w:rsidR="002F1C51" w:rsidRPr="00307D8B" w:rsidRDefault="002F1C51" w:rsidP="00307D8B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Теорема Пифагора</w:t>
            </w:r>
          </w:p>
        </w:tc>
        <w:tc>
          <w:tcPr>
            <w:tcW w:w="1984" w:type="dxa"/>
          </w:tcPr>
          <w:p w:rsidR="002F1C51" w:rsidRPr="00307D8B" w:rsidRDefault="00307D8B" w:rsidP="00307D8B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</w:tr>
      <w:tr w:rsidR="002F1C51" w:rsidRPr="00307D8B" w:rsidTr="00307D8B">
        <w:tc>
          <w:tcPr>
            <w:tcW w:w="1008" w:type="dxa"/>
          </w:tcPr>
          <w:p w:rsidR="002F1C51" w:rsidRPr="00307D8B" w:rsidRDefault="006B5C71" w:rsidP="00307D8B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196" w:type="dxa"/>
          </w:tcPr>
          <w:p w:rsidR="002F1C51" w:rsidRPr="00307D8B" w:rsidRDefault="002F1C51" w:rsidP="00307D8B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Декартовы координаты на плоскости</w:t>
            </w:r>
          </w:p>
        </w:tc>
        <w:tc>
          <w:tcPr>
            <w:tcW w:w="1984" w:type="dxa"/>
          </w:tcPr>
          <w:p w:rsidR="002F1C51" w:rsidRPr="00307D8B" w:rsidRDefault="00307D8B" w:rsidP="00307D8B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2F1C51" w:rsidRPr="00307D8B" w:rsidTr="00307D8B">
        <w:tc>
          <w:tcPr>
            <w:tcW w:w="1008" w:type="dxa"/>
          </w:tcPr>
          <w:p w:rsidR="002F1C51" w:rsidRPr="00307D8B" w:rsidRDefault="006B5C71" w:rsidP="00307D8B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196" w:type="dxa"/>
          </w:tcPr>
          <w:p w:rsidR="002F1C51" w:rsidRPr="00307D8B" w:rsidRDefault="002F1C51" w:rsidP="00307D8B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Движение</w:t>
            </w:r>
          </w:p>
        </w:tc>
        <w:tc>
          <w:tcPr>
            <w:tcW w:w="1984" w:type="dxa"/>
          </w:tcPr>
          <w:p w:rsidR="002F1C51" w:rsidRPr="00307D8B" w:rsidRDefault="00307D8B" w:rsidP="00307D8B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2F1C51" w:rsidRPr="00307D8B" w:rsidTr="00307D8B">
        <w:tc>
          <w:tcPr>
            <w:tcW w:w="1008" w:type="dxa"/>
          </w:tcPr>
          <w:p w:rsidR="002F1C51" w:rsidRPr="00307D8B" w:rsidRDefault="006B5C71" w:rsidP="00307D8B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196" w:type="dxa"/>
          </w:tcPr>
          <w:p w:rsidR="002F1C51" w:rsidRPr="00307D8B" w:rsidRDefault="002F1C51" w:rsidP="00307D8B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Векторы</w:t>
            </w:r>
          </w:p>
        </w:tc>
        <w:tc>
          <w:tcPr>
            <w:tcW w:w="1984" w:type="dxa"/>
          </w:tcPr>
          <w:p w:rsidR="002F1C51" w:rsidRPr="00307D8B" w:rsidRDefault="00307D8B" w:rsidP="00307D8B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2F1C51" w:rsidRPr="00307D8B" w:rsidTr="00307D8B">
        <w:tc>
          <w:tcPr>
            <w:tcW w:w="1008" w:type="dxa"/>
          </w:tcPr>
          <w:p w:rsidR="002F1C51" w:rsidRPr="00307D8B" w:rsidRDefault="006B5C71" w:rsidP="00307D8B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196" w:type="dxa"/>
          </w:tcPr>
          <w:p w:rsidR="002F1C51" w:rsidRPr="00307D8B" w:rsidRDefault="002F1C51" w:rsidP="00307D8B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Повторение</w:t>
            </w:r>
          </w:p>
        </w:tc>
        <w:tc>
          <w:tcPr>
            <w:tcW w:w="1984" w:type="dxa"/>
          </w:tcPr>
          <w:p w:rsidR="002F1C51" w:rsidRPr="00307D8B" w:rsidRDefault="00307D8B" w:rsidP="00307D8B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2F1C51" w:rsidRPr="00307D8B" w:rsidTr="00307D8B">
        <w:tc>
          <w:tcPr>
            <w:tcW w:w="1008" w:type="dxa"/>
          </w:tcPr>
          <w:p w:rsidR="002F1C51" w:rsidRPr="00307D8B" w:rsidRDefault="002F1C51" w:rsidP="00307D8B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96" w:type="dxa"/>
          </w:tcPr>
          <w:p w:rsidR="002F1C51" w:rsidRPr="00307D8B" w:rsidRDefault="002F1C51" w:rsidP="00307D8B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 xml:space="preserve">Итого </w:t>
            </w:r>
          </w:p>
        </w:tc>
        <w:tc>
          <w:tcPr>
            <w:tcW w:w="1984" w:type="dxa"/>
          </w:tcPr>
          <w:p w:rsidR="002F1C51" w:rsidRPr="00307D8B" w:rsidRDefault="00307D8B" w:rsidP="00307D8B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</w:tr>
    </w:tbl>
    <w:p w:rsidR="002F1C51" w:rsidRDefault="002F1C51" w:rsidP="002F1C51">
      <w:pPr>
        <w:pStyle w:val="a3"/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2F1C51" w:rsidRPr="007668D9" w:rsidRDefault="002F1C51" w:rsidP="00184210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184210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184210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184210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184210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184210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184210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184210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184210" w:rsidRDefault="007668D9" w:rsidP="00184210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Алгебра 9</w:t>
      </w:r>
      <w:r w:rsidR="00184210" w:rsidRPr="0082071C">
        <w:rPr>
          <w:rFonts w:ascii="Times New Roman" w:hAnsi="Times New Roman" w:cs="Times New Roman"/>
          <w:b/>
          <w:sz w:val="28"/>
          <w:szCs w:val="28"/>
          <w:u w:val="single"/>
        </w:rPr>
        <w:t xml:space="preserve"> класс</w:t>
      </w:r>
    </w:p>
    <w:tbl>
      <w:tblPr>
        <w:tblpPr w:leftFromText="180" w:rightFromText="180" w:vertAnchor="text" w:tblpY="1"/>
        <w:tblOverlap w:val="never"/>
        <w:tblW w:w="78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1"/>
        <w:gridCol w:w="4936"/>
        <w:gridCol w:w="1885"/>
      </w:tblGrid>
      <w:tr w:rsidR="007668D9" w:rsidRPr="007668D9" w:rsidTr="007668D9">
        <w:tc>
          <w:tcPr>
            <w:tcW w:w="1051" w:type="dxa"/>
          </w:tcPr>
          <w:p w:rsidR="007668D9" w:rsidRPr="007668D9" w:rsidRDefault="007668D9" w:rsidP="007668D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  <w:p w:rsidR="007668D9" w:rsidRPr="007668D9" w:rsidRDefault="007668D9" w:rsidP="007668D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4936" w:type="dxa"/>
          </w:tcPr>
          <w:p w:rsidR="007668D9" w:rsidRPr="007668D9" w:rsidRDefault="007668D9" w:rsidP="007668D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b/>
                <w:sz w:val="24"/>
                <w:szCs w:val="24"/>
              </w:rPr>
              <w:t>Тема</w:t>
            </w:r>
          </w:p>
        </w:tc>
        <w:tc>
          <w:tcPr>
            <w:tcW w:w="1885" w:type="dxa"/>
            <w:tcBorders>
              <w:bottom w:val="single" w:sz="4" w:space="0" w:color="auto"/>
            </w:tcBorders>
            <w:shd w:val="clear" w:color="auto" w:fill="auto"/>
          </w:tcPr>
          <w:p w:rsidR="007668D9" w:rsidRPr="007668D9" w:rsidRDefault="007668D9" w:rsidP="007668D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часов, отводимых на изучение темы Количество часов, отводимых на изучение темы</w:t>
            </w:r>
          </w:p>
        </w:tc>
      </w:tr>
      <w:tr w:rsidR="007668D9" w:rsidRPr="007668D9" w:rsidTr="007668D9">
        <w:tc>
          <w:tcPr>
            <w:tcW w:w="1051" w:type="dxa"/>
          </w:tcPr>
          <w:p w:rsidR="007668D9" w:rsidRPr="007668D9" w:rsidRDefault="007668D9" w:rsidP="007668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936" w:type="dxa"/>
          </w:tcPr>
          <w:p w:rsidR="007668D9" w:rsidRPr="007668D9" w:rsidRDefault="007668D9" w:rsidP="007668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Квадратичная функция</w:t>
            </w:r>
          </w:p>
        </w:tc>
        <w:tc>
          <w:tcPr>
            <w:tcW w:w="1885" w:type="dxa"/>
            <w:tcBorders>
              <w:bottom w:val="single" w:sz="4" w:space="0" w:color="auto"/>
            </w:tcBorders>
            <w:shd w:val="clear" w:color="auto" w:fill="auto"/>
          </w:tcPr>
          <w:p w:rsidR="007668D9" w:rsidRPr="007668D9" w:rsidRDefault="007668D9" w:rsidP="007668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93500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7668D9" w:rsidRPr="007668D9" w:rsidTr="007668D9">
        <w:tc>
          <w:tcPr>
            <w:tcW w:w="1051" w:type="dxa"/>
          </w:tcPr>
          <w:p w:rsidR="007668D9" w:rsidRPr="007668D9" w:rsidRDefault="007668D9" w:rsidP="007668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36" w:type="dxa"/>
          </w:tcPr>
          <w:p w:rsidR="007668D9" w:rsidRPr="007668D9" w:rsidRDefault="007668D9" w:rsidP="007668D9">
            <w:pPr>
              <w:tabs>
                <w:tab w:val="left" w:pos="7797"/>
                <w:tab w:val="left" w:pos="1176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Уравнения и неравенства с одной переменной</w:t>
            </w:r>
          </w:p>
        </w:tc>
        <w:tc>
          <w:tcPr>
            <w:tcW w:w="1885" w:type="dxa"/>
            <w:tcBorders>
              <w:bottom w:val="single" w:sz="4" w:space="0" w:color="auto"/>
            </w:tcBorders>
            <w:shd w:val="clear" w:color="auto" w:fill="auto"/>
          </w:tcPr>
          <w:p w:rsidR="007668D9" w:rsidRPr="007668D9" w:rsidRDefault="007668D9" w:rsidP="007668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93500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7668D9" w:rsidRPr="007668D9" w:rsidTr="007668D9">
        <w:tc>
          <w:tcPr>
            <w:tcW w:w="1051" w:type="dxa"/>
          </w:tcPr>
          <w:p w:rsidR="007668D9" w:rsidRPr="007668D9" w:rsidRDefault="007668D9" w:rsidP="007668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936" w:type="dxa"/>
          </w:tcPr>
          <w:p w:rsidR="007668D9" w:rsidRPr="007668D9" w:rsidRDefault="007668D9" w:rsidP="007668D9">
            <w:pPr>
              <w:tabs>
                <w:tab w:val="left" w:pos="7797"/>
                <w:tab w:val="left" w:pos="1176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Уравнения и неравенства с двумя переменными</w:t>
            </w:r>
          </w:p>
        </w:tc>
        <w:tc>
          <w:tcPr>
            <w:tcW w:w="1885" w:type="dxa"/>
            <w:tcBorders>
              <w:bottom w:val="single" w:sz="4" w:space="0" w:color="auto"/>
            </w:tcBorders>
            <w:shd w:val="clear" w:color="auto" w:fill="auto"/>
          </w:tcPr>
          <w:p w:rsidR="007668D9" w:rsidRPr="007668D9" w:rsidRDefault="0093500B" w:rsidP="007668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</w:tr>
      <w:tr w:rsidR="007668D9" w:rsidRPr="007668D9" w:rsidTr="007668D9">
        <w:tc>
          <w:tcPr>
            <w:tcW w:w="1051" w:type="dxa"/>
          </w:tcPr>
          <w:p w:rsidR="007668D9" w:rsidRPr="007668D9" w:rsidRDefault="007668D9" w:rsidP="007668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936" w:type="dxa"/>
          </w:tcPr>
          <w:p w:rsidR="007668D9" w:rsidRPr="007668D9" w:rsidRDefault="007668D9" w:rsidP="007668D9">
            <w:pPr>
              <w:tabs>
                <w:tab w:val="left" w:pos="7797"/>
                <w:tab w:val="left" w:pos="1176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Арифметическая и геометрическая прогрессии</w:t>
            </w:r>
          </w:p>
        </w:tc>
        <w:tc>
          <w:tcPr>
            <w:tcW w:w="1885" w:type="dxa"/>
            <w:tcBorders>
              <w:bottom w:val="single" w:sz="4" w:space="0" w:color="auto"/>
            </w:tcBorders>
            <w:shd w:val="clear" w:color="auto" w:fill="auto"/>
          </w:tcPr>
          <w:p w:rsidR="007668D9" w:rsidRPr="007668D9" w:rsidRDefault="0093500B" w:rsidP="007668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7668D9" w:rsidRPr="007668D9" w:rsidTr="007668D9">
        <w:tc>
          <w:tcPr>
            <w:tcW w:w="1051" w:type="dxa"/>
          </w:tcPr>
          <w:p w:rsidR="007668D9" w:rsidRPr="007668D9" w:rsidRDefault="007668D9" w:rsidP="007668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936" w:type="dxa"/>
          </w:tcPr>
          <w:p w:rsidR="007668D9" w:rsidRPr="007668D9" w:rsidRDefault="007668D9" w:rsidP="007668D9">
            <w:pPr>
              <w:tabs>
                <w:tab w:val="left" w:pos="7797"/>
                <w:tab w:val="left" w:pos="1176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Элементы комбинаторики и теории вероятностей</w:t>
            </w:r>
          </w:p>
        </w:tc>
        <w:tc>
          <w:tcPr>
            <w:tcW w:w="1885" w:type="dxa"/>
            <w:tcBorders>
              <w:bottom w:val="single" w:sz="4" w:space="0" w:color="auto"/>
            </w:tcBorders>
            <w:shd w:val="clear" w:color="auto" w:fill="auto"/>
          </w:tcPr>
          <w:p w:rsidR="007668D9" w:rsidRPr="007668D9" w:rsidRDefault="007668D9" w:rsidP="007668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93500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7668D9" w:rsidRPr="007668D9" w:rsidTr="007668D9">
        <w:tc>
          <w:tcPr>
            <w:tcW w:w="1051" w:type="dxa"/>
          </w:tcPr>
          <w:p w:rsidR="007668D9" w:rsidRPr="007668D9" w:rsidRDefault="007668D9" w:rsidP="007668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4936" w:type="dxa"/>
          </w:tcPr>
          <w:p w:rsidR="007668D9" w:rsidRPr="007668D9" w:rsidRDefault="007668D9" w:rsidP="007668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Повторение</w:t>
            </w:r>
          </w:p>
        </w:tc>
        <w:tc>
          <w:tcPr>
            <w:tcW w:w="1885" w:type="dxa"/>
            <w:shd w:val="clear" w:color="auto" w:fill="auto"/>
          </w:tcPr>
          <w:p w:rsidR="007668D9" w:rsidRPr="007668D9" w:rsidRDefault="0093500B" w:rsidP="007668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</w:tr>
      <w:tr w:rsidR="007668D9" w:rsidRPr="007668D9" w:rsidTr="007668D9">
        <w:tc>
          <w:tcPr>
            <w:tcW w:w="1051" w:type="dxa"/>
          </w:tcPr>
          <w:p w:rsidR="007668D9" w:rsidRPr="007668D9" w:rsidRDefault="007668D9" w:rsidP="007668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36" w:type="dxa"/>
          </w:tcPr>
          <w:p w:rsidR="007668D9" w:rsidRPr="007668D9" w:rsidRDefault="007668D9" w:rsidP="007668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1885" w:type="dxa"/>
            <w:tcBorders>
              <w:bottom w:val="single" w:sz="4" w:space="0" w:color="auto"/>
            </w:tcBorders>
            <w:shd w:val="clear" w:color="auto" w:fill="auto"/>
          </w:tcPr>
          <w:p w:rsidR="007668D9" w:rsidRPr="007668D9" w:rsidRDefault="007668D9" w:rsidP="007668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136</w:t>
            </w:r>
          </w:p>
        </w:tc>
      </w:tr>
    </w:tbl>
    <w:p w:rsidR="007668D9" w:rsidRDefault="007668D9" w:rsidP="007668D9">
      <w:pPr>
        <w:rPr>
          <w:b/>
        </w:rPr>
      </w:pPr>
    </w:p>
    <w:p w:rsidR="002F1C51" w:rsidRDefault="002F1C51" w:rsidP="002F1C51">
      <w:pPr>
        <w:tabs>
          <w:tab w:val="left" w:pos="1134"/>
        </w:tabs>
        <w:spacing w:after="0" w:line="360" w:lineRule="auto"/>
        <w:rPr>
          <w:b/>
        </w:rPr>
      </w:pPr>
    </w:p>
    <w:p w:rsidR="002F1C51" w:rsidRDefault="002F1C51" w:rsidP="002F1C51">
      <w:pPr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A95635" w:rsidRDefault="00A95635" w:rsidP="002F1C51">
      <w:pPr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A95635" w:rsidRDefault="00A95635" w:rsidP="002F1C51">
      <w:pPr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A95635" w:rsidRDefault="00A95635" w:rsidP="002F1C51">
      <w:pPr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A95635" w:rsidRDefault="00A95635" w:rsidP="002F1C51">
      <w:pPr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A95635" w:rsidRDefault="00A95635" w:rsidP="002F1C51">
      <w:pPr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2F1C51">
      <w:pPr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2F1C51">
      <w:pPr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2F1C51">
      <w:pPr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2F1C51">
      <w:pPr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2F1C51">
      <w:pPr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2F1C51">
      <w:pPr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2F1C51">
      <w:pPr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2F1C51">
      <w:pPr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2F1C51">
      <w:pPr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2F1C51">
      <w:pPr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2F1C51">
      <w:pPr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2F1C51" w:rsidRDefault="002F1C51" w:rsidP="002F1C51">
      <w:pPr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2F1C51">
        <w:rPr>
          <w:rFonts w:ascii="Times New Roman" w:hAnsi="Times New Roman" w:cs="Times New Roman"/>
          <w:b/>
          <w:sz w:val="28"/>
          <w:szCs w:val="28"/>
          <w:u w:val="single"/>
        </w:rPr>
        <w:t>Геометрия 9 класс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8"/>
        <w:gridCol w:w="5196"/>
        <w:gridCol w:w="1842"/>
      </w:tblGrid>
      <w:tr w:rsidR="005B035F" w:rsidRPr="00307D8B" w:rsidTr="003353F0">
        <w:tc>
          <w:tcPr>
            <w:tcW w:w="1008" w:type="dxa"/>
          </w:tcPr>
          <w:p w:rsidR="002F1C51" w:rsidRPr="00307D8B" w:rsidRDefault="002F1C51" w:rsidP="003353F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5196" w:type="dxa"/>
          </w:tcPr>
          <w:p w:rsidR="002F1C51" w:rsidRPr="00307D8B" w:rsidRDefault="00307D8B" w:rsidP="003353F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Тема</w:t>
            </w:r>
          </w:p>
        </w:tc>
        <w:tc>
          <w:tcPr>
            <w:tcW w:w="1842" w:type="dxa"/>
          </w:tcPr>
          <w:p w:rsidR="002F1C51" w:rsidRPr="00307D8B" w:rsidRDefault="002F1C51" w:rsidP="003353F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часов, отводимых на изучение темы</w:t>
            </w:r>
          </w:p>
        </w:tc>
      </w:tr>
      <w:tr w:rsidR="005B035F" w:rsidRPr="00307D8B" w:rsidTr="003353F0">
        <w:tc>
          <w:tcPr>
            <w:tcW w:w="1008" w:type="dxa"/>
          </w:tcPr>
          <w:p w:rsidR="002F1C51" w:rsidRPr="00307D8B" w:rsidRDefault="002F1C51" w:rsidP="003353F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196" w:type="dxa"/>
          </w:tcPr>
          <w:p w:rsidR="002F1C51" w:rsidRPr="00307D8B" w:rsidRDefault="002F1C51" w:rsidP="003353F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Подобие фигур</w:t>
            </w:r>
            <w:r w:rsidRPr="00307D8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</w:t>
            </w:r>
          </w:p>
        </w:tc>
        <w:tc>
          <w:tcPr>
            <w:tcW w:w="1842" w:type="dxa"/>
          </w:tcPr>
          <w:p w:rsidR="002F1C51" w:rsidRPr="00307D8B" w:rsidRDefault="002F1C51" w:rsidP="003353F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5B035F" w:rsidRPr="00307D8B" w:rsidTr="003353F0">
        <w:tc>
          <w:tcPr>
            <w:tcW w:w="1008" w:type="dxa"/>
          </w:tcPr>
          <w:p w:rsidR="002F1C51" w:rsidRPr="00307D8B" w:rsidRDefault="002F1C51" w:rsidP="003353F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196" w:type="dxa"/>
          </w:tcPr>
          <w:p w:rsidR="002F1C51" w:rsidRPr="00307D8B" w:rsidRDefault="002F1C51" w:rsidP="003353F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Решение треугольников</w:t>
            </w:r>
          </w:p>
        </w:tc>
        <w:tc>
          <w:tcPr>
            <w:tcW w:w="1842" w:type="dxa"/>
          </w:tcPr>
          <w:p w:rsidR="002F1C51" w:rsidRPr="00307D8B" w:rsidRDefault="002F1C51" w:rsidP="003353F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5B035F" w:rsidRPr="00307D8B" w:rsidTr="003353F0">
        <w:tc>
          <w:tcPr>
            <w:tcW w:w="1008" w:type="dxa"/>
          </w:tcPr>
          <w:p w:rsidR="002F1C51" w:rsidRPr="00307D8B" w:rsidRDefault="002F1C51" w:rsidP="003353F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196" w:type="dxa"/>
          </w:tcPr>
          <w:p w:rsidR="002F1C51" w:rsidRPr="00307D8B" w:rsidRDefault="002F1C51" w:rsidP="003353F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Многоугольники</w:t>
            </w:r>
          </w:p>
        </w:tc>
        <w:tc>
          <w:tcPr>
            <w:tcW w:w="1842" w:type="dxa"/>
          </w:tcPr>
          <w:p w:rsidR="002F1C51" w:rsidRPr="00307D8B" w:rsidRDefault="002F1C51" w:rsidP="003353F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 xml:space="preserve">         15</w:t>
            </w:r>
          </w:p>
        </w:tc>
      </w:tr>
      <w:tr w:rsidR="005B035F" w:rsidRPr="00307D8B" w:rsidTr="003353F0">
        <w:tc>
          <w:tcPr>
            <w:tcW w:w="1008" w:type="dxa"/>
          </w:tcPr>
          <w:p w:rsidR="002F1C51" w:rsidRPr="00307D8B" w:rsidRDefault="002F1C51" w:rsidP="003353F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196" w:type="dxa"/>
          </w:tcPr>
          <w:p w:rsidR="002F1C51" w:rsidRPr="00307D8B" w:rsidRDefault="002F1C51" w:rsidP="003353F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Площади фигур</w:t>
            </w:r>
          </w:p>
        </w:tc>
        <w:tc>
          <w:tcPr>
            <w:tcW w:w="1842" w:type="dxa"/>
          </w:tcPr>
          <w:p w:rsidR="002F1C51" w:rsidRPr="00307D8B" w:rsidRDefault="002F1C51" w:rsidP="003353F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5B035F" w:rsidRPr="00307D8B" w:rsidTr="003353F0">
        <w:tc>
          <w:tcPr>
            <w:tcW w:w="1008" w:type="dxa"/>
          </w:tcPr>
          <w:p w:rsidR="002F1C51" w:rsidRPr="00307D8B" w:rsidRDefault="002F1C51" w:rsidP="003353F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196" w:type="dxa"/>
          </w:tcPr>
          <w:p w:rsidR="002F1C51" w:rsidRPr="00307D8B" w:rsidRDefault="002F1C51" w:rsidP="003353F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Элементы стереометрии</w:t>
            </w:r>
          </w:p>
        </w:tc>
        <w:tc>
          <w:tcPr>
            <w:tcW w:w="1842" w:type="dxa"/>
          </w:tcPr>
          <w:p w:rsidR="002F1C51" w:rsidRPr="00307D8B" w:rsidRDefault="002F1C51" w:rsidP="003353F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5B035F" w:rsidRPr="00307D8B" w:rsidTr="003353F0">
        <w:tc>
          <w:tcPr>
            <w:tcW w:w="1008" w:type="dxa"/>
          </w:tcPr>
          <w:p w:rsidR="002F1C51" w:rsidRPr="00307D8B" w:rsidRDefault="002F1C51" w:rsidP="003353F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196" w:type="dxa"/>
          </w:tcPr>
          <w:p w:rsidR="002F1C51" w:rsidRPr="00307D8B" w:rsidRDefault="002F1C51" w:rsidP="003353F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Итоговое повторение курса плане</w:t>
            </w:r>
            <w:r w:rsidR="00307D8B">
              <w:rPr>
                <w:rFonts w:ascii="Times New Roman" w:hAnsi="Times New Roman" w:cs="Times New Roman"/>
                <w:sz w:val="24"/>
                <w:szCs w:val="24"/>
              </w:rPr>
              <w:t>метрии</w:t>
            </w:r>
            <w:r w:rsidRPr="00307D8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</w:p>
        </w:tc>
        <w:tc>
          <w:tcPr>
            <w:tcW w:w="1842" w:type="dxa"/>
          </w:tcPr>
          <w:p w:rsidR="002F1C51" w:rsidRPr="00307D8B" w:rsidRDefault="00307D8B" w:rsidP="003353F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5B035F" w:rsidRPr="00307D8B" w:rsidTr="003353F0">
        <w:tc>
          <w:tcPr>
            <w:tcW w:w="1008" w:type="dxa"/>
          </w:tcPr>
          <w:p w:rsidR="002F1C51" w:rsidRPr="00307D8B" w:rsidRDefault="002F1C51" w:rsidP="003353F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96" w:type="dxa"/>
          </w:tcPr>
          <w:p w:rsidR="002F1C51" w:rsidRPr="00307D8B" w:rsidRDefault="002F1C51" w:rsidP="003353F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 xml:space="preserve">Итого </w:t>
            </w:r>
          </w:p>
        </w:tc>
        <w:tc>
          <w:tcPr>
            <w:tcW w:w="1842" w:type="dxa"/>
          </w:tcPr>
          <w:p w:rsidR="002F1C51" w:rsidRPr="00307D8B" w:rsidRDefault="00307D8B" w:rsidP="003353F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</w:tr>
    </w:tbl>
    <w:p w:rsidR="002F1C51" w:rsidRPr="002F1C51" w:rsidRDefault="002F1C51" w:rsidP="002F1C51">
      <w:pPr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2F1C51" w:rsidRDefault="002F1C51" w:rsidP="002F1C51">
      <w:pPr>
        <w:pStyle w:val="a3"/>
        <w:tabs>
          <w:tab w:val="left" w:pos="2038"/>
        </w:tabs>
        <w:rPr>
          <w:rFonts w:ascii="Times New Roman" w:hAnsi="Times New Roman" w:cs="Times New Roman"/>
          <w:sz w:val="28"/>
          <w:szCs w:val="28"/>
        </w:rPr>
      </w:pPr>
    </w:p>
    <w:p w:rsidR="002F1C51" w:rsidRDefault="002F1C51" w:rsidP="00090040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F1C51" w:rsidRDefault="002F1C51" w:rsidP="00090040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F1C51" w:rsidRDefault="002F1C51" w:rsidP="00090040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F1C51" w:rsidRPr="00090040" w:rsidRDefault="002F1C51" w:rsidP="00090040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632A9B" w:rsidRPr="00D96411" w:rsidRDefault="00632A9B" w:rsidP="00D96411">
      <w:pPr>
        <w:pStyle w:val="Default"/>
      </w:pPr>
    </w:p>
    <w:sectPr w:rsidR="00632A9B" w:rsidRPr="00D96411" w:rsidSect="00054730">
      <w:type w:val="continuous"/>
      <w:pgSz w:w="16838" w:h="11906" w:orient="landscape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1423E" w:rsidRDefault="0011423E" w:rsidP="00F36729">
      <w:pPr>
        <w:spacing w:after="0" w:line="240" w:lineRule="auto"/>
      </w:pPr>
      <w:r>
        <w:separator/>
      </w:r>
    </w:p>
  </w:endnote>
  <w:endnote w:type="continuationSeparator" w:id="0">
    <w:p w:rsidR="0011423E" w:rsidRDefault="0011423E" w:rsidP="00F3672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orbel">
    <w:panose1 w:val="020B0503020204020204"/>
    <w:charset w:val="CC"/>
    <w:family w:val="swiss"/>
    <w:pitch w:val="variable"/>
    <w:sig w:usb0="A00002EF" w:usb1="4000204B" w:usb2="00000000" w:usb3="00000000" w:csb0="000000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4306141"/>
      <w:docPartObj>
        <w:docPartGallery w:val="Page Numbers (Bottom of Page)"/>
        <w:docPartUnique/>
      </w:docPartObj>
    </w:sdtPr>
    <w:sdtEndPr/>
    <w:sdtContent>
      <w:p w:rsidR="00AF7639" w:rsidRDefault="0011423E">
        <w:pPr>
          <w:pStyle w:val="afb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37398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AF7639" w:rsidRDefault="00AF7639">
    <w:pPr>
      <w:pStyle w:val="af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1423E" w:rsidRDefault="0011423E" w:rsidP="00F36729">
      <w:pPr>
        <w:spacing w:after="0" w:line="240" w:lineRule="auto"/>
      </w:pPr>
      <w:r>
        <w:separator/>
      </w:r>
    </w:p>
  </w:footnote>
  <w:footnote w:type="continuationSeparator" w:id="0">
    <w:p w:rsidR="0011423E" w:rsidRDefault="0011423E" w:rsidP="00F3672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5"/>
    <w:multiLevelType w:val="singleLevel"/>
    <w:tmpl w:val="99FE0BA4"/>
    <w:name w:val="WW8Num5"/>
    <w:lvl w:ilvl="0">
      <w:start w:val="1"/>
      <w:numFmt w:val="decimal"/>
      <w:lvlText w:val="%1."/>
      <w:lvlJc w:val="left"/>
      <w:pPr>
        <w:tabs>
          <w:tab w:val="num" w:pos="708"/>
        </w:tabs>
        <w:ind w:left="360" w:hanging="360"/>
      </w:pPr>
      <w:rPr>
        <w:rFonts w:ascii="Symbol" w:eastAsia="Times New Roman" w:hAnsi="Symbol" w:cs="Symbol" w:hint="default"/>
        <w:color w:val="auto"/>
        <w:sz w:val="26"/>
        <w:szCs w:val="26"/>
      </w:rPr>
    </w:lvl>
  </w:abstractNum>
  <w:abstractNum w:abstractNumId="1">
    <w:nsid w:val="00000006"/>
    <w:multiLevelType w:val="singleLevel"/>
    <w:tmpl w:val="00000006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1069" w:hanging="360"/>
      </w:pPr>
      <w:rPr>
        <w:rFonts w:ascii="Symbol" w:eastAsia="Times New Roman" w:hAnsi="Symbol" w:cs="Symbol" w:hint="default"/>
      </w:rPr>
    </w:lvl>
  </w:abstractNum>
  <w:abstractNum w:abstractNumId="2">
    <w:nsid w:val="0000000F"/>
    <w:multiLevelType w:val="singleLevel"/>
    <w:tmpl w:val="0000000F"/>
    <w:name w:val="WW8Num7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Times New Roman"/>
      </w:rPr>
    </w:lvl>
  </w:abstractNum>
  <w:abstractNum w:abstractNumId="3">
    <w:nsid w:val="00000015"/>
    <w:multiLevelType w:val="singleLevel"/>
    <w:tmpl w:val="00000015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4">
    <w:nsid w:val="003938E4"/>
    <w:multiLevelType w:val="hybridMultilevel"/>
    <w:tmpl w:val="6416252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0527F41"/>
    <w:multiLevelType w:val="hybridMultilevel"/>
    <w:tmpl w:val="478AD200"/>
    <w:name w:val="WW8Num21"/>
    <w:lvl w:ilvl="0" w:tplc="01186EA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7C38EE10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70027990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3423E8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89C8688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83A4956A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8818970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2388858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EB4D6CC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00FA1EC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7">
    <w:nsid w:val="02F34A5B"/>
    <w:multiLevelType w:val="hybridMultilevel"/>
    <w:tmpl w:val="7B5622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3A75F77"/>
    <w:multiLevelType w:val="hybridMultilevel"/>
    <w:tmpl w:val="CA9E9050"/>
    <w:lvl w:ilvl="0" w:tplc="5D20EB48">
      <w:start w:val="1"/>
      <w:numFmt w:val="decimal"/>
      <w:lvlText w:val="%1)"/>
      <w:lvlJc w:val="left"/>
      <w:pPr>
        <w:tabs>
          <w:tab w:val="num" w:pos="750"/>
        </w:tabs>
        <w:ind w:left="750" w:hanging="39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04CA589F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>
    <w:nsid w:val="050B217D"/>
    <w:multiLevelType w:val="hybridMultilevel"/>
    <w:tmpl w:val="3A3A2780"/>
    <w:lvl w:ilvl="0" w:tplc="726611C4">
      <w:start w:val="1"/>
      <w:numFmt w:val="decimal"/>
      <w:lvlText w:val="%1."/>
      <w:lvlJc w:val="left"/>
      <w:pPr>
        <w:ind w:left="1068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1">
    <w:nsid w:val="080B4059"/>
    <w:multiLevelType w:val="hybridMultilevel"/>
    <w:tmpl w:val="42F6218E"/>
    <w:lvl w:ilvl="0" w:tplc="04190013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084A2CF4"/>
    <w:multiLevelType w:val="hybridMultilevel"/>
    <w:tmpl w:val="216A63CA"/>
    <w:lvl w:ilvl="0" w:tplc="8CBC7E84">
      <w:start w:val="1"/>
      <w:numFmt w:val="decimal"/>
      <w:lvlText w:val="%1)"/>
      <w:lvlJc w:val="left"/>
      <w:pPr>
        <w:ind w:left="99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10" w:hanging="360"/>
      </w:pPr>
    </w:lvl>
    <w:lvl w:ilvl="2" w:tplc="0419001B" w:tentative="1">
      <w:start w:val="1"/>
      <w:numFmt w:val="lowerRoman"/>
      <w:lvlText w:val="%3."/>
      <w:lvlJc w:val="right"/>
      <w:pPr>
        <w:ind w:left="2430" w:hanging="180"/>
      </w:pPr>
    </w:lvl>
    <w:lvl w:ilvl="3" w:tplc="0419000F" w:tentative="1">
      <w:start w:val="1"/>
      <w:numFmt w:val="decimal"/>
      <w:lvlText w:val="%4."/>
      <w:lvlJc w:val="left"/>
      <w:pPr>
        <w:ind w:left="3150" w:hanging="360"/>
      </w:pPr>
    </w:lvl>
    <w:lvl w:ilvl="4" w:tplc="04190019" w:tentative="1">
      <w:start w:val="1"/>
      <w:numFmt w:val="lowerLetter"/>
      <w:lvlText w:val="%5."/>
      <w:lvlJc w:val="left"/>
      <w:pPr>
        <w:ind w:left="3870" w:hanging="360"/>
      </w:pPr>
    </w:lvl>
    <w:lvl w:ilvl="5" w:tplc="0419001B" w:tentative="1">
      <w:start w:val="1"/>
      <w:numFmt w:val="lowerRoman"/>
      <w:lvlText w:val="%6."/>
      <w:lvlJc w:val="right"/>
      <w:pPr>
        <w:ind w:left="4590" w:hanging="180"/>
      </w:pPr>
    </w:lvl>
    <w:lvl w:ilvl="6" w:tplc="0419000F" w:tentative="1">
      <w:start w:val="1"/>
      <w:numFmt w:val="decimal"/>
      <w:lvlText w:val="%7."/>
      <w:lvlJc w:val="left"/>
      <w:pPr>
        <w:ind w:left="5310" w:hanging="360"/>
      </w:pPr>
    </w:lvl>
    <w:lvl w:ilvl="7" w:tplc="04190019" w:tentative="1">
      <w:start w:val="1"/>
      <w:numFmt w:val="lowerLetter"/>
      <w:lvlText w:val="%8."/>
      <w:lvlJc w:val="left"/>
      <w:pPr>
        <w:ind w:left="6030" w:hanging="360"/>
      </w:pPr>
    </w:lvl>
    <w:lvl w:ilvl="8" w:tplc="041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13">
    <w:nsid w:val="089F7116"/>
    <w:multiLevelType w:val="hybridMultilevel"/>
    <w:tmpl w:val="2FB0F27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095D75CA"/>
    <w:multiLevelType w:val="hybridMultilevel"/>
    <w:tmpl w:val="2932A5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096A4C6E"/>
    <w:multiLevelType w:val="hybridMultilevel"/>
    <w:tmpl w:val="216A63CA"/>
    <w:lvl w:ilvl="0" w:tplc="8CBC7E84">
      <w:start w:val="1"/>
      <w:numFmt w:val="decimal"/>
      <w:lvlText w:val="%1)"/>
      <w:lvlJc w:val="left"/>
      <w:pPr>
        <w:ind w:left="99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10" w:hanging="360"/>
      </w:pPr>
    </w:lvl>
    <w:lvl w:ilvl="2" w:tplc="0419001B" w:tentative="1">
      <w:start w:val="1"/>
      <w:numFmt w:val="lowerRoman"/>
      <w:lvlText w:val="%3."/>
      <w:lvlJc w:val="right"/>
      <w:pPr>
        <w:ind w:left="2430" w:hanging="180"/>
      </w:pPr>
    </w:lvl>
    <w:lvl w:ilvl="3" w:tplc="0419000F" w:tentative="1">
      <w:start w:val="1"/>
      <w:numFmt w:val="decimal"/>
      <w:lvlText w:val="%4."/>
      <w:lvlJc w:val="left"/>
      <w:pPr>
        <w:ind w:left="3150" w:hanging="360"/>
      </w:pPr>
    </w:lvl>
    <w:lvl w:ilvl="4" w:tplc="04190019" w:tentative="1">
      <w:start w:val="1"/>
      <w:numFmt w:val="lowerLetter"/>
      <w:lvlText w:val="%5."/>
      <w:lvlJc w:val="left"/>
      <w:pPr>
        <w:ind w:left="3870" w:hanging="360"/>
      </w:pPr>
    </w:lvl>
    <w:lvl w:ilvl="5" w:tplc="0419001B" w:tentative="1">
      <w:start w:val="1"/>
      <w:numFmt w:val="lowerRoman"/>
      <w:lvlText w:val="%6."/>
      <w:lvlJc w:val="right"/>
      <w:pPr>
        <w:ind w:left="4590" w:hanging="180"/>
      </w:pPr>
    </w:lvl>
    <w:lvl w:ilvl="6" w:tplc="0419000F" w:tentative="1">
      <w:start w:val="1"/>
      <w:numFmt w:val="decimal"/>
      <w:lvlText w:val="%7."/>
      <w:lvlJc w:val="left"/>
      <w:pPr>
        <w:ind w:left="5310" w:hanging="360"/>
      </w:pPr>
    </w:lvl>
    <w:lvl w:ilvl="7" w:tplc="04190019" w:tentative="1">
      <w:start w:val="1"/>
      <w:numFmt w:val="lowerLetter"/>
      <w:lvlText w:val="%8."/>
      <w:lvlJc w:val="left"/>
      <w:pPr>
        <w:ind w:left="6030" w:hanging="360"/>
      </w:pPr>
    </w:lvl>
    <w:lvl w:ilvl="8" w:tplc="041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16">
    <w:nsid w:val="096D5DCB"/>
    <w:multiLevelType w:val="hybridMultilevel"/>
    <w:tmpl w:val="B83C591C"/>
    <w:lvl w:ilvl="0" w:tplc="121AF19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>
    <w:nsid w:val="0B975DA5"/>
    <w:multiLevelType w:val="hybridMultilevel"/>
    <w:tmpl w:val="C62626A4"/>
    <w:lvl w:ilvl="0" w:tplc="C540C5AA">
      <w:start w:val="1"/>
      <w:numFmt w:val="decimal"/>
      <w:lvlText w:val="%1)"/>
      <w:lvlJc w:val="left"/>
      <w:pPr>
        <w:ind w:left="915" w:hanging="360"/>
      </w:pPr>
      <w:rPr>
        <w:rFonts w:eastAsiaTheme="minorEastAsia" w:hint="default"/>
      </w:rPr>
    </w:lvl>
    <w:lvl w:ilvl="1" w:tplc="04190019" w:tentative="1">
      <w:start w:val="1"/>
      <w:numFmt w:val="lowerLetter"/>
      <w:lvlText w:val="%2."/>
      <w:lvlJc w:val="left"/>
      <w:pPr>
        <w:ind w:left="1635" w:hanging="360"/>
      </w:pPr>
    </w:lvl>
    <w:lvl w:ilvl="2" w:tplc="0419001B" w:tentative="1">
      <w:start w:val="1"/>
      <w:numFmt w:val="lowerRoman"/>
      <w:lvlText w:val="%3."/>
      <w:lvlJc w:val="right"/>
      <w:pPr>
        <w:ind w:left="2355" w:hanging="180"/>
      </w:pPr>
    </w:lvl>
    <w:lvl w:ilvl="3" w:tplc="0419000F" w:tentative="1">
      <w:start w:val="1"/>
      <w:numFmt w:val="decimal"/>
      <w:lvlText w:val="%4."/>
      <w:lvlJc w:val="left"/>
      <w:pPr>
        <w:ind w:left="3075" w:hanging="360"/>
      </w:pPr>
    </w:lvl>
    <w:lvl w:ilvl="4" w:tplc="04190019" w:tentative="1">
      <w:start w:val="1"/>
      <w:numFmt w:val="lowerLetter"/>
      <w:lvlText w:val="%5."/>
      <w:lvlJc w:val="left"/>
      <w:pPr>
        <w:ind w:left="3795" w:hanging="360"/>
      </w:pPr>
    </w:lvl>
    <w:lvl w:ilvl="5" w:tplc="0419001B" w:tentative="1">
      <w:start w:val="1"/>
      <w:numFmt w:val="lowerRoman"/>
      <w:lvlText w:val="%6."/>
      <w:lvlJc w:val="right"/>
      <w:pPr>
        <w:ind w:left="4515" w:hanging="180"/>
      </w:pPr>
    </w:lvl>
    <w:lvl w:ilvl="6" w:tplc="0419000F" w:tentative="1">
      <w:start w:val="1"/>
      <w:numFmt w:val="decimal"/>
      <w:lvlText w:val="%7."/>
      <w:lvlJc w:val="left"/>
      <w:pPr>
        <w:ind w:left="5235" w:hanging="360"/>
      </w:pPr>
    </w:lvl>
    <w:lvl w:ilvl="7" w:tplc="04190019" w:tentative="1">
      <w:start w:val="1"/>
      <w:numFmt w:val="lowerLetter"/>
      <w:lvlText w:val="%8."/>
      <w:lvlJc w:val="left"/>
      <w:pPr>
        <w:ind w:left="5955" w:hanging="360"/>
      </w:pPr>
    </w:lvl>
    <w:lvl w:ilvl="8" w:tplc="0419001B" w:tentative="1">
      <w:start w:val="1"/>
      <w:numFmt w:val="lowerRoman"/>
      <w:lvlText w:val="%9."/>
      <w:lvlJc w:val="right"/>
      <w:pPr>
        <w:ind w:left="6675" w:hanging="180"/>
      </w:pPr>
    </w:lvl>
  </w:abstractNum>
  <w:abstractNum w:abstractNumId="18">
    <w:nsid w:val="0C402DBF"/>
    <w:multiLevelType w:val="hybridMultilevel"/>
    <w:tmpl w:val="8ACEA1D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0CBE78C6"/>
    <w:multiLevelType w:val="hybridMultilevel"/>
    <w:tmpl w:val="361884B8"/>
    <w:lvl w:ilvl="0" w:tplc="C540C5AA">
      <w:start w:val="1"/>
      <w:numFmt w:val="decimal"/>
      <w:lvlText w:val="%1)"/>
      <w:lvlJc w:val="left"/>
      <w:pPr>
        <w:ind w:left="915" w:hanging="360"/>
      </w:pPr>
      <w:rPr>
        <w:rFonts w:eastAsiaTheme="minorEastAsia" w:hint="default"/>
      </w:rPr>
    </w:lvl>
    <w:lvl w:ilvl="1" w:tplc="04190019" w:tentative="1">
      <w:start w:val="1"/>
      <w:numFmt w:val="lowerLetter"/>
      <w:lvlText w:val="%2."/>
      <w:lvlJc w:val="left"/>
      <w:pPr>
        <w:ind w:left="1635" w:hanging="360"/>
      </w:pPr>
    </w:lvl>
    <w:lvl w:ilvl="2" w:tplc="0419001B" w:tentative="1">
      <w:start w:val="1"/>
      <w:numFmt w:val="lowerRoman"/>
      <w:lvlText w:val="%3."/>
      <w:lvlJc w:val="right"/>
      <w:pPr>
        <w:ind w:left="2355" w:hanging="180"/>
      </w:pPr>
    </w:lvl>
    <w:lvl w:ilvl="3" w:tplc="0419000F" w:tentative="1">
      <w:start w:val="1"/>
      <w:numFmt w:val="decimal"/>
      <w:lvlText w:val="%4."/>
      <w:lvlJc w:val="left"/>
      <w:pPr>
        <w:ind w:left="3075" w:hanging="360"/>
      </w:pPr>
    </w:lvl>
    <w:lvl w:ilvl="4" w:tplc="04190019" w:tentative="1">
      <w:start w:val="1"/>
      <w:numFmt w:val="lowerLetter"/>
      <w:lvlText w:val="%5."/>
      <w:lvlJc w:val="left"/>
      <w:pPr>
        <w:ind w:left="3795" w:hanging="360"/>
      </w:pPr>
    </w:lvl>
    <w:lvl w:ilvl="5" w:tplc="0419001B" w:tentative="1">
      <w:start w:val="1"/>
      <w:numFmt w:val="lowerRoman"/>
      <w:lvlText w:val="%6."/>
      <w:lvlJc w:val="right"/>
      <w:pPr>
        <w:ind w:left="4515" w:hanging="180"/>
      </w:pPr>
    </w:lvl>
    <w:lvl w:ilvl="6" w:tplc="0419000F" w:tentative="1">
      <w:start w:val="1"/>
      <w:numFmt w:val="decimal"/>
      <w:lvlText w:val="%7."/>
      <w:lvlJc w:val="left"/>
      <w:pPr>
        <w:ind w:left="5235" w:hanging="360"/>
      </w:pPr>
    </w:lvl>
    <w:lvl w:ilvl="7" w:tplc="04190019" w:tentative="1">
      <w:start w:val="1"/>
      <w:numFmt w:val="lowerLetter"/>
      <w:lvlText w:val="%8."/>
      <w:lvlJc w:val="left"/>
      <w:pPr>
        <w:ind w:left="5955" w:hanging="360"/>
      </w:pPr>
    </w:lvl>
    <w:lvl w:ilvl="8" w:tplc="0419001B" w:tentative="1">
      <w:start w:val="1"/>
      <w:numFmt w:val="lowerRoman"/>
      <w:lvlText w:val="%9."/>
      <w:lvlJc w:val="right"/>
      <w:pPr>
        <w:ind w:left="6675" w:hanging="180"/>
      </w:pPr>
    </w:lvl>
  </w:abstractNum>
  <w:abstractNum w:abstractNumId="20">
    <w:nsid w:val="0D8E2923"/>
    <w:multiLevelType w:val="hybridMultilevel"/>
    <w:tmpl w:val="A536A1C8"/>
    <w:lvl w:ilvl="0" w:tplc="726611C4">
      <w:start w:val="1"/>
      <w:numFmt w:val="decimal"/>
      <w:lvlText w:val="%1."/>
      <w:lvlJc w:val="left"/>
      <w:pPr>
        <w:ind w:left="1776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1">
    <w:nsid w:val="0EE93B09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2">
    <w:nsid w:val="0EFF0BD6"/>
    <w:multiLevelType w:val="hybridMultilevel"/>
    <w:tmpl w:val="C22214DA"/>
    <w:lvl w:ilvl="0" w:tplc="C706D0EC">
      <w:start w:val="1"/>
      <w:numFmt w:val="decimal"/>
      <w:lvlText w:val="%1."/>
      <w:lvlJc w:val="left"/>
      <w:pPr>
        <w:ind w:left="993" w:hanging="360"/>
      </w:pPr>
      <w:rPr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713" w:hanging="360"/>
      </w:pPr>
    </w:lvl>
    <w:lvl w:ilvl="2" w:tplc="0419001B" w:tentative="1">
      <w:start w:val="1"/>
      <w:numFmt w:val="lowerRoman"/>
      <w:lvlText w:val="%3."/>
      <w:lvlJc w:val="right"/>
      <w:pPr>
        <w:ind w:left="2433" w:hanging="180"/>
      </w:pPr>
    </w:lvl>
    <w:lvl w:ilvl="3" w:tplc="0419000F" w:tentative="1">
      <w:start w:val="1"/>
      <w:numFmt w:val="decimal"/>
      <w:lvlText w:val="%4."/>
      <w:lvlJc w:val="left"/>
      <w:pPr>
        <w:ind w:left="3153" w:hanging="360"/>
      </w:pPr>
    </w:lvl>
    <w:lvl w:ilvl="4" w:tplc="04190019" w:tentative="1">
      <w:start w:val="1"/>
      <w:numFmt w:val="lowerLetter"/>
      <w:lvlText w:val="%5."/>
      <w:lvlJc w:val="left"/>
      <w:pPr>
        <w:ind w:left="3873" w:hanging="360"/>
      </w:pPr>
    </w:lvl>
    <w:lvl w:ilvl="5" w:tplc="0419001B" w:tentative="1">
      <w:start w:val="1"/>
      <w:numFmt w:val="lowerRoman"/>
      <w:lvlText w:val="%6."/>
      <w:lvlJc w:val="right"/>
      <w:pPr>
        <w:ind w:left="4593" w:hanging="180"/>
      </w:pPr>
    </w:lvl>
    <w:lvl w:ilvl="6" w:tplc="0419000F" w:tentative="1">
      <w:start w:val="1"/>
      <w:numFmt w:val="decimal"/>
      <w:lvlText w:val="%7."/>
      <w:lvlJc w:val="left"/>
      <w:pPr>
        <w:ind w:left="5313" w:hanging="360"/>
      </w:pPr>
    </w:lvl>
    <w:lvl w:ilvl="7" w:tplc="04190019" w:tentative="1">
      <w:start w:val="1"/>
      <w:numFmt w:val="lowerLetter"/>
      <w:lvlText w:val="%8."/>
      <w:lvlJc w:val="left"/>
      <w:pPr>
        <w:ind w:left="6033" w:hanging="360"/>
      </w:pPr>
    </w:lvl>
    <w:lvl w:ilvl="8" w:tplc="0419001B" w:tentative="1">
      <w:start w:val="1"/>
      <w:numFmt w:val="lowerRoman"/>
      <w:lvlText w:val="%9."/>
      <w:lvlJc w:val="right"/>
      <w:pPr>
        <w:ind w:left="6753" w:hanging="180"/>
      </w:pPr>
    </w:lvl>
  </w:abstractNum>
  <w:abstractNum w:abstractNumId="23">
    <w:nsid w:val="101E09CF"/>
    <w:multiLevelType w:val="hybridMultilevel"/>
    <w:tmpl w:val="BDC81E86"/>
    <w:lvl w:ilvl="0" w:tplc="1A2685B2">
      <w:start w:val="1"/>
      <w:numFmt w:val="decimal"/>
      <w:lvlText w:val="%1."/>
      <w:lvlJc w:val="left"/>
      <w:pPr>
        <w:ind w:left="1004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4">
    <w:nsid w:val="108910C3"/>
    <w:multiLevelType w:val="hybridMultilevel"/>
    <w:tmpl w:val="9DE6EA2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11A35756"/>
    <w:multiLevelType w:val="hybridMultilevel"/>
    <w:tmpl w:val="3200B18E"/>
    <w:lvl w:ilvl="0" w:tplc="ABB6164E">
      <w:start w:val="1"/>
      <w:numFmt w:val="decimal"/>
      <w:lvlText w:val="%1)"/>
      <w:lvlJc w:val="left"/>
      <w:pPr>
        <w:ind w:left="91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35" w:hanging="360"/>
      </w:pPr>
    </w:lvl>
    <w:lvl w:ilvl="2" w:tplc="0419001B" w:tentative="1">
      <w:start w:val="1"/>
      <w:numFmt w:val="lowerRoman"/>
      <w:lvlText w:val="%3."/>
      <w:lvlJc w:val="right"/>
      <w:pPr>
        <w:ind w:left="2355" w:hanging="180"/>
      </w:pPr>
    </w:lvl>
    <w:lvl w:ilvl="3" w:tplc="0419000F" w:tentative="1">
      <w:start w:val="1"/>
      <w:numFmt w:val="decimal"/>
      <w:lvlText w:val="%4."/>
      <w:lvlJc w:val="left"/>
      <w:pPr>
        <w:ind w:left="3075" w:hanging="360"/>
      </w:pPr>
    </w:lvl>
    <w:lvl w:ilvl="4" w:tplc="04190019" w:tentative="1">
      <w:start w:val="1"/>
      <w:numFmt w:val="lowerLetter"/>
      <w:lvlText w:val="%5."/>
      <w:lvlJc w:val="left"/>
      <w:pPr>
        <w:ind w:left="3795" w:hanging="360"/>
      </w:pPr>
    </w:lvl>
    <w:lvl w:ilvl="5" w:tplc="0419001B" w:tentative="1">
      <w:start w:val="1"/>
      <w:numFmt w:val="lowerRoman"/>
      <w:lvlText w:val="%6."/>
      <w:lvlJc w:val="right"/>
      <w:pPr>
        <w:ind w:left="4515" w:hanging="180"/>
      </w:pPr>
    </w:lvl>
    <w:lvl w:ilvl="6" w:tplc="0419000F" w:tentative="1">
      <w:start w:val="1"/>
      <w:numFmt w:val="decimal"/>
      <w:lvlText w:val="%7."/>
      <w:lvlJc w:val="left"/>
      <w:pPr>
        <w:ind w:left="5235" w:hanging="360"/>
      </w:pPr>
    </w:lvl>
    <w:lvl w:ilvl="7" w:tplc="04190019" w:tentative="1">
      <w:start w:val="1"/>
      <w:numFmt w:val="lowerLetter"/>
      <w:lvlText w:val="%8."/>
      <w:lvlJc w:val="left"/>
      <w:pPr>
        <w:ind w:left="5955" w:hanging="360"/>
      </w:pPr>
    </w:lvl>
    <w:lvl w:ilvl="8" w:tplc="0419001B" w:tentative="1">
      <w:start w:val="1"/>
      <w:numFmt w:val="lowerRoman"/>
      <w:lvlText w:val="%9."/>
      <w:lvlJc w:val="right"/>
      <w:pPr>
        <w:ind w:left="6675" w:hanging="180"/>
      </w:pPr>
    </w:lvl>
  </w:abstractNum>
  <w:abstractNum w:abstractNumId="26">
    <w:nsid w:val="122E178C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7">
    <w:nsid w:val="12BD1815"/>
    <w:multiLevelType w:val="hybridMultilevel"/>
    <w:tmpl w:val="11D8D86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13B77FE2"/>
    <w:multiLevelType w:val="hybridMultilevel"/>
    <w:tmpl w:val="C8085202"/>
    <w:lvl w:ilvl="0" w:tplc="C8FE511E">
      <w:start w:val="1"/>
      <w:numFmt w:val="decimal"/>
      <w:lvlText w:val="%1."/>
      <w:lvlJc w:val="left"/>
      <w:pPr>
        <w:ind w:left="1428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9">
    <w:nsid w:val="13FE306F"/>
    <w:multiLevelType w:val="hybridMultilevel"/>
    <w:tmpl w:val="4C76BAEE"/>
    <w:lvl w:ilvl="0" w:tplc="5DF04422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0">
    <w:nsid w:val="14441C8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1">
    <w:nsid w:val="147A390E"/>
    <w:multiLevelType w:val="hybridMultilevel"/>
    <w:tmpl w:val="1A40768C"/>
    <w:lvl w:ilvl="0" w:tplc="04190001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03">
      <w:start w:val="1"/>
      <w:numFmt w:val="lowerLetter"/>
      <w:lvlText w:val="%2."/>
      <w:lvlJc w:val="left"/>
      <w:pPr>
        <w:ind w:left="1788" w:hanging="360"/>
      </w:pPr>
    </w:lvl>
    <w:lvl w:ilvl="2" w:tplc="04190005" w:tentative="1">
      <w:start w:val="1"/>
      <w:numFmt w:val="lowerRoman"/>
      <w:lvlText w:val="%3."/>
      <w:lvlJc w:val="right"/>
      <w:pPr>
        <w:ind w:left="2508" w:hanging="180"/>
      </w:pPr>
    </w:lvl>
    <w:lvl w:ilvl="3" w:tplc="04190001" w:tentative="1">
      <w:start w:val="1"/>
      <w:numFmt w:val="decimal"/>
      <w:lvlText w:val="%4."/>
      <w:lvlJc w:val="left"/>
      <w:pPr>
        <w:ind w:left="3228" w:hanging="360"/>
      </w:pPr>
    </w:lvl>
    <w:lvl w:ilvl="4" w:tplc="04190003" w:tentative="1">
      <w:start w:val="1"/>
      <w:numFmt w:val="lowerLetter"/>
      <w:lvlText w:val="%5."/>
      <w:lvlJc w:val="left"/>
      <w:pPr>
        <w:ind w:left="3948" w:hanging="360"/>
      </w:pPr>
    </w:lvl>
    <w:lvl w:ilvl="5" w:tplc="04190005" w:tentative="1">
      <w:start w:val="1"/>
      <w:numFmt w:val="lowerRoman"/>
      <w:lvlText w:val="%6."/>
      <w:lvlJc w:val="right"/>
      <w:pPr>
        <w:ind w:left="4668" w:hanging="180"/>
      </w:pPr>
    </w:lvl>
    <w:lvl w:ilvl="6" w:tplc="04190001" w:tentative="1">
      <w:start w:val="1"/>
      <w:numFmt w:val="decimal"/>
      <w:lvlText w:val="%7."/>
      <w:lvlJc w:val="left"/>
      <w:pPr>
        <w:ind w:left="5388" w:hanging="360"/>
      </w:pPr>
    </w:lvl>
    <w:lvl w:ilvl="7" w:tplc="04190003" w:tentative="1">
      <w:start w:val="1"/>
      <w:numFmt w:val="lowerLetter"/>
      <w:lvlText w:val="%8."/>
      <w:lvlJc w:val="left"/>
      <w:pPr>
        <w:ind w:left="6108" w:hanging="360"/>
      </w:pPr>
    </w:lvl>
    <w:lvl w:ilvl="8" w:tplc="04190005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2">
    <w:nsid w:val="168E7695"/>
    <w:multiLevelType w:val="hybridMultilevel"/>
    <w:tmpl w:val="234A599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177934DA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4">
    <w:nsid w:val="17E25CCC"/>
    <w:multiLevelType w:val="hybridMultilevel"/>
    <w:tmpl w:val="C8085202"/>
    <w:lvl w:ilvl="0" w:tplc="C8FE511E">
      <w:start w:val="1"/>
      <w:numFmt w:val="decimal"/>
      <w:lvlText w:val="%1."/>
      <w:lvlJc w:val="left"/>
      <w:pPr>
        <w:ind w:left="1428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5">
    <w:nsid w:val="1B647C07"/>
    <w:multiLevelType w:val="hybridMultilevel"/>
    <w:tmpl w:val="183C3E0C"/>
    <w:lvl w:ilvl="0" w:tplc="92D6A32A">
      <w:start w:val="1"/>
      <w:numFmt w:val="decimal"/>
      <w:lvlText w:val="%1)"/>
      <w:lvlJc w:val="left"/>
      <w:pPr>
        <w:ind w:left="91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35" w:hanging="360"/>
      </w:pPr>
    </w:lvl>
    <w:lvl w:ilvl="2" w:tplc="0419001B" w:tentative="1">
      <w:start w:val="1"/>
      <w:numFmt w:val="lowerRoman"/>
      <w:lvlText w:val="%3."/>
      <w:lvlJc w:val="right"/>
      <w:pPr>
        <w:ind w:left="2355" w:hanging="180"/>
      </w:pPr>
    </w:lvl>
    <w:lvl w:ilvl="3" w:tplc="0419000F" w:tentative="1">
      <w:start w:val="1"/>
      <w:numFmt w:val="decimal"/>
      <w:lvlText w:val="%4."/>
      <w:lvlJc w:val="left"/>
      <w:pPr>
        <w:ind w:left="3075" w:hanging="360"/>
      </w:pPr>
    </w:lvl>
    <w:lvl w:ilvl="4" w:tplc="04190019" w:tentative="1">
      <w:start w:val="1"/>
      <w:numFmt w:val="lowerLetter"/>
      <w:lvlText w:val="%5."/>
      <w:lvlJc w:val="left"/>
      <w:pPr>
        <w:ind w:left="3795" w:hanging="360"/>
      </w:pPr>
    </w:lvl>
    <w:lvl w:ilvl="5" w:tplc="0419001B" w:tentative="1">
      <w:start w:val="1"/>
      <w:numFmt w:val="lowerRoman"/>
      <w:lvlText w:val="%6."/>
      <w:lvlJc w:val="right"/>
      <w:pPr>
        <w:ind w:left="4515" w:hanging="180"/>
      </w:pPr>
    </w:lvl>
    <w:lvl w:ilvl="6" w:tplc="0419000F" w:tentative="1">
      <w:start w:val="1"/>
      <w:numFmt w:val="decimal"/>
      <w:lvlText w:val="%7."/>
      <w:lvlJc w:val="left"/>
      <w:pPr>
        <w:ind w:left="5235" w:hanging="360"/>
      </w:pPr>
    </w:lvl>
    <w:lvl w:ilvl="7" w:tplc="04190019" w:tentative="1">
      <w:start w:val="1"/>
      <w:numFmt w:val="lowerLetter"/>
      <w:lvlText w:val="%8."/>
      <w:lvlJc w:val="left"/>
      <w:pPr>
        <w:ind w:left="5955" w:hanging="360"/>
      </w:pPr>
    </w:lvl>
    <w:lvl w:ilvl="8" w:tplc="0419001B" w:tentative="1">
      <w:start w:val="1"/>
      <w:numFmt w:val="lowerRoman"/>
      <w:lvlText w:val="%9."/>
      <w:lvlJc w:val="right"/>
      <w:pPr>
        <w:ind w:left="6675" w:hanging="180"/>
      </w:pPr>
    </w:lvl>
  </w:abstractNum>
  <w:abstractNum w:abstractNumId="36">
    <w:nsid w:val="1C0B7CFC"/>
    <w:multiLevelType w:val="hybridMultilevel"/>
    <w:tmpl w:val="BF187C7E"/>
    <w:lvl w:ilvl="0" w:tplc="1902A22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1C8F57A0"/>
    <w:multiLevelType w:val="hybridMultilevel"/>
    <w:tmpl w:val="0DD4DDC8"/>
    <w:lvl w:ilvl="0" w:tplc="04190001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190003" w:tentative="1">
      <w:start w:val="1"/>
      <w:numFmt w:val="lowerLetter"/>
      <w:lvlText w:val="%2."/>
      <w:lvlJc w:val="left"/>
      <w:pPr>
        <w:ind w:left="2520" w:hanging="360"/>
      </w:pPr>
    </w:lvl>
    <w:lvl w:ilvl="2" w:tplc="04190005" w:tentative="1">
      <w:start w:val="1"/>
      <w:numFmt w:val="lowerRoman"/>
      <w:lvlText w:val="%3."/>
      <w:lvlJc w:val="right"/>
      <w:pPr>
        <w:ind w:left="3240" w:hanging="180"/>
      </w:pPr>
    </w:lvl>
    <w:lvl w:ilvl="3" w:tplc="04190001" w:tentative="1">
      <w:start w:val="1"/>
      <w:numFmt w:val="decimal"/>
      <w:lvlText w:val="%4."/>
      <w:lvlJc w:val="left"/>
      <w:pPr>
        <w:ind w:left="3960" w:hanging="360"/>
      </w:pPr>
    </w:lvl>
    <w:lvl w:ilvl="4" w:tplc="04190003" w:tentative="1">
      <w:start w:val="1"/>
      <w:numFmt w:val="lowerLetter"/>
      <w:lvlText w:val="%5."/>
      <w:lvlJc w:val="left"/>
      <w:pPr>
        <w:ind w:left="4680" w:hanging="360"/>
      </w:pPr>
    </w:lvl>
    <w:lvl w:ilvl="5" w:tplc="04190005" w:tentative="1">
      <w:start w:val="1"/>
      <w:numFmt w:val="lowerRoman"/>
      <w:lvlText w:val="%6."/>
      <w:lvlJc w:val="right"/>
      <w:pPr>
        <w:ind w:left="5400" w:hanging="180"/>
      </w:pPr>
    </w:lvl>
    <w:lvl w:ilvl="6" w:tplc="04190001" w:tentative="1">
      <w:start w:val="1"/>
      <w:numFmt w:val="decimal"/>
      <w:lvlText w:val="%7."/>
      <w:lvlJc w:val="left"/>
      <w:pPr>
        <w:ind w:left="6120" w:hanging="360"/>
      </w:pPr>
    </w:lvl>
    <w:lvl w:ilvl="7" w:tplc="04190003" w:tentative="1">
      <w:start w:val="1"/>
      <w:numFmt w:val="lowerLetter"/>
      <w:lvlText w:val="%8."/>
      <w:lvlJc w:val="left"/>
      <w:pPr>
        <w:ind w:left="6840" w:hanging="360"/>
      </w:pPr>
    </w:lvl>
    <w:lvl w:ilvl="8" w:tplc="04190005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8">
    <w:nsid w:val="1F1657A6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9">
    <w:nsid w:val="20CF5CD4"/>
    <w:multiLevelType w:val="hybridMultilevel"/>
    <w:tmpl w:val="08A6341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21601543"/>
    <w:multiLevelType w:val="hybridMultilevel"/>
    <w:tmpl w:val="CA9E9050"/>
    <w:lvl w:ilvl="0" w:tplc="5D20EB48">
      <w:start w:val="1"/>
      <w:numFmt w:val="decimal"/>
      <w:lvlText w:val="%1)"/>
      <w:lvlJc w:val="left"/>
      <w:pPr>
        <w:tabs>
          <w:tab w:val="num" w:pos="750"/>
        </w:tabs>
        <w:ind w:left="750" w:hanging="39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>
    <w:nsid w:val="22305170"/>
    <w:multiLevelType w:val="hybridMultilevel"/>
    <w:tmpl w:val="066488A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>
    <w:nsid w:val="230B1680"/>
    <w:multiLevelType w:val="hybridMultilevel"/>
    <w:tmpl w:val="3A80D07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>
    <w:nsid w:val="241E586B"/>
    <w:multiLevelType w:val="hybridMultilevel"/>
    <w:tmpl w:val="A536A1C8"/>
    <w:lvl w:ilvl="0" w:tplc="726611C4">
      <w:start w:val="1"/>
      <w:numFmt w:val="decimal"/>
      <w:lvlText w:val="%1."/>
      <w:lvlJc w:val="left"/>
      <w:pPr>
        <w:ind w:left="1776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4">
    <w:nsid w:val="262E6FCA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45">
    <w:nsid w:val="26350252"/>
    <w:multiLevelType w:val="hybridMultilevel"/>
    <w:tmpl w:val="5E24161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>
    <w:nsid w:val="26EC5F12"/>
    <w:multiLevelType w:val="hybridMultilevel"/>
    <w:tmpl w:val="DEE82D42"/>
    <w:lvl w:ilvl="0" w:tplc="0419000F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19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7">
    <w:nsid w:val="276166C3"/>
    <w:multiLevelType w:val="hybridMultilevel"/>
    <w:tmpl w:val="143A6550"/>
    <w:lvl w:ilvl="0" w:tplc="04190001">
      <w:start w:val="1"/>
      <w:numFmt w:val="bullet"/>
      <w:lvlText w:val=""/>
      <w:lvlJc w:val="left"/>
      <w:pPr>
        <w:ind w:left="3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9" w:hanging="360"/>
      </w:pPr>
      <w:rPr>
        <w:rFonts w:ascii="Wingdings" w:hAnsi="Wingdings" w:hint="default"/>
      </w:rPr>
    </w:lvl>
  </w:abstractNum>
  <w:abstractNum w:abstractNumId="48">
    <w:nsid w:val="27C85A32"/>
    <w:multiLevelType w:val="hybridMultilevel"/>
    <w:tmpl w:val="3C1A195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27DC4CF6"/>
    <w:multiLevelType w:val="hybridMultilevel"/>
    <w:tmpl w:val="B9A2F6A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0">
    <w:nsid w:val="28893A58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1">
    <w:nsid w:val="290550FF"/>
    <w:multiLevelType w:val="hybridMultilevel"/>
    <w:tmpl w:val="5CBC26C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2">
    <w:nsid w:val="293D51E4"/>
    <w:multiLevelType w:val="hybridMultilevel"/>
    <w:tmpl w:val="7FD8E292"/>
    <w:lvl w:ilvl="0" w:tplc="C8FE511E">
      <w:start w:val="1"/>
      <w:numFmt w:val="decimal"/>
      <w:lvlText w:val="%1."/>
      <w:lvlJc w:val="left"/>
      <w:pPr>
        <w:ind w:left="1428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53">
    <w:nsid w:val="2A0667BE"/>
    <w:multiLevelType w:val="hybridMultilevel"/>
    <w:tmpl w:val="A536A1C8"/>
    <w:lvl w:ilvl="0" w:tplc="726611C4">
      <w:start w:val="1"/>
      <w:numFmt w:val="decimal"/>
      <w:lvlText w:val="%1."/>
      <w:lvlJc w:val="left"/>
      <w:pPr>
        <w:ind w:left="1776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54">
    <w:nsid w:val="2AA654F5"/>
    <w:multiLevelType w:val="hybridMultilevel"/>
    <w:tmpl w:val="A536A1C8"/>
    <w:lvl w:ilvl="0" w:tplc="726611C4">
      <w:start w:val="1"/>
      <w:numFmt w:val="decimal"/>
      <w:lvlText w:val="%1."/>
      <w:lvlJc w:val="left"/>
      <w:pPr>
        <w:ind w:left="1776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55">
    <w:nsid w:val="2AC1624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56">
    <w:nsid w:val="2B4F3600"/>
    <w:multiLevelType w:val="hybridMultilevel"/>
    <w:tmpl w:val="CCBE4670"/>
    <w:lvl w:ilvl="0" w:tplc="0419001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7B5C0262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7">
    <w:nsid w:val="2BB7375B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8">
    <w:nsid w:val="2DD0419F"/>
    <w:multiLevelType w:val="hybridMultilevel"/>
    <w:tmpl w:val="7E061F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2F7D7F1E"/>
    <w:multiLevelType w:val="hybridMultilevel"/>
    <w:tmpl w:val="EB8C173A"/>
    <w:lvl w:ilvl="0" w:tplc="0419000F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>
    <w:nsid w:val="307C3259"/>
    <w:multiLevelType w:val="hybridMultilevel"/>
    <w:tmpl w:val="C8085202"/>
    <w:lvl w:ilvl="0" w:tplc="C8FE511E">
      <w:start w:val="1"/>
      <w:numFmt w:val="decimal"/>
      <w:lvlText w:val="%1."/>
      <w:lvlJc w:val="left"/>
      <w:pPr>
        <w:ind w:left="1428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61">
    <w:nsid w:val="3091793C"/>
    <w:multiLevelType w:val="hybridMultilevel"/>
    <w:tmpl w:val="F6B65B7E"/>
    <w:lvl w:ilvl="0" w:tplc="B1C8D4F2">
      <w:start w:val="1"/>
      <w:numFmt w:val="decimal"/>
      <w:lvlText w:val="%1)"/>
      <w:lvlJc w:val="left"/>
      <w:pPr>
        <w:ind w:left="91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35" w:hanging="360"/>
      </w:pPr>
    </w:lvl>
    <w:lvl w:ilvl="2" w:tplc="0419001B" w:tentative="1">
      <w:start w:val="1"/>
      <w:numFmt w:val="lowerRoman"/>
      <w:lvlText w:val="%3."/>
      <w:lvlJc w:val="right"/>
      <w:pPr>
        <w:ind w:left="2355" w:hanging="180"/>
      </w:pPr>
    </w:lvl>
    <w:lvl w:ilvl="3" w:tplc="0419000F" w:tentative="1">
      <w:start w:val="1"/>
      <w:numFmt w:val="decimal"/>
      <w:lvlText w:val="%4."/>
      <w:lvlJc w:val="left"/>
      <w:pPr>
        <w:ind w:left="3075" w:hanging="360"/>
      </w:pPr>
    </w:lvl>
    <w:lvl w:ilvl="4" w:tplc="04190019" w:tentative="1">
      <w:start w:val="1"/>
      <w:numFmt w:val="lowerLetter"/>
      <w:lvlText w:val="%5."/>
      <w:lvlJc w:val="left"/>
      <w:pPr>
        <w:ind w:left="3795" w:hanging="360"/>
      </w:pPr>
    </w:lvl>
    <w:lvl w:ilvl="5" w:tplc="0419001B" w:tentative="1">
      <w:start w:val="1"/>
      <w:numFmt w:val="lowerRoman"/>
      <w:lvlText w:val="%6."/>
      <w:lvlJc w:val="right"/>
      <w:pPr>
        <w:ind w:left="4515" w:hanging="180"/>
      </w:pPr>
    </w:lvl>
    <w:lvl w:ilvl="6" w:tplc="0419000F" w:tentative="1">
      <w:start w:val="1"/>
      <w:numFmt w:val="decimal"/>
      <w:lvlText w:val="%7."/>
      <w:lvlJc w:val="left"/>
      <w:pPr>
        <w:ind w:left="5235" w:hanging="360"/>
      </w:pPr>
    </w:lvl>
    <w:lvl w:ilvl="7" w:tplc="04190019" w:tentative="1">
      <w:start w:val="1"/>
      <w:numFmt w:val="lowerLetter"/>
      <w:lvlText w:val="%8."/>
      <w:lvlJc w:val="left"/>
      <w:pPr>
        <w:ind w:left="5955" w:hanging="360"/>
      </w:pPr>
    </w:lvl>
    <w:lvl w:ilvl="8" w:tplc="0419001B" w:tentative="1">
      <w:start w:val="1"/>
      <w:numFmt w:val="lowerRoman"/>
      <w:lvlText w:val="%9."/>
      <w:lvlJc w:val="right"/>
      <w:pPr>
        <w:ind w:left="6675" w:hanging="180"/>
      </w:pPr>
    </w:lvl>
  </w:abstractNum>
  <w:abstractNum w:abstractNumId="62">
    <w:nsid w:val="31A6643C"/>
    <w:multiLevelType w:val="hybridMultilevel"/>
    <w:tmpl w:val="1DB06472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63">
    <w:nsid w:val="32EE1E71"/>
    <w:multiLevelType w:val="hybridMultilevel"/>
    <w:tmpl w:val="6DC6C44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4">
    <w:nsid w:val="350B2F91"/>
    <w:multiLevelType w:val="hybridMultilevel"/>
    <w:tmpl w:val="AB9AE5A8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5">
    <w:nsid w:val="3532095E"/>
    <w:multiLevelType w:val="hybridMultilevel"/>
    <w:tmpl w:val="C62626A4"/>
    <w:lvl w:ilvl="0" w:tplc="C540C5AA">
      <w:start w:val="1"/>
      <w:numFmt w:val="decimal"/>
      <w:lvlText w:val="%1)"/>
      <w:lvlJc w:val="left"/>
      <w:pPr>
        <w:ind w:left="915" w:hanging="360"/>
      </w:pPr>
      <w:rPr>
        <w:rFonts w:eastAsiaTheme="minorEastAsia" w:hint="default"/>
      </w:rPr>
    </w:lvl>
    <w:lvl w:ilvl="1" w:tplc="04190019" w:tentative="1">
      <w:start w:val="1"/>
      <w:numFmt w:val="lowerLetter"/>
      <w:lvlText w:val="%2."/>
      <w:lvlJc w:val="left"/>
      <w:pPr>
        <w:ind w:left="1635" w:hanging="360"/>
      </w:pPr>
    </w:lvl>
    <w:lvl w:ilvl="2" w:tplc="0419001B" w:tentative="1">
      <w:start w:val="1"/>
      <w:numFmt w:val="lowerRoman"/>
      <w:lvlText w:val="%3."/>
      <w:lvlJc w:val="right"/>
      <w:pPr>
        <w:ind w:left="2355" w:hanging="180"/>
      </w:pPr>
    </w:lvl>
    <w:lvl w:ilvl="3" w:tplc="0419000F" w:tentative="1">
      <w:start w:val="1"/>
      <w:numFmt w:val="decimal"/>
      <w:lvlText w:val="%4."/>
      <w:lvlJc w:val="left"/>
      <w:pPr>
        <w:ind w:left="3075" w:hanging="360"/>
      </w:pPr>
    </w:lvl>
    <w:lvl w:ilvl="4" w:tplc="04190019" w:tentative="1">
      <w:start w:val="1"/>
      <w:numFmt w:val="lowerLetter"/>
      <w:lvlText w:val="%5."/>
      <w:lvlJc w:val="left"/>
      <w:pPr>
        <w:ind w:left="3795" w:hanging="360"/>
      </w:pPr>
    </w:lvl>
    <w:lvl w:ilvl="5" w:tplc="0419001B" w:tentative="1">
      <w:start w:val="1"/>
      <w:numFmt w:val="lowerRoman"/>
      <w:lvlText w:val="%6."/>
      <w:lvlJc w:val="right"/>
      <w:pPr>
        <w:ind w:left="4515" w:hanging="180"/>
      </w:pPr>
    </w:lvl>
    <w:lvl w:ilvl="6" w:tplc="0419000F" w:tentative="1">
      <w:start w:val="1"/>
      <w:numFmt w:val="decimal"/>
      <w:lvlText w:val="%7."/>
      <w:lvlJc w:val="left"/>
      <w:pPr>
        <w:ind w:left="5235" w:hanging="360"/>
      </w:pPr>
    </w:lvl>
    <w:lvl w:ilvl="7" w:tplc="04190019" w:tentative="1">
      <w:start w:val="1"/>
      <w:numFmt w:val="lowerLetter"/>
      <w:lvlText w:val="%8."/>
      <w:lvlJc w:val="left"/>
      <w:pPr>
        <w:ind w:left="5955" w:hanging="360"/>
      </w:pPr>
    </w:lvl>
    <w:lvl w:ilvl="8" w:tplc="0419001B" w:tentative="1">
      <w:start w:val="1"/>
      <w:numFmt w:val="lowerRoman"/>
      <w:lvlText w:val="%9."/>
      <w:lvlJc w:val="right"/>
      <w:pPr>
        <w:ind w:left="6675" w:hanging="180"/>
      </w:pPr>
    </w:lvl>
  </w:abstractNum>
  <w:abstractNum w:abstractNumId="66">
    <w:nsid w:val="357F15CE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7">
    <w:nsid w:val="378410B9"/>
    <w:multiLevelType w:val="hybridMultilevel"/>
    <w:tmpl w:val="2A22E7D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>
    <w:nsid w:val="37B37AFB"/>
    <w:multiLevelType w:val="hybridMultilevel"/>
    <w:tmpl w:val="7F4617A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9">
    <w:nsid w:val="38F837A0"/>
    <w:multiLevelType w:val="hybridMultilevel"/>
    <w:tmpl w:val="A536A1C8"/>
    <w:lvl w:ilvl="0" w:tplc="726611C4">
      <w:start w:val="1"/>
      <w:numFmt w:val="decimal"/>
      <w:lvlText w:val="%1."/>
      <w:lvlJc w:val="left"/>
      <w:pPr>
        <w:ind w:left="1776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0">
    <w:nsid w:val="3A394DD5"/>
    <w:multiLevelType w:val="hybridMultilevel"/>
    <w:tmpl w:val="FC644272"/>
    <w:lvl w:ilvl="0" w:tplc="04190001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lowerLetter"/>
      <w:lvlText w:val="%2."/>
      <w:lvlJc w:val="left"/>
      <w:pPr>
        <w:ind w:left="1440" w:hanging="360"/>
      </w:pPr>
    </w:lvl>
    <w:lvl w:ilvl="2" w:tplc="04190005" w:tentative="1">
      <w:start w:val="1"/>
      <w:numFmt w:val="lowerRoman"/>
      <w:lvlText w:val="%3."/>
      <w:lvlJc w:val="right"/>
      <w:pPr>
        <w:ind w:left="2160" w:hanging="180"/>
      </w:pPr>
    </w:lvl>
    <w:lvl w:ilvl="3" w:tplc="04190001" w:tentative="1">
      <w:start w:val="1"/>
      <w:numFmt w:val="decimal"/>
      <w:lvlText w:val="%4."/>
      <w:lvlJc w:val="left"/>
      <w:pPr>
        <w:ind w:left="2880" w:hanging="360"/>
      </w:pPr>
    </w:lvl>
    <w:lvl w:ilvl="4" w:tplc="04190003" w:tentative="1">
      <w:start w:val="1"/>
      <w:numFmt w:val="lowerLetter"/>
      <w:lvlText w:val="%5."/>
      <w:lvlJc w:val="left"/>
      <w:pPr>
        <w:ind w:left="3600" w:hanging="360"/>
      </w:pPr>
    </w:lvl>
    <w:lvl w:ilvl="5" w:tplc="04190005" w:tentative="1">
      <w:start w:val="1"/>
      <w:numFmt w:val="lowerRoman"/>
      <w:lvlText w:val="%6."/>
      <w:lvlJc w:val="right"/>
      <w:pPr>
        <w:ind w:left="4320" w:hanging="180"/>
      </w:pPr>
    </w:lvl>
    <w:lvl w:ilvl="6" w:tplc="04190001" w:tentative="1">
      <w:start w:val="1"/>
      <w:numFmt w:val="decimal"/>
      <w:lvlText w:val="%7."/>
      <w:lvlJc w:val="left"/>
      <w:pPr>
        <w:ind w:left="5040" w:hanging="360"/>
      </w:pPr>
    </w:lvl>
    <w:lvl w:ilvl="7" w:tplc="04190003" w:tentative="1">
      <w:start w:val="1"/>
      <w:numFmt w:val="lowerLetter"/>
      <w:lvlText w:val="%8."/>
      <w:lvlJc w:val="left"/>
      <w:pPr>
        <w:ind w:left="5760" w:hanging="360"/>
      </w:pPr>
    </w:lvl>
    <w:lvl w:ilvl="8" w:tplc="0419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>
    <w:nsid w:val="3BE8696A"/>
    <w:multiLevelType w:val="hybridMultilevel"/>
    <w:tmpl w:val="9BF6AC02"/>
    <w:lvl w:ilvl="0" w:tplc="0419000F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>
    <w:nsid w:val="3D69361C"/>
    <w:multiLevelType w:val="hybridMultilevel"/>
    <w:tmpl w:val="08D652B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3">
    <w:nsid w:val="3E5808A8"/>
    <w:multiLevelType w:val="hybridMultilevel"/>
    <w:tmpl w:val="C574B0B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4">
    <w:nsid w:val="3E993F2E"/>
    <w:multiLevelType w:val="hybridMultilevel"/>
    <w:tmpl w:val="9B12846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05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1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03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05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1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03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05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75">
    <w:nsid w:val="3FC35D9C"/>
    <w:multiLevelType w:val="hybridMultilevel"/>
    <w:tmpl w:val="23F2502E"/>
    <w:lvl w:ilvl="0" w:tplc="360A64AA">
      <w:start w:val="1"/>
      <w:numFmt w:val="decimal"/>
      <w:lvlText w:val="%1."/>
      <w:lvlJc w:val="left"/>
      <w:pPr>
        <w:ind w:left="2136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6">
    <w:nsid w:val="4058231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77">
    <w:nsid w:val="414654CC"/>
    <w:multiLevelType w:val="hybridMultilevel"/>
    <w:tmpl w:val="5594747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8">
    <w:nsid w:val="429624EB"/>
    <w:multiLevelType w:val="hybridMultilevel"/>
    <w:tmpl w:val="6D5E1E8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9">
    <w:nsid w:val="435849AF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0">
    <w:nsid w:val="439C0B92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1">
    <w:nsid w:val="44960050"/>
    <w:multiLevelType w:val="hybridMultilevel"/>
    <w:tmpl w:val="CFF21AA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2">
    <w:nsid w:val="450472AA"/>
    <w:multiLevelType w:val="hybridMultilevel"/>
    <w:tmpl w:val="7F985BF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3">
    <w:nsid w:val="459F31AE"/>
    <w:multiLevelType w:val="hybridMultilevel"/>
    <w:tmpl w:val="6F30043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4">
    <w:nsid w:val="46B70E4C"/>
    <w:multiLevelType w:val="hybridMultilevel"/>
    <w:tmpl w:val="DEC604C8"/>
    <w:lvl w:ilvl="0" w:tplc="C8FE511E">
      <w:start w:val="1"/>
      <w:numFmt w:val="decimal"/>
      <w:lvlText w:val="%1."/>
      <w:lvlJc w:val="left"/>
      <w:pPr>
        <w:ind w:left="1428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85">
    <w:nsid w:val="478E53A7"/>
    <w:multiLevelType w:val="hybridMultilevel"/>
    <w:tmpl w:val="06AAE4B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6">
    <w:nsid w:val="47E43AEE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7">
    <w:nsid w:val="487F768A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8">
    <w:nsid w:val="488F6CEF"/>
    <w:multiLevelType w:val="hybridMultilevel"/>
    <w:tmpl w:val="5F28F40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>
    <w:nsid w:val="48B05EE9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0">
    <w:nsid w:val="48C73C2C"/>
    <w:multiLevelType w:val="hybridMultilevel"/>
    <w:tmpl w:val="3C5ACFCC"/>
    <w:lvl w:ilvl="0" w:tplc="C8FE511E">
      <w:start w:val="1"/>
      <w:numFmt w:val="decimal"/>
      <w:lvlText w:val="%1."/>
      <w:lvlJc w:val="left"/>
      <w:pPr>
        <w:ind w:left="1428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91">
    <w:nsid w:val="49D817AD"/>
    <w:multiLevelType w:val="hybridMultilevel"/>
    <w:tmpl w:val="FE86E51C"/>
    <w:lvl w:ilvl="0" w:tplc="0419000F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2">
    <w:nsid w:val="49D83886"/>
    <w:multiLevelType w:val="hybridMultilevel"/>
    <w:tmpl w:val="4AECC04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3">
    <w:nsid w:val="4AAA0E19"/>
    <w:multiLevelType w:val="hybridMultilevel"/>
    <w:tmpl w:val="1A0215C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4">
    <w:nsid w:val="4B69371B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5">
    <w:nsid w:val="4C047A59"/>
    <w:multiLevelType w:val="hybridMultilevel"/>
    <w:tmpl w:val="ED463E5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6">
    <w:nsid w:val="4E4202D1"/>
    <w:multiLevelType w:val="hybridMultilevel"/>
    <w:tmpl w:val="6F3EFA9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7">
    <w:nsid w:val="51F7303C"/>
    <w:multiLevelType w:val="hybridMultilevel"/>
    <w:tmpl w:val="B562F806"/>
    <w:lvl w:ilvl="0" w:tplc="0E1EE244">
      <w:start w:val="1"/>
      <w:numFmt w:val="decimal"/>
      <w:lvlText w:val="%1)"/>
      <w:lvlJc w:val="left"/>
      <w:pPr>
        <w:ind w:left="915" w:hanging="360"/>
      </w:pPr>
      <w:rPr>
        <w:rFonts w:hint="default"/>
      </w:rPr>
    </w:lvl>
    <w:lvl w:ilvl="1" w:tplc="8D100CF2">
      <w:start w:val="1"/>
      <w:numFmt w:val="decimal"/>
      <w:lvlText w:val="%2."/>
      <w:lvlJc w:val="left"/>
      <w:pPr>
        <w:ind w:left="1635" w:hanging="360"/>
      </w:pPr>
      <w:rPr>
        <w:rFonts w:hint="default"/>
        <w:b/>
      </w:rPr>
    </w:lvl>
    <w:lvl w:ilvl="2" w:tplc="0419001B" w:tentative="1">
      <w:start w:val="1"/>
      <w:numFmt w:val="lowerRoman"/>
      <w:lvlText w:val="%3."/>
      <w:lvlJc w:val="right"/>
      <w:pPr>
        <w:ind w:left="2355" w:hanging="180"/>
      </w:pPr>
    </w:lvl>
    <w:lvl w:ilvl="3" w:tplc="0419000F" w:tentative="1">
      <w:start w:val="1"/>
      <w:numFmt w:val="decimal"/>
      <w:lvlText w:val="%4."/>
      <w:lvlJc w:val="left"/>
      <w:pPr>
        <w:ind w:left="3075" w:hanging="360"/>
      </w:pPr>
    </w:lvl>
    <w:lvl w:ilvl="4" w:tplc="04190019" w:tentative="1">
      <w:start w:val="1"/>
      <w:numFmt w:val="lowerLetter"/>
      <w:lvlText w:val="%5."/>
      <w:lvlJc w:val="left"/>
      <w:pPr>
        <w:ind w:left="3795" w:hanging="360"/>
      </w:pPr>
    </w:lvl>
    <w:lvl w:ilvl="5" w:tplc="0419001B" w:tentative="1">
      <w:start w:val="1"/>
      <w:numFmt w:val="lowerRoman"/>
      <w:lvlText w:val="%6."/>
      <w:lvlJc w:val="right"/>
      <w:pPr>
        <w:ind w:left="4515" w:hanging="180"/>
      </w:pPr>
    </w:lvl>
    <w:lvl w:ilvl="6" w:tplc="0419000F" w:tentative="1">
      <w:start w:val="1"/>
      <w:numFmt w:val="decimal"/>
      <w:lvlText w:val="%7."/>
      <w:lvlJc w:val="left"/>
      <w:pPr>
        <w:ind w:left="5235" w:hanging="360"/>
      </w:pPr>
    </w:lvl>
    <w:lvl w:ilvl="7" w:tplc="04190019" w:tentative="1">
      <w:start w:val="1"/>
      <w:numFmt w:val="lowerLetter"/>
      <w:lvlText w:val="%8."/>
      <w:lvlJc w:val="left"/>
      <w:pPr>
        <w:ind w:left="5955" w:hanging="360"/>
      </w:pPr>
    </w:lvl>
    <w:lvl w:ilvl="8" w:tplc="0419001B" w:tentative="1">
      <w:start w:val="1"/>
      <w:numFmt w:val="lowerRoman"/>
      <w:lvlText w:val="%9."/>
      <w:lvlJc w:val="right"/>
      <w:pPr>
        <w:ind w:left="6675" w:hanging="180"/>
      </w:pPr>
    </w:lvl>
  </w:abstractNum>
  <w:abstractNum w:abstractNumId="98">
    <w:nsid w:val="51FB412C"/>
    <w:multiLevelType w:val="hybridMultilevel"/>
    <w:tmpl w:val="A0066FB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9">
    <w:nsid w:val="56CE5773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0">
    <w:nsid w:val="56DA3AD3"/>
    <w:multiLevelType w:val="hybridMultilevel"/>
    <w:tmpl w:val="D472CCC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1">
    <w:nsid w:val="579712B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2">
    <w:nsid w:val="57FB755F"/>
    <w:multiLevelType w:val="hybridMultilevel"/>
    <w:tmpl w:val="FE6E4B74"/>
    <w:lvl w:ilvl="0" w:tplc="D7A8F162">
      <w:start w:val="1"/>
      <w:numFmt w:val="decimal"/>
      <w:lvlText w:val="%1)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03">
    <w:nsid w:val="597A663F"/>
    <w:multiLevelType w:val="hybridMultilevel"/>
    <w:tmpl w:val="A8FEB4C6"/>
    <w:lvl w:ilvl="0" w:tplc="8FEE1088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>
    <w:nsid w:val="5C725BC0"/>
    <w:multiLevelType w:val="hybridMultilevel"/>
    <w:tmpl w:val="183C3E0C"/>
    <w:lvl w:ilvl="0" w:tplc="92D6A32A">
      <w:start w:val="1"/>
      <w:numFmt w:val="decimal"/>
      <w:lvlText w:val="%1)"/>
      <w:lvlJc w:val="left"/>
      <w:pPr>
        <w:ind w:left="91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35" w:hanging="360"/>
      </w:pPr>
    </w:lvl>
    <w:lvl w:ilvl="2" w:tplc="0419001B" w:tentative="1">
      <w:start w:val="1"/>
      <w:numFmt w:val="lowerRoman"/>
      <w:lvlText w:val="%3."/>
      <w:lvlJc w:val="right"/>
      <w:pPr>
        <w:ind w:left="2355" w:hanging="180"/>
      </w:pPr>
    </w:lvl>
    <w:lvl w:ilvl="3" w:tplc="0419000F" w:tentative="1">
      <w:start w:val="1"/>
      <w:numFmt w:val="decimal"/>
      <w:lvlText w:val="%4."/>
      <w:lvlJc w:val="left"/>
      <w:pPr>
        <w:ind w:left="3075" w:hanging="360"/>
      </w:pPr>
    </w:lvl>
    <w:lvl w:ilvl="4" w:tplc="04190019" w:tentative="1">
      <w:start w:val="1"/>
      <w:numFmt w:val="lowerLetter"/>
      <w:lvlText w:val="%5."/>
      <w:lvlJc w:val="left"/>
      <w:pPr>
        <w:ind w:left="3795" w:hanging="360"/>
      </w:pPr>
    </w:lvl>
    <w:lvl w:ilvl="5" w:tplc="0419001B" w:tentative="1">
      <w:start w:val="1"/>
      <w:numFmt w:val="lowerRoman"/>
      <w:lvlText w:val="%6."/>
      <w:lvlJc w:val="right"/>
      <w:pPr>
        <w:ind w:left="4515" w:hanging="180"/>
      </w:pPr>
    </w:lvl>
    <w:lvl w:ilvl="6" w:tplc="0419000F" w:tentative="1">
      <w:start w:val="1"/>
      <w:numFmt w:val="decimal"/>
      <w:lvlText w:val="%7."/>
      <w:lvlJc w:val="left"/>
      <w:pPr>
        <w:ind w:left="5235" w:hanging="360"/>
      </w:pPr>
    </w:lvl>
    <w:lvl w:ilvl="7" w:tplc="04190019" w:tentative="1">
      <w:start w:val="1"/>
      <w:numFmt w:val="lowerLetter"/>
      <w:lvlText w:val="%8."/>
      <w:lvlJc w:val="left"/>
      <w:pPr>
        <w:ind w:left="5955" w:hanging="360"/>
      </w:pPr>
    </w:lvl>
    <w:lvl w:ilvl="8" w:tplc="0419001B" w:tentative="1">
      <w:start w:val="1"/>
      <w:numFmt w:val="lowerRoman"/>
      <w:lvlText w:val="%9."/>
      <w:lvlJc w:val="right"/>
      <w:pPr>
        <w:ind w:left="6675" w:hanging="180"/>
      </w:pPr>
    </w:lvl>
  </w:abstractNum>
  <w:abstractNum w:abstractNumId="105">
    <w:nsid w:val="5DD2103A"/>
    <w:multiLevelType w:val="hybridMultilevel"/>
    <w:tmpl w:val="361884B8"/>
    <w:lvl w:ilvl="0" w:tplc="C540C5AA">
      <w:start w:val="1"/>
      <w:numFmt w:val="decimal"/>
      <w:lvlText w:val="%1)"/>
      <w:lvlJc w:val="left"/>
      <w:pPr>
        <w:ind w:left="915" w:hanging="360"/>
      </w:pPr>
      <w:rPr>
        <w:rFonts w:eastAsiaTheme="minorEastAsia" w:hint="default"/>
      </w:rPr>
    </w:lvl>
    <w:lvl w:ilvl="1" w:tplc="04190019" w:tentative="1">
      <w:start w:val="1"/>
      <w:numFmt w:val="lowerLetter"/>
      <w:lvlText w:val="%2."/>
      <w:lvlJc w:val="left"/>
      <w:pPr>
        <w:ind w:left="1635" w:hanging="360"/>
      </w:pPr>
    </w:lvl>
    <w:lvl w:ilvl="2" w:tplc="0419001B" w:tentative="1">
      <w:start w:val="1"/>
      <w:numFmt w:val="lowerRoman"/>
      <w:lvlText w:val="%3."/>
      <w:lvlJc w:val="right"/>
      <w:pPr>
        <w:ind w:left="2355" w:hanging="180"/>
      </w:pPr>
    </w:lvl>
    <w:lvl w:ilvl="3" w:tplc="0419000F" w:tentative="1">
      <w:start w:val="1"/>
      <w:numFmt w:val="decimal"/>
      <w:lvlText w:val="%4."/>
      <w:lvlJc w:val="left"/>
      <w:pPr>
        <w:ind w:left="3075" w:hanging="360"/>
      </w:pPr>
    </w:lvl>
    <w:lvl w:ilvl="4" w:tplc="04190019" w:tentative="1">
      <w:start w:val="1"/>
      <w:numFmt w:val="lowerLetter"/>
      <w:lvlText w:val="%5."/>
      <w:lvlJc w:val="left"/>
      <w:pPr>
        <w:ind w:left="3795" w:hanging="360"/>
      </w:pPr>
    </w:lvl>
    <w:lvl w:ilvl="5" w:tplc="0419001B" w:tentative="1">
      <w:start w:val="1"/>
      <w:numFmt w:val="lowerRoman"/>
      <w:lvlText w:val="%6."/>
      <w:lvlJc w:val="right"/>
      <w:pPr>
        <w:ind w:left="4515" w:hanging="180"/>
      </w:pPr>
    </w:lvl>
    <w:lvl w:ilvl="6" w:tplc="0419000F" w:tentative="1">
      <w:start w:val="1"/>
      <w:numFmt w:val="decimal"/>
      <w:lvlText w:val="%7."/>
      <w:lvlJc w:val="left"/>
      <w:pPr>
        <w:ind w:left="5235" w:hanging="360"/>
      </w:pPr>
    </w:lvl>
    <w:lvl w:ilvl="7" w:tplc="04190019" w:tentative="1">
      <w:start w:val="1"/>
      <w:numFmt w:val="lowerLetter"/>
      <w:lvlText w:val="%8."/>
      <w:lvlJc w:val="left"/>
      <w:pPr>
        <w:ind w:left="5955" w:hanging="360"/>
      </w:pPr>
    </w:lvl>
    <w:lvl w:ilvl="8" w:tplc="0419001B" w:tentative="1">
      <w:start w:val="1"/>
      <w:numFmt w:val="lowerRoman"/>
      <w:lvlText w:val="%9."/>
      <w:lvlJc w:val="right"/>
      <w:pPr>
        <w:ind w:left="6675" w:hanging="180"/>
      </w:pPr>
    </w:lvl>
  </w:abstractNum>
  <w:abstractNum w:abstractNumId="106">
    <w:nsid w:val="5DEC6631"/>
    <w:multiLevelType w:val="hybridMultilevel"/>
    <w:tmpl w:val="C62626A4"/>
    <w:lvl w:ilvl="0" w:tplc="C540C5AA">
      <w:start w:val="1"/>
      <w:numFmt w:val="decimal"/>
      <w:lvlText w:val="%1)"/>
      <w:lvlJc w:val="left"/>
      <w:pPr>
        <w:ind w:left="915" w:hanging="360"/>
      </w:pPr>
      <w:rPr>
        <w:rFonts w:eastAsiaTheme="minorEastAsia" w:hint="default"/>
      </w:rPr>
    </w:lvl>
    <w:lvl w:ilvl="1" w:tplc="04190019" w:tentative="1">
      <w:start w:val="1"/>
      <w:numFmt w:val="lowerLetter"/>
      <w:lvlText w:val="%2."/>
      <w:lvlJc w:val="left"/>
      <w:pPr>
        <w:ind w:left="1635" w:hanging="360"/>
      </w:pPr>
    </w:lvl>
    <w:lvl w:ilvl="2" w:tplc="0419001B" w:tentative="1">
      <w:start w:val="1"/>
      <w:numFmt w:val="lowerRoman"/>
      <w:lvlText w:val="%3."/>
      <w:lvlJc w:val="right"/>
      <w:pPr>
        <w:ind w:left="2355" w:hanging="180"/>
      </w:pPr>
    </w:lvl>
    <w:lvl w:ilvl="3" w:tplc="0419000F" w:tentative="1">
      <w:start w:val="1"/>
      <w:numFmt w:val="decimal"/>
      <w:lvlText w:val="%4."/>
      <w:lvlJc w:val="left"/>
      <w:pPr>
        <w:ind w:left="3075" w:hanging="360"/>
      </w:pPr>
    </w:lvl>
    <w:lvl w:ilvl="4" w:tplc="04190019" w:tentative="1">
      <w:start w:val="1"/>
      <w:numFmt w:val="lowerLetter"/>
      <w:lvlText w:val="%5."/>
      <w:lvlJc w:val="left"/>
      <w:pPr>
        <w:ind w:left="3795" w:hanging="360"/>
      </w:pPr>
    </w:lvl>
    <w:lvl w:ilvl="5" w:tplc="0419001B" w:tentative="1">
      <w:start w:val="1"/>
      <w:numFmt w:val="lowerRoman"/>
      <w:lvlText w:val="%6."/>
      <w:lvlJc w:val="right"/>
      <w:pPr>
        <w:ind w:left="4515" w:hanging="180"/>
      </w:pPr>
    </w:lvl>
    <w:lvl w:ilvl="6" w:tplc="0419000F" w:tentative="1">
      <w:start w:val="1"/>
      <w:numFmt w:val="decimal"/>
      <w:lvlText w:val="%7."/>
      <w:lvlJc w:val="left"/>
      <w:pPr>
        <w:ind w:left="5235" w:hanging="360"/>
      </w:pPr>
    </w:lvl>
    <w:lvl w:ilvl="7" w:tplc="04190019" w:tentative="1">
      <w:start w:val="1"/>
      <w:numFmt w:val="lowerLetter"/>
      <w:lvlText w:val="%8."/>
      <w:lvlJc w:val="left"/>
      <w:pPr>
        <w:ind w:left="5955" w:hanging="360"/>
      </w:pPr>
    </w:lvl>
    <w:lvl w:ilvl="8" w:tplc="0419001B" w:tentative="1">
      <w:start w:val="1"/>
      <w:numFmt w:val="lowerRoman"/>
      <w:lvlText w:val="%9."/>
      <w:lvlJc w:val="right"/>
      <w:pPr>
        <w:ind w:left="6675" w:hanging="180"/>
      </w:pPr>
    </w:lvl>
  </w:abstractNum>
  <w:abstractNum w:abstractNumId="107">
    <w:nsid w:val="5EDA12CD"/>
    <w:multiLevelType w:val="hybridMultilevel"/>
    <w:tmpl w:val="2C844662"/>
    <w:lvl w:ilvl="0" w:tplc="0419001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8">
    <w:nsid w:val="5F9D48AC"/>
    <w:multiLevelType w:val="hybridMultilevel"/>
    <w:tmpl w:val="5E6A607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9">
    <w:nsid w:val="60364E72"/>
    <w:multiLevelType w:val="hybridMultilevel"/>
    <w:tmpl w:val="7670264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0">
    <w:nsid w:val="613C101F"/>
    <w:multiLevelType w:val="hybridMultilevel"/>
    <w:tmpl w:val="2F2C2C4A"/>
    <w:lvl w:ilvl="0" w:tplc="C9124064">
      <w:start w:val="1"/>
      <w:numFmt w:val="decimal"/>
      <w:lvlText w:val="%1."/>
      <w:lvlJc w:val="left"/>
      <w:pPr>
        <w:ind w:left="144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1">
    <w:nsid w:val="6181676A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12">
    <w:nsid w:val="62633E82"/>
    <w:multiLevelType w:val="hybridMultilevel"/>
    <w:tmpl w:val="D2B27DA8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3">
    <w:nsid w:val="63B56743"/>
    <w:multiLevelType w:val="hybridMultilevel"/>
    <w:tmpl w:val="70FC17F0"/>
    <w:lvl w:ilvl="0" w:tplc="B6D6D6B8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4">
    <w:nsid w:val="64542AE5"/>
    <w:multiLevelType w:val="hybridMultilevel"/>
    <w:tmpl w:val="7FD8E292"/>
    <w:lvl w:ilvl="0" w:tplc="C8FE511E">
      <w:start w:val="1"/>
      <w:numFmt w:val="decimal"/>
      <w:lvlText w:val="%1."/>
      <w:lvlJc w:val="left"/>
      <w:pPr>
        <w:ind w:left="1428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15">
    <w:nsid w:val="65286F0A"/>
    <w:multiLevelType w:val="hybridMultilevel"/>
    <w:tmpl w:val="FF98028A"/>
    <w:lvl w:ilvl="0" w:tplc="335A81E0">
      <w:start w:val="1"/>
      <w:numFmt w:val="decimal"/>
      <w:lvlText w:val="%1."/>
      <w:lvlJc w:val="left"/>
      <w:pPr>
        <w:tabs>
          <w:tab w:val="num" w:pos="735"/>
        </w:tabs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6">
    <w:nsid w:val="67E213E4"/>
    <w:multiLevelType w:val="hybridMultilevel"/>
    <w:tmpl w:val="C8085202"/>
    <w:lvl w:ilvl="0" w:tplc="C8FE511E">
      <w:start w:val="1"/>
      <w:numFmt w:val="decimal"/>
      <w:lvlText w:val="%1."/>
      <w:lvlJc w:val="left"/>
      <w:pPr>
        <w:ind w:left="1428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17">
    <w:nsid w:val="681665A2"/>
    <w:multiLevelType w:val="hybridMultilevel"/>
    <w:tmpl w:val="994677B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8">
    <w:nsid w:val="691F2804"/>
    <w:multiLevelType w:val="hybridMultilevel"/>
    <w:tmpl w:val="FE6E4B74"/>
    <w:lvl w:ilvl="0" w:tplc="D7A8F162">
      <w:start w:val="1"/>
      <w:numFmt w:val="decimal"/>
      <w:lvlText w:val="%1)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19">
    <w:nsid w:val="695526DB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20">
    <w:nsid w:val="6C960262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21">
    <w:nsid w:val="6CA825F8"/>
    <w:multiLevelType w:val="hybridMultilevel"/>
    <w:tmpl w:val="1786C0AA"/>
    <w:lvl w:ilvl="0" w:tplc="C706D0EC">
      <w:start w:val="1"/>
      <w:numFmt w:val="decimal"/>
      <w:lvlText w:val="%1."/>
      <w:lvlJc w:val="left"/>
      <w:pPr>
        <w:ind w:left="993" w:hanging="360"/>
      </w:pPr>
      <w:rPr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713" w:hanging="360"/>
      </w:pPr>
    </w:lvl>
    <w:lvl w:ilvl="2" w:tplc="0419001B" w:tentative="1">
      <w:start w:val="1"/>
      <w:numFmt w:val="lowerRoman"/>
      <w:lvlText w:val="%3."/>
      <w:lvlJc w:val="right"/>
      <w:pPr>
        <w:ind w:left="2433" w:hanging="180"/>
      </w:pPr>
    </w:lvl>
    <w:lvl w:ilvl="3" w:tplc="0419000F" w:tentative="1">
      <w:start w:val="1"/>
      <w:numFmt w:val="decimal"/>
      <w:lvlText w:val="%4."/>
      <w:lvlJc w:val="left"/>
      <w:pPr>
        <w:ind w:left="3153" w:hanging="360"/>
      </w:pPr>
    </w:lvl>
    <w:lvl w:ilvl="4" w:tplc="04190019" w:tentative="1">
      <w:start w:val="1"/>
      <w:numFmt w:val="lowerLetter"/>
      <w:lvlText w:val="%5."/>
      <w:lvlJc w:val="left"/>
      <w:pPr>
        <w:ind w:left="3873" w:hanging="360"/>
      </w:pPr>
    </w:lvl>
    <w:lvl w:ilvl="5" w:tplc="0419001B" w:tentative="1">
      <w:start w:val="1"/>
      <w:numFmt w:val="lowerRoman"/>
      <w:lvlText w:val="%6."/>
      <w:lvlJc w:val="right"/>
      <w:pPr>
        <w:ind w:left="4593" w:hanging="180"/>
      </w:pPr>
    </w:lvl>
    <w:lvl w:ilvl="6" w:tplc="0419000F" w:tentative="1">
      <w:start w:val="1"/>
      <w:numFmt w:val="decimal"/>
      <w:lvlText w:val="%7."/>
      <w:lvlJc w:val="left"/>
      <w:pPr>
        <w:ind w:left="5313" w:hanging="360"/>
      </w:pPr>
    </w:lvl>
    <w:lvl w:ilvl="7" w:tplc="04190019" w:tentative="1">
      <w:start w:val="1"/>
      <w:numFmt w:val="lowerLetter"/>
      <w:lvlText w:val="%8."/>
      <w:lvlJc w:val="left"/>
      <w:pPr>
        <w:ind w:left="6033" w:hanging="360"/>
      </w:pPr>
    </w:lvl>
    <w:lvl w:ilvl="8" w:tplc="0419001B" w:tentative="1">
      <w:start w:val="1"/>
      <w:numFmt w:val="lowerRoman"/>
      <w:lvlText w:val="%9."/>
      <w:lvlJc w:val="right"/>
      <w:pPr>
        <w:ind w:left="6753" w:hanging="180"/>
      </w:pPr>
    </w:lvl>
  </w:abstractNum>
  <w:abstractNum w:abstractNumId="122">
    <w:nsid w:val="6CAC62A5"/>
    <w:multiLevelType w:val="hybridMultilevel"/>
    <w:tmpl w:val="0006494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3">
    <w:nsid w:val="6D1A4906"/>
    <w:multiLevelType w:val="hybridMultilevel"/>
    <w:tmpl w:val="5468AD8A"/>
    <w:lvl w:ilvl="0" w:tplc="360A64AA">
      <w:start w:val="1"/>
      <w:numFmt w:val="decimal"/>
      <w:lvlText w:val="%1."/>
      <w:lvlJc w:val="left"/>
      <w:pPr>
        <w:ind w:left="2136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24">
    <w:nsid w:val="6D5940FD"/>
    <w:multiLevelType w:val="hybridMultilevel"/>
    <w:tmpl w:val="C8085202"/>
    <w:lvl w:ilvl="0" w:tplc="C8FE511E">
      <w:start w:val="1"/>
      <w:numFmt w:val="decimal"/>
      <w:lvlText w:val="%1."/>
      <w:lvlJc w:val="left"/>
      <w:pPr>
        <w:ind w:left="1428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25">
    <w:nsid w:val="6DD541B3"/>
    <w:multiLevelType w:val="hybridMultilevel"/>
    <w:tmpl w:val="A99E7D8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6">
    <w:nsid w:val="6E4F2D83"/>
    <w:multiLevelType w:val="hybridMultilevel"/>
    <w:tmpl w:val="6D2CBF1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7">
    <w:nsid w:val="6EBD0576"/>
    <w:multiLevelType w:val="hybridMultilevel"/>
    <w:tmpl w:val="CB6ED38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8">
    <w:nsid w:val="6ECC4916"/>
    <w:multiLevelType w:val="hybridMultilevel"/>
    <w:tmpl w:val="3200B18E"/>
    <w:lvl w:ilvl="0" w:tplc="ABB6164E">
      <w:start w:val="1"/>
      <w:numFmt w:val="decimal"/>
      <w:lvlText w:val="%1)"/>
      <w:lvlJc w:val="left"/>
      <w:pPr>
        <w:ind w:left="91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35" w:hanging="360"/>
      </w:pPr>
    </w:lvl>
    <w:lvl w:ilvl="2" w:tplc="0419001B" w:tentative="1">
      <w:start w:val="1"/>
      <w:numFmt w:val="lowerRoman"/>
      <w:lvlText w:val="%3."/>
      <w:lvlJc w:val="right"/>
      <w:pPr>
        <w:ind w:left="2355" w:hanging="180"/>
      </w:pPr>
    </w:lvl>
    <w:lvl w:ilvl="3" w:tplc="0419000F" w:tentative="1">
      <w:start w:val="1"/>
      <w:numFmt w:val="decimal"/>
      <w:lvlText w:val="%4."/>
      <w:lvlJc w:val="left"/>
      <w:pPr>
        <w:ind w:left="3075" w:hanging="360"/>
      </w:pPr>
    </w:lvl>
    <w:lvl w:ilvl="4" w:tplc="04190019" w:tentative="1">
      <w:start w:val="1"/>
      <w:numFmt w:val="lowerLetter"/>
      <w:lvlText w:val="%5."/>
      <w:lvlJc w:val="left"/>
      <w:pPr>
        <w:ind w:left="3795" w:hanging="360"/>
      </w:pPr>
    </w:lvl>
    <w:lvl w:ilvl="5" w:tplc="0419001B" w:tentative="1">
      <w:start w:val="1"/>
      <w:numFmt w:val="lowerRoman"/>
      <w:lvlText w:val="%6."/>
      <w:lvlJc w:val="right"/>
      <w:pPr>
        <w:ind w:left="4515" w:hanging="180"/>
      </w:pPr>
    </w:lvl>
    <w:lvl w:ilvl="6" w:tplc="0419000F" w:tentative="1">
      <w:start w:val="1"/>
      <w:numFmt w:val="decimal"/>
      <w:lvlText w:val="%7."/>
      <w:lvlJc w:val="left"/>
      <w:pPr>
        <w:ind w:left="5235" w:hanging="360"/>
      </w:pPr>
    </w:lvl>
    <w:lvl w:ilvl="7" w:tplc="04190019" w:tentative="1">
      <w:start w:val="1"/>
      <w:numFmt w:val="lowerLetter"/>
      <w:lvlText w:val="%8."/>
      <w:lvlJc w:val="left"/>
      <w:pPr>
        <w:ind w:left="5955" w:hanging="360"/>
      </w:pPr>
    </w:lvl>
    <w:lvl w:ilvl="8" w:tplc="0419001B" w:tentative="1">
      <w:start w:val="1"/>
      <w:numFmt w:val="lowerRoman"/>
      <w:lvlText w:val="%9."/>
      <w:lvlJc w:val="right"/>
      <w:pPr>
        <w:ind w:left="6675" w:hanging="180"/>
      </w:pPr>
    </w:lvl>
  </w:abstractNum>
  <w:abstractNum w:abstractNumId="129">
    <w:nsid w:val="6EDB2553"/>
    <w:multiLevelType w:val="hybridMultilevel"/>
    <w:tmpl w:val="4B241C9A"/>
    <w:lvl w:ilvl="0" w:tplc="04190001">
      <w:start w:val="1"/>
      <w:numFmt w:val="decimal"/>
      <w:lvlText w:val="%1."/>
      <w:lvlJc w:val="left"/>
      <w:pPr>
        <w:ind w:left="3600" w:hanging="360"/>
      </w:pPr>
      <w:rPr>
        <w:rFonts w:hint="default"/>
      </w:rPr>
    </w:lvl>
    <w:lvl w:ilvl="1" w:tplc="04190003" w:tentative="1">
      <w:start w:val="1"/>
      <w:numFmt w:val="lowerLetter"/>
      <w:lvlText w:val="%2."/>
      <w:lvlJc w:val="left"/>
      <w:pPr>
        <w:ind w:left="4320" w:hanging="360"/>
      </w:pPr>
    </w:lvl>
    <w:lvl w:ilvl="2" w:tplc="04190005" w:tentative="1">
      <w:start w:val="1"/>
      <w:numFmt w:val="lowerRoman"/>
      <w:lvlText w:val="%3."/>
      <w:lvlJc w:val="right"/>
      <w:pPr>
        <w:ind w:left="5040" w:hanging="180"/>
      </w:pPr>
    </w:lvl>
    <w:lvl w:ilvl="3" w:tplc="04190001" w:tentative="1">
      <w:start w:val="1"/>
      <w:numFmt w:val="decimal"/>
      <w:lvlText w:val="%4."/>
      <w:lvlJc w:val="left"/>
      <w:pPr>
        <w:ind w:left="5760" w:hanging="360"/>
      </w:pPr>
    </w:lvl>
    <w:lvl w:ilvl="4" w:tplc="04190003" w:tentative="1">
      <w:start w:val="1"/>
      <w:numFmt w:val="lowerLetter"/>
      <w:lvlText w:val="%5."/>
      <w:lvlJc w:val="left"/>
      <w:pPr>
        <w:ind w:left="6480" w:hanging="360"/>
      </w:pPr>
    </w:lvl>
    <w:lvl w:ilvl="5" w:tplc="04190005" w:tentative="1">
      <w:start w:val="1"/>
      <w:numFmt w:val="lowerRoman"/>
      <w:lvlText w:val="%6."/>
      <w:lvlJc w:val="right"/>
      <w:pPr>
        <w:ind w:left="7200" w:hanging="180"/>
      </w:pPr>
    </w:lvl>
    <w:lvl w:ilvl="6" w:tplc="04190001" w:tentative="1">
      <w:start w:val="1"/>
      <w:numFmt w:val="decimal"/>
      <w:lvlText w:val="%7."/>
      <w:lvlJc w:val="left"/>
      <w:pPr>
        <w:ind w:left="7920" w:hanging="360"/>
      </w:pPr>
    </w:lvl>
    <w:lvl w:ilvl="7" w:tplc="04190003" w:tentative="1">
      <w:start w:val="1"/>
      <w:numFmt w:val="lowerLetter"/>
      <w:lvlText w:val="%8."/>
      <w:lvlJc w:val="left"/>
      <w:pPr>
        <w:ind w:left="8640" w:hanging="360"/>
      </w:pPr>
    </w:lvl>
    <w:lvl w:ilvl="8" w:tplc="04190005" w:tentative="1">
      <w:start w:val="1"/>
      <w:numFmt w:val="lowerRoman"/>
      <w:lvlText w:val="%9."/>
      <w:lvlJc w:val="right"/>
      <w:pPr>
        <w:ind w:left="9360" w:hanging="180"/>
      </w:pPr>
    </w:lvl>
  </w:abstractNum>
  <w:abstractNum w:abstractNumId="130">
    <w:nsid w:val="6FDC22FA"/>
    <w:multiLevelType w:val="hybridMultilevel"/>
    <w:tmpl w:val="4C76BAEE"/>
    <w:lvl w:ilvl="0" w:tplc="5DF04422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31">
    <w:nsid w:val="733E738C"/>
    <w:multiLevelType w:val="hybridMultilevel"/>
    <w:tmpl w:val="C62626A4"/>
    <w:lvl w:ilvl="0" w:tplc="C540C5AA">
      <w:start w:val="1"/>
      <w:numFmt w:val="decimal"/>
      <w:lvlText w:val="%1)"/>
      <w:lvlJc w:val="left"/>
      <w:pPr>
        <w:ind w:left="915" w:hanging="360"/>
      </w:pPr>
      <w:rPr>
        <w:rFonts w:eastAsiaTheme="minorEastAsia" w:hint="default"/>
      </w:rPr>
    </w:lvl>
    <w:lvl w:ilvl="1" w:tplc="04190019" w:tentative="1">
      <w:start w:val="1"/>
      <w:numFmt w:val="lowerLetter"/>
      <w:lvlText w:val="%2."/>
      <w:lvlJc w:val="left"/>
      <w:pPr>
        <w:ind w:left="1635" w:hanging="360"/>
      </w:pPr>
    </w:lvl>
    <w:lvl w:ilvl="2" w:tplc="0419001B" w:tentative="1">
      <w:start w:val="1"/>
      <w:numFmt w:val="lowerRoman"/>
      <w:lvlText w:val="%3."/>
      <w:lvlJc w:val="right"/>
      <w:pPr>
        <w:ind w:left="2355" w:hanging="180"/>
      </w:pPr>
    </w:lvl>
    <w:lvl w:ilvl="3" w:tplc="0419000F" w:tentative="1">
      <w:start w:val="1"/>
      <w:numFmt w:val="decimal"/>
      <w:lvlText w:val="%4."/>
      <w:lvlJc w:val="left"/>
      <w:pPr>
        <w:ind w:left="3075" w:hanging="360"/>
      </w:pPr>
    </w:lvl>
    <w:lvl w:ilvl="4" w:tplc="04190019" w:tentative="1">
      <w:start w:val="1"/>
      <w:numFmt w:val="lowerLetter"/>
      <w:lvlText w:val="%5."/>
      <w:lvlJc w:val="left"/>
      <w:pPr>
        <w:ind w:left="3795" w:hanging="360"/>
      </w:pPr>
    </w:lvl>
    <w:lvl w:ilvl="5" w:tplc="0419001B" w:tentative="1">
      <w:start w:val="1"/>
      <w:numFmt w:val="lowerRoman"/>
      <w:lvlText w:val="%6."/>
      <w:lvlJc w:val="right"/>
      <w:pPr>
        <w:ind w:left="4515" w:hanging="180"/>
      </w:pPr>
    </w:lvl>
    <w:lvl w:ilvl="6" w:tplc="0419000F" w:tentative="1">
      <w:start w:val="1"/>
      <w:numFmt w:val="decimal"/>
      <w:lvlText w:val="%7."/>
      <w:lvlJc w:val="left"/>
      <w:pPr>
        <w:ind w:left="5235" w:hanging="360"/>
      </w:pPr>
    </w:lvl>
    <w:lvl w:ilvl="7" w:tplc="04190019" w:tentative="1">
      <w:start w:val="1"/>
      <w:numFmt w:val="lowerLetter"/>
      <w:lvlText w:val="%8."/>
      <w:lvlJc w:val="left"/>
      <w:pPr>
        <w:ind w:left="5955" w:hanging="360"/>
      </w:pPr>
    </w:lvl>
    <w:lvl w:ilvl="8" w:tplc="0419001B" w:tentative="1">
      <w:start w:val="1"/>
      <w:numFmt w:val="lowerRoman"/>
      <w:lvlText w:val="%9."/>
      <w:lvlJc w:val="right"/>
      <w:pPr>
        <w:ind w:left="6675" w:hanging="180"/>
      </w:pPr>
    </w:lvl>
  </w:abstractNum>
  <w:abstractNum w:abstractNumId="132">
    <w:nsid w:val="73AD7FF6"/>
    <w:multiLevelType w:val="hybridMultilevel"/>
    <w:tmpl w:val="AA1A5BB0"/>
    <w:lvl w:ilvl="0" w:tplc="9234693A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3">
    <w:nsid w:val="73DC1583"/>
    <w:multiLevelType w:val="hybridMultilevel"/>
    <w:tmpl w:val="C9EACBB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4">
    <w:nsid w:val="74FE1369"/>
    <w:multiLevelType w:val="hybridMultilevel"/>
    <w:tmpl w:val="45F8BF1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5">
    <w:nsid w:val="759F2F62"/>
    <w:multiLevelType w:val="hybridMultilevel"/>
    <w:tmpl w:val="056E957E"/>
    <w:lvl w:ilvl="0" w:tplc="0E1EE244">
      <w:start w:val="1"/>
      <w:numFmt w:val="decimal"/>
      <w:lvlText w:val="%1)"/>
      <w:lvlJc w:val="left"/>
      <w:pPr>
        <w:ind w:left="91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35" w:hanging="360"/>
      </w:pPr>
    </w:lvl>
    <w:lvl w:ilvl="2" w:tplc="0419001B" w:tentative="1">
      <w:start w:val="1"/>
      <w:numFmt w:val="lowerRoman"/>
      <w:lvlText w:val="%3."/>
      <w:lvlJc w:val="right"/>
      <w:pPr>
        <w:ind w:left="2355" w:hanging="180"/>
      </w:pPr>
    </w:lvl>
    <w:lvl w:ilvl="3" w:tplc="0419000F" w:tentative="1">
      <w:start w:val="1"/>
      <w:numFmt w:val="decimal"/>
      <w:lvlText w:val="%4."/>
      <w:lvlJc w:val="left"/>
      <w:pPr>
        <w:ind w:left="3075" w:hanging="360"/>
      </w:pPr>
    </w:lvl>
    <w:lvl w:ilvl="4" w:tplc="04190019" w:tentative="1">
      <w:start w:val="1"/>
      <w:numFmt w:val="lowerLetter"/>
      <w:lvlText w:val="%5."/>
      <w:lvlJc w:val="left"/>
      <w:pPr>
        <w:ind w:left="3795" w:hanging="360"/>
      </w:pPr>
    </w:lvl>
    <w:lvl w:ilvl="5" w:tplc="0419001B" w:tentative="1">
      <w:start w:val="1"/>
      <w:numFmt w:val="lowerRoman"/>
      <w:lvlText w:val="%6."/>
      <w:lvlJc w:val="right"/>
      <w:pPr>
        <w:ind w:left="4515" w:hanging="180"/>
      </w:pPr>
    </w:lvl>
    <w:lvl w:ilvl="6" w:tplc="0419000F" w:tentative="1">
      <w:start w:val="1"/>
      <w:numFmt w:val="decimal"/>
      <w:lvlText w:val="%7."/>
      <w:lvlJc w:val="left"/>
      <w:pPr>
        <w:ind w:left="5235" w:hanging="360"/>
      </w:pPr>
    </w:lvl>
    <w:lvl w:ilvl="7" w:tplc="04190019" w:tentative="1">
      <w:start w:val="1"/>
      <w:numFmt w:val="lowerLetter"/>
      <w:lvlText w:val="%8."/>
      <w:lvlJc w:val="left"/>
      <w:pPr>
        <w:ind w:left="5955" w:hanging="360"/>
      </w:pPr>
    </w:lvl>
    <w:lvl w:ilvl="8" w:tplc="0419001B" w:tentative="1">
      <w:start w:val="1"/>
      <w:numFmt w:val="lowerRoman"/>
      <w:lvlText w:val="%9."/>
      <w:lvlJc w:val="right"/>
      <w:pPr>
        <w:ind w:left="6675" w:hanging="180"/>
      </w:pPr>
    </w:lvl>
  </w:abstractNum>
  <w:abstractNum w:abstractNumId="136">
    <w:nsid w:val="75BB5CB9"/>
    <w:multiLevelType w:val="hybridMultilevel"/>
    <w:tmpl w:val="C8085202"/>
    <w:lvl w:ilvl="0" w:tplc="C8FE511E">
      <w:start w:val="1"/>
      <w:numFmt w:val="decimal"/>
      <w:lvlText w:val="%1."/>
      <w:lvlJc w:val="left"/>
      <w:pPr>
        <w:ind w:left="1428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37">
    <w:nsid w:val="769167F8"/>
    <w:multiLevelType w:val="hybridMultilevel"/>
    <w:tmpl w:val="3F7E466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8">
    <w:nsid w:val="7A93345F"/>
    <w:multiLevelType w:val="hybridMultilevel"/>
    <w:tmpl w:val="B672DA6A"/>
    <w:lvl w:ilvl="0" w:tplc="1A2685B2">
      <w:start w:val="1"/>
      <w:numFmt w:val="decimal"/>
      <w:lvlText w:val="%1."/>
      <w:lvlJc w:val="left"/>
      <w:pPr>
        <w:ind w:left="1004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39">
    <w:nsid w:val="7B1F3398"/>
    <w:multiLevelType w:val="hybridMultilevel"/>
    <w:tmpl w:val="F6B65B7E"/>
    <w:lvl w:ilvl="0" w:tplc="B1C8D4F2">
      <w:start w:val="1"/>
      <w:numFmt w:val="decimal"/>
      <w:lvlText w:val="%1)"/>
      <w:lvlJc w:val="left"/>
      <w:pPr>
        <w:ind w:left="91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35" w:hanging="360"/>
      </w:pPr>
    </w:lvl>
    <w:lvl w:ilvl="2" w:tplc="0419001B" w:tentative="1">
      <w:start w:val="1"/>
      <w:numFmt w:val="lowerRoman"/>
      <w:lvlText w:val="%3."/>
      <w:lvlJc w:val="right"/>
      <w:pPr>
        <w:ind w:left="2355" w:hanging="180"/>
      </w:pPr>
    </w:lvl>
    <w:lvl w:ilvl="3" w:tplc="0419000F" w:tentative="1">
      <w:start w:val="1"/>
      <w:numFmt w:val="decimal"/>
      <w:lvlText w:val="%4."/>
      <w:lvlJc w:val="left"/>
      <w:pPr>
        <w:ind w:left="3075" w:hanging="360"/>
      </w:pPr>
    </w:lvl>
    <w:lvl w:ilvl="4" w:tplc="04190019" w:tentative="1">
      <w:start w:val="1"/>
      <w:numFmt w:val="lowerLetter"/>
      <w:lvlText w:val="%5."/>
      <w:lvlJc w:val="left"/>
      <w:pPr>
        <w:ind w:left="3795" w:hanging="360"/>
      </w:pPr>
    </w:lvl>
    <w:lvl w:ilvl="5" w:tplc="0419001B" w:tentative="1">
      <w:start w:val="1"/>
      <w:numFmt w:val="lowerRoman"/>
      <w:lvlText w:val="%6."/>
      <w:lvlJc w:val="right"/>
      <w:pPr>
        <w:ind w:left="4515" w:hanging="180"/>
      </w:pPr>
    </w:lvl>
    <w:lvl w:ilvl="6" w:tplc="0419000F" w:tentative="1">
      <w:start w:val="1"/>
      <w:numFmt w:val="decimal"/>
      <w:lvlText w:val="%7."/>
      <w:lvlJc w:val="left"/>
      <w:pPr>
        <w:ind w:left="5235" w:hanging="360"/>
      </w:pPr>
    </w:lvl>
    <w:lvl w:ilvl="7" w:tplc="04190019" w:tentative="1">
      <w:start w:val="1"/>
      <w:numFmt w:val="lowerLetter"/>
      <w:lvlText w:val="%8."/>
      <w:lvlJc w:val="left"/>
      <w:pPr>
        <w:ind w:left="5955" w:hanging="360"/>
      </w:pPr>
    </w:lvl>
    <w:lvl w:ilvl="8" w:tplc="0419001B" w:tentative="1">
      <w:start w:val="1"/>
      <w:numFmt w:val="lowerRoman"/>
      <w:lvlText w:val="%9."/>
      <w:lvlJc w:val="right"/>
      <w:pPr>
        <w:ind w:left="6675" w:hanging="180"/>
      </w:pPr>
    </w:lvl>
  </w:abstractNum>
  <w:abstractNum w:abstractNumId="140">
    <w:nsid w:val="7B694110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41">
    <w:nsid w:val="7C423D80"/>
    <w:multiLevelType w:val="hybridMultilevel"/>
    <w:tmpl w:val="A8FEB4C6"/>
    <w:lvl w:ilvl="0" w:tplc="8FEE1088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2">
    <w:nsid w:val="7C912C33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43">
    <w:nsid w:val="7CAB1072"/>
    <w:multiLevelType w:val="hybridMultilevel"/>
    <w:tmpl w:val="F648F3EE"/>
    <w:lvl w:ilvl="0" w:tplc="04190001">
      <w:start w:val="1"/>
      <w:numFmt w:val="bullet"/>
      <w:lvlText w:val=""/>
      <w:lvlJc w:val="left"/>
      <w:pPr>
        <w:ind w:left="39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73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3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3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3" w:hanging="360"/>
      </w:pPr>
      <w:rPr>
        <w:rFonts w:ascii="Wingdings" w:hAnsi="Wingdings" w:hint="default"/>
      </w:rPr>
    </w:lvl>
  </w:abstractNum>
  <w:abstractNum w:abstractNumId="144">
    <w:nsid w:val="7CB91089"/>
    <w:multiLevelType w:val="hybridMultilevel"/>
    <w:tmpl w:val="79C2756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5">
    <w:nsid w:val="7CF76EC2"/>
    <w:multiLevelType w:val="hybridMultilevel"/>
    <w:tmpl w:val="BAE435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0"/>
  </w:num>
  <w:num w:numId="2">
    <w:abstractNumId w:val="117"/>
  </w:num>
  <w:num w:numId="3">
    <w:abstractNumId w:val="88"/>
  </w:num>
  <w:num w:numId="4">
    <w:abstractNumId w:val="64"/>
  </w:num>
  <w:num w:numId="5">
    <w:abstractNumId w:val="72"/>
  </w:num>
  <w:num w:numId="6">
    <w:abstractNumId w:val="107"/>
  </w:num>
  <w:num w:numId="7">
    <w:abstractNumId w:val="16"/>
  </w:num>
  <w:num w:numId="8">
    <w:abstractNumId w:val="73"/>
  </w:num>
  <w:num w:numId="9">
    <w:abstractNumId w:val="67"/>
  </w:num>
  <w:num w:numId="10">
    <w:abstractNumId w:val="143"/>
  </w:num>
  <w:num w:numId="11">
    <w:abstractNumId w:val="48"/>
  </w:num>
  <w:num w:numId="12">
    <w:abstractNumId w:val="49"/>
  </w:num>
  <w:num w:numId="13">
    <w:abstractNumId w:val="78"/>
  </w:num>
  <w:num w:numId="14">
    <w:abstractNumId w:val="83"/>
  </w:num>
  <w:num w:numId="15">
    <w:abstractNumId w:val="11"/>
  </w:num>
  <w:num w:numId="16">
    <w:abstractNumId w:val="98"/>
  </w:num>
  <w:num w:numId="17">
    <w:abstractNumId w:val="36"/>
  </w:num>
  <w:num w:numId="18">
    <w:abstractNumId w:val="74"/>
  </w:num>
  <w:num w:numId="19">
    <w:abstractNumId w:val="91"/>
  </w:num>
  <w:num w:numId="20">
    <w:abstractNumId w:val="47"/>
  </w:num>
  <w:num w:numId="21">
    <w:abstractNumId w:val="93"/>
  </w:num>
  <w:num w:numId="22">
    <w:abstractNumId w:val="132"/>
  </w:num>
  <w:num w:numId="23">
    <w:abstractNumId w:val="68"/>
  </w:num>
  <w:num w:numId="24">
    <w:abstractNumId w:val="56"/>
  </w:num>
  <w:num w:numId="25">
    <w:abstractNumId w:val="46"/>
  </w:num>
  <w:num w:numId="26">
    <w:abstractNumId w:val="24"/>
  </w:num>
  <w:num w:numId="27">
    <w:abstractNumId w:val="109"/>
  </w:num>
  <w:num w:numId="28">
    <w:abstractNumId w:val="133"/>
  </w:num>
  <w:num w:numId="29">
    <w:abstractNumId w:val="13"/>
  </w:num>
  <w:num w:numId="30">
    <w:abstractNumId w:val="100"/>
  </w:num>
  <w:num w:numId="31">
    <w:abstractNumId w:val="85"/>
  </w:num>
  <w:num w:numId="32">
    <w:abstractNumId w:val="113"/>
  </w:num>
  <w:num w:numId="33">
    <w:abstractNumId w:val="71"/>
  </w:num>
  <w:num w:numId="34">
    <w:abstractNumId w:val="92"/>
  </w:num>
  <w:num w:numId="35">
    <w:abstractNumId w:val="59"/>
  </w:num>
  <w:num w:numId="36">
    <w:abstractNumId w:val="145"/>
  </w:num>
  <w:num w:numId="37">
    <w:abstractNumId w:val="3"/>
  </w:num>
  <w:num w:numId="38">
    <w:abstractNumId w:val="2"/>
  </w:num>
  <w:num w:numId="39">
    <w:abstractNumId w:val="129"/>
  </w:num>
  <w:num w:numId="40">
    <w:abstractNumId w:val="31"/>
  </w:num>
  <w:num w:numId="41">
    <w:abstractNumId w:val="37"/>
  </w:num>
  <w:num w:numId="42">
    <w:abstractNumId w:val="5"/>
  </w:num>
  <w:num w:numId="43">
    <w:abstractNumId w:val="4"/>
  </w:num>
  <w:num w:numId="44">
    <w:abstractNumId w:val="80"/>
  </w:num>
  <w:num w:numId="45">
    <w:abstractNumId w:val="57"/>
  </w:num>
  <w:num w:numId="46">
    <w:abstractNumId w:val="76"/>
  </w:num>
  <w:num w:numId="47">
    <w:abstractNumId w:val="30"/>
  </w:num>
  <w:num w:numId="48">
    <w:abstractNumId w:val="9"/>
  </w:num>
  <w:num w:numId="49">
    <w:abstractNumId w:val="38"/>
  </w:num>
  <w:num w:numId="50">
    <w:abstractNumId w:val="21"/>
  </w:num>
  <w:num w:numId="51">
    <w:abstractNumId w:val="142"/>
  </w:num>
  <w:num w:numId="52">
    <w:abstractNumId w:val="140"/>
  </w:num>
  <w:num w:numId="53">
    <w:abstractNumId w:val="89"/>
  </w:num>
  <w:num w:numId="54">
    <w:abstractNumId w:val="120"/>
  </w:num>
  <w:num w:numId="55">
    <w:abstractNumId w:val="55"/>
  </w:num>
  <w:num w:numId="56">
    <w:abstractNumId w:val="66"/>
  </w:num>
  <w:num w:numId="57">
    <w:abstractNumId w:val="44"/>
  </w:num>
  <w:num w:numId="58">
    <w:abstractNumId w:val="41"/>
  </w:num>
  <w:num w:numId="59">
    <w:abstractNumId w:val="82"/>
  </w:num>
  <w:num w:numId="60">
    <w:abstractNumId w:val="79"/>
  </w:num>
  <w:num w:numId="61">
    <w:abstractNumId w:val="6"/>
  </w:num>
  <w:num w:numId="62">
    <w:abstractNumId w:val="111"/>
  </w:num>
  <w:num w:numId="63">
    <w:abstractNumId w:val="26"/>
  </w:num>
  <w:num w:numId="64">
    <w:abstractNumId w:val="50"/>
  </w:num>
  <w:num w:numId="65">
    <w:abstractNumId w:val="86"/>
  </w:num>
  <w:num w:numId="66">
    <w:abstractNumId w:val="119"/>
  </w:num>
  <w:num w:numId="67">
    <w:abstractNumId w:val="87"/>
  </w:num>
  <w:num w:numId="68">
    <w:abstractNumId w:val="94"/>
  </w:num>
  <w:num w:numId="69">
    <w:abstractNumId w:val="101"/>
  </w:num>
  <w:num w:numId="70">
    <w:abstractNumId w:val="99"/>
  </w:num>
  <w:num w:numId="71">
    <w:abstractNumId w:val="33"/>
  </w:num>
  <w:num w:numId="72">
    <w:abstractNumId w:val="106"/>
  </w:num>
  <w:num w:numId="73">
    <w:abstractNumId w:val="17"/>
  </w:num>
  <w:num w:numId="74">
    <w:abstractNumId w:val="19"/>
  </w:num>
  <w:num w:numId="75">
    <w:abstractNumId w:val="130"/>
  </w:num>
  <w:num w:numId="76">
    <w:abstractNumId w:val="25"/>
  </w:num>
  <w:num w:numId="77">
    <w:abstractNumId w:val="139"/>
  </w:num>
  <w:num w:numId="78">
    <w:abstractNumId w:val="12"/>
  </w:num>
  <w:num w:numId="79">
    <w:abstractNumId w:val="104"/>
  </w:num>
  <w:num w:numId="80">
    <w:abstractNumId w:val="135"/>
  </w:num>
  <w:num w:numId="81">
    <w:abstractNumId w:val="102"/>
  </w:num>
  <w:num w:numId="82">
    <w:abstractNumId w:val="65"/>
  </w:num>
  <w:num w:numId="83">
    <w:abstractNumId w:val="131"/>
  </w:num>
  <w:num w:numId="84">
    <w:abstractNumId w:val="105"/>
  </w:num>
  <w:num w:numId="85">
    <w:abstractNumId w:val="29"/>
  </w:num>
  <w:num w:numId="86">
    <w:abstractNumId w:val="128"/>
  </w:num>
  <w:num w:numId="87">
    <w:abstractNumId w:val="61"/>
  </w:num>
  <w:num w:numId="88">
    <w:abstractNumId w:val="15"/>
  </w:num>
  <w:num w:numId="89">
    <w:abstractNumId w:val="35"/>
  </w:num>
  <w:num w:numId="90">
    <w:abstractNumId w:val="97"/>
  </w:num>
  <w:num w:numId="91">
    <w:abstractNumId w:val="118"/>
  </w:num>
  <w:num w:numId="92">
    <w:abstractNumId w:val="43"/>
  </w:num>
  <w:num w:numId="93">
    <w:abstractNumId w:val="10"/>
  </w:num>
  <w:num w:numId="94">
    <w:abstractNumId w:val="69"/>
  </w:num>
  <w:num w:numId="95">
    <w:abstractNumId w:val="20"/>
  </w:num>
  <w:num w:numId="96">
    <w:abstractNumId w:val="53"/>
  </w:num>
  <w:num w:numId="97">
    <w:abstractNumId w:val="54"/>
  </w:num>
  <w:num w:numId="98">
    <w:abstractNumId w:val="23"/>
  </w:num>
  <w:num w:numId="99">
    <w:abstractNumId w:val="138"/>
  </w:num>
  <w:num w:numId="100">
    <w:abstractNumId w:val="90"/>
  </w:num>
  <w:num w:numId="101">
    <w:abstractNumId w:val="84"/>
  </w:num>
  <w:num w:numId="102">
    <w:abstractNumId w:val="136"/>
  </w:num>
  <w:num w:numId="103">
    <w:abstractNumId w:val="60"/>
  </w:num>
  <w:num w:numId="104">
    <w:abstractNumId w:val="116"/>
  </w:num>
  <w:num w:numId="105">
    <w:abstractNumId w:val="28"/>
  </w:num>
  <w:num w:numId="106">
    <w:abstractNumId w:val="124"/>
  </w:num>
  <w:num w:numId="107">
    <w:abstractNumId w:val="34"/>
  </w:num>
  <w:num w:numId="108">
    <w:abstractNumId w:val="114"/>
  </w:num>
  <w:num w:numId="109">
    <w:abstractNumId w:val="52"/>
  </w:num>
  <w:num w:numId="110">
    <w:abstractNumId w:val="121"/>
  </w:num>
  <w:num w:numId="111">
    <w:abstractNumId w:val="22"/>
  </w:num>
  <w:num w:numId="112">
    <w:abstractNumId w:val="110"/>
  </w:num>
  <w:num w:numId="113">
    <w:abstractNumId w:val="123"/>
  </w:num>
  <w:num w:numId="114">
    <w:abstractNumId w:val="75"/>
  </w:num>
  <w:num w:numId="115">
    <w:abstractNumId w:val="112"/>
  </w:num>
  <w:num w:numId="116">
    <w:abstractNumId w:val="58"/>
  </w:num>
  <w:num w:numId="117">
    <w:abstractNumId w:val="14"/>
  </w:num>
  <w:num w:numId="118">
    <w:abstractNumId w:val="7"/>
  </w:num>
  <w:num w:numId="119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0">
    <w:abstractNumId w:val="40"/>
  </w:num>
  <w:num w:numId="121">
    <w:abstractNumId w:val="141"/>
  </w:num>
  <w:num w:numId="122">
    <w:abstractNumId w:val="103"/>
  </w:num>
  <w:num w:numId="123">
    <w:abstractNumId w:val="96"/>
  </w:num>
  <w:num w:numId="124">
    <w:abstractNumId w:val="126"/>
  </w:num>
  <w:num w:numId="125">
    <w:abstractNumId w:val="95"/>
  </w:num>
  <w:num w:numId="126">
    <w:abstractNumId w:val="63"/>
  </w:num>
  <w:num w:numId="127">
    <w:abstractNumId w:val="115"/>
  </w:num>
  <w:num w:numId="128">
    <w:abstractNumId w:val="32"/>
  </w:num>
  <w:num w:numId="129">
    <w:abstractNumId w:val="144"/>
  </w:num>
  <w:num w:numId="130">
    <w:abstractNumId w:val="81"/>
  </w:num>
  <w:num w:numId="131">
    <w:abstractNumId w:val="27"/>
  </w:num>
  <w:num w:numId="132">
    <w:abstractNumId w:val="45"/>
  </w:num>
  <w:num w:numId="133">
    <w:abstractNumId w:val="18"/>
  </w:num>
  <w:num w:numId="134">
    <w:abstractNumId w:val="77"/>
  </w:num>
  <w:num w:numId="135">
    <w:abstractNumId w:val="51"/>
  </w:num>
  <w:num w:numId="136">
    <w:abstractNumId w:val="134"/>
  </w:num>
  <w:num w:numId="137">
    <w:abstractNumId w:val="125"/>
  </w:num>
  <w:num w:numId="138">
    <w:abstractNumId w:val="42"/>
  </w:num>
  <w:num w:numId="139">
    <w:abstractNumId w:val="127"/>
  </w:num>
  <w:num w:numId="140">
    <w:abstractNumId w:val="137"/>
  </w:num>
  <w:num w:numId="141">
    <w:abstractNumId w:val="122"/>
  </w:num>
  <w:num w:numId="142">
    <w:abstractNumId w:val="108"/>
  </w:num>
  <w:num w:numId="143">
    <w:abstractNumId w:val="39"/>
  </w:num>
  <w:num w:numId="144">
    <w:abstractNumId w:val="62"/>
  </w:num>
  <w:numIdMacAtCleanup w:val="14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679C"/>
    <w:rsid w:val="00013CF4"/>
    <w:rsid w:val="00016B66"/>
    <w:rsid w:val="0003767E"/>
    <w:rsid w:val="00037E60"/>
    <w:rsid w:val="000430B7"/>
    <w:rsid w:val="00054730"/>
    <w:rsid w:val="000620C1"/>
    <w:rsid w:val="00062518"/>
    <w:rsid w:val="00063DD1"/>
    <w:rsid w:val="00085E27"/>
    <w:rsid w:val="00090040"/>
    <w:rsid w:val="000B447F"/>
    <w:rsid w:val="000B7B57"/>
    <w:rsid w:val="000C4DF4"/>
    <w:rsid w:val="000E5CDA"/>
    <w:rsid w:val="000E648C"/>
    <w:rsid w:val="00101A1A"/>
    <w:rsid w:val="0010484F"/>
    <w:rsid w:val="0011423E"/>
    <w:rsid w:val="00137350"/>
    <w:rsid w:val="00167C8E"/>
    <w:rsid w:val="00184210"/>
    <w:rsid w:val="0019597D"/>
    <w:rsid w:val="001A021D"/>
    <w:rsid w:val="001A2EA1"/>
    <w:rsid w:val="001C44E1"/>
    <w:rsid w:val="00225E44"/>
    <w:rsid w:val="00234203"/>
    <w:rsid w:val="00246B8C"/>
    <w:rsid w:val="0025074C"/>
    <w:rsid w:val="00262708"/>
    <w:rsid w:val="00265F5C"/>
    <w:rsid w:val="00290A4B"/>
    <w:rsid w:val="00296ECE"/>
    <w:rsid w:val="002A175E"/>
    <w:rsid w:val="002B1069"/>
    <w:rsid w:val="002C2ED6"/>
    <w:rsid w:val="002D5088"/>
    <w:rsid w:val="002D5FF3"/>
    <w:rsid w:val="002E01A0"/>
    <w:rsid w:val="002E56E7"/>
    <w:rsid w:val="002F1C51"/>
    <w:rsid w:val="00307D8B"/>
    <w:rsid w:val="003353F0"/>
    <w:rsid w:val="00353CE1"/>
    <w:rsid w:val="00375E9F"/>
    <w:rsid w:val="0038046F"/>
    <w:rsid w:val="00397216"/>
    <w:rsid w:val="003F091D"/>
    <w:rsid w:val="003F1157"/>
    <w:rsid w:val="0040039B"/>
    <w:rsid w:val="00401A41"/>
    <w:rsid w:val="00415F00"/>
    <w:rsid w:val="0041648A"/>
    <w:rsid w:val="00447168"/>
    <w:rsid w:val="00476DD2"/>
    <w:rsid w:val="004776A3"/>
    <w:rsid w:val="00494E71"/>
    <w:rsid w:val="004A6127"/>
    <w:rsid w:val="004B7074"/>
    <w:rsid w:val="004C3B1E"/>
    <w:rsid w:val="004D45AE"/>
    <w:rsid w:val="004E3F7D"/>
    <w:rsid w:val="004E5346"/>
    <w:rsid w:val="004F202F"/>
    <w:rsid w:val="004F3CE1"/>
    <w:rsid w:val="004F7297"/>
    <w:rsid w:val="005028F7"/>
    <w:rsid w:val="00502D68"/>
    <w:rsid w:val="00512639"/>
    <w:rsid w:val="00512667"/>
    <w:rsid w:val="00516B5F"/>
    <w:rsid w:val="00533223"/>
    <w:rsid w:val="005B035F"/>
    <w:rsid w:val="005B04E2"/>
    <w:rsid w:val="005B4AE9"/>
    <w:rsid w:val="005C5ADA"/>
    <w:rsid w:val="005C71A3"/>
    <w:rsid w:val="005C745B"/>
    <w:rsid w:val="005E6008"/>
    <w:rsid w:val="005F55E0"/>
    <w:rsid w:val="006005D4"/>
    <w:rsid w:val="006129A0"/>
    <w:rsid w:val="00626772"/>
    <w:rsid w:val="00632A9B"/>
    <w:rsid w:val="006464C9"/>
    <w:rsid w:val="0064762C"/>
    <w:rsid w:val="00694E60"/>
    <w:rsid w:val="006B5C71"/>
    <w:rsid w:val="006C4203"/>
    <w:rsid w:val="006E1A14"/>
    <w:rsid w:val="00710C41"/>
    <w:rsid w:val="007440F5"/>
    <w:rsid w:val="00750B87"/>
    <w:rsid w:val="00760722"/>
    <w:rsid w:val="007668D9"/>
    <w:rsid w:val="00780163"/>
    <w:rsid w:val="007820E2"/>
    <w:rsid w:val="007B1B17"/>
    <w:rsid w:val="007B43FE"/>
    <w:rsid w:val="00805BC5"/>
    <w:rsid w:val="0082071C"/>
    <w:rsid w:val="008718D4"/>
    <w:rsid w:val="00876E6D"/>
    <w:rsid w:val="0088075B"/>
    <w:rsid w:val="008A503E"/>
    <w:rsid w:val="008C2631"/>
    <w:rsid w:val="00923811"/>
    <w:rsid w:val="0093500B"/>
    <w:rsid w:val="00937398"/>
    <w:rsid w:val="00944345"/>
    <w:rsid w:val="00947A49"/>
    <w:rsid w:val="009A1EEA"/>
    <w:rsid w:val="009C3FB6"/>
    <w:rsid w:val="009C679C"/>
    <w:rsid w:val="009F645A"/>
    <w:rsid w:val="00A07EA5"/>
    <w:rsid w:val="00A10DFE"/>
    <w:rsid w:val="00A20FBE"/>
    <w:rsid w:val="00A30D88"/>
    <w:rsid w:val="00A52B08"/>
    <w:rsid w:val="00A92CCA"/>
    <w:rsid w:val="00A95635"/>
    <w:rsid w:val="00A95BAE"/>
    <w:rsid w:val="00AA2B88"/>
    <w:rsid w:val="00AF7639"/>
    <w:rsid w:val="00B24F3A"/>
    <w:rsid w:val="00B36E7F"/>
    <w:rsid w:val="00B57B6D"/>
    <w:rsid w:val="00B8050C"/>
    <w:rsid w:val="00BA4C47"/>
    <w:rsid w:val="00BF51EE"/>
    <w:rsid w:val="00C4623E"/>
    <w:rsid w:val="00C62C42"/>
    <w:rsid w:val="00C644E8"/>
    <w:rsid w:val="00C650EE"/>
    <w:rsid w:val="00C91356"/>
    <w:rsid w:val="00C93CCD"/>
    <w:rsid w:val="00CA56C4"/>
    <w:rsid w:val="00CB7C0D"/>
    <w:rsid w:val="00CC5A7C"/>
    <w:rsid w:val="00CC7491"/>
    <w:rsid w:val="00CD6058"/>
    <w:rsid w:val="00D15A91"/>
    <w:rsid w:val="00D16160"/>
    <w:rsid w:val="00D51F19"/>
    <w:rsid w:val="00D52FAC"/>
    <w:rsid w:val="00D63B11"/>
    <w:rsid w:val="00D9166E"/>
    <w:rsid w:val="00D96411"/>
    <w:rsid w:val="00D964CD"/>
    <w:rsid w:val="00DB274B"/>
    <w:rsid w:val="00DD0B8B"/>
    <w:rsid w:val="00E2456D"/>
    <w:rsid w:val="00E33B21"/>
    <w:rsid w:val="00E40764"/>
    <w:rsid w:val="00E46776"/>
    <w:rsid w:val="00E8071B"/>
    <w:rsid w:val="00E9589D"/>
    <w:rsid w:val="00F10751"/>
    <w:rsid w:val="00F245C5"/>
    <w:rsid w:val="00F36729"/>
    <w:rsid w:val="00F56BE8"/>
    <w:rsid w:val="00F6594B"/>
    <w:rsid w:val="00F67BFE"/>
    <w:rsid w:val="00FD3FED"/>
    <w:rsid w:val="00FD5F37"/>
    <w:rsid w:val="00FF35E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20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1157"/>
  </w:style>
  <w:style w:type="paragraph" w:styleId="1">
    <w:name w:val="heading 1"/>
    <w:basedOn w:val="a"/>
    <w:next w:val="a"/>
    <w:link w:val="10"/>
    <w:qFormat/>
    <w:rsid w:val="0009004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09004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nhideWhenUsed/>
    <w:qFormat/>
    <w:rsid w:val="00090040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6">
    <w:name w:val="heading 6"/>
    <w:basedOn w:val="a"/>
    <w:next w:val="a"/>
    <w:link w:val="60"/>
    <w:qFormat/>
    <w:rsid w:val="00090040"/>
    <w:pPr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09004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09004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090040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60">
    <w:name w:val="Заголовок 6 Знак"/>
    <w:basedOn w:val="a0"/>
    <w:link w:val="6"/>
    <w:rsid w:val="00090040"/>
    <w:rPr>
      <w:rFonts w:ascii="Times New Roman" w:eastAsia="Times New Roman" w:hAnsi="Times New Roman" w:cs="Times New Roman"/>
      <w:b/>
      <w:bCs/>
      <w:lang w:eastAsia="ru-RU"/>
    </w:rPr>
  </w:style>
  <w:style w:type="paragraph" w:styleId="a3">
    <w:name w:val="List Paragraph"/>
    <w:basedOn w:val="a"/>
    <w:uiPriority w:val="34"/>
    <w:qFormat/>
    <w:rsid w:val="00D15A91"/>
    <w:pPr>
      <w:ind w:left="720"/>
      <w:contextualSpacing/>
    </w:pPr>
  </w:style>
  <w:style w:type="paragraph" w:customStyle="1" w:styleId="Default">
    <w:name w:val="Default"/>
    <w:rsid w:val="00D15A9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4">
    <w:name w:val="Normal (Web)"/>
    <w:basedOn w:val="a"/>
    <w:uiPriority w:val="99"/>
    <w:unhideWhenUsed/>
    <w:rsid w:val="002B106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2B1069"/>
  </w:style>
  <w:style w:type="paragraph" w:styleId="a5">
    <w:name w:val="No Spacing"/>
    <w:link w:val="a6"/>
    <w:uiPriority w:val="1"/>
    <w:qFormat/>
    <w:rsid w:val="006C4203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6">
    <w:name w:val="Без интервала Знак"/>
    <w:basedOn w:val="a0"/>
    <w:link w:val="a5"/>
    <w:uiPriority w:val="1"/>
    <w:rsid w:val="006C4203"/>
    <w:rPr>
      <w:rFonts w:ascii="Calibri" w:eastAsia="Times New Roman" w:hAnsi="Calibri" w:cs="Times New Roman"/>
    </w:rPr>
  </w:style>
  <w:style w:type="character" w:styleId="a7">
    <w:name w:val="footnote reference"/>
    <w:uiPriority w:val="99"/>
    <w:rsid w:val="00F36729"/>
    <w:rPr>
      <w:vertAlign w:val="superscript"/>
    </w:rPr>
  </w:style>
  <w:style w:type="paragraph" w:styleId="a8">
    <w:name w:val="footnote text"/>
    <w:aliases w:val="Знак6,F1"/>
    <w:basedOn w:val="a"/>
    <w:link w:val="a9"/>
    <w:uiPriority w:val="99"/>
    <w:rsid w:val="00F3672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9">
    <w:name w:val="Текст сноски Знак"/>
    <w:aliases w:val="Знак6 Знак,F1 Знак"/>
    <w:basedOn w:val="a0"/>
    <w:link w:val="a8"/>
    <w:uiPriority w:val="99"/>
    <w:rsid w:val="00F3672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F367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F36729"/>
    <w:rPr>
      <w:rFonts w:ascii="Tahoma" w:hAnsi="Tahoma" w:cs="Tahoma"/>
      <w:sz w:val="16"/>
      <w:szCs w:val="16"/>
    </w:rPr>
  </w:style>
  <w:style w:type="paragraph" w:styleId="ac">
    <w:name w:val="Title"/>
    <w:basedOn w:val="a"/>
    <w:next w:val="a"/>
    <w:link w:val="ad"/>
    <w:uiPriority w:val="10"/>
    <w:qFormat/>
    <w:rsid w:val="00090040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d">
    <w:name w:val="Название Знак"/>
    <w:basedOn w:val="a0"/>
    <w:link w:val="ac"/>
    <w:uiPriority w:val="10"/>
    <w:rsid w:val="00090040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e">
    <w:name w:val="Emphasis"/>
    <w:basedOn w:val="a0"/>
    <w:qFormat/>
    <w:rsid w:val="00090040"/>
    <w:rPr>
      <w:i/>
      <w:iCs/>
    </w:rPr>
  </w:style>
  <w:style w:type="paragraph" w:styleId="af">
    <w:name w:val="Body Text"/>
    <w:basedOn w:val="a"/>
    <w:link w:val="af0"/>
    <w:rsid w:val="0009004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0">
    <w:name w:val="Основной текст Знак"/>
    <w:basedOn w:val="a0"/>
    <w:link w:val="af"/>
    <w:rsid w:val="0009004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1">
    <w:name w:val="Основной текст (2)_"/>
    <w:link w:val="22"/>
    <w:locked/>
    <w:rsid w:val="00090040"/>
    <w:rPr>
      <w:b/>
      <w:bCs/>
      <w:i/>
      <w:iCs/>
      <w:sz w:val="23"/>
      <w:szCs w:val="23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090040"/>
    <w:pPr>
      <w:shd w:val="clear" w:color="auto" w:fill="FFFFFF"/>
      <w:spacing w:after="0" w:line="230" w:lineRule="exact"/>
      <w:ind w:firstLine="280"/>
      <w:jc w:val="both"/>
    </w:pPr>
    <w:rPr>
      <w:b/>
      <w:bCs/>
      <w:i/>
      <w:iCs/>
      <w:sz w:val="23"/>
      <w:szCs w:val="23"/>
    </w:rPr>
  </w:style>
  <w:style w:type="character" w:styleId="af1">
    <w:name w:val="Strong"/>
    <w:basedOn w:val="a0"/>
    <w:uiPriority w:val="22"/>
    <w:qFormat/>
    <w:rsid w:val="00090040"/>
    <w:rPr>
      <w:b/>
      <w:bCs/>
    </w:rPr>
  </w:style>
  <w:style w:type="table" w:styleId="af2">
    <w:name w:val="Table Grid"/>
    <w:basedOn w:val="a1"/>
    <w:uiPriority w:val="59"/>
    <w:rsid w:val="000900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">
    <w:name w:val="Без интервала1"/>
    <w:rsid w:val="00090040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character" w:styleId="af3">
    <w:name w:val="Hyperlink"/>
    <w:rsid w:val="00090040"/>
    <w:rPr>
      <w:color w:val="0000FF"/>
      <w:u w:val="single"/>
    </w:rPr>
  </w:style>
  <w:style w:type="paragraph" w:styleId="af4">
    <w:name w:val="annotation text"/>
    <w:basedOn w:val="a"/>
    <w:link w:val="af5"/>
    <w:uiPriority w:val="99"/>
    <w:semiHidden/>
    <w:unhideWhenUsed/>
    <w:rsid w:val="00090040"/>
    <w:pPr>
      <w:spacing w:line="240" w:lineRule="auto"/>
    </w:pPr>
    <w:rPr>
      <w:sz w:val="20"/>
      <w:szCs w:val="20"/>
    </w:rPr>
  </w:style>
  <w:style w:type="character" w:customStyle="1" w:styleId="af5">
    <w:name w:val="Текст примечания Знак"/>
    <w:basedOn w:val="a0"/>
    <w:link w:val="af4"/>
    <w:uiPriority w:val="99"/>
    <w:semiHidden/>
    <w:rsid w:val="00090040"/>
    <w:rPr>
      <w:sz w:val="20"/>
      <w:szCs w:val="20"/>
    </w:rPr>
  </w:style>
  <w:style w:type="paragraph" w:styleId="af6">
    <w:name w:val="annotation subject"/>
    <w:basedOn w:val="af4"/>
    <w:next w:val="af4"/>
    <w:link w:val="af7"/>
    <w:uiPriority w:val="99"/>
    <w:semiHidden/>
    <w:unhideWhenUsed/>
    <w:rsid w:val="00090040"/>
    <w:rPr>
      <w:b/>
      <w:bCs/>
    </w:rPr>
  </w:style>
  <w:style w:type="character" w:customStyle="1" w:styleId="af7">
    <w:name w:val="Тема примечания Знак"/>
    <w:basedOn w:val="af5"/>
    <w:link w:val="af6"/>
    <w:uiPriority w:val="99"/>
    <w:semiHidden/>
    <w:rsid w:val="00090040"/>
    <w:rPr>
      <w:b/>
      <w:bCs/>
      <w:sz w:val="20"/>
      <w:szCs w:val="20"/>
    </w:rPr>
  </w:style>
  <w:style w:type="character" w:customStyle="1" w:styleId="af8">
    <w:name w:val="Верхний колонтитул Знак"/>
    <w:basedOn w:val="a0"/>
    <w:link w:val="af9"/>
    <w:uiPriority w:val="99"/>
    <w:semiHidden/>
    <w:rsid w:val="00090040"/>
  </w:style>
  <w:style w:type="paragraph" w:styleId="af9">
    <w:name w:val="header"/>
    <w:basedOn w:val="a"/>
    <w:link w:val="af8"/>
    <w:uiPriority w:val="99"/>
    <w:semiHidden/>
    <w:unhideWhenUsed/>
    <w:rsid w:val="0009004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a">
    <w:name w:val="Нижний колонтитул Знак"/>
    <w:basedOn w:val="a0"/>
    <w:link w:val="afb"/>
    <w:uiPriority w:val="99"/>
    <w:rsid w:val="00090040"/>
  </w:style>
  <w:style w:type="paragraph" w:styleId="afb">
    <w:name w:val="footer"/>
    <w:basedOn w:val="a"/>
    <w:link w:val="afa"/>
    <w:uiPriority w:val="99"/>
    <w:unhideWhenUsed/>
    <w:rsid w:val="00090040"/>
    <w:pPr>
      <w:tabs>
        <w:tab w:val="center" w:pos="4677"/>
        <w:tab w:val="right" w:pos="9355"/>
      </w:tabs>
      <w:spacing w:after="0" w:line="240" w:lineRule="auto"/>
    </w:pPr>
  </w:style>
  <w:style w:type="paragraph" w:styleId="23">
    <w:name w:val="Body Text Indent 2"/>
    <w:basedOn w:val="a"/>
    <w:link w:val="24"/>
    <w:unhideWhenUsed/>
    <w:rsid w:val="00090040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rsid w:val="00090040"/>
  </w:style>
  <w:style w:type="character" w:customStyle="1" w:styleId="0pt">
    <w:name w:val="Основной текст + Полужирный;Интервал 0 pt"/>
    <w:basedOn w:val="a0"/>
    <w:rsid w:val="000C4DF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1"/>
      <w:w w:val="100"/>
      <w:position w:val="0"/>
      <w:sz w:val="21"/>
      <w:szCs w:val="21"/>
      <w:u w:val="none"/>
      <w:shd w:val="clear" w:color="auto" w:fill="FFFFFF"/>
      <w:lang w:val="ru-RU"/>
    </w:rPr>
  </w:style>
  <w:style w:type="character" w:customStyle="1" w:styleId="12">
    <w:name w:val="Заголовок №1"/>
    <w:basedOn w:val="a0"/>
    <w:rsid w:val="000C4DF4"/>
    <w:rPr>
      <w:rFonts w:ascii="Verdana" w:eastAsia="Verdana" w:hAnsi="Verdana" w:cs="Verdana"/>
      <w:b/>
      <w:bCs/>
      <w:i w:val="0"/>
      <w:iCs w:val="0"/>
      <w:smallCaps w:val="0"/>
      <w:strike w:val="0"/>
      <w:color w:val="000000"/>
      <w:spacing w:val="-6"/>
      <w:w w:val="100"/>
      <w:position w:val="0"/>
      <w:sz w:val="17"/>
      <w:szCs w:val="17"/>
      <w:u w:val="single"/>
      <w:lang w:val="ru-RU"/>
    </w:rPr>
  </w:style>
  <w:style w:type="character" w:customStyle="1" w:styleId="afc">
    <w:name w:val="Основной текст + Полужирный"/>
    <w:basedOn w:val="a0"/>
    <w:rsid w:val="000C4DF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1"/>
      <w:w w:val="100"/>
      <w:position w:val="0"/>
      <w:sz w:val="21"/>
      <w:szCs w:val="21"/>
      <w:u w:val="none"/>
      <w:shd w:val="clear" w:color="auto" w:fill="FFFFFF"/>
      <w:lang w:val="ru-RU"/>
    </w:rPr>
  </w:style>
  <w:style w:type="character" w:customStyle="1" w:styleId="0pt0">
    <w:name w:val="Основной текст + Интервал 0 pt"/>
    <w:basedOn w:val="a0"/>
    <w:rsid w:val="000C4DF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1"/>
      <w:w w:val="100"/>
      <w:position w:val="0"/>
      <w:sz w:val="21"/>
      <w:szCs w:val="21"/>
      <w:u w:val="none"/>
      <w:shd w:val="clear" w:color="auto" w:fill="FFFFFF"/>
      <w:lang w:val="ru-RU"/>
    </w:rPr>
  </w:style>
  <w:style w:type="character" w:customStyle="1" w:styleId="20pt">
    <w:name w:val="Основной текст (2) + Интервал 0 pt"/>
    <w:basedOn w:val="21"/>
    <w:rsid w:val="000C4DF4"/>
    <w:rPr>
      <w:rFonts w:ascii="Tahoma" w:eastAsia="Tahoma" w:hAnsi="Tahoma" w:cs="Tahoma"/>
      <w:b/>
      <w:bCs/>
      <w:i w:val="0"/>
      <w:iCs w:val="0"/>
      <w:smallCaps w:val="0"/>
      <w:strike w:val="0"/>
      <w:color w:val="000000"/>
      <w:spacing w:val="-5"/>
      <w:w w:val="100"/>
      <w:position w:val="0"/>
      <w:sz w:val="16"/>
      <w:szCs w:val="16"/>
      <w:u w:val="none"/>
      <w:shd w:val="clear" w:color="auto" w:fill="FFFFFF"/>
      <w:lang w:val="ru-RU"/>
    </w:rPr>
  </w:style>
  <w:style w:type="character" w:customStyle="1" w:styleId="95pt0pt">
    <w:name w:val="Основной текст + 9;5 pt;Полужирный;Курсив;Интервал 0 pt"/>
    <w:basedOn w:val="a0"/>
    <w:rsid w:val="000C4DF4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/>
    </w:rPr>
  </w:style>
  <w:style w:type="character" w:customStyle="1" w:styleId="30pt">
    <w:name w:val="Основной текст (3) + Интервал 0 pt"/>
    <w:basedOn w:val="a0"/>
    <w:rsid w:val="000C4DF4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1"/>
      <w:w w:val="100"/>
      <w:position w:val="0"/>
      <w:sz w:val="19"/>
      <w:szCs w:val="19"/>
      <w:u w:val="none"/>
      <w:lang w:val="ru-RU"/>
    </w:rPr>
  </w:style>
  <w:style w:type="character" w:customStyle="1" w:styleId="3105pt0pt">
    <w:name w:val="Основной текст (3) + 10;5 pt;Не полужирный;Не курсив;Интервал 0 pt"/>
    <w:basedOn w:val="a0"/>
    <w:rsid w:val="000C4DF4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2"/>
      <w:w w:val="100"/>
      <w:position w:val="0"/>
      <w:sz w:val="21"/>
      <w:szCs w:val="21"/>
      <w:u w:val="none"/>
      <w:lang w:val="ru-RU"/>
    </w:rPr>
  </w:style>
  <w:style w:type="character" w:customStyle="1" w:styleId="0pt1">
    <w:name w:val="Основной текст + Полужирный;Курсив;Интервал 0 pt"/>
    <w:basedOn w:val="a0"/>
    <w:rsid w:val="000C4DF4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</w:rPr>
  </w:style>
  <w:style w:type="character" w:customStyle="1" w:styleId="afd">
    <w:name w:val="Основной текст_"/>
    <w:basedOn w:val="a0"/>
    <w:link w:val="13"/>
    <w:rsid w:val="000C4DF4"/>
    <w:rPr>
      <w:rFonts w:ascii="Bookman Old Style" w:eastAsia="Bookman Old Style" w:hAnsi="Bookman Old Style" w:cs="Bookman Old Style"/>
      <w:spacing w:val="7"/>
      <w:sz w:val="16"/>
      <w:szCs w:val="16"/>
      <w:shd w:val="clear" w:color="auto" w:fill="FFFFFF"/>
    </w:rPr>
  </w:style>
  <w:style w:type="paragraph" w:customStyle="1" w:styleId="13">
    <w:name w:val="Основной текст1"/>
    <w:basedOn w:val="a"/>
    <w:link w:val="afd"/>
    <w:rsid w:val="000C4DF4"/>
    <w:pPr>
      <w:widowControl w:val="0"/>
      <w:shd w:val="clear" w:color="auto" w:fill="FFFFFF"/>
      <w:spacing w:before="360" w:after="0" w:line="245" w:lineRule="exact"/>
      <w:ind w:hanging="320"/>
      <w:jc w:val="both"/>
    </w:pPr>
    <w:rPr>
      <w:rFonts w:ascii="Bookman Old Style" w:eastAsia="Bookman Old Style" w:hAnsi="Bookman Old Style" w:cs="Bookman Old Style"/>
      <w:spacing w:val="7"/>
      <w:sz w:val="16"/>
      <w:szCs w:val="16"/>
    </w:rPr>
  </w:style>
  <w:style w:type="character" w:customStyle="1" w:styleId="0pt2">
    <w:name w:val="Основной текст + Курсив;Интервал 0 pt"/>
    <w:basedOn w:val="afd"/>
    <w:rsid w:val="000C4DF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1"/>
      <w:w w:val="100"/>
      <w:position w:val="0"/>
      <w:sz w:val="21"/>
      <w:szCs w:val="21"/>
      <w:u w:val="none"/>
      <w:shd w:val="clear" w:color="auto" w:fill="FFFFFF"/>
      <w:lang w:val="ru-RU"/>
    </w:rPr>
  </w:style>
  <w:style w:type="character" w:customStyle="1" w:styleId="Corbel0pt">
    <w:name w:val="Основной текст + Corbel;Не полужирный;Курсив;Интервал 0 pt"/>
    <w:basedOn w:val="afd"/>
    <w:rsid w:val="000C4DF4"/>
    <w:rPr>
      <w:rFonts w:ascii="Corbel" w:eastAsia="Corbel" w:hAnsi="Corbel" w:cs="Corbel"/>
      <w:b/>
      <w:bCs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</w:rPr>
  </w:style>
  <w:style w:type="character" w:customStyle="1" w:styleId="CenturySchoolbook95pt0pt">
    <w:name w:val="Основной текст + Century Schoolbook;9;5 pt;Не полужирный;Интервал 0 pt"/>
    <w:basedOn w:val="afd"/>
    <w:rsid w:val="000C4DF4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/>
    </w:rPr>
  </w:style>
  <w:style w:type="character" w:customStyle="1" w:styleId="CenturySchoolbook95pt0pt150">
    <w:name w:val="Основной текст + Century Schoolbook;9;5 pt;Не полужирный;Курсив;Интервал 0 pt;Масштаб 150%"/>
    <w:basedOn w:val="afd"/>
    <w:rsid w:val="000C4DF4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12"/>
      <w:w w:val="150"/>
      <w:position w:val="0"/>
      <w:sz w:val="19"/>
      <w:szCs w:val="19"/>
      <w:u w:val="none"/>
      <w:shd w:val="clear" w:color="auto" w:fill="FFFFFF"/>
      <w:lang w:val="ru-RU"/>
    </w:rPr>
  </w:style>
  <w:style w:type="character" w:customStyle="1" w:styleId="-1pt">
    <w:name w:val="Основной текст + Полужирный;Курсив;Интервал -1 pt"/>
    <w:basedOn w:val="afd"/>
    <w:rsid w:val="000C4DF4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-29"/>
      <w:w w:val="100"/>
      <w:position w:val="0"/>
      <w:sz w:val="19"/>
      <w:szCs w:val="19"/>
      <w:u w:val="none"/>
      <w:shd w:val="clear" w:color="auto" w:fill="FFFFFF"/>
      <w:lang w:val="ru-RU"/>
    </w:rPr>
  </w:style>
  <w:style w:type="character" w:customStyle="1" w:styleId="-1pt0">
    <w:name w:val="Основной текст + Интервал -1 pt"/>
    <w:basedOn w:val="afd"/>
    <w:rsid w:val="000C4DF4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-35"/>
      <w:w w:val="100"/>
      <w:position w:val="0"/>
      <w:sz w:val="19"/>
      <w:szCs w:val="19"/>
      <w:u w:val="none"/>
      <w:shd w:val="clear" w:color="auto" w:fill="FFFFFF"/>
      <w:lang w:val="ru-RU"/>
    </w:rPr>
  </w:style>
  <w:style w:type="paragraph" w:styleId="afe">
    <w:name w:val="Body Text Indent"/>
    <w:basedOn w:val="a"/>
    <w:link w:val="aff"/>
    <w:semiHidden/>
    <w:rsid w:val="000C4DF4"/>
    <w:pPr>
      <w:spacing w:after="0" w:line="240" w:lineRule="auto"/>
      <w:ind w:firstLine="468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ff">
    <w:name w:val="Основной текст с отступом Знак"/>
    <w:basedOn w:val="a0"/>
    <w:link w:val="afe"/>
    <w:semiHidden/>
    <w:rsid w:val="000C4DF4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4">
    <w:name w:val="Основной текст4"/>
    <w:basedOn w:val="a"/>
    <w:rsid w:val="000C4DF4"/>
    <w:pPr>
      <w:widowControl w:val="0"/>
      <w:shd w:val="clear" w:color="auto" w:fill="FFFFFF"/>
      <w:spacing w:after="0" w:line="252" w:lineRule="exact"/>
      <w:ind w:hanging="340"/>
      <w:jc w:val="both"/>
    </w:pPr>
    <w:rPr>
      <w:rFonts w:ascii="Century Schoolbook" w:eastAsia="Century Schoolbook" w:hAnsi="Century Schoolbook" w:cs="Century Schoolbook"/>
    </w:rPr>
  </w:style>
  <w:style w:type="paragraph" w:customStyle="1" w:styleId="NR">
    <w:name w:val="NR"/>
    <w:basedOn w:val="a"/>
    <w:rsid w:val="000C4DF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0">
    <w:name w:val="А_основной"/>
    <w:basedOn w:val="a"/>
    <w:link w:val="aff1"/>
    <w:qFormat/>
    <w:rsid w:val="000C4DF4"/>
    <w:pPr>
      <w:spacing w:after="0" w:line="360" w:lineRule="auto"/>
      <w:ind w:firstLine="454"/>
      <w:jc w:val="both"/>
    </w:pPr>
    <w:rPr>
      <w:rFonts w:ascii="Times New Roman" w:eastAsia="Calibri" w:hAnsi="Times New Roman" w:cs="Times New Roman"/>
      <w:sz w:val="28"/>
      <w:szCs w:val="28"/>
    </w:rPr>
  </w:style>
  <w:style w:type="character" w:customStyle="1" w:styleId="aff1">
    <w:name w:val="А_основной Знак"/>
    <w:link w:val="aff0"/>
    <w:rsid w:val="000C4DF4"/>
    <w:rPr>
      <w:rFonts w:ascii="Times New Roman" w:eastAsia="Calibri" w:hAnsi="Times New Roman" w:cs="Times New Roman"/>
      <w:sz w:val="28"/>
      <w:szCs w:val="28"/>
    </w:rPr>
  </w:style>
  <w:style w:type="character" w:customStyle="1" w:styleId="aff2">
    <w:name w:val="Основной текст + Курсив"/>
    <w:rsid w:val="000C4DF4"/>
    <w:rPr>
      <w:rFonts w:ascii="Century Schoolbook" w:eastAsia="Century Schoolbook" w:hAnsi="Century Schoolbook" w:cs="Century Schoolbook"/>
      <w:i/>
      <w:iCs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7">
    <w:name w:val="Заголовок №7_"/>
    <w:link w:val="70"/>
    <w:rsid w:val="000C4DF4"/>
    <w:rPr>
      <w:rFonts w:ascii="Franklin Gothic Book" w:eastAsia="Franklin Gothic Book" w:hAnsi="Franklin Gothic Book" w:cs="Franklin Gothic Book"/>
      <w:sz w:val="23"/>
      <w:szCs w:val="23"/>
      <w:shd w:val="clear" w:color="auto" w:fill="FFFFFF"/>
    </w:rPr>
  </w:style>
  <w:style w:type="paragraph" w:customStyle="1" w:styleId="70">
    <w:name w:val="Заголовок №7"/>
    <w:basedOn w:val="a"/>
    <w:link w:val="7"/>
    <w:rsid w:val="000C4DF4"/>
    <w:pPr>
      <w:widowControl w:val="0"/>
      <w:shd w:val="clear" w:color="auto" w:fill="FFFFFF"/>
      <w:spacing w:after="0" w:line="0" w:lineRule="atLeast"/>
      <w:ind w:hanging="620"/>
      <w:outlineLvl w:val="6"/>
    </w:pPr>
    <w:rPr>
      <w:rFonts w:ascii="Franklin Gothic Book" w:eastAsia="Franklin Gothic Book" w:hAnsi="Franklin Gothic Book" w:cs="Franklin Gothic Book"/>
      <w:sz w:val="23"/>
      <w:szCs w:val="23"/>
    </w:rPr>
  </w:style>
  <w:style w:type="numbering" w:customStyle="1" w:styleId="14">
    <w:name w:val="Нет списка1"/>
    <w:next w:val="a2"/>
    <w:uiPriority w:val="99"/>
    <w:semiHidden/>
    <w:unhideWhenUsed/>
    <w:rsid w:val="000C4DF4"/>
  </w:style>
  <w:style w:type="numbering" w:customStyle="1" w:styleId="25">
    <w:name w:val="Нет списка2"/>
    <w:next w:val="a2"/>
    <w:semiHidden/>
    <w:rsid w:val="000C4DF4"/>
  </w:style>
  <w:style w:type="table" w:customStyle="1" w:styleId="15">
    <w:name w:val="Сетка таблицы1"/>
    <w:basedOn w:val="a1"/>
    <w:next w:val="af2"/>
    <w:rsid w:val="000C4DF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Title">
    <w:name w:val="ConsPlusTitle"/>
    <w:rsid w:val="000C4DF4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c69">
    <w:name w:val="c69"/>
    <w:basedOn w:val="a"/>
    <w:rsid w:val="000C4D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9">
    <w:name w:val="c49"/>
    <w:basedOn w:val="a0"/>
    <w:rsid w:val="000C4DF4"/>
  </w:style>
  <w:style w:type="character" w:customStyle="1" w:styleId="c11">
    <w:name w:val="c11"/>
    <w:basedOn w:val="a0"/>
    <w:rsid w:val="000C4DF4"/>
  </w:style>
  <w:style w:type="paragraph" w:customStyle="1" w:styleId="c70">
    <w:name w:val="c70"/>
    <w:basedOn w:val="a"/>
    <w:rsid w:val="000C4D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82">
    <w:name w:val="c182"/>
    <w:basedOn w:val="a"/>
    <w:rsid w:val="000C4D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2">
    <w:name w:val="c22"/>
    <w:basedOn w:val="a0"/>
    <w:rsid w:val="000C4DF4"/>
  </w:style>
  <w:style w:type="paragraph" w:customStyle="1" w:styleId="c32">
    <w:name w:val="c32"/>
    <w:basedOn w:val="a"/>
    <w:rsid w:val="000C4D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2">
    <w:name w:val="c12"/>
    <w:basedOn w:val="a0"/>
    <w:rsid w:val="000C4DF4"/>
  </w:style>
  <w:style w:type="paragraph" w:customStyle="1" w:styleId="c10">
    <w:name w:val="c10"/>
    <w:basedOn w:val="a"/>
    <w:rsid w:val="000C4D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1">
    <w:name w:val="c31"/>
    <w:basedOn w:val="a0"/>
    <w:rsid w:val="000C4DF4"/>
  </w:style>
  <w:style w:type="paragraph" w:customStyle="1" w:styleId="c6">
    <w:name w:val="c6"/>
    <w:basedOn w:val="a"/>
    <w:rsid w:val="000C4D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5">
    <w:name w:val="c15"/>
    <w:basedOn w:val="a0"/>
    <w:rsid w:val="000C4DF4"/>
  </w:style>
  <w:style w:type="character" w:customStyle="1" w:styleId="c5">
    <w:name w:val="c5"/>
    <w:basedOn w:val="a0"/>
    <w:rsid w:val="000C4DF4"/>
  </w:style>
  <w:style w:type="paragraph" w:customStyle="1" w:styleId="c35">
    <w:name w:val="c35"/>
    <w:basedOn w:val="a"/>
    <w:rsid w:val="000C4D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6">
    <w:name w:val="Body Text 2"/>
    <w:basedOn w:val="a"/>
    <w:link w:val="27"/>
    <w:rsid w:val="0082071C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7">
    <w:name w:val="Основной текст 2 Знак"/>
    <w:basedOn w:val="a0"/>
    <w:link w:val="26"/>
    <w:rsid w:val="0082071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3">
    <w:name w:val="Placeholder Text"/>
    <w:basedOn w:val="a0"/>
    <w:uiPriority w:val="99"/>
    <w:semiHidden/>
    <w:rsid w:val="00AA2B88"/>
    <w:rPr>
      <w:color w:val="808080"/>
    </w:rPr>
  </w:style>
  <w:style w:type="character" w:customStyle="1" w:styleId="40">
    <w:name w:val="Основной текст (4)_"/>
    <w:link w:val="41"/>
    <w:rsid w:val="00063DD1"/>
    <w:rPr>
      <w:i/>
      <w:iCs/>
      <w:sz w:val="23"/>
      <w:szCs w:val="23"/>
      <w:shd w:val="clear" w:color="auto" w:fill="FFFFFF"/>
    </w:rPr>
  </w:style>
  <w:style w:type="character" w:customStyle="1" w:styleId="42">
    <w:name w:val="Основной текст (4) + Полужирный"/>
    <w:rsid w:val="00063DD1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/>
    </w:rPr>
  </w:style>
  <w:style w:type="paragraph" w:customStyle="1" w:styleId="41">
    <w:name w:val="Основной текст (4)"/>
    <w:basedOn w:val="a"/>
    <w:link w:val="40"/>
    <w:rsid w:val="00063DD1"/>
    <w:pPr>
      <w:widowControl w:val="0"/>
      <w:shd w:val="clear" w:color="auto" w:fill="FFFFFF"/>
      <w:spacing w:after="0" w:line="274" w:lineRule="exact"/>
      <w:jc w:val="both"/>
    </w:pPr>
    <w:rPr>
      <w:i/>
      <w:iCs/>
      <w:sz w:val="23"/>
      <w:szCs w:val="23"/>
    </w:rPr>
  </w:style>
  <w:style w:type="character" w:customStyle="1" w:styleId="5">
    <w:name w:val="Основной текст (5)_"/>
    <w:link w:val="50"/>
    <w:uiPriority w:val="99"/>
    <w:locked/>
    <w:rsid w:val="00353CE1"/>
    <w:rPr>
      <w:spacing w:val="4"/>
      <w:sz w:val="17"/>
      <w:szCs w:val="17"/>
      <w:shd w:val="clear" w:color="auto" w:fill="FFFFFF"/>
    </w:rPr>
  </w:style>
  <w:style w:type="paragraph" w:customStyle="1" w:styleId="50">
    <w:name w:val="Основной текст (5)"/>
    <w:basedOn w:val="a"/>
    <w:link w:val="5"/>
    <w:uiPriority w:val="99"/>
    <w:rsid w:val="00353CE1"/>
    <w:pPr>
      <w:shd w:val="clear" w:color="auto" w:fill="FFFFFF"/>
      <w:spacing w:before="60" w:after="240" w:line="0" w:lineRule="atLeast"/>
    </w:pPr>
    <w:rPr>
      <w:spacing w:val="4"/>
      <w:sz w:val="17"/>
      <w:szCs w:val="17"/>
    </w:rPr>
  </w:style>
  <w:style w:type="paragraph" w:customStyle="1" w:styleId="ParagraphStyle">
    <w:name w:val="Paragraph Style"/>
    <w:rsid w:val="004A6127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1157"/>
  </w:style>
  <w:style w:type="paragraph" w:styleId="1">
    <w:name w:val="heading 1"/>
    <w:basedOn w:val="a"/>
    <w:next w:val="a"/>
    <w:link w:val="10"/>
    <w:qFormat/>
    <w:rsid w:val="0009004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09004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nhideWhenUsed/>
    <w:qFormat/>
    <w:rsid w:val="00090040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6">
    <w:name w:val="heading 6"/>
    <w:basedOn w:val="a"/>
    <w:next w:val="a"/>
    <w:link w:val="60"/>
    <w:qFormat/>
    <w:rsid w:val="00090040"/>
    <w:pPr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09004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09004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090040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60">
    <w:name w:val="Заголовок 6 Знак"/>
    <w:basedOn w:val="a0"/>
    <w:link w:val="6"/>
    <w:rsid w:val="00090040"/>
    <w:rPr>
      <w:rFonts w:ascii="Times New Roman" w:eastAsia="Times New Roman" w:hAnsi="Times New Roman" w:cs="Times New Roman"/>
      <w:b/>
      <w:bCs/>
      <w:lang w:eastAsia="ru-RU"/>
    </w:rPr>
  </w:style>
  <w:style w:type="paragraph" w:styleId="a3">
    <w:name w:val="List Paragraph"/>
    <w:basedOn w:val="a"/>
    <w:uiPriority w:val="34"/>
    <w:qFormat/>
    <w:rsid w:val="00D15A91"/>
    <w:pPr>
      <w:ind w:left="720"/>
      <w:contextualSpacing/>
    </w:pPr>
  </w:style>
  <w:style w:type="paragraph" w:customStyle="1" w:styleId="Default">
    <w:name w:val="Default"/>
    <w:rsid w:val="00D15A9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4">
    <w:name w:val="Normal (Web)"/>
    <w:basedOn w:val="a"/>
    <w:uiPriority w:val="99"/>
    <w:unhideWhenUsed/>
    <w:rsid w:val="002B106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2B1069"/>
  </w:style>
  <w:style w:type="paragraph" w:styleId="a5">
    <w:name w:val="No Spacing"/>
    <w:link w:val="a6"/>
    <w:uiPriority w:val="1"/>
    <w:qFormat/>
    <w:rsid w:val="006C4203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6">
    <w:name w:val="Без интервала Знак"/>
    <w:basedOn w:val="a0"/>
    <w:link w:val="a5"/>
    <w:uiPriority w:val="1"/>
    <w:rsid w:val="006C4203"/>
    <w:rPr>
      <w:rFonts w:ascii="Calibri" w:eastAsia="Times New Roman" w:hAnsi="Calibri" w:cs="Times New Roman"/>
    </w:rPr>
  </w:style>
  <w:style w:type="character" w:styleId="a7">
    <w:name w:val="footnote reference"/>
    <w:uiPriority w:val="99"/>
    <w:rsid w:val="00F36729"/>
    <w:rPr>
      <w:vertAlign w:val="superscript"/>
    </w:rPr>
  </w:style>
  <w:style w:type="paragraph" w:styleId="a8">
    <w:name w:val="footnote text"/>
    <w:aliases w:val="Знак6,F1"/>
    <w:basedOn w:val="a"/>
    <w:link w:val="a9"/>
    <w:uiPriority w:val="99"/>
    <w:rsid w:val="00F3672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9">
    <w:name w:val="Текст сноски Знак"/>
    <w:aliases w:val="Знак6 Знак,F1 Знак"/>
    <w:basedOn w:val="a0"/>
    <w:link w:val="a8"/>
    <w:uiPriority w:val="99"/>
    <w:rsid w:val="00F3672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F367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F36729"/>
    <w:rPr>
      <w:rFonts w:ascii="Tahoma" w:hAnsi="Tahoma" w:cs="Tahoma"/>
      <w:sz w:val="16"/>
      <w:szCs w:val="16"/>
    </w:rPr>
  </w:style>
  <w:style w:type="paragraph" w:styleId="ac">
    <w:name w:val="Title"/>
    <w:basedOn w:val="a"/>
    <w:next w:val="a"/>
    <w:link w:val="ad"/>
    <w:uiPriority w:val="10"/>
    <w:qFormat/>
    <w:rsid w:val="00090040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d">
    <w:name w:val="Название Знак"/>
    <w:basedOn w:val="a0"/>
    <w:link w:val="ac"/>
    <w:uiPriority w:val="10"/>
    <w:rsid w:val="00090040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e">
    <w:name w:val="Emphasis"/>
    <w:basedOn w:val="a0"/>
    <w:qFormat/>
    <w:rsid w:val="00090040"/>
    <w:rPr>
      <w:i/>
      <w:iCs/>
    </w:rPr>
  </w:style>
  <w:style w:type="paragraph" w:styleId="af">
    <w:name w:val="Body Text"/>
    <w:basedOn w:val="a"/>
    <w:link w:val="af0"/>
    <w:rsid w:val="0009004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0">
    <w:name w:val="Основной текст Знак"/>
    <w:basedOn w:val="a0"/>
    <w:link w:val="af"/>
    <w:rsid w:val="0009004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1">
    <w:name w:val="Основной текст (2)_"/>
    <w:link w:val="22"/>
    <w:locked/>
    <w:rsid w:val="00090040"/>
    <w:rPr>
      <w:b/>
      <w:bCs/>
      <w:i/>
      <w:iCs/>
      <w:sz w:val="23"/>
      <w:szCs w:val="23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090040"/>
    <w:pPr>
      <w:shd w:val="clear" w:color="auto" w:fill="FFFFFF"/>
      <w:spacing w:after="0" w:line="230" w:lineRule="exact"/>
      <w:ind w:firstLine="280"/>
      <w:jc w:val="both"/>
    </w:pPr>
    <w:rPr>
      <w:b/>
      <w:bCs/>
      <w:i/>
      <w:iCs/>
      <w:sz w:val="23"/>
      <w:szCs w:val="23"/>
    </w:rPr>
  </w:style>
  <w:style w:type="character" w:styleId="af1">
    <w:name w:val="Strong"/>
    <w:basedOn w:val="a0"/>
    <w:uiPriority w:val="22"/>
    <w:qFormat/>
    <w:rsid w:val="00090040"/>
    <w:rPr>
      <w:b/>
      <w:bCs/>
    </w:rPr>
  </w:style>
  <w:style w:type="table" w:styleId="af2">
    <w:name w:val="Table Grid"/>
    <w:basedOn w:val="a1"/>
    <w:uiPriority w:val="59"/>
    <w:rsid w:val="000900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">
    <w:name w:val="Без интервала1"/>
    <w:rsid w:val="00090040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character" w:styleId="af3">
    <w:name w:val="Hyperlink"/>
    <w:rsid w:val="00090040"/>
    <w:rPr>
      <w:color w:val="0000FF"/>
      <w:u w:val="single"/>
    </w:rPr>
  </w:style>
  <w:style w:type="paragraph" w:styleId="af4">
    <w:name w:val="annotation text"/>
    <w:basedOn w:val="a"/>
    <w:link w:val="af5"/>
    <w:uiPriority w:val="99"/>
    <w:semiHidden/>
    <w:unhideWhenUsed/>
    <w:rsid w:val="00090040"/>
    <w:pPr>
      <w:spacing w:line="240" w:lineRule="auto"/>
    </w:pPr>
    <w:rPr>
      <w:sz w:val="20"/>
      <w:szCs w:val="20"/>
    </w:rPr>
  </w:style>
  <w:style w:type="character" w:customStyle="1" w:styleId="af5">
    <w:name w:val="Текст примечания Знак"/>
    <w:basedOn w:val="a0"/>
    <w:link w:val="af4"/>
    <w:uiPriority w:val="99"/>
    <w:semiHidden/>
    <w:rsid w:val="00090040"/>
    <w:rPr>
      <w:sz w:val="20"/>
      <w:szCs w:val="20"/>
    </w:rPr>
  </w:style>
  <w:style w:type="paragraph" w:styleId="af6">
    <w:name w:val="annotation subject"/>
    <w:basedOn w:val="af4"/>
    <w:next w:val="af4"/>
    <w:link w:val="af7"/>
    <w:uiPriority w:val="99"/>
    <w:semiHidden/>
    <w:unhideWhenUsed/>
    <w:rsid w:val="00090040"/>
    <w:rPr>
      <w:b/>
      <w:bCs/>
    </w:rPr>
  </w:style>
  <w:style w:type="character" w:customStyle="1" w:styleId="af7">
    <w:name w:val="Тема примечания Знак"/>
    <w:basedOn w:val="af5"/>
    <w:link w:val="af6"/>
    <w:uiPriority w:val="99"/>
    <w:semiHidden/>
    <w:rsid w:val="00090040"/>
    <w:rPr>
      <w:b/>
      <w:bCs/>
      <w:sz w:val="20"/>
      <w:szCs w:val="20"/>
    </w:rPr>
  </w:style>
  <w:style w:type="character" w:customStyle="1" w:styleId="af8">
    <w:name w:val="Верхний колонтитул Знак"/>
    <w:basedOn w:val="a0"/>
    <w:link w:val="af9"/>
    <w:uiPriority w:val="99"/>
    <w:semiHidden/>
    <w:rsid w:val="00090040"/>
  </w:style>
  <w:style w:type="paragraph" w:styleId="af9">
    <w:name w:val="header"/>
    <w:basedOn w:val="a"/>
    <w:link w:val="af8"/>
    <w:uiPriority w:val="99"/>
    <w:semiHidden/>
    <w:unhideWhenUsed/>
    <w:rsid w:val="0009004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a">
    <w:name w:val="Нижний колонтитул Знак"/>
    <w:basedOn w:val="a0"/>
    <w:link w:val="afb"/>
    <w:uiPriority w:val="99"/>
    <w:rsid w:val="00090040"/>
  </w:style>
  <w:style w:type="paragraph" w:styleId="afb">
    <w:name w:val="footer"/>
    <w:basedOn w:val="a"/>
    <w:link w:val="afa"/>
    <w:uiPriority w:val="99"/>
    <w:unhideWhenUsed/>
    <w:rsid w:val="00090040"/>
    <w:pPr>
      <w:tabs>
        <w:tab w:val="center" w:pos="4677"/>
        <w:tab w:val="right" w:pos="9355"/>
      </w:tabs>
      <w:spacing w:after="0" w:line="240" w:lineRule="auto"/>
    </w:pPr>
  </w:style>
  <w:style w:type="paragraph" w:styleId="23">
    <w:name w:val="Body Text Indent 2"/>
    <w:basedOn w:val="a"/>
    <w:link w:val="24"/>
    <w:unhideWhenUsed/>
    <w:rsid w:val="00090040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rsid w:val="00090040"/>
  </w:style>
  <w:style w:type="character" w:customStyle="1" w:styleId="0pt">
    <w:name w:val="Основной текст + Полужирный;Интервал 0 pt"/>
    <w:basedOn w:val="a0"/>
    <w:rsid w:val="000C4DF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1"/>
      <w:w w:val="100"/>
      <w:position w:val="0"/>
      <w:sz w:val="21"/>
      <w:szCs w:val="21"/>
      <w:u w:val="none"/>
      <w:shd w:val="clear" w:color="auto" w:fill="FFFFFF"/>
      <w:lang w:val="ru-RU"/>
    </w:rPr>
  </w:style>
  <w:style w:type="character" w:customStyle="1" w:styleId="12">
    <w:name w:val="Заголовок №1"/>
    <w:basedOn w:val="a0"/>
    <w:rsid w:val="000C4DF4"/>
    <w:rPr>
      <w:rFonts w:ascii="Verdana" w:eastAsia="Verdana" w:hAnsi="Verdana" w:cs="Verdana"/>
      <w:b/>
      <w:bCs/>
      <w:i w:val="0"/>
      <w:iCs w:val="0"/>
      <w:smallCaps w:val="0"/>
      <w:strike w:val="0"/>
      <w:color w:val="000000"/>
      <w:spacing w:val="-6"/>
      <w:w w:val="100"/>
      <w:position w:val="0"/>
      <w:sz w:val="17"/>
      <w:szCs w:val="17"/>
      <w:u w:val="single"/>
      <w:lang w:val="ru-RU"/>
    </w:rPr>
  </w:style>
  <w:style w:type="character" w:customStyle="1" w:styleId="afc">
    <w:name w:val="Основной текст + Полужирный"/>
    <w:basedOn w:val="a0"/>
    <w:rsid w:val="000C4DF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1"/>
      <w:w w:val="100"/>
      <w:position w:val="0"/>
      <w:sz w:val="21"/>
      <w:szCs w:val="21"/>
      <w:u w:val="none"/>
      <w:shd w:val="clear" w:color="auto" w:fill="FFFFFF"/>
      <w:lang w:val="ru-RU"/>
    </w:rPr>
  </w:style>
  <w:style w:type="character" w:customStyle="1" w:styleId="0pt0">
    <w:name w:val="Основной текст + Интервал 0 pt"/>
    <w:basedOn w:val="a0"/>
    <w:rsid w:val="000C4DF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1"/>
      <w:w w:val="100"/>
      <w:position w:val="0"/>
      <w:sz w:val="21"/>
      <w:szCs w:val="21"/>
      <w:u w:val="none"/>
      <w:shd w:val="clear" w:color="auto" w:fill="FFFFFF"/>
      <w:lang w:val="ru-RU"/>
    </w:rPr>
  </w:style>
  <w:style w:type="character" w:customStyle="1" w:styleId="20pt">
    <w:name w:val="Основной текст (2) + Интервал 0 pt"/>
    <w:basedOn w:val="21"/>
    <w:rsid w:val="000C4DF4"/>
    <w:rPr>
      <w:rFonts w:ascii="Tahoma" w:eastAsia="Tahoma" w:hAnsi="Tahoma" w:cs="Tahoma"/>
      <w:b/>
      <w:bCs/>
      <w:i w:val="0"/>
      <w:iCs w:val="0"/>
      <w:smallCaps w:val="0"/>
      <w:strike w:val="0"/>
      <w:color w:val="000000"/>
      <w:spacing w:val="-5"/>
      <w:w w:val="100"/>
      <w:position w:val="0"/>
      <w:sz w:val="16"/>
      <w:szCs w:val="16"/>
      <w:u w:val="none"/>
      <w:shd w:val="clear" w:color="auto" w:fill="FFFFFF"/>
      <w:lang w:val="ru-RU"/>
    </w:rPr>
  </w:style>
  <w:style w:type="character" w:customStyle="1" w:styleId="95pt0pt">
    <w:name w:val="Основной текст + 9;5 pt;Полужирный;Курсив;Интервал 0 pt"/>
    <w:basedOn w:val="a0"/>
    <w:rsid w:val="000C4DF4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/>
    </w:rPr>
  </w:style>
  <w:style w:type="character" w:customStyle="1" w:styleId="30pt">
    <w:name w:val="Основной текст (3) + Интервал 0 pt"/>
    <w:basedOn w:val="a0"/>
    <w:rsid w:val="000C4DF4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1"/>
      <w:w w:val="100"/>
      <w:position w:val="0"/>
      <w:sz w:val="19"/>
      <w:szCs w:val="19"/>
      <w:u w:val="none"/>
      <w:lang w:val="ru-RU"/>
    </w:rPr>
  </w:style>
  <w:style w:type="character" w:customStyle="1" w:styleId="3105pt0pt">
    <w:name w:val="Основной текст (3) + 10;5 pt;Не полужирный;Не курсив;Интервал 0 pt"/>
    <w:basedOn w:val="a0"/>
    <w:rsid w:val="000C4DF4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2"/>
      <w:w w:val="100"/>
      <w:position w:val="0"/>
      <w:sz w:val="21"/>
      <w:szCs w:val="21"/>
      <w:u w:val="none"/>
      <w:lang w:val="ru-RU"/>
    </w:rPr>
  </w:style>
  <w:style w:type="character" w:customStyle="1" w:styleId="0pt1">
    <w:name w:val="Основной текст + Полужирный;Курсив;Интервал 0 pt"/>
    <w:basedOn w:val="a0"/>
    <w:rsid w:val="000C4DF4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</w:rPr>
  </w:style>
  <w:style w:type="character" w:customStyle="1" w:styleId="afd">
    <w:name w:val="Основной текст_"/>
    <w:basedOn w:val="a0"/>
    <w:link w:val="13"/>
    <w:rsid w:val="000C4DF4"/>
    <w:rPr>
      <w:rFonts w:ascii="Bookman Old Style" w:eastAsia="Bookman Old Style" w:hAnsi="Bookman Old Style" w:cs="Bookman Old Style"/>
      <w:spacing w:val="7"/>
      <w:sz w:val="16"/>
      <w:szCs w:val="16"/>
      <w:shd w:val="clear" w:color="auto" w:fill="FFFFFF"/>
    </w:rPr>
  </w:style>
  <w:style w:type="paragraph" w:customStyle="1" w:styleId="13">
    <w:name w:val="Основной текст1"/>
    <w:basedOn w:val="a"/>
    <w:link w:val="afd"/>
    <w:rsid w:val="000C4DF4"/>
    <w:pPr>
      <w:widowControl w:val="0"/>
      <w:shd w:val="clear" w:color="auto" w:fill="FFFFFF"/>
      <w:spacing w:before="360" w:after="0" w:line="245" w:lineRule="exact"/>
      <w:ind w:hanging="320"/>
      <w:jc w:val="both"/>
    </w:pPr>
    <w:rPr>
      <w:rFonts w:ascii="Bookman Old Style" w:eastAsia="Bookman Old Style" w:hAnsi="Bookman Old Style" w:cs="Bookman Old Style"/>
      <w:spacing w:val="7"/>
      <w:sz w:val="16"/>
      <w:szCs w:val="16"/>
    </w:rPr>
  </w:style>
  <w:style w:type="character" w:customStyle="1" w:styleId="0pt2">
    <w:name w:val="Основной текст + Курсив;Интервал 0 pt"/>
    <w:basedOn w:val="afd"/>
    <w:rsid w:val="000C4DF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1"/>
      <w:w w:val="100"/>
      <w:position w:val="0"/>
      <w:sz w:val="21"/>
      <w:szCs w:val="21"/>
      <w:u w:val="none"/>
      <w:shd w:val="clear" w:color="auto" w:fill="FFFFFF"/>
      <w:lang w:val="ru-RU"/>
    </w:rPr>
  </w:style>
  <w:style w:type="character" w:customStyle="1" w:styleId="Corbel0pt">
    <w:name w:val="Основной текст + Corbel;Не полужирный;Курсив;Интервал 0 pt"/>
    <w:basedOn w:val="afd"/>
    <w:rsid w:val="000C4DF4"/>
    <w:rPr>
      <w:rFonts w:ascii="Corbel" w:eastAsia="Corbel" w:hAnsi="Corbel" w:cs="Corbel"/>
      <w:b/>
      <w:bCs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</w:rPr>
  </w:style>
  <w:style w:type="character" w:customStyle="1" w:styleId="CenturySchoolbook95pt0pt">
    <w:name w:val="Основной текст + Century Schoolbook;9;5 pt;Не полужирный;Интервал 0 pt"/>
    <w:basedOn w:val="afd"/>
    <w:rsid w:val="000C4DF4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/>
    </w:rPr>
  </w:style>
  <w:style w:type="character" w:customStyle="1" w:styleId="CenturySchoolbook95pt0pt150">
    <w:name w:val="Основной текст + Century Schoolbook;9;5 pt;Не полужирный;Курсив;Интервал 0 pt;Масштаб 150%"/>
    <w:basedOn w:val="afd"/>
    <w:rsid w:val="000C4DF4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12"/>
      <w:w w:val="150"/>
      <w:position w:val="0"/>
      <w:sz w:val="19"/>
      <w:szCs w:val="19"/>
      <w:u w:val="none"/>
      <w:shd w:val="clear" w:color="auto" w:fill="FFFFFF"/>
      <w:lang w:val="ru-RU"/>
    </w:rPr>
  </w:style>
  <w:style w:type="character" w:customStyle="1" w:styleId="-1pt">
    <w:name w:val="Основной текст + Полужирный;Курсив;Интервал -1 pt"/>
    <w:basedOn w:val="afd"/>
    <w:rsid w:val="000C4DF4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-29"/>
      <w:w w:val="100"/>
      <w:position w:val="0"/>
      <w:sz w:val="19"/>
      <w:szCs w:val="19"/>
      <w:u w:val="none"/>
      <w:shd w:val="clear" w:color="auto" w:fill="FFFFFF"/>
      <w:lang w:val="ru-RU"/>
    </w:rPr>
  </w:style>
  <w:style w:type="character" w:customStyle="1" w:styleId="-1pt0">
    <w:name w:val="Основной текст + Интервал -1 pt"/>
    <w:basedOn w:val="afd"/>
    <w:rsid w:val="000C4DF4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-35"/>
      <w:w w:val="100"/>
      <w:position w:val="0"/>
      <w:sz w:val="19"/>
      <w:szCs w:val="19"/>
      <w:u w:val="none"/>
      <w:shd w:val="clear" w:color="auto" w:fill="FFFFFF"/>
      <w:lang w:val="ru-RU"/>
    </w:rPr>
  </w:style>
  <w:style w:type="paragraph" w:styleId="afe">
    <w:name w:val="Body Text Indent"/>
    <w:basedOn w:val="a"/>
    <w:link w:val="aff"/>
    <w:semiHidden/>
    <w:rsid w:val="000C4DF4"/>
    <w:pPr>
      <w:spacing w:after="0" w:line="240" w:lineRule="auto"/>
      <w:ind w:firstLine="468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ff">
    <w:name w:val="Основной текст с отступом Знак"/>
    <w:basedOn w:val="a0"/>
    <w:link w:val="afe"/>
    <w:semiHidden/>
    <w:rsid w:val="000C4DF4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4">
    <w:name w:val="Основной текст4"/>
    <w:basedOn w:val="a"/>
    <w:rsid w:val="000C4DF4"/>
    <w:pPr>
      <w:widowControl w:val="0"/>
      <w:shd w:val="clear" w:color="auto" w:fill="FFFFFF"/>
      <w:spacing w:after="0" w:line="252" w:lineRule="exact"/>
      <w:ind w:hanging="340"/>
      <w:jc w:val="both"/>
    </w:pPr>
    <w:rPr>
      <w:rFonts w:ascii="Century Schoolbook" w:eastAsia="Century Schoolbook" w:hAnsi="Century Schoolbook" w:cs="Century Schoolbook"/>
    </w:rPr>
  </w:style>
  <w:style w:type="paragraph" w:customStyle="1" w:styleId="NR">
    <w:name w:val="NR"/>
    <w:basedOn w:val="a"/>
    <w:rsid w:val="000C4DF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0">
    <w:name w:val="А_основной"/>
    <w:basedOn w:val="a"/>
    <w:link w:val="aff1"/>
    <w:qFormat/>
    <w:rsid w:val="000C4DF4"/>
    <w:pPr>
      <w:spacing w:after="0" w:line="360" w:lineRule="auto"/>
      <w:ind w:firstLine="454"/>
      <w:jc w:val="both"/>
    </w:pPr>
    <w:rPr>
      <w:rFonts w:ascii="Times New Roman" w:eastAsia="Calibri" w:hAnsi="Times New Roman" w:cs="Times New Roman"/>
      <w:sz w:val="28"/>
      <w:szCs w:val="28"/>
    </w:rPr>
  </w:style>
  <w:style w:type="character" w:customStyle="1" w:styleId="aff1">
    <w:name w:val="А_основной Знак"/>
    <w:link w:val="aff0"/>
    <w:rsid w:val="000C4DF4"/>
    <w:rPr>
      <w:rFonts w:ascii="Times New Roman" w:eastAsia="Calibri" w:hAnsi="Times New Roman" w:cs="Times New Roman"/>
      <w:sz w:val="28"/>
      <w:szCs w:val="28"/>
    </w:rPr>
  </w:style>
  <w:style w:type="character" w:customStyle="1" w:styleId="aff2">
    <w:name w:val="Основной текст + Курсив"/>
    <w:rsid w:val="000C4DF4"/>
    <w:rPr>
      <w:rFonts w:ascii="Century Schoolbook" w:eastAsia="Century Schoolbook" w:hAnsi="Century Schoolbook" w:cs="Century Schoolbook"/>
      <w:i/>
      <w:iCs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7">
    <w:name w:val="Заголовок №7_"/>
    <w:link w:val="70"/>
    <w:rsid w:val="000C4DF4"/>
    <w:rPr>
      <w:rFonts w:ascii="Franklin Gothic Book" w:eastAsia="Franklin Gothic Book" w:hAnsi="Franklin Gothic Book" w:cs="Franklin Gothic Book"/>
      <w:sz w:val="23"/>
      <w:szCs w:val="23"/>
      <w:shd w:val="clear" w:color="auto" w:fill="FFFFFF"/>
    </w:rPr>
  </w:style>
  <w:style w:type="paragraph" w:customStyle="1" w:styleId="70">
    <w:name w:val="Заголовок №7"/>
    <w:basedOn w:val="a"/>
    <w:link w:val="7"/>
    <w:rsid w:val="000C4DF4"/>
    <w:pPr>
      <w:widowControl w:val="0"/>
      <w:shd w:val="clear" w:color="auto" w:fill="FFFFFF"/>
      <w:spacing w:after="0" w:line="0" w:lineRule="atLeast"/>
      <w:ind w:hanging="620"/>
      <w:outlineLvl w:val="6"/>
    </w:pPr>
    <w:rPr>
      <w:rFonts w:ascii="Franklin Gothic Book" w:eastAsia="Franklin Gothic Book" w:hAnsi="Franklin Gothic Book" w:cs="Franklin Gothic Book"/>
      <w:sz w:val="23"/>
      <w:szCs w:val="23"/>
    </w:rPr>
  </w:style>
  <w:style w:type="numbering" w:customStyle="1" w:styleId="14">
    <w:name w:val="Нет списка1"/>
    <w:next w:val="a2"/>
    <w:uiPriority w:val="99"/>
    <w:semiHidden/>
    <w:unhideWhenUsed/>
    <w:rsid w:val="000C4DF4"/>
  </w:style>
  <w:style w:type="numbering" w:customStyle="1" w:styleId="25">
    <w:name w:val="Нет списка2"/>
    <w:next w:val="a2"/>
    <w:semiHidden/>
    <w:rsid w:val="000C4DF4"/>
  </w:style>
  <w:style w:type="table" w:customStyle="1" w:styleId="15">
    <w:name w:val="Сетка таблицы1"/>
    <w:basedOn w:val="a1"/>
    <w:next w:val="af2"/>
    <w:rsid w:val="000C4DF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Title">
    <w:name w:val="ConsPlusTitle"/>
    <w:rsid w:val="000C4DF4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c69">
    <w:name w:val="c69"/>
    <w:basedOn w:val="a"/>
    <w:rsid w:val="000C4D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9">
    <w:name w:val="c49"/>
    <w:basedOn w:val="a0"/>
    <w:rsid w:val="000C4DF4"/>
  </w:style>
  <w:style w:type="character" w:customStyle="1" w:styleId="c11">
    <w:name w:val="c11"/>
    <w:basedOn w:val="a0"/>
    <w:rsid w:val="000C4DF4"/>
  </w:style>
  <w:style w:type="paragraph" w:customStyle="1" w:styleId="c70">
    <w:name w:val="c70"/>
    <w:basedOn w:val="a"/>
    <w:rsid w:val="000C4D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82">
    <w:name w:val="c182"/>
    <w:basedOn w:val="a"/>
    <w:rsid w:val="000C4D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2">
    <w:name w:val="c22"/>
    <w:basedOn w:val="a0"/>
    <w:rsid w:val="000C4DF4"/>
  </w:style>
  <w:style w:type="paragraph" w:customStyle="1" w:styleId="c32">
    <w:name w:val="c32"/>
    <w:basedOn w:val="a"/>
    <w:rsid w:val="000C4D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2">
    <w:name w:val="c12"/>
    <w:basedOn w:val="a0"/>
    <w:rsid w:val="000C4DF4"/>
  </w:style>
  <w:style w:type="paragraph" w:customStyle="1" w:styleId="c10">
    <w:name w:val="c10"/>
    <w:basedOn w:val="a"/>
    <w:rsid w:val="000C4D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1">
    <w:name w:val="c31"/>
    <w:basedOn w:val="a0"/>
    <w:rsid w:val="000C4DF4"/>
  </w:style>
  <w:style w:type="paragraph" w:customStyle="1" w:styleId="c6">
    <w:name w:val="c6"/>
    <w:basedOn w:val="a"/>
    <w:rsid w:val="000C4D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5">
    <w:name w:val="c15"/>
    <w:basedOn w:val="a0"/>
    <w:rsid w:val="000C4DF4"/>
  </w:style>
  <w:style w:type="character" w:customStyle="1" w:styleId="c5">
    <w:name w:val="c5"/>
    <w:basedOn w:val="a0"/>
    <w:rsid w:val="000C4DF4"/>
  </w:style>
  <w:style w:type="paragraph" w:customStyle="1" w:styleId="c35">
    <w:name w:val="c35"/>
    <w:basedOn w:val="a"/>
    <w:rsid w:val="000C4D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6">
    <w:name w:val="Body Text 2"/>
    <w:basedOn w:val="a"/>
    <w:link w:val="27"/>
    <w:rsid w:val="0082071C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7">
    <w:name w:val="Основной текст 2 Знак"/>
    <w:basedOn w:val="a0"/>
    <w:link w:val="26"/>
    <w:rsid w:val="0082071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3">
    <w:name w:val="Placeholder Text"/>
    <w:basedOn w:val="a0"/>
    <w:uiPriority w:val="99"/>
    <w:semiHidden/>
    <w:rsid w:val="00AA2B88"/>
    <w:rPr>
      <w:color w:val="808080"/>
    </w:rPr>
  </w:style>
  <w:style w:type="character" w:customStyle="1" w:styleId="40">
    <w:name w:val="Основной текст (4)_"/>
    <w:link w:val="41"/>
    <w:rsid w:val="00063DD1"/>
    <w:rPr>
      <w:i/>
      <w:iCs/>
      <w:sz w:val="23"/>
      <w:szCs w:val="23"/>
      <w:shd w:val="clear" w:color="auto" w:fill="FFFFFF"/>
    </w:rPr>
  </w:style>
  <w:style w:type="character" w:customStyle="1" w:styleId="42">
    <w:name w:val="Основной текст (4) + Полужирный"/>
    <w:rsid w:val="00063DD1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/>
    </w:rPr>
  </w:style>
  <w:style w:type="paragraph" w:customStyle="1" w:styleId="41">
    <w:name w:val="Основной текст (4)"/>
    <w:basedOn w:val="a"/>
    <w:link w:val="40"/>
    <w:rsid w:val="00063DD1"/>
    <w:pPr>
      <w:widowControl w:val="0"/>
      <w:shd w:val="clear" w:color="auto" w:fill="FFFFFF"/>
      <w:spacing w:after="0" w:line="274" w:lineRule="exact"/>
      <w:jc w:val="both"/>
    </w:pPr>
    <w:rPr>
      <w:i/>
      <w:iCs/>
      <w:sz w:val="23"/>
      <w:szCs w:val="23"/>
    </w:rPr>
  </w:style>
  <w:style w:type="character" w:customStyle="1" w:styleId="5">
    <w:name w:val="Основной текст (5)_"/>
    <w:link w:val="50"/>
    <w:uiPriority w:val="99"/>
    <w:locked/>
    <w:rsid w:val="00353CE1"/>
    <w:rPr>
      <w:spacing w:val="4"/>
      <w:sz w:val="17"/>
      <w:szCs w:val="17"/>
      <w:shd w:val="clear" w:color="auto" w:fill="FFFFFF"/>
    </w:rPr>
  </w:style>
  <w:style w:type="paragraph" w:customStyle="1" w:styleId="50">
    <w:name w:val="Основной текст (5)"/>
    <w:basedOn w:val="a"/>
    <w:link w:val="5"/>
    <w:uiPriority w:val="99"/>
    <w:rsid w:val="00353CE1"/>
    <w:pPr>
      <w:shd w:val="clear" w:color="auto" w:fill="FFFFFF"/>
      <w:spacing w:before="60" w:after="240" w:line="0" w:lineRule="atLeast"/>
    </w:pPr>
    <w:rPr>
      <w:spacing w:val="4"/>
      <w:sz w:val="17"/>
      <w:szCs w:val="17"/>
    </w:rPr>
  </w:style>
  <w:style w:type="paragraph" w:customStyle="1" w:styleId="ParagraphStyle">
    <w:name w:val="Paragraph Style"/>
    <w:rsid w:val="004A6127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99173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4.wmf"/><Relationship Id="rId671" Type="http://schemas.openxmlformats.org/officeDocument/2006/relationships/image" Target="media/image344.wmf"/><Relationship Id="rId769" Type="http://schemas.openxmlformats.org/officeDocument/2006/relationships/hyperlink" Target="http://school-collection.edu.ru" TargetMode="External"/><Relationship Id="rId21" Type="http://schemas.openxmlformats.org/officeDocument/2006/relationships/oleObject" Target="embeddings/oleObject6.bin"/><Relationship Id="rId324" Type="http://schemas.openxmlformats.org/officeDocument/2006/relationships/oleObject" Target="embeddings/oleObject143.bin"/><Relationship Id="rId531" Type="http://schemas.openxmlformats.org/officeDocument/2006/relationships/oleObject" Target="embeddings/oleObject247.bin"/><Relationship Id="rId629" Type="http://schemas.openxmlformats.org/officeDocument/2006/relationships/oleObject" Target="embeddings/oleObject298.bin"/><Relationship Id="rId170" Type="http://schemas.openxmlformats.org/officeDocument/2006/relationships/oleObject" Target="embeddings/oleObject81.bin"/><Relationship Id="rId226" Type="http://schemas.openxmlformats.org/officeDocument/2006/relationships/oleObject" Target="embeddings/oleObject109.bin"/><Relationship Id="rId433" Type="http://schemas.openxmlformats.org/officeDocument/2006/relationships/image" Target="media/image227.wmf"/><Relationship Id="rId268" Type="http://schemas.openxmlformats.org/officeDocument/2006/relationships/image" Target="media/image129.wmf"/><Relationship Id="rId475" Type="http://schemas.openxmlformats.org/officeDocument/2006/relationships/image" Target="media/image248.wmf"/><Relationship Id="rId640" Type="http://schemas.openxmlformats.org/officeDocument/2006/relationships/image" Target="media/image328.wmf"/><Relationship Id="rId682" Type="http://schemas.openxmlformats.org/officeDocument/2006/relationships/image" Target="media/image355.wmf"/><Relationship Id="rId738" Type="http://schemas.openxmlformats.org/officeDocument/2006/relationships/oleObject" Target="embeddings/oleObject346.bin"/><Relationship Id="rId32" Type="http://schemas.openxmlformats.org/officeDocument/2006/relationships/image" Target="media/image12.wmf"/><Relationship Id="rId74" Type="http://schemas.openxmlformats.org/officeDocument/2006/relationships/oleObject" Target="embeddings/oleObject33.bin"/><Relationship Id="rId128" Type="http://schemas.openxmlformats.org/officeDocument/2006/relationships/oleObject" Target="embeddings/oleObject60.bin"/><Relationship Id="rId335" Type="http://schemas.openxmlformats.org/officeDocument/2006/relationships/image" Target="media/image178.wmf"/><Relationship Id="rId377" Type="http://schemas.openxmlformats.org/officeDocument/2006/relationships/image" Target="media/image199.wmf"/><Relationship Id="rId500" Type="http://schemas.openxmlformats.org/officeDocument/2006/relationships/image" Target="media/image260.wmf"/><Relationship Id="rId542" Type="http://schemas.openxmlformats.org/officeDocument/2006/relationships/image" Target="media/image281.wmf"/><Relationship Id="rId584" Type="http://schemas.openxmlformats.org/officeDocument/2006/relationships/image" Target="media/image302.wmf"/><Relationship Id="rId5" Type="http://schemas.openxmlformats.org/officeDocument/2006/relationships/settings" Target="settings.xml"/><Relationship Id="rId181" Type="http://schemas.openxmlformats.org/officeDocument/2006/relationships/image" Target="media/image86.wmf"/><Relationship Id="rId237" Type="http://schemas.openxmlformats.org/officeDocument/2006/relationships/image" Target="media/image114.wmf"/><Relationship Id="rId402" Type="http://schemas.openxmlformats.org/officeDocument/2006/relationships/oleObject" Target="embeddings/oleObject182.bin"/><Relationship Id="rId279" Type="http://schemas.openxmlformats.org/officeDocument/2006/relationships/image" Target="media/image136.emf"/><Relationship Id="rId444" Type="http://schemas.openxmlformats.org/officeDocument/2006/relationships/oleObject" Target="embeddings/oleObject203.bin"/><Relationship Id="rId486" Type="http://schemas.openxmlformats.org/officeDocument/2006/relationships/oleObject" Target="embeddings/oleObject224.bin"/><Relationship Id="rId651" Type="http://schemas.openxmlformats.org/officeDocument/2006/relationships/oleObject" Target="embeddings/oleObject309.bin"/><Relationship Id="rId693" Type="http://schemas.openxmlformats.org/officeDocument/2006/relationships/image" Target="media/image366.png"/><Relationship Id="rId707" Type="http://schemas.openxmlformats.org/officeDocument/2006/relationships/image" Target="media/image373.wmf"/><Relationship Id="rId749" Type="http://schemas.openxmlformats.org/officeDocument/2006/relationships/oleObject" Target="embeddings/oleObject353.bin"/><Relationship Id="rId43" Type="http://schemas.openxmlformats.org/officeDocument/2006/relationships/oleObject" Target="embeddings/oleObject17.bin"/><Relationship Id="rId139" Type="http://schemas.openxmlformats.org/officeDocument/2006/relationships/image" Target="media/image65.wmf"/><Relationship Id="rId290" Type="http://schemas.openxmlformats.org/officeDocument/2006/relationships/image" Target="media/image147.emf"/><Relationship Id="rId304" Type="http://schemas.openxmlformats.org/officeDocument/2006/relationships/image" Target="media/image161.emf"/><Relationship Id="rId346" Type="http://schemas.openxmlformats.org/officeDocument/2006/relationships/oleObject" Target="embeddings/oleObject154.bin"/><Relationship Id="rId388" Type="http://schemas.openxmlformats.org/officeDocument/2006/relationships/oleObject" Target="embeddings/oleObject175.bin"/><Relationship Id="rId511" Type="http://schemas.openxmlformats.org/officeDocument/2006/relationships/oleObject" Target="embeddings/oleObject237.bin"/><Relationship Id="rId553" Type="http://schemas.openxmlformats.org/officeDocument/2006/relationships/oleObject" Target="embeddings/oleObject258.bin"/><Relationship Id="rId609" Type="http://schemas.openxmlformats.org/officeDocument/2006/relationships/oleObject" Target="embeddings/oleObject288.bin"/><Relationship Id="rId760" Type="http://schemas.openxmlformats.org/officeDocument/2006/relationships/image" Target="media/image393.wmf"/><Relationship Id="rId85" Type="http://schemas.openxmlformats.org/officeDocument/2006/relationships/image" Target="media/image38.wmf"/><Relationship Id="rId150" Type="http://schemas.openxmlformats.org/officeDocument/2006/relationships/oleObject" Target="embeddings/oleObject71.bin"/><Relationship Id="rId192" Type="http://schemas.openxmlformats.org/officeDocument/2006/relationships/oleObject" Target="embeddings/oleObject92.bin"/><Relationship Id="rId206" Type="http://schemas.openxmlformats.org/officeDocument/2006/relationships/oleObject" Target="embeddings/oleObject99.bin"/><Relationship Id="rId413" Type="http://schemas.openxmlformats.org/officeDocument/2006/relationships/image" Target="media/image217.wmf"/><Relationship Id="rId595" Type="http://schemas.openxmlformats.org/officeDocument/2006/relationships/oleObject" Target="embeddings/oleObject279.bin"/><Relationship Id="rId248" Type="http://schemas.openxmlformats.org/officeDocument/2006/relationships/image" Target="media/image119.wmf"/><Relationship Id="rId455" Type="http://schemas.openxmlformats.org/officeDocument/2006/relationships/image" Target="media/image238.wmf"/><Relationship Id="rId497" Type="http://schemas.openxmlformats.org/officeDocument/2006/relationships/oleObject" Target="embeddings/oleObject230.bin"/><Relationship Id="rId620" Type="http://schemas.openxmlformats.org/officeDocument/2006/relationships/image" Target="media/image318.wmf"/><Relationship Id="rId662" Type="http://schemas.openxmlformats.org/officeDocument/2006/relationships/image" Target="media/image339.wmf"/><Relationship Id="rId718" Type="http://schemas.openxmlformats.org/officeDocument/2006/relationships/oleObject" Target="embeddings/oleObject332.bin"/><Relationship Id="rId12" Type="http://schemas.openxmlformats.org/officeDocument/2006/relationships/image" Target="media/image2.wmf"/><Relationship Id="rId108" Type="http://schemas.openxmlformats.org/officeDocument/2006/relationships/oleObject" Target="embeddings/oleObject50.bin"/><Relationship Id="rId315" Type="http://schemas.openxmlformats.org/officeDocument/2006/relationships/image" Target="media/image168.wmf"/><Relationship Id="rId357" Type="http://schemas.openxmlformats.org/officeDocument/2006/relationships/image" Target="media/image189.wmf"/><Relationship Id="rId522" Type="http://schemas.openxmlformats.org/officeDocument/2006/relationships/image" Target="media/image271.wmf"/><Relationship Id="rId54" Type="http://schemas.openxmlformats.org/officeDocument/2006/relationships/image" Target="media/image23.wmf"/><Relationship Id="rId96" Type="http://schemas.openxmlformats.org/officeDocument/2006/relationships/oleObject" Target="embeddings/oleObject44.bin"/><Relationship Id="rId161" Type="http://schemas.openxmlformats.org/officeDocument/2006/relationships/image" Target="media/image76.wmf"/><Relationship Id="rId217" Type="http://schemas.openxmlformats.org/officeDocument/2006/relationships/image" Target="media/image104.wmf"/><Relationship Id="rId399" Type="http://schemas.openxmlformats.org/officeDocument/2006/relationships/image" Target="media/image210.wmf"/><Relationship Id="rId564" Type="http://schemas.openxmlformats.org/officeDocument/2006/relationships/image" Target="media/image292.wmf"/><Relationship Id="rId771" Type="http://schemas.openxmlformats.org/officeDocument/2006/relationships/hyperlink" Target="http://www.zavuch.info/methodlib/5/" TargetMode="External"/><Relationship Id="rId259" Type="http://schemas.openxmlformats.org/officeDocument/2006/relationships/oleObject" Target="embeddings/oleObject126.bin"/><Relationship Id="rId424" Type="http://schemas.openxmlformats.org/officeDocument/2006/relationships/oleObject" Target="embeddings/oleObject193.bin"/><Relationship Id="rId466" Type="http://schemas.openxmlformats.org/officeDocument/2006/relationships/oleObject" Target="embeddings/oleObject214.bin"/><Relationship Id="rId631" Type="http://schemas.openxmlformats.org/officeDocument/2006/relationships/oleObject" Target="embeddings/oleObject299.bin"/><Relationship Id="rId673" Type="http://schemas.openxmlformats.org/officeDocument/2006/relationships/image" Target="media/image346.wmf"/><Relationship Id="rId729" Type="http://schemas.openxmlformats.org/officeDocument/2006/relationships/image" Target="media/image382.wmf"/><Relationship Id="rId23" Type="http://schemas.openxmlformats.org/officeDocument/2006/relationships/oleObject" Target="embeddings/oleObject7.bin"/><Relationship Id="rId119" Type="http://schemas.openxmlformats.org/officeDocument/2006/relationships/image" Target="media/image55.wmf"/><Relationship Id="rId270" Type="http://schemas.openxmlformats.org/officeDocument/2006/relationships/image" Target="media/image130.wmf"/><Relationship Id="rId326" Type="http://schemas.openxmlformats.org/officeDocument/2006/relationships/oleObject" Target="embeddings/oleObject144.bin"/><Relationship Id="rId533" Type="http://schemas.openxmlformats.org/officeDocument/2006/relationships/oleObject" Target="embeddings/oleObject248.bin"/><Relationship Id="rId65" Type="http://schemas.openxmlformats.org/officeDocument/2006/relationships/oleObject" Target="embeddings/oleObject28.bin"/><Relationship Id="rId130" Type="http://schemas.openxmlformats.org/officeDocument/2006/relationships/oleObject" Target="embeddings/oleObject61.bin"/><Relationship Id="rId368" Type="http://schemas.openxmlformats.org/officeDocument/2006/relationships/oleObject" Target="embeddings/oleObject165.bin"/><Relationship Id="rId575" Type="http://schemas.openxmlformats.org/officeDocument/2006/relationships/oleObject" Target="embeddings/oleObject269.bin"/><Relationship Id="rId740" Type="http://schemas.openxmlformats.org/officeDocument/2006/relationships/oleObject" Target="embeddings/oleObject348.bin"/><Relationship Id="rId172" Type="http://schemas.openxmlformats.org/officeDocument/2006/relationships/oleObject" Target="embeddings/oleObject82.bin"/><Relationship Id="rId228" Type="http://schemas.openxmlformats.org/officeDocument/2006/relationships/oleObject" Target="embeddings/oleObject110.bin"/><Relationship Id="rId435" Type="http://schemas.openxmlformats.org/officeDocument/2006/relationships/image" Target="media/image228.wmf"/><Relationship Id="rId477" Type="http://schemas.openxmlformats.org/officeDocument/2006/relationships/image" Target="media/image249.wmf"/><Relationship Id="rId600" Type="http://schemas.openxmlformats.org/officeDocument/2006/relationships/oleObject" Target="embeddings/oleObject282.bin"/><Relationship Id="rId642" Type="http://schemas.openxmlformats.org/officeDocument/2006/relationships/image" Target="media/image329.wmf"/><Relationship Id="rId684" Type="http://schemas.openxmlformats.org/officeDocument/2006/relationships/image" Target="media/image357.wmf"/><Relationship Id="rId281" Type="http://schemas.openxmlformats.org/officeDocument/2006/relationships/image" Target="media/image138.emf"/><Relationship Id="rId337" Type="http://schemas.openxmlformats.org/officeDocument/2006/relationships/image" Target="media/image179.wmf"/><Relationship Id="rId502" Type="http://schemas.openxmlformats.org/officeDocument/2006/relationships/image" Target="media/image261.wmf"/><Relationship Id="rId34" Type="http://schemas.openxmlformats.org/officeDocument/2006/relationships/image" Target="media/image13.wmf"/><Relationship Id="rId76" Type="http://schemas.openxmlformats.org/officeDocument/2006/relationships/oleObject" Target="embeddings/oleObject34.bin"/><Relationship Id="rId141" Type="http://schemas.openxmlformats.org/officeDocument/2006/relationships/image" Target="media/image66.wmf"/><Relationship Id="rId379" Type="http://schemas.openxmlformats.org/officeDocument/2006/relationships/image" Target="media/image200.wmf"/><Relationship Id="rId544" Type="http://schemas.openxmlformats.org/officeDocument/2006/relationships/image" Target="media/image282.wmf"/><Relationship Id="rId586" Type="http://schemas.openxmlformats.org/officeDocument/2006/relationships/image" Target="media/image303.wmf"/><Relationship Id="rId751" Type="http://schemas.openxmlformats.org/officeDocument/2006/relationships/oleObject" Target="embeddings/oleObject354.bin"/><Relationship Id="rId7" Type="http://schemas.openxmlformats.org/officeDocument/2006/relationships/footnotes" Target="footnotes.xml"/><Relationship Id="rId183" Type="http://schemas.openxmlformats.org/officeDocument/2006/relationships/image" Target="media/image87.wmf"/><Relationship Id="rId239" Type="http://schemas.openxmlformats.org/officeDocument/2006/relationships/oleObject" Target="embeddings/oleObject116.bin"/><Relationship Id="rId390" Type="http://schemas.openxmlformats.org/officeDocument/2006/relationships/oleObject" Target="embeddings/oleObject176.bin"/><Relationship Id="rId404" Type="http://schemas.openxmlformats.org/officeDocument/2006/relationships/oleObject" Target="embeddings/oleObject183.bin"/><Relationship Id="rId446" Type="http://schemas.openxmlformats.org/officeDocument/2006/relationships/oleObject" Target="embeddings/oleObject204.bin"/><Relationship Id="rId611" Type="http://schemas.openxmlformats.org/officeDocument/2006/relationships/oleObject" Target="embeddings/oleObject289.bin"/><Relationship Id="rId653" Type="http://schemas.openxmlformats.org/officeDocument/2006/relationships/oleObject" Target="embeddings/oleObject310.bin"/><Relationship Id="rId250" Type="http://schemas.openxmlformats.org/officeDocument/2006/relationships/image" Target="media/image120.wmf"/><Relationship Id="rId292" Type="http://schemas.openxmlformats.org/officeDocument/2006/relationships/image" Target="media/image149.emf"/><Relationship Id="rId306" Type="http://schemas.openxmlformats.org/officeDocument/2006/relationships/image" Target="media/image163.emf"/><Relationship Id="rId488" Type="http://schemas.openxmlformats.org/officeDocument/2006/relationships/oleObject" Target="embeddings/oleObject225.bin"/><Relationship Id="rId695" Type="http://schemas.openxmlformats.org/officeDocument/2006/relationships/image" Target="media/image368.png"/><Relationship Id="rId709" Type="http://schemas.openxmlformats.org/officeDocument/2006/relationships/image" Target="media/image374.wmf"/><Relationship Id="rId45" Type="http://schemas.openxmlformats.org/officeDocument/2006/relationships/oleObject" Target="embeddings/oleObject18.bin"/><Relationship Id="rId87" Type="http://schemas.openxmlformats.org/officeDocument/2006/relationships/image" Target="media/image39.wmf"/><Relationship Id="rId110" Type="http://schemas.openxmlformats.org/officeDocument/2006/relationships/oleObject" Target="embeddings/oleObject51.bin"/><Relationship Id="rId348" Type="http://schemas.openxmlformats.org/officeDocument/2006/relationships/oleObject" Target="embeddings/oleObject155.bin"/><Relationship Id="rId513" Type="http://schemas.openxmlformats.org/officeDocument/2006/relationships/oleObject" Target="embeddings/oleObject238.bin"/><Relationship Id="rId555" Type="http://schemas.openxmlformats.org/officeDocument/2006/relationships/oleObject" Target="embeddings/oleObject259.bin"/><Relationship Id="rId597" Type="http://schemas.openxmlformats.org/officeDocument/2006/relationships/image" Target="media/image308.wmf"/><Relationship Id="rId720" Type="http://schemas.openxmlformats.org/officeDocument/2006/relationships/oleObject" Target="embeddings/oleObject333.bin"/><Relationship Id="rId762" Type="http://schemas.openxmlformats.org/officeDocument/2006/relationships/oleObject" Target="embeddings/oleObject359.bin"/><Relationship Id="rId152" Type="http://schemas.openxmlformats.org/officeDocument/2006/relationships/oleObject" Target="embeddings/oleObject72.bin"/><Relationship Id="rId194" Type="http://schemas.openxmlformats.org/officeDocument/2006/relationships/oleObject" Target="embeddings/oleObject93.bin"/><Relationship Id="rId208" Type="http://schemas.openxmlformats.org/officeDocument/2006/relationships/oleObject" Target="embeddings/oleObject100.bin"/><Relationship Id="rId415" Type="http://schemas.openxmlformats.org/officeDocument/2006/relationships/image" Target="media/image218.wmf"/><Relationship Id="rId457" Type="http://schemas.openxmlformats.org/officeDocument/2006/relationships/image" Target="media/image239.wmf"/><Relationship Id="rId622" Type="http://schemas.openxmlformats.org/officeDocument/2006/relationships/image" Target="media/image319.wmf"/><Relationship Id="rId261" Type="http://schemas.openxmlformats.org/officeDocument/2006/relationships/oleObject" Target="embeddings/oleObject127.bin"/><Relationship Id="rId499" Type="http://schemas.openxmlformats.org/officeDocument/2006/relationships/oleObject" Target="embeddings/oleObject231.bin"/><Relationship Id="rId664" Type="http://schemas.openxmlformats.org/officeDocument/2006/relationships/oleObject" Target="embeddings/oleObject316.bin"/><Relationship Id="rId14" Type="http://schemas.openxmlformats.org/officeDocument/2006/relationships/image" Target="media/image3.wmf"/><Relationship Id="rId56" Type="http://schemas.openxmlformats.org/officeDocument/2006/relationships/image" Target="media/image24.wmf"/><Relationship Id="rId317" Type="http://schemas.openxmlformats.org/officeDocument/2006/relationships/image" Target="media/image169.wmf"/><Relationship Id="rId359" Type="http://schemas.openxmlformats.org/officeDocument/2006/relationships/image" Target="media/image190.wmf"/><Relationship Id="rId524" Type="http://schemas.openxmlformats.org/officeDocument/2006/relationships/image" Target="media/image272.wmf"/><Relationship Id="rId566" Type="http://schemas.openxmlformats.org/officeDocument/2006/relationships/image" Target="media/image293.wmf"/><Relationship Id="rId731" Type="http://schemas.openxmlformats.org/officeDocument/2006/relationships/image" Target="media/image383.wmf"/><Relationship Id="rId773" Type="http://schemas.openxmlformats.org/officeDocument/2006/relationships/image" Target="media/image396.wmf"/><Relationship Id="rId98" Type="http://schemas.openxmlformats.org/officeDocument/2006/relationships/oleObject" Target="embeddings/oleObject45.bin"/><Relationship Id="rId121" Type="http://schemas.openxmlformats.org/officeDocument/2006/relationships/image" Target="media/image56.wmf"/><Relationship Id="rId163" Type="http://schemas.openxmlformats.org/officeDocument/2006/relationships/image" Target="media/image77.wmf"/><Relationship Id="rId219" Type="http://schemas.openxmlformats.org/officeDocument/2006/relationships/image" Target="media/image105.wmf"/><Relationship Id="rId370" Type="http://schemas.openxmlformats.org/officeDocument/2006/relationships/oleObject" Target="embeddings/oleObject166.bin"/><Relationship Id="rId426" Type="http://schemas.openxmlformats.org/officeDocument/2006/relationships/oleObject" Target="embeddings/oleObject194.bin"/><Relationship Id="rId633" Type="http://schemas.openxmlformats.org/officeDocument/2006/relationships/oleObject" Target="embeddings/oleObject300.bin"/><Relationship Id="rId230" Type="http://schemas.openxmlformats.org/officeDocument/2006/relationships/oleObject" Target="embeddings/oleObject111.bin"/><Relationship Id="rId468" Type="http://schemas.openxmlformats.org/officeDocument/2006/relationships/oleObject" Target="embeddings/oleObject215.bin"/><Relationship Id="rId675" Type="http://schemas.openxmlformats.org/officeDocument/2006/relationships/image" Target="media/image348.wmf"/><Relationship Id="rId25" Type="http://schemas.openxmlformats.org/officeDocument/2006/relationships/oleObject" Target="embeddings/oleObject8.bin"/><Relationship Id="rId67" Type="http://schemas.openxmlformats.org/officeDocument/2006/relationships/oleObject" Target="embeddings/oleObject29.bin"/><Relationship Id="rId272" Type="http://schemas.openxmlformats.org/officeDocument/2006/relationships/image" Target="media/image131.wmf"/><Relationship Id="rId328" Type="http://schemas.openxmlformats.org/officeDocument/2006/relationships/oleObject" Target="embeddings/oleObject145.bin"/><Relationship Id="rId535" Type="http://schemas.openxmlformats.org/officeDocument/2006/relationships/oleObject" Target="embeddings/oleObject249.bin"/><Relationship Id="rId577" Type="http://schemas.openxmlformats.org/officeDocument/2006/relationships/oleObject" Target="embeddings/oleObject270.bin"/><Relationship Id="rId700" Type="http://schemas.openxmlformats.org/officeDocument/2006/relationships/oleObject" Target="embeddings/oleObject320.bin"/><Relationship Id="rId742" Type="http://schemas.openxmlformats.org/officeDocument/2006/relationships/oleObject" Target="embeddings/oleObject349.bin"/><Relationship Id="rId132" Type="http://schemas.openxmlformats.org/officeDocument/2006/relationships/oleObject" Target="embeddings/oleObject62.bin"/><Relationship Id="rId174" Type="http://schemas.openxmlformats.org/officeDocument/2006/relationships/oleObject" Target="embeddings/oleObject83.bin"/><Relationship Id="rId381" Type="http://schemas.openxmlformats.org/officeDocument/2006/relationships/image" Target="media/image201.wmf"/><Relationship Id="rId602" Type="http://schemas.openxmlformats.org/officeDocument/2006/relationships/oleObject" Target="embeddings/oleObject284.bin"/><Relationship Id="rId241" Type="http://schemas.openxmlformats.org/officeDocument/2006/relationships/oleObject" Target="embeddings/oleObject117.bin"/><Relationship Id="rId437" Type="http://schemas.openxmlformats.org/officeDocument/2006/relationships/image" Target="media/image229.wmf"/><Relationship Id="rId479" Type="http://schemas.openxmlformats.org/officeDocument/2006/relationships/image" Target="media/image250.wmf"/><Relationship Id="rId644" Type="http://schemas.openxmlformats.org/officeDocument/2006/relationships/image" Target="media/image330.wmf"/><Relationship Id="rId686" Type="http://schemas.openxmlformats.org/officeDocument/2006/relationships/image" Target="media/image359.wmf"/><Relationship Id="rId36" Type="http://schemas.openxmlformats.org/officeDocument/2006/relationships/image" Target="media/image14.wmf"/><Relationship Id="rId283" Type="http://schemas.openxmlformats.org/officeDocument/2006/relationships/image" Target="media/image140.emf"/><Relationship Id="rId339" Type="http://schemas.openxmlformats.org/officeDocument/2006/relationships/image" Target="media/image180.wmf"/><Relationship Id="rId490" Type="http://schemas.openxmlformats.org/officeDocument/2006/relationships/oleObject" Target="embeddings/oleObject226.bin"/><Relationship Id="rId504" Type="http://schemas.openxmlformats.org/officeDocument/2006/relationships/image" Target="media/image262.wmf"/><Relationship Id="rId546" Type="http://schemas.openxmlformats.org/officeDocument/2006/relationships/image" Target="media/image283.wmf"/><Relationship Id="rId711" Type="http://schemas.openxmlformats.org/officeDocument/2006/relationships/image" Target="media/image375.wmf"/><Relationship Id="rId753" Type="http://schemas.openxmlformats.org/officeDocument/2006/relationships/oleObject" Target="embeddings/oleObject355.bin"/><Relationship Id="rId78" Type="http://schemas.openxmlformats.org/officeDocument/2006/relationships/oleObject" Target="embeddings/oleObject35.bin"/><Relationship Id="rId101" Type="http://schemas.openxmlformats.org/officeDocument/2006/relationships/image" Target="media/image46.wmf"/><Relationship Id="rId143" Type="http://schemas.openxmlformats.org/officeDocument/2006/relationships/image" Target="media/image67.wmf"/><Relationship Id="rId185" Type="http://schemas.openxmlformats.org/officeDocument/2006/relationships/image" Target="media/image88.wmf"/><Relationship Id="rId350" Type="http://schemas.openxmlformats.org/officeDocument/2006/relationships/oleObject" Target="embeddings/oleObject156.bin"/><Relationship Id="rId406" Type="http://schemas.openxmlformats.org/officeDocument/2006/relationships/oleObject" Target="embeddings/oleObject184.bin"/><Relationship Id="rId588" Type="http://schemas.openxmlformats.org/officeDocument/2006/relationships/image" Target="media/image304.png"/><Relationship Id="rId9" Type="http://schemas.openxmlformats.org/officeDocument/2006/relationships/footer" Target="footer1.xml"/><Relationship Id="rId210" Type="http://schemas.openxmlformats.org/officeDocument/2006/relationships/oleObject" Target="embeddings/oleObject101.bin"/><Relationship Id="rId392" Type="http://schemas.openxmlformats.org/officeDocument/2006/relationships/oleObject" Target="embeddings/oleObject177.bin"/><Relationship Id="rId448" Type="http://schemas.openxmlformats.org/officeDocument/2006/relationships/oleObject" Target="embeddings/oleObject205.bin"/><Relationship Id="rId613" Type="http://schemas.openxmlformats.org/officeDocument/2006/relationships/oleObject" Target="embeddings/oleObject290.bin"/><Relationship Id="rId655" Type="http://schemas.openxmlformats.org/officeDocument/2006/relationships/oleObject" Target="embeddings/oleObject311.bin"/><Relationship Id="rId697" Type="http://schemas.openxmlformats.org/officeDocument/2006/relationships/image" Target="media/image370.wmf"/><Relationship Id="rId252" Type="http://schemas.openxmlformats.org/officeDocument/2006/relationships/image" Target="media/image121.wmf"/><Relationship Id="rId294" Type="http://schemas.openxmlformats.org/officeDocument/2006/relationships/image" Target="media/image151.emf"/><Relationship Id="rId308" Type="http://schemas.openxmlformats.org/officeDocument/2006/relationships/oleObject" Target="embeddings/oleObject135.bin"/><Relationship Id="rId515" Type="http://schemas.openxmlformats.org/officeDocument/2006/relationships/oleObject" Target="embeddings/oleObject239.bin"/><Relationship Id="rId722" Type="http://schemas.openxmlformats.org/officeDocument/2006/relationships/oleObject" Target="embeddings/oleObject334.bin"/><Relationship Id="rId47" Type="http://schemas.openxmlformats.org/officeDocument/2006/relationships/oleObject" Target="embeddings/oleObject19.bin"/><Relationship Id="rId89" Type="http://schemas.openxmlformats.org/officeDocument/2006/relationships/image" Target="media/image40.wmf"/><Relationship Id="rId112" Type="http://schemas.openxmlformats.org/officeDocument/2006/relationships/oleObject" Target="embeddings/oleObject52.bin"/><Relationship Id="rId154" Type="http://schemas.openxmlformats.org/officeDocument/2006/relationships/oleObject" Target="embeddings/oleObject73.bin"/><Relationship Id="rId361" Type="http://schemas.openxmlformats.org/officeDocument/2006/relationships/image" Target="media/image191.wmf"/><Relationship Id="rId557" Type="http://schemas.openxmlformats.org/officeDocument/2006/relationships/oleObject" Target="embeddings/oleObject260.bin"/><Relationship Id="rId599" Type="http://schemas.openxmlformats.org/officeDocument/2006/relationships/image" Target="media/image309.wmf"/><Relationship Id="rId764" Type="http://schemas.openxmlformats.org/officeDocument/2006/relationships/oleObject" Target="embeddings/oleObject360.bin"/><Relationship Id="rId196" Type="http://schemas.openxmlformats.org/officeDocument/2006/relationships/oleObject" Target="embeddings/oleObject94.bin"/><Relationship Id="rId417" Type="http://schemas.openxmlformats.org/officeDocument/2006/relationships/image" Target="media/image219.wmf"/><Relationship Id="rId459" Type="http://schemas.openxmlformats.org/officeDocument/2006/relationships/image" Target="media/image240.wmf"/><Relationship Id="rId624" Type="http://schemas.openxmlformats.org/officeDocument/2006/relationships/image" Target="media/image320.wmf"/><Relationship Id="rId666" Type="http://schemas.openxmlformats.org/officeDocument/2006/relationships/oleObject" Target="embeddings/oleObject317.bin"/><Relationship Id="rId16" Type="http://schemas.openxmlformats.org/officeDocument/2006/relationships/image" Target="media/image4.wmf"/><Relationship Id="rId221" Type="http://schemas.openxmlformats.org/officeDocument/2006/relationships/image" Target="media/image106.wmf"/><Relationship Id="rId263" Type="http://schemas.openxmlformats.org/officeDocument/2006/relationships/oleObject" Target="embeddings/oleObject128.bin"/><Relationship Id="rId319" Type="http://schemas.openxmlformats.org/officeDocument/2006/relationships/image" Target="media/image170.wmf"/><Relationship Id="rId470" Type="http://schemas.openxmlformats.org/officeDocument/2006/relationships/oleObject" Target="embeddings/oleObject216.bin"/><Relationship Id="rId526" Type="http://schemas.openxmlformats.org/officeDocument/2006/relationships/image" Target="media/image273.wmf"/><Relationship Id="rId58" Type="http://schemas.openxmlformats.org/officeDocument/2006/relationships/image" Target="media/image25.wmf"/><Relationship Id="rId123" Type="http://schemas.openxmlformats.org/officeDocument/2006/relationships/image" Target="media/image57.wmf"/><Relationship Id="rId330" Type="http://schemas.openxmlformats.org/officeDocument/2006/relationships/oleObject" Target="embeddings/oleObject146.bin"/><Relationship Id="rId568" Type="http://schemas.openxmlformats.org/officeDocument/2006/relationships/image" Target="media/image294.wmf"/><Relationship Id="rId733" Type="http://schemas.openxmlformats.org/officeDocument/2006/relationships/oleObject" Target="embeddings/oleObject341.bin"/><Relationship Id="rId775" Type="http://schemas.openxmlformats.org/officeDocument/2006/relationships/image" Target="media/image397.wmf"/><Relationship Id="rId165" Type="http://schemas.openxmlformats.org/officeDocument/2006/relationships/image" Target="media/image78.wmf"/><Relationship Id="rId372" Type="http://schemas.openxmlformats.org/officeDocument/2006/relationships/oleObject" Target="embeddings/oleObject167.bin"/><Relationship Id="rId428" Type="http://schemas.openxmlformats.org/officeDocument/2006/relationships/oleObject" Target="embeddings/oleObject195.bin"/><Relationship Id="rId635" Type="http://schemas.openxmlformats.org/officeDocument/2006/relationships/oleObject" Target="embeddings/oleObject301.bin"/><Relationship Id="rId677" Type="http://schemas.openxmlformats.org/officeDocument/2006/relationships/image" Target="media/image350.wmf"/><Relationship Id="rId232" Type="http://schemas.openxmlformats.org/officeDocument/2006/relationships/oleObject" Target="embeddings/oleObject112.bin"/><Relationship Id="rId274" Type="http://schemas.openxmlformats.org/officeDocument/2006/relationships/image" Target="media/image132.wmf"/><Relationship Id="rId481" Type="http://schemas.openxmlformats.org/officeDocument/2006/relationships/image" Target="media/image251.wmf"/><Relationship Id="rId702" Type="http://schemas.openxmlformats.org/officeDocument/2006/relationships/oleObject" Target="embeddings/oleObject322.bin"/><Relationship Id="rId27" Type="http://schemas.openxmlformats.org/officeDocument/2006/relationships/oleObject" Target="embeddings/oleObject9.bin"/><Relationship Id="rId69" Type="http://schemas.openxmlformats.org/officeDocument/2006/relationships/image" Target="media/image30.wmf"/><Relationship Id="rId134" Type="http://schemas.openxmlformats.org/officeDocument/2006/relationships/oleObject" Target="embeddings/oleObject63.bin"/><Relationship Id="rId537" Type="http://schemas.openxmlformats.org/officeDocument/2006/relationships/oleObject" Target="embeddings/oleObject250.bin"/><Relationship Id="rId579" Type="http://schemas.openxmlformats.org/officeDocument/2006/relationships/oleObject" Target="embeddings/oleObject271.bin"/><Relationship Id="rId744" Type="http://schemas.openxmlformats.org/officeDocument/2006/relationships/oleObject" Target="embeddings/oleObject351.bin"/><Relationship Id="rId80" Type="http://schemas.openxmlformats.org/officeDocument/2006/relationships/oleObject" Target="embeddings/oleObject36.bin"/><Relationship Id="rId176" Type="http://schemas.openxmlformats.org/officeDocument/2006/relationships/oleObject" Target="embeddings/oleObject84.bin"/><Relationship Id="rId341" Type="http://schemas.openxmlformats.org/officeDocument/2006/relationships/image" Target="media/image181.wmf"/><Relationship Id="rId383" Type="http://schemas.openxmlformats.org/officeDocument/2006/relationships/image" Target="media/image202.wmf"/><Relationship Id="rId439" Type="http://schemas.openxmlformats.org/officeDocument/2006/relationships/image" Target="media/image230.wmf"/><Relationship Id="rId590" Type="http://schemas.openxmlformats.org/officeDocument/2006/relationships/image" Target="media/image306.png"/><Relationship Id="rId604" Type="http://schemas.openxmlformats.org/officeDocument/2006/relationships/image" Target="media/image310.wmf"/><Relationship Id="rId646" Type="http://schemas.openxmlformats.org/officeDocument/2006/relationships/image" Target="media/image331.wmf"/><Relationship Id="rId201" Type="http://schemas.openxmlformats.org/officeDocument/2006/relationships/image" Target="media/image96.wmf"/><Relationship Id="rId243" Type="http://schemas.openxmlformats.org/officeDocument/2006/relationships/oleObject" Target="embeddings/oleObject118.bin"/><Relationship Id="rId285" Type="http://schemas.openxmlformats.org/officeDocument/2006/relationships/image" Target="media/image142.emf"/><Relationship Id="rId450" Type="http://schemas.openxmlformats.org/officeDocument/2006/relationships/oleObject" Target="embeddings/oleObject206.bin"/><Relationship Id="rId506" Type="http://schemas.openxmlformats.org/officeDocument/2006/relationships/image" Target="media/image263.wmf"/><Relationship Id="rId688" Type="http://schemas.openxmlformats.org/officeDocument/2006/relationships/image" Target="media/image361.wmf"/><Relationship Id="rId38" Type="http://schemas.openxmlformats.org/officeDocument/2006/relationships/image" Target="media/image15.wmf"/><Relationship Id="rId103" Type="http://schemas.openxmlformats.org/officeDocument/2006/relationships/image" Target="media/image47.wmf"/><Relationship Id="rId310" Type="http://schemas.openxmlformats.org/officeDocument/2006/relationships/oleObject" Target="embeddings/oleObject136.bin"/><Relationship Id="rId492" Type="http://schemas.openxmlformats.org/officeDocument/2006/relationships/oleObject" Target="embeddings/oleObject227.bin"/><Relationship Id="rId548" Type="http://schemas.openxmlformats.org/officeDocument/2006/relationships/image" Target="media/image284.wmf"/><Relationship Id="rId713" Type="http://schemas.openxmlformats.org/officeDocument/2006/relationships/image" Target="media/image376.wmf"/><Relationship Id="rId755" Type="http://schemas.openxmlformats.org/officeDocument/2006/relationships/oleObject" Target="embeddings/oleObject356.bin"/><Relationship Id="rId91" Type="http://schemas.openxmlformats.org/officeDocument/2006/relationships/image" Target="media/image41.wmf"/><Relationship Id="rId145" Type="http://schemas.openxmlformats.org/officeDocument/2006/relationships/image" Target="media/image68.wmf"/><Relationship Id="rId187" Type="http://schemas.openxmlformats.org/officeDocument/2006/relationships/image" Target="media/image89.wmf"/><Relationship Id="rId352" Type="http://schemas.openxmlformats.org/officeDocument/2006/relationships/oleObject" Target="embeddings/oleObject157.bin"/><Relationship Id="rId394" Type="http://schemas.openxmlformats.org/officeDocument/2006/relationships/oleObject" Target="embeddings/oleObject178.bin"/><Relationship Id="rId408" Type="http://schemas.openxmlformats.org/officeDocument/2006/relationships/oleObject" Target="embeddings/oleObject185.bin"/><Relationship Id="rId615" Type="http://schemas.openxmlformats.org/officeDocument/2006/relationships/oleObject" Target="embeddings/oleObject291.bin"/><Relationship Id="rId212" Type="http://schemas.openxmlformats.org/officeDocument/2006/relationships/oleObject" Target="embeddings/oleObject102.bin"/><Relationship Id="rId254" Type="http://schemas.openxmlformats.org/officeDocument/2006/relationships/image" Target="media/image122.wmf"/><Relationship Id="rId657" Type="http://schemas.openxmlformats.org/officeDocument/2006/relationships/oleObject" Target="embeddings/oleObject312.bin"/><Relationship Id="rId699" Type="http://schemas.openxmlformats.org/officeDocument/2006/relationships/image" Target="media/image371.wmf"/><Relationship Id="rId49" Type="http://schemas.openxmlformats.org/officeDocument/2006/relationships/oleObject" Target="embeddings/oleObject20.bin"/><Relationship Id="rId114" Type="http://schemas.openxmlformats.org/officeDocument/2006/relationships/oleObject" Target="embeddings/oleObject53.bin"/><Relationship Id="rId296" Type="http://schemas.openxmlformats.org/officeDocument/2006/relationships/image" Target="media/image153.emf"/><Relationship Id="rId461" Type="http://schemas.openxmlformats.org/officeDocument/2006/relationships/image" Target="media/image241.wmf"/><Relationship Id="rId517" Type="http://schemas.openxmlformats.org/officeDocument/2006/relationships/oleObject" Target="embeddings/oleObject240.bin"/><Relationship Id="rId559" Type="http://schemas.openxmlformats.org/officeDocument/2006/relationships/oleObject" Target="embeddings/oleObject261.bin"/><Relationship Id="rId724" Type="http://schemas.openxmlformats.org/officeDocument/2006/relationships/oleObject" Target="embeddings/oleObject336.bin"/><Relationship Id="rId766" Type="http://schemas.openxmlformats.org/officeDocument/2006/relationships/hyperlink" Target="http://karmanform.ucoz.ru" TargetMode="External"/><Relationship Id="rId60" Type="http://schemas.openxmlformats.org/officeDocument/2006/relationships/image" Target="media/image26.wmf"/><Relationship Id="rId156" Type="http://schemas.openxmlformats.org/officeDocument/2006/relationships/oleObject" Target="embeddings/oleObject74.bin"/><Relationship Id="rId198" Type="http://schemas.openxmlformats.org/officeDocument/2006/relationships/oleObject" Target="embeddings/oleObject95.bin"/><Relationship Id="rId321" Type="http://schemas.openxmlformats.org/officeDocument/2006/relationships/image" Target="media/image171.wmf"/><Relationship Id="rId363" Type="http://schemas.openxmlformats.org/officeDocument/2006/relationships/image" Target="media/image192.wmf"/><Relationship Id="rId419" Type="http://schemas.openxmlformats.org/officeDocument/2006/relationships/image" Target="media/image220.wmf"/><Relationship Id="rId570" Type="http://schemas.openxmlformats.org/officeDocument/2006/relationships/image" Target="media/image295.wmf"/><Relationship Id="rId626" Type="http://schemas.openxmlformats.org/officeDocument/2006/relationships/image" Target="media/image321.wmf"/><Relationship Id="rId223" Type="http://schemas.openxmlformats.org/officeDocument/2006/relationships/image" Target="media/image107.wmf"/><Relationship Id="rId430" Type="http://schemas.openxmlformats.org/officeDocument/2006/relationships/oleObject" Target="embeddings/oleObject196.bin"/><Relationship Id="rId668" Type="http://schemas.openxmlformats.org/officeDocument/2006/relationships/oleObject" Target="embeddings/oleObject318.bin"/><Relationship Id="rId18" Type="http://schemas.openxmlformats.org/officeDocument/2006/relationships/image" Target="media/image5.wmf"/><Relationship Id="rId265" Type="http://schemas.openxmlformats.org/officeDocument/2006/relationships/oleObject" Target="embeddings/oleObject129.bin"/><Relationship Id="rId472" Type="http://schemas.openxmlformats.org/officeDocument/2006/relationships/oleObject" Target="embeddings/oleObject217.bin"/><Relationship Id="rId528" Type="http://schemas.openxmlformats.org/officeDocument/2006/relationships/image" Target="media/image274.wmf"/><Relationship Id="rId735" Type="http://schemas.openxmlformats.org/officeDocument/2006/relationships/oleObject" Target="embeddings/oleObject343.bin"/><Relationship Id="rId125" Type="http://schemas.openxmlformats.org/officeDocument/2006/relationships/image" Target="media/image58.wmf"/><Relationship Id="rId167" Type="http://schemas.openxmlformats.org/officeDocument/2006/relationships/image" Target="media/image79.wmf"/><Relationship Id="rId332" Type="http://schemas.openxmlformats.org/officeDocument/2006/relationships/oleObject" Target="embeddings/oleObject147.bin"/><Relationship Id="rId374" Type="http://schemas.openxmlformats.org/officeDocument/2006/relationships/oleObject" Target="embeddings/oleObject168.bin"/><Relationship Id="rId581" Type="http://schemas.openxmlformats.org/officeDocument/2006/relationships/oleObject" Target="embeddings/oleObject272.bin"/><Relationship Id="rId777" Type="http://schemas.openxmlformats.org/officeDocument/2006/relationships/image" Target="media/image398.wmf"/><Relationship Id="rId71" Type="http://schemas.openxmlformats.org/officeDocument/2006/relationships/image" Target="media/image31.wmf"/><Relationship Id="rId234" Type="http://schemas.openxmlformats.org/officeDocument/2006/relationships/oleObject" Target="embeddings/oleObject113.bin"/><Relationship Id="rId637" Type="http://schemas.openxmlformats.org/officeDocument/2006/relationships/oleObject" Target="embeddings/oleObject302.bin"/><Relationship Id="rId679" Type="http://schemas.openxmlformats.org/officeDocument/2006/relationships/image" Target="media/image352.wmf"/><Relationship Id="rId2" Type="http://schemas.openxmlformats.org/officeDocument/2006/relationships/numbering" Target="numbering.xml"/><Relationship Id="rId29" Type="http://schemas.openxmlformats.org/officeDocument/2006/relationships/oleObject" Target="embeddings/oleObject10.bin"/><Relationship Id="rId276" Type="http://schemas.openxmlformats.org/officeDocument/2006/relationships/image" Target="media/image133.emf"/><Relationship Id="rId441" Type="http://schemas.openxmlformats.org/officeDocument/2006/relationships/image" Target="media/image231.wmf"/><Relationship Id="rId483" Type="http://schemas.openxmlformats.org/officeDocument/2006/relationships/image" Target="media/image252.wmf"/><Relationship Id="rId539" Type="http://schemas.openxmlformats.org/officeDocument/2006/relationships/oleObject" Target="embeddings/oleObject251.bin"/><Relationship Id="rId690" Type="http://schemas.openxmlformats.org/officeDocument/2006/relationships/image" Target="media/image363.wmf"/><Relationship Id="rId704" Type="http://schemas.openxmlformats.org/officeDocument/2006/relationships/oleObject" Target="embeddings/oleObject324.bin"/><Relationship Id="rId746" Type="http://schemas.openxmlformats.org/officeDocument/2006/relationships/oleObject" Target="embeddings/oleObject352.bin"/><Relationship Id="rId40" Type="http://schemas.openxmlformats.org/officeDocument/2006/relationships/image" Target="media/image16.wmf"/><Relationship Id="rId136" Type="http://schemas.openxmlformats.org/officeDocument/2006/relationships/oleObject" Target="embeddings/oleObject64.bin"/><Relationship Id="rId178" Type="http://schemas.openxmlformats.org/officeDocument/2006/relationships/oleObject" Target="embeddings/oleObject85.bin"/><Relationship Id="rId301" Type="http://schemas.openxmlformats.org/officeDocument/2006/relationships/image" Target="media/image158.emf"/><Relationship Id="rId343" Type="http://schemas.openxmlformats.org/officeDocument/2006/relationships/image" Target="media/image182.wmf"/><Relationship Id="rId550" Type="http://schemas.openxmlformats.org/officeDocument/2006/relationships/image" Target="media/image285.wmf"/><Relationship Id="rId82" Type="http://schemas.openxmlformats.org/officeDocument/2006/relationships/oleObject" Target="embeddings/oleObject37.bin"/><Relationship Id="rId203" Type="http://schemas.openxmlformats.org/officeDocument/2006/relationships/image" Target="media/image97.wmf"/><Relationship Id="rId385" Type="http://schemas.openxmlformats.org/officeDocument/2006/relationships/image" Target="media/image203.wmf"/><Relationship Id="rId592" Type="http://schemas.openxmlformats.org/officeDocument/2006/relationships/oleObject" Target="embeddings/oleObject277.bin"/><Relationship Id="rId606" Type="http://schemas.openxmlformats.org/officeDocument/2006/relationships/image" Target="media/image311.wmf"/><Relationship Id="rId648" Type="http://schemas.openxmlformats.org/officeDocument/2006/relationships/image" Target="media/image332.wmf"/><Relationship Id="rId245" Type="http://schemas.openxmlformats.org/officeDocument/2006/relationships/oleObject" Target="embeddings/oleObject119.bin"/><Relationship Id="rId287" Type="http://schemas.openxmlformats.org/officeDocument/2006/relationships/image" Target="media/image144.emf"/><Relationship Id="rId410" Type="http://schemas.openxmlformats.org/officeDocument/2006/relationships/oleObject" Target="embeddings/oleObject186.bin"/><Relationship Id="rId452" Type="http://schemas.openxmlformats.org/officeDocument/2006/relationships/oleObject" Target="embeddings/oleObject207.bin"/><Relationship Id="rId494" Type="http://schemas.openxmlformats.org/officeDocument/2006/relationships/image" Target="media/image257.wmf"/><Relationship Id="rId508" Type="http://schemas.openxmlformats.org/officeDocument/2006/relationships/image" Target="media/image264.wmf"/><Relationship Id="rId715" Type="http://schemas.openxmlformats.org/officeDocument/2006/relationships/oleObject" Target="embeddings/oleObject330.bin"/><Relationship Id="rId105" Type="http://schemas.openxmlformats.org/officeDocument/2006/relationships/image" Target="media/image48.wmf"/><Relationship Id="rId147" Type="http://schemas.openxmlformats.org/officeDocument/2006/relationships/image" Target="media/image69.wmf"/><Relationship Id="rId312" Type="http://schemas.openxmlformats.org/officeDocument/2006/relationships/oleObject" Target="embeddings/oleObject137.bin"/><Relationship Id="rId354" Type="http://schemas.openxmlformats.org/officeDocument/2006/relationships/oleObject" Target="embeddings/oleObject158.bin"/><Relationship Id="rId757" Type="http://schemas.openxmlformats.org/officeDocument/2006/relationships/oleObject" Target="embeddings/oleObject357.bin"/><Relationship Id="rId51" Type="http://schemas.openxmlformats.org/officeDocument/2006/relationships/oleObject" Target="embeddings/oleObject21.bin"/><Relationship Id="rId93" Type="http://schemas.openxmlformats.org/officeDocument/2006/relationships/image" Target="media/image42.wmf"/><Relationship Id="rId189" Type="http://schemas.openxmlformats.org/officeDocument/2006/relationships/image" Target="media/image90.wmf"/><Relationship Id="rId396" Type="http://schemas.openxmlformats.org/officeDocument/2006/relationships/oleObject" Target="embeddings/oleObject179.bin"/><Relationship Id="rId561" Type="http://schemas.openxmlformats.org/officeDocument/2006/relationships/oleObject" Target="embeddings/oleObject262.bin"/><Relationship Id="rId617" Type="http://schemas.openxmlformats.org/officeDocument/2006/relationships/oleObject" Target="embeddings/oleObject292.bin"/><Relationship Id="rId659" Type="http://schemas.openxmlformats.org/officeDocument/2006/relationships/oleObject" Target="embeddings/oleObject313.bin"/><Relationship Id="rId214" Type="http://schemas.openxmlformats.org/officeDocument/2006/relationships/oleObject" Target="embeddings/oleObject103.bin"/><Relationship Id="rId256" Type="http://schemas.openxmlformats.org/officeDocument/2006/relationships/image" Target="media/image123.wmf"/><Relationship Id="rId298" Type="http://schemas.openxmlformats.org/officeDocument/2006/relationships/image" Target="media/image155.emf"/><Relationship Id="rId421" Type="http://schemas.openxmlformats.org/officeDocument/2006/relationships/image" Target="media/image221.wmf"/><Relationship Id="rId463" Type="http://schemas.openxmlformats.org/officeDocument/2006/relationships/image" Target="media/image242.wmf"/><Relationship Id="rId519" Type="http://schemas.openxmlformats.org/officeDocument/2006/relationships/oleObject" Target="embeddings/oleObject241.bin"/><Relationship Id="rId670" Type="http://schemas.openxmlformats.org/officeDocument/2006/relationships/image" Target="media/image343.wmf"/><Relationship Id="rId116" Type="http://schemas.openxmlformats.org/officeDocument/2006/relationships/oleObject" Target="embeddings/oleObject54.bin"/><Relationship Id="rId158" Type="http://schemas.openxmlformats.org/officeDocument/2006/relationships/oleObject" Target="embeddings/oleObject75.bin"/><Relationship Id="rId323" Type="http://schemas.openxmlformats.org/officeDocument/2006/relationships/image" Target="media/image172.wmf"/><Relationship Id="rId530" Type="http://schemas.openxmlformats.org/officeDocument/2006/relationships/image" Target="media/image275.wmf"/><Relationship Id="rId726" Type="http://schemas.openxmlformats.org/officeDocument/2006/relationships/oleObject" Target="embeddings/oleObject337.bin"/><Relationship Id="rId768" Type="http://schemas.openxmlformats.org/officeDocument/2006/relationships/hyperlink" Target="http://www.fcior.edu.ru" TargetMode="External"/><Relationship Id="rId20" Type="http://schemas.openxmlformats.org/officeDocument/2006/relationships/image" Target="media/image6.wmf"/><Relationship Id="rId62" Type="http://schemas.openxmlformats.org/officeDocument/2006/relationships/image" Target="media/image27.wmf"/><Relationship Id="rId365" Type="http://schemas.openxmlformats.org/officeDocument/2006/relationships/image" Target="media/image193.wmf"/><Relationship Id="rId572" Type="http://schemas.openxmlformats.org/officeDocument/2006/relationships/image" Target="media/image296.wmf"/><Relationship Id="rId628" Type="http://schemas.openxmlformats.org/officeDocument/2006/relationships/image" Target="media/image322.wmf"/><Relationship Id="rId225" Type="http://schemas.openxmlformats.org/officeDocument/2006/relationships/image" Target="media/image108.wmf"/><Relationship Id="rId267" Type="http://schemas.openxmlformats.org/officeDocument/2006/relationships/oleObject" Target="embeddings/oleObject130.bin"/><Relationship Id="rId432" Type="http://schemas.openxmlformats.org/officeDocument/2006/relationships/oleObject" Target="embeddings/oleObject197.bin"/><Relationship Id="rId474" Type="http://schemas.openxmlformats.org/officeDocument/2006/relationships/oleObject" Target="embeddings/oleObject218.bin"/><Relationship Id="rId127" Type="http://schemas.openxmlformats.org/officeDocument/2006/relationships/image" Target="media/image59.wmf"/><Relationship Id="rId681" Type="http://schemas.openxmlformats.org/officeDocument/2006/relationships/image" Target="media/image354.wmf"/><Relationship Id="rId737" Type="http://schemas.openxmlformats.org/officeDocument/2006/relationships/oleObject" Target="embeddings/oleObject345.bin"/><Relationship Id="rId779" Type="http://schemas.openxmlformats.org/officeDocument/2006/relationships/fontTable" Target="fontTable.xml"/><Relationship Id="rId31" Type="http://schemas.openxmlformats.org/officeDocument/2006/relationships/oleObject" Target="embeddings/oleObject11.bin"/><Relationship Id="rId73" Type="http://schemas.openxmlformats.org/officeDocument/2006/relationships/image" Target="media/image32.wmf"/><Relationship Id="rId169" Type="http://schemas.openxmlformats.org/officeDocument/2006/relationships/image" Target="media/image80.wmf"/><Relationship Id="rId334" Type="http://schemas.openxmlformats.org/officeDocument/2006/relationships/oleObject" Target="embeddings/oleObject148.bin"/><Relationship Id="rId376" Type="http://schemas.openxmlformats.org/officeDocument/2006/relationships/oleObject" Target="embeddings/oleObject169.bin"/><Relationship Id="rId541" Type="http://schemas.openxmlformats.org/officeDocument/2006/relationships/oleObject" Target="embeddings/oleObject252.bin"/><Relationship Id="rId583" Type="http://schemas.openxmlformats.org/officeDocument/2006/relationships/oleObject" Target="embeddings/oleObject273.bin"/><Relationship Id="rId639" Type="http://schemas.openxmlformats.org/officeDocument/2006/relationships/oleObject" Target="embeddings/oleObject303.bin"/><Relationship Id="rId4" Type="http://schemas.microsoft.com/office/2007/relationships/stylesWithEffects" Target="stylesWithEffects.xml"/><Relationship Id="rId180" Type="http://schemas.openxmlformats.org/officeDocument/2006/relationships/oleObject" Target="embeddings/oleObject86.bin"/><Relationship Id="rId236" Type="http://schemas.openxmlformats.org/officeDocument/2006/relationships/oleObject" Target="embeddings/oleObject114.bin"/><Relationship Id="rId278" Type="http://schemas.openxmlformats.org/officeDocument/2006/relationships/image" Target="media/image135.emf"/><Relationship Id="rId401" Type="http://schemas.openxmlformats.org/officeDocument/2006/relationships/image" Target="media/image211.wmf"/><Relationship Id="rId443" Type="http://schemas.openxmlformats.org/officeDocument/2006/relationships/image" Target="media/image232.wmf"/><Relationship Id="rId650" Type="http://schemas.openxmlformats.org/officeDocument/2006/relationships/image" Target="media/image333.wmf"/><Relationship Id="rId303" Type="http://schemas.openxmlformats.org/officeDocument/2006/relationships/image" Target="media/image160.emf"/><Relationship Id="rId485" Type="http://schemas.openxmlformats.org/officeDocument/2006/relationships/image" Target="media/image253.wmf"/><Relationship Id="rId692" Type="http://schemas.openxmlformats.org/officeDocument/2006/relationships/image" Target="media/image365.wmf"/><Relationship Id="rId706" Type="http://schemas.openxmlformats.org/officeDocument/2006/relationships/oleObject" Target="embeddings/oleObject325.bin"/><Relationship Id="rId748" Type="http://schemas.openxmlformats.org/officeDocument/2006/relationships/image" Target="media/image387.wmf"/><Relationship Id="rId42" Type="http://schemas.openxmlformats.org/officeDocument/2006/relationships/image" Target="media/image17.wmf"/><Relationship Id="rId84" Type="http://schemas.openxmlformats.org/officeDocument/2006/relationships/oleObject" Target="embeddings/oleObject38.bin"/><Relationship Id="rId138" Type="http://schemas.openxmlformats.org/officeDocument/2006/relationships/oleObject" Target="embeddings/oleObject65.bin"/><Relationship Id="rId345" Type="http://schemas.openxmlformats.org/officeDocument/2006/relationships/image" Target="media/image183.wmf"/><Relationship Id="rId387" Type="http://schemas.openxmlformats.org/officeDocument/2006/relationships/image" Target="media/image204.wmf"/><Relationship Id="rId510" Type="http://schemas.openxmlformats.org/officeDocument/2006/relationships/image" Target="media/image265.wmf"/><Relationship Id="rId552" Type="http://schemas.openxmlformats.org/officeDocument/2006/relationships/image" Target="media/image286.wmf"/><Relationship Id="rId594" Type="http://schemas.openxmlformats.org/officeDocument/2006/relationships/image" Target="media/image307.wmf"/><Relationship Id="rId608" Type="http://schemas.openxmlformats.org/officeDocument/2006/relationships/image" Target="media/image312.wmf"/><Relationship Id="rId191" Type="http://schemas.openxmlformats.org/officeDocument/2006/relationships/image" Target="media/image91.wmf"/><Relationship Id="rId205" Type="http://schemas.openxmlformats.org/officeDocument/2006/relationships/image" Target="media/image98.wmf"/><Relationship Id="rId247" Type="http://schemas.openxmlformats.org/officeDocument/2006/relationships/oleObject" Target="embeddings/oleObject120.bin"/><Relationship Id="rId412" Type="http://schemas.openxmlformats.org/officeDocument/2006/relationships/oleObject" Target="embeddings/oleObject187.bin"/><Relationship Id="rId107" Type="http://schemas.openxmlformats.org/officeDocument/2006/relationships/image" Target="media/image49.wmf"/><Relationship Id="rId289" Type="http://schemas.openxmlformats.org/officeDocument/2006/relationships/image" Target="media/image146.emf"/><Relationship Id="rId454" Type="http://schemas.openxmlformats.org/officeDocument/2006/relationships/oleObject" Target="embeddings/oleObject208.bin"/><Relationship Id="rId496" Type="http://schemas.openxmlformats.org/officeDocument/2006/relationships/image" Target="media/image258.wmf"/><Relationship Id="rId661" Type="http://schemas.openxmlformats.org/officeDocument/2006/relationships/oleObject" Target="embeddings/oleObject314.bin"/><Relationship Id="rId717" Type="http://schemas.openxmlformats.org/officeDocument/2006/relationships/image" Target="media/image377.wmf"/><Relationship Id="rId759" Type="http://schemas.openxmlformats.org/officeDocument/2006/relationships/oleObject" Target="embeddings/oleObject358.bin"/><Relationship Id="rId11" Type="http://schemas.openxmlformats.org/officeDocument/2006/relationships/oleObject" Target="embeddings/oleObject1.bin"/><Relationship Id="rId53" Type="http://schemas.openxmlformats.org/officeDocument/2006/relationships/oleObject" Target="embeddings/oleObject22.bin"/><Relationship Id="rId149" Type="http://schemas.openxmlformats.org/officeDocument/2006/relationships/image" Target="media/image70.wmf"/><Relationship Id="rId314" Type="http://schemas.openxmlformats.org/officeDocument/2006/relationships/oleObject" Target="embeddings/oleObject138.bin"/><Relationship Id="rId356" Type="http://schemas.openxmlformats.org/officeDocument/2006/relationships/oleObject" Target="embeddings/oleObject159.bin"/><Relationship Id="rId398" Type="http://schemas.openxmlformats.org/officeDocument/2006/relationships/oleObject" Target="embeddings/oleObject180.bin"/><Relationship Id="rId521" Type="http://schemas.openxmlformats.org/officeDocument/2006/relationships/oleObject" Target="embeddings/oleObject242.bin"/><Relationship Id="rId563" Type="http://schemas.openxmlformats.org/officeDocument/2006/relationships/oleObject" Target="embeddings/oleObject263.bin"/><Relationship Id="rId619" Type="http://schemas.openxmlformats.org/officeDocument/2006/relationships/oleObject" Target="embeddings/oleObject293.bin"/><Relationship Id="rId770" Type="http://schemas.openxmlformats.org/officeDocument/2006/relationships/hyperlink" Target="http://easyen.ru/?_openstat=0KTQsNC50Lst0YHRgdGL0LvQutCwOzs7" TargetMode="External"/><Relationship Id="rId95" Type="http://schemas.openxmlformats.org/officeDocument/2006/relationships/image" Target="media/image43.wmf"/><Relationship Id="rId160" Type="http://schemas.openxmlformats.org/officeDocument/2006/relationships/oleObject" Target="embeddings/oleObject76.bin"/><Relationship Id="rId216" Type="http://schemas.openxmlformats.org/officeDocument/2006/relationships/oleObject" Target="embeddings/oleObject104.bin"/><Relationship Id="rId423" Type="http://schemas.openxmlformats.org/officeDocument/2006/relationships/image" Target="media/image222.wmf"/><Relationship Id="rId258" Type="http://schemas.openxmlformats.org/officeDocument/2006/relationships/image" Target="media/image124.wmf"/><Relationship Id="rId465" Type="http://schemas.openxmlformats.org/officeDocument/2006/relationships/image" Target="media/image243.wmf"/><Relationship Id="rId630" Type="http://schemas.openxmlformats.org/officeDocument/2006/relationships/image" Target="media/image323.wmf"/><Relationship Id="rId672" Type="http://schemas.openxmlformats.org/officeDocument/2006/relationships/image" Target="media/image345.wmf"/><Relationship Id="rId728" Type="http://schemas.openxmlformats.org/officeDocument/2006/relationships/oleObject" Target="embeddings/oleObject338.bin"/><Relationship Id="rId22" Type="http://schemas.openxmlformats.org/officeDocument/2006/relationships/image" Target="media/image7.wmf"/><Relationship Id="rId64" Type="http://schemas.openxmlformats.org/officeDocument/2006/relationships/image" Target="media/image28.wmf"/><Relationship Id="rId118" Type="http://schemas.openxmlformats.org/officeDocument/2006/relationships/oleObject" Target="embeddings/oleObject55.bin"/><Relationship Id="rId325" Type="http://schemas.openxmlformats.org/officeDocument/2006/relationships/image" Target="media/image173.wmf"/><Relationship Id="rId367" Type="http://schemas.openxmlformats.org/officeDocument/2006/relationships/image" Target="media/image194.wmf"/><Relationship Id="rId532" Type="http://schemas.openxmlformats.org/officeDocument/2006/relationships/image" Target="media/image276.wmf"/><Relationship Id="rId574" Type="http://schemas.openxmlformats.org/officeDocument/2006/relationships/image" Target="media/image297.wmf"/><Relationship Id="rId171" Type="http://schemas.openxmlformats.org/officeDocument/2006/relationships/image" Target="media/image81.wmf"/><Relationship Id="rId227" Type="http://schemas.openxmlformats.org/officeDocument/2006/relationships/image" Target="media/image109.wmf"/><Relationship Id="rId269" Type="http://schemas.openxmlformats.org/officeDocument/2006/relationships/oleObject" Target="embeddings/oleObject131.bin"/><Relationship Id="rId434" Type="http://schemas.openxmlformats.org/officeDocument/2006/relationships/oleObject" Target="embeddings/oleObject198.bin"/><Relationship Id="rId476" Type="http://schemas.openxmlformats.org/officeDocument/2006/relationships/oleObject" Target="embeddings/oleObject219.bin"/><Relationship Id="rId641" Type="http://schemas.openxmlformats.org/officeDocument/2006/relationships/oleObject" Target="embeddings/oleObject304.bin"/><Relationship Id="rId683" Type="http://schemas.openxmlformats.org/officeDocument/2006/relationships/image" Target="media/image356.wmf"/><Relationship Id="rId739" Type="http://schemas.openxmlformats.org/officeDocument/2006/relationships/oleObject" Target="embeddings/oleObject347.bin"/><Relationship Id="rId33" Type="http://schemas.openxmlformats.org/officeDocument/2006/relationships/oleObject" Target="embeddings/oleObject12.bin"/><Relationship Id="rId129" Type="http://schemas.openxmlformats.org/officeDocument/2006/relationships/image" Target="media/image60.wmf"/><Relationship Id="rId280" Type="http://schemas.openxmlformats.org/officeDocument/2006/relationships/image" Target="media/image137.emf"/><Relationship Id="rId336" Type="http://schemas.openxmlformats.org/officeDocument/2006/relationships/oleObject" Target="embeddings/oleObject149.bin"/><Relationship Id="rId501" Type="http://schemas.openxmlformats.org/officeDocument/2006/relationships/oleObject" Target="embeddings/oleObject232.bin"/><Relationship Id="rId543" Type="http://schemas.openxmlformats.org/officeDocument/2006/relationships/oleObject" Target="embeddings/oleObject253.bin"/><Relationship Id="rId75" Type="http://schemas.openxmlformats.org/officeDocument/2006/relationships/image" Target="media/image33.wmf"/><Relationship Id="rId140" Type="http://schemas.openxmlformats.org/officeDocument/2006/relationships/oleObject" Target="embeddings/oleObject66.bin"/><Relationship Id="rId182" Type="http://schemas.openxmlformats.org/officeDocument/2006/relationships/oleObject" Target="embeddings/oleObject87.bin"/><Relationship Id="rId378" Type="http://schemas.openxmlformats.org/officeDocument/2006/relationships/oleObject" Target="embeddings/oleObject170.bin"/><Relationship Id="rId403" Type="http://schemas.openxmlformats.org/officeDocument/2006/relationships/image" Target="media/image212.wmf"/><Relationship Id="rId585" Type="http://schemas.openxmlformats.org/officeDocument/2006/relationships/oleObject" Target="embeddings/oleObject274.bin"/><Relationship Id="rId750" Type="http://schemas.openxmlformats.org/officeDocument/2006/relationships/image" Target="media/image388.wmf"/><Relationship Id="rId6" Type="http://schemas.openxmlformats.org/officeDocument/2006/relationships/webSettings" Target="webSettings.xml"/><Relationship Id="rId238" Type="http://schemas.openxmlformats.org/officeDocument/2006/relationships/oleObject" Target="embeddings/oleObject115.bin"/><Relationship Id="rId445" Type="http://schemas.openxmlformats.org/officeDocument/2006/relationships/image" Target="media/image233.wmf"/><Relationship Id="rId487" Type="http://schemas.openxmlformats.org/officeDocument/2006/relationships/image" Target="media/image254.wmf"/><Relationship Id="rId610" Type="http://schemas.openxmlformats.org/officeDocument/2006/relationships/image" Target="media/image313.wmf"/><Relationship Id="rId652" Type="http://schemas.openxmlformats.org/officeDocument/2006/relationships/image" Target="media/image334.wmf"/><Relationship Id="rId694" Type="http://schemas.openxmlformats.org/officeDocument/2006/relationships/image" Target="media/image367.png"/><Relationship Id="rId708" Type="http://schemas.openxmlformats.org/officeDocument/2006/relationships/oleObject" Target="embeddings/oleObject326.bin"/><Relationship Id="rId291" Type="http://schemas.openxmlformats.org/officeDocument/2006/relationships/image" Target="media/image148.emf"/><Relationship Id="rId305" Type="http://schemas.openxmlformats.org/officeDocument/2006/relationships/image" Target="media/image162.emf"/><Relationship Id="rId347" Type="http://schemas.openxmlformats.org/officeDocument/2006/relationships/image" Target="media/image184.wmf"/><Relationship Id="rId512" Type="http://schemas.openxmlformats.org/officeDocument/2006/relationships/image" Target="media/image266.wmf"/><Relationship Id="rId44" Type="http://schemas.openxmlformats.org/officeDocument/2006/relationships/image" Target="media/image18.wmf"/><Relationship Id="rId86" Type="http://schemas.openxmlformats.org/officeDocument/2006/relationships/oleObject" Target="embeddings/oleObject39.bin"/><Relationship Id="rId151" Type="http://schemas.openxmlformats.org/officeDocument/2006/relationships/image" Target="media/image71.wmf"/><Relationship Id="rId389" Type="http://schemas.openxmlformats.org/officeDocument/2006/relationships/image" Target="media/image205.wmf"/><Relationship Id="rId554" Type="http://schemas.openxmlformats.org/officeDocument/2006/relationships/image" Target="media/image287.wmf"/><Relationship Id="rId596" Type="http://schemas.openxmlformats.org/officeDocument/2006/relationships/oleObject" Target="embeddings/oleObject280.bin"/><Relationship Id="rId761" Type="http://schemas.openxmlformats.org/officeDocument/2006/relationships/image" Target="media/image394.wmf"/><Relationship Id="rId193" Type="http://schemas.openxmlformats.org/officeDocument/2006/relationships/image" Target="media/image92.wmf"/><Relationship Id="rId207" Type="http://schemas.openxmlformats.org/officeDocument/2006/relationships/image" Target="media/image99.wmf"/><Relationship Id="rId249" Type="http://schemas.openxmlformats.org/officeDocument/2006/relationships/oleObject" Target="embeddings/oleObject121.bin"/><Relationship Id="rId414" Type="http://schemas.openxmlformats.org/officeDocument/2006/relationships/oleObject" Target="embeddings/oleObject188.bin"/><Relationship Id="rId456" Type="http://schemas.openxmlformats.org/officeDocument/2006/relationships/oleObject" Target="embeddings/oleObject209.bin"/><Relationship Id="rId498" Type="http://schemas.openxmlformats.org/officeDocument/2006/relationships/image" Target="media/image259.wmf"/><Relationship Id="rId621" Type="http://schemas.openxmlformats.org/officeDocument/2006/relationships/oleObject" Target="embeddings/oleObject294.bin"/><Relationship Id="rId663" Type="http://schemas.openxmlformats.org/officeDocument/2006/relationships/oleObject" Target="embeddings/oleObject315.bin"/><Relationship Id="rId13" Type="http://schemas.openxmlformats.org/officeDocument/2006/relationships/oleObject" Target="embeddings/oleObject2.bin"/><Relationship Id="rId109" Type="http://schemas.openxmlformats.org/officeDocument/2006/relationships/image" Target="media/image50.wmf"/><Relationship Id="rId260" Type="http://schemas.openxmlformats.org/officeDocument/2006/relationships/image" Target="media/image125.wmf"/><Relationship Id="rId316" Type="http://schemas.openxmlformats.org/officeDocument/2006/relationships/oleObject" Target="embeddings/oleObject139.bin"/><Relationship Id="rId523" Type="http://schemas.openxmlformats.org/officeDocument/2006/relationships/oleObject" Target="embeddings/oleObject243.bin"/><Relationship Id="rId719" Type="http://schemas.openxmlformats.org/officeDocument/2006/relationships/image" Target="media/image378.wmf"/><Relationship Id="rId55" Type="http://schemas.openxmlformats.org/officeDocument/2006/relationships/oleObject" Target="embeddings/oleObject23.bin"/><Relationship Id="rId97" Type="http://schemas.openxmlformats.org/officeDocument/2006/relationships/image" Target="media/image44.wmf"/><Relationship Id="rId120" Type="http://schemas.openxmlformats.org/officeDocument/2006/relationships/oleObject" Target="embeddings/oleObject56.bin"/><Relationship Id="rId358" Type="http://schemas.openxmlformats.org/officeDocument/2006/relationships/oleObject" Target="embeddings/oleObject160.bin"/><Relationship Id="rId565" Type="http://schemas.openxmlformats.org/officeDocument/2006/relationships/oleObject" Target="embeddings/oleObject264.bin"/><Relationship Id="rId730" Type="http://schemas.openxmlformats.org/officeDocument/2006/relationships/oleObject" Target="embeddings/oleObject339.bin"/><Relationship Id="rId772" Type="http://schemas.openxmlformats.org/officeDocument/2006/relationships/hyperlink" Target="http://www.pedsovet.ru" TargetMode="External"/><Relationship Id="rId162" Type="http://schemas.openxmlformats.org/officeDocument/2006/relationships/oleObject" Target="embeddings/oleObject77.bin"/><Relationship Id="rId218" Type="http://schemas.openxmlformats.org/officeDocument/2006/relationships/oleObject" Target="embeddings/oleObject105.bin"/><Relationship Id="rId425" Type="http://schemas.openxmlformats.org/officeDocument/2006/relationships/image" Target="media/image223.wmf"/><Relationship Id="rId467" Type="http://schemas.openxmlformats.org/officeDocument/2006/relationships/image" Target="media/image244.wmf"/><Relationship Id="rId632" Type="http://schemas.openxmlformats.org/officeDocument/2006/relationships/image" Target="media/image324.wmf"/><Relationship Id="rId271" Type="http://schemas.openxmlformats.org/officeDocument/2006/relationships/oleObject" Target="embeddings/oleObject132.bin"/><Relationship Id="rId674" Type="http://schemas.openxmlformats.org/officeDocument/2006/relationships/image" Target="media/image347.wmf"/><Relationship Id="rId24" Type="http://schemas.openxmlformats.org/officeDocument/2006/relationships/image" Target="media/image8.wmf"/><Relationship Id="rId66" Type="http://schemas.openxmlformats.org/officeDocument/2006/relationships/image" Target="media/image29.wmf"/><Relationship Id="rId131" Type="http://schemas.openxmlformats.org/officeDocument/2006/relationships/image" Target="media/image61.wmf"/><Relationship Id="rId327" Type="http://schemas.openxmlformats.org/officeDocument/2006/relationships/image" Target="media/image174.wmf"/><Relationship Id="rId369" Type="http://schemas.openxmlformats.org/officeDocument/2006/relationships/image" Target="media/image195.wmf"/><Relationship Id="rId534" Type="http://schemas.openxmlformats.org/officeDocument/2006/relationships/image" Target="media/image277.wmf"/><Relationship Id="rId576" Type="http://schemas.openxmlformats.org/officeDocument/2006/relationships/image" Target="media/image298.wmf"/><Relationship Id="rId741" Type="http://schemas.openxmlformats.org/officeDocument/2006/relationships/image" Target="media/image384.wmf"/><Relationship Id="rId173" Type="http://schemas.openxmlformats.org/officeDocument/2006/relationships/image" Target="media/image82.wmf"/><Relationship Id="rId229" Type="http://schemas.openxmlformats.org/officeDocument/2006/relationships/image" Target="media/image110.wmf"/><Relationship Id="rId380" Type="http://schemas.openxmlformats.org/officeDocument/2006/relationships/oleObject" Target="embeddings/oleObject171.bin"/><Relationship Id="rId436" Type="http://schemas.openxmlformats.org/officeDocument/2006/relationships/oleObject" Target="embeddings/oleObject199.bin"/><Relationship Id="rId601" Type="http://schemas.openxmlformats.org/officeDocument/2006/relationships/oleObject" Target="embeddings/oleObject283.bin"/><Relationship Id="rId643" Type="http://schemas.openxmlformats.org/officeDocument/2006/relationships/oleObject" Target="embeddings/oleObject305.bin"/><Relationship Id="rId240" Type="http://schemas.openxmlformats.org/officeDocument/2006/relationships/image" Target="media/image115.wmf"/><Relationship Id="rId478" Type="http://schemas.openxmlformats.org/officeDocument/2006/relationships/oleObject" Target="embeddings/oleObject220.bin"/><Relationship Id="rId685" Type="http://schemas.openxmlformats.org/officeDocument/2006/relationships/image" Target="media/image358.wmf"/><Relationship Id="rId35" Type="http://schemas.openxmlformats.org/officeDocument/2006/relationships/oleObject" Target="embeddings/oleObject13.bin"/><Relationship Id="rId77" Type="http://schemas.openxmlformats.org/officeDocument/2006/relationships/image" Target="media/image34.wmf"/><Relationship Id="rId100" Type="http://schemas.openxmlformats.org/officeDocument/2006/relationships/oleObject" Target="embeddings/oleObject46.bin"/><Relationship Id="rId282" Type="http://schemas.openxmlformats.org/officeDocument/2006/relationships/image" Target="media/image139.emf"/><Relationship Id="rId338" Type="http://schemas.openxmlformats.org/officeDocument/2006/relationships/oleObject" Target="embeddings/oleObject150.bin"/><Relationship Id="rId503" Type="http://schemas.openxmlformats.org/officeDocument/2006/relationships/oleObject" Target="embeddings/oleObject233.bin"/><Relationship Id="rId545" Type="http://schemas.openxmlformats.org/officeDocument/2006/relationships/oleObject" Target="embeddings/oleObject254.bin"/><Relationship Id="rId587" Type="http://schemas.openxmlformats.org/officeDocument/2006/relationships/oleObject" Target="embeddings/oleObject275.bin"/><Relationship Id="rId710" Type="http://schemas.openxmlformats.org/officeDocument/2006/relationships/oleObject" Target="embeddings/oleObject327.bin"/><Relationship Id="rId752" Type="http://schemas.openxmlformats.org/officeDocument/2006/relationships/image" Target="media/image389.wmf"/><Relationship Id="rId8" Type="http://schemas.openxmlformats.org/officeDocument/2006/relationships/endnotes" Target="endnotes.xml"/><Relationship Id="rId142" Type="http://schemas.openxmlformats.org/officeDocument/2006/relationships/oleObject" Target="embeddings/oleObject67.bin"/><Relationship Id="rId184" Type="http://schemas.openxmlformats.org/officeDocument/2006/relationships/oleObject" Target="embeddings/oleObject88.bin"/><Relationship Id="rId391" Type="http://schemas.openxmlformats.org/officeDocument/2006/relationships/image" Target="media/image206.wmf"/><Relationship Id="rId405" Type="http://schemas.openxmlformats.org/officeDocument/2006/relationships/image" Target="media/image213.wmf"/><Relationship Id="rId447" Type="http://schemas.openxmlformats.org/officeDocument/2006/relationships/image" Target="media/image234.wmf"/><Relationship Id="rId612" Type="http://schemas.openxmlformats.org/officeDocument/2006/relationships/image" Target="media/image314.wmf"/><Relationship Id="rId251" Type="http://schemas.openxmlformats.org/officeDocument/2006/relationships/oleObject" Target="embeddings/oleObject122.bin"/><Relationship Id="rId489" Type="http://schemas.openxmlformats.org/officeDocument/2006/relationships/image" Target="media/image255.wmf"/><Relationship Id="rId654" Type="http://schemas.openxmlformats.org/officeDocument/2006/relationships/image" Target="media/image335.wmf"/><Relationship Id="rId696" Type="http://schemas.openxmlformats.org/officeDocument/2006/relationships/image" Target="media/image369.png"/><Relationship Id="rId46" Type="http://schemas.openxmlformats.org/officeDocument/2006/relationships/image" Target="media/image19.wmf"/><Relationship Id="rId293" Type="http://schemas.openxmlformats.org/officeDocument/2006/relationships/image" Target="media/image150.emf"/><Relationship Id="rId307" Type="http://schemas.openxmlformats.org/officeDocument/2006/relationships/image" Target="media/image164.wmf"/><Relationship Id="rId349" Type="http://schemas.openxmlformats.org/officeDocument/2006/relationships/image" Target="media/image185.wmf"/><Relationship Id="rId514" Type="http://schemas.openxmlformats.org/officeDocument/2006/relationships/image" Target="media/image267.wmf"/><Relationship Id="rId556" Type="http://schemas.openxmlformats.org/officeDocument/2006/relationships/image" Target="media/image288.wmf"/><Relationship Id="rId721" Type="http://schemas.openxmlformats.org/officeDocument/2006/relationships/image" Target="media/image379.wmf"/><Relationship Id="rId763" Type="http://schemas.openxmlformats.org/officeDocument/2006/relationships/image" Target="media/image395.wmf"/><Relationship Id="rId88" Type="http://schemas.openxmlformats.org/officeDocument/2006/relationships/oleObject" Target="embeddings/oleObject40.bin"/><Relationship Id="rId111" Type="http://schemas.openxmlformats.org/officeDocument/2006/relationships/image" Target="media/image51.wmf"/><Relationship Id="rId153" Type="http://schemas.openxmlformats.org/officeDocument/2006/relationships/image" Target="media/image72.wmf"/><Relationship Id="rId195" Type="http://schemas.openxmlformats.org/officeDocument/2006/relationships/image" Target="media/image93.wmf"/><Relationship Id="rId209" Type="http://schemas.openxmlformats.org/officeDocument/2006/relationships/image" Target="media/image100.wmf"/><Relationship Id="rId360" Type="http://schemas.openxmlformats.org/officeDocument/2006/relationships/oleObject" Target="embeddings/oleObject161.bin"/><Relationship Id="rId416" Type="http://schemas.openxmlformats.org/officeDocument/2006/relationships/oleObject" Target="embeddings/oleObject189.bin"/><Relationship Id="rId598" Type="http://schemas.openxmlformats.org/officeDocument/2006/relationships/oleObject" Target="embeddings/oleObject281.bin"/><Relationship Id="rId220" Type="http://schemas.openxmlformats.org/officeDocument/2006/relationships/oleObject" Target="embeddings/oleObject106.bin"/><Relationship Id="rId458" Type="http://schemas.openxmlformats.org/officeDocument/2006/relationships/oleObject" Target="embeddings/oleObject210.bin"/><Relationship Id="rId623" Type="http://schemas.openxmlformats.org/officeDocument/2006/relationships/oleObject" Target="embeddings/oleObject295.bin"/><Relationship Id="rId665" Type="http://schemas.openxmlformats.org/officeDocument/2006/relationships/image" Target="media/image340.wmf"/><Relationship Id="rId15" Type="http://schemas.openxmlformats.org/officeDocument/2006/relationships/oleObject" Target="embeddings/oleObject3.bin"/><Relationship Id="rId57" Type="http://schemas.openxmlformats.org/officeDocument/2006/relationships/oleObject" Target="embeddings/oleObject24.bin"/><Relationship Id="rId262" Type="http://schemas.openxmlformats.org/officeDocument/2006/relationships/image" Target="media/image126.wmf"/><Relationship Id="rId318" Type="http://schemas.openxmlformats.org/officeDocument/2006/relationships/oleObject" Target="embeddings/oleObject140.bin"/><Relationship Id="rId525" Type="http://schemas.openxmlformats.org/officeDocument/2006/relationships/oleObject" Target="embeddings/oleObject244.bin"/><Relationship Id="rId567" Type="http://schemas.openxmlformats.org/officeDocument/2006/relationships/oleObject" Target="embeddings/oleObject265.bin"/><Relationship Id="rId732" Type="http://schemas.openxmlformats.org/officeDocument/2006/relationships/oleObject" Target="embeddings/oleObject340.bin"/><Relationship Id="rId99" Type="http://schemas.openxmlformats.org/officeDocument/2006/relationships/image" Target="media/image45.wmf"/><Relationship Id="rId122" Type="http://schemas.openxmlformats.org/officeDocument/2006/relationships/oleObject" Target="embeddings/oleObject57.bin"/><Relationship Id="rId164" Type="http://schemas.openxmlformats.org/officeDocument/2006/relationships/oleObject" Target="embeddings/oleObject78.bin"/><Relationship Id="rId371" Type="http://schemas.openxmlformats.org/officeDocument/2006/relationships/image" Target="media/image196.wmf"/><Relationship Id="rId774" Type="http://schemas.openxmlformats.org/officeDocument/2006/relationships/oleObject" Target="embeddings/oleObject361.bin"/><Relationship Id="rId427" Type="http://schemas.openxmlformats.org/officeDocument/2006/relationships/image" Target="media/image224.wmf"/><Relationship Id="rId469" Type="http://schemas.openxmlformats.org/officeDocument/2006/relationships/image" Target="media/image245.wmf"/><Relationship Id="rId634" Type="http://schemas.openxmlformats.org/officeDocument/2006/relationships/image" Target="media/image325.wmf"/><Relationship Id="rId676" Type="http://schemas.openxmlformats.org/officeDocument/2006/relationships/image" Target="media/image349.wmf"/><Relationship Id="rId26" Type="http://schemas.openxmlformats.org/officeDocument/2006/relationships/image" Target="media/image9.wmf"/><Relationship Id="rId231" Type="http://schemas.openxmlformats.org/officeDocument/2006/relationships/image" Target="media/image111.wmf"/><Relationship Id="rId273" Type="http://schemas.openxmlformats.org/officeDocument/2006/relationships/oleObject" Target="embeddings/oleObject133.bin"/><Relationship Id="rId329" Type="http://schemas.openxmlformats.org/officeDocument/2006/relationships/image" Target="media/image175.wmf"/><Relationship Id="rId480" Type="http://schemas.openxmlformats.org/officeDocument/2006/relationships/oleObject" Target="embeddings/oleObject221.bin"/><Relationship Id="rId536" Type="http://schemas.openxmlformats.org/officeDocument/2006/relationships/image" Target="media/image278.wmf"/><Relationship Id="rId701" Type="http://schemas.openxmlformats.org/officeDocument/2006/relationships/oleObject" Target="embeddings/oleObject321.bin"/><Relationship Id="rId68" Type="http://schemas.openxmlformats.org/officeDocument/2006/relationships/oleObject" Target="embeddings/oleObject30.bin"/><Relationship Id="rId133" Type="http://schemas.openxmlformats.org/officeDocument/2006/relationships/image" Target="media/image62.wmf"/><Relationship Id="rId175" Type="http://schemas.openxmlformats.org/officeDocument/2006/relationships/image" Target="media/image83.wmf"/><Relationship Id="rId340" Type="http://schemas.openxmlformats.org/officeDocument/2006/relationships/oleObject" Target="embeddings/oleObject151.bin"/><Relationship Id="rId578" Type="http://schemas.openxmlformats.org/officeDocument/2006/relationships/image" Target="media/image299.wmf"/><Relationship Id="rId743" Type="http://schemas.openxmlformats.org/officeDocument/2006/relationships/oleObject" Target="embeddings/oleObject350.bin"/><Relationship Id="rId200" Type="http://schemas.openxmlformats.org/officeDocument/2006/relationships/oleObject" Target="embeddings/oleObject96.bin"/><Relationship Id="rId382" Type="http://schemas.openxmlformats.org/officeDocument/2006/relationships/oleObject" Target="embeddings/oleObject172.bin"/><Relationship Id="rId438" Type="http://schemas.openxmlformats.org/officeDocument/2006/relationships/oleObject" Target="embeddings/oleObject200.bin"/><Relationship Id="rId603" Type="http://schemas.openxmlformats.org/officeDocument/2006/relationships/oleObject" Target="embeddings/oleObject285.bin"/><Relationship Id="rId645" Type="http://schemas.openxmlformats.org/officeDocument/2006/relationships/oleObject" Target="embeddings/oleObject306.bin"/><Relationship Id="rId687" Type="http://schemas.openxmlformats.org/officeDocument/2006/relationships/image" Target="media/image360.wmf"/><Relationship Id="rId242" Type="http://schemas.openxmlformats.org/officeDocument/2006/relationships/image" Target="media/image116.wmf"/><Relationship Id="rId284" Type="http://schemas.openxmlformats.org/officeDocument/2006/relationships/image" Target="media/image141.emf"/><Relationship Id="rId491" Type="http://schemas.openxmlformats.org/officeDocument/2006/relationships/image" Target="media/image256.wmf"/><Relationship Id="rId505" Type="http://schemas.openxmlformats.org/officeDocument/2006/relationships/oleObject" Target="embeddings/oleObject234.bin"/><Relationship Id="rId712" Type="http://schemas.openxmlformats.org/officeDocument/2006/relationships/oleObject" Target="embeddings/oleObject328.bin"/><Relationship Id="rId37" Type="http://schemas.openxmlformats.org/officeDocument/2006/relationships/oleObject" Target="embeddings/oleObject14.bin"/><Relationship Id="rId79" Type="http://schemas.openxmlformats.org/officeDocument/2006/relationships/image" Target="media/image35.wmf"/><Relationship Id="rId102" Type="http://schemas.openxmlformats.org/officeDocument/2006/relationships/oleObject" Target="embeddings/oleObject47.bin"/><Relationship Id="rId144" Type="http://schemas.openxmlformats.org/officeDocument/2006/relationships/oleObject" Target="embeddings/oleObject68.bin"/><Relationship Id="rId547" Type="http://schemas.openxmlformats.org/officeDocument/2006/relationships/oleObject" Target="embeddings/oleObject255.bin"/><Relationship Id="rId589" Type="http://schemas.openxmlformats.org/officeDocument/2006/relationships/image" Target="media/image305.png"/><Relationship Id="rId754" Type="http://schemas.openxmlformats.org/officeDocument/2006/relationships/image" Target="media/image390.wmf"/><Relationship Id="rId90" Type="http://schemas.openxmlformats.org/officeDocument/2006/relationships/oleObject" Target="embeddings/oleObject41.bin"/><Relationship Id="rId186" Type="http://schemas.openxmlformats.org/officeDocument/2006/relationships/oleObject" Target="embeddings/oleObject89.bin"/><Relationship Id="rId351" Type="http://schemas.openxmlformats.org/officeDocument/2006/relationships/image" Target="media/image186.wmf"/><Relationship Id="rId393" Type="http://schemas.openxmlformats.org/officeDocument/2006/relationships/image" Target="media/image207.wmf"/><Relationship Id="rId407" Type="http://schemas.openxmlformats.org/officeDocument/2006/relationships/image" Target="media/image214.wmf"/><Relationship Id="rId449" Type="http://schemas.openxmlformats.org/officeDocument/2006/relationships/image" Target="media/image235.wmf"/><Relationship Id="rId614" Type="http://schemas.openxmlformats.org/officeDocument/2006/relationships/image" Target="media/image315.wmf"/><Relationship Id="rId656" Type="http://schemas.openxmlformats.org/officeDocument/2006/relationships/image" Target="media/image336.wmf"/><Relationship Id="rId211" Type="http://schemas.openxmlformats.org/officeDocument/2006/relationships/image" Target="media/image101.wmf"/><Relationship Id="rId253" Type="http://schemas.openxmlformats.org/officeDocument/2006/relationships/oleObject" Target="embeddings/oleObject123.bin"/><Relationship Id="rId295" Type="http://schemas.openxmlformats.org/officeDocument/2006/relationships/image" Target="media/image152.emf"/><Relationship Id="rId309" Type="http://schemas.openxmlformats.org/officeDocument/2006/relationships/image" Target="media/image165.wmf"/><Relationship Id="rId460" Type="http://schemas.openxmlformats.org/officeDocument/2006/relationships/oleObject" Target="embeddings/oleObject211.bin"/><Relationship Id="rId516" Type="http://schemas.openxmlformats.org/officeDocument/2006/relationships/image" Target="media/image268.wmf"/><Relationship Id="rId698" Type="http://schemas.openxmlformats.org/officeDocument/2006/relationships/oleObject" Target="embeddings/oleObject319.bin"/><Relationship Id="rId48" Type="http://schemas.openxmlformats.org/officeDocument/2006/relationships/image" Target="media/image20.wmf"/><Relationship Id="rId113" Type="http://schemas.openxmlformats.org/officeDocument/2006/relationships/image" Target="media/image52.wmf"/><Relationship Id="rId320" Type="http://schemas.openxmlformats.org/officeDocument/2006/relationships/oleObject" Target="embeddings/oleObject141.bin"/><Relationship Id="rId558" Type="http://schemas.openxmlformats.org/officeDocument/2006/relationships/image" Target="media/image289.wmf"/><Relationship Id="rId723" Type="http://schemas.openxmlformats.org/officeDocument/2006/relationships/oleObject" Target="embeddings/oleObject335.bin"/><Relationship Id="rId765" Type="http://schemas.openxmlformats.org/officeDocument/2006/relationships/hyperlink" Target="http://www.uchportal.ru/load/131-1-0-4040" TargetMode="External"/><Relationship Id="rId155" Type="http://schemas.openxmlformats.org/officeDocument/2006/relationships/image" Target="media/image73.wmf"/><Relationship Id="rId197" Type="http://schemas.openxmlformats.org/officeDocument/2006/relationships/image" Target="media/image94.wmf"/><Relationship Id="rId362" Type="http://schemas.openxmlformats.org/officeDocument/2006/relationships/oleObject" Target="embeddings/oleObject162.bin"/><Relationship Id="rId418" Type="http://schemas.openxmlformats.org/officeDocument/2006/relationships/oleObject" Target="embeddings/oleObject190.bin"/><Relationship Id="rId625" Type="http://schemas.openxmlformats.org/officeDocument/2006/relationships/oleObject" Target="embeddings/oleObject296.bin"/><Relationship Id="rId222" Type="http://schemas.openxmlformats.org/officeDocument/2006/relationships/oleObject" Target="embeddings/oleObject107.bin"/><Relationship Id="rId264" Type="http://schemas.openxmlformats.org/officeDocument/2006/relationships/image" Target="media/image127.wmf"/><Relationship Id="rId471" Type="http://schemas.openxmlformats.org/officeDocument/2006/relationships/image" Target="media/image246.wmf"/><Relationship Id="rId667" Type="http://schemas.openxmlformats.org/officeDocument/2006/relationships/image" Target="media/image341.wmf"/><Relationship Id="rId17" Type="http://schemas.openxmlformats.org/officeDocument/2006/relationships/oleObject" Target="embeddings/oleObject4.bin"/><Relationship Id="rId59" Type="http://schemas.openxmlformats.org/officeDocument/2006/relationships/oleObject" Target="embeddings/oleObject25.bin"/><Relationship Id="rId124" Type="http://schemas.openxmlformats.org/officeDocument/2006/relationships/oleObject" Target="embeddings/oleObject58.bin"/><Relationship Id="rId527" Type="http://schemas.openxmlformats.org/officeDocument/2006/relationships/oleObject" Target="embeddings/oleObject245.bin"/><Relationship Id="rId569" Type="http://schemas.openxmlformats.org/officeDocument/2006/relationships/oleObject" Target="embeddings/oleObject266.bin"/><Relationship Id="rId734" Type="http://schemas.openxmlformats.org/officeDocument/2006/relationships/oleObject" Target="embeddings/oleObject342.bin"/><Relationship Id="rId776" Type="http://schemas.openxmlformats.org/officeDocument/2006/relationships/oleObject" Target="embeddings/oleObject362.bin"/><Relationship Id="rId70" Type="http://schemas.openxmlformats.org/officeDocument/2006/relationships/oleObject" Target="embeddings/oleObject31.bin"/><Relationship Id="rId166" Type="http://schemas.openxmlformats.org/officeDocument/2006/relationships/oleObject" Target="embeddings/oleObject79.bin"/><Relationship Id="rId331" Type="http://schemas.openxmlformats.org/officeDocument/2006/relationships/image" Target="media/image176.wmf"/><Relationship Id="rId373" Type="http://schemas.openxmlformats.org/officeDocument/2006/relationships/image" Target="media/image197.wmf"/><Relationship Id="rId429" Type="http://schemas.openxmlformats.org/officeDocument/2006/relationships/image" Target="media/image225.wmf"/><Relationship Id="rId580" Type="http://schemas.openxmlformats.org/officeDocument/2006/relationships/image" Target="media/image300.wmf"/><Relationship Id="rId636" Type="http://schemas.openxmlformats.org/officeDocument/2006/relationships/image" Target="media/image326.wmf"/><Relationship Id="rId1" Type="http://schemas.openxmlformats.org/officeDocument/2006/relationships/customXml" Target="../customXml/item1.xml"/><Relationship Id="rId233" Type="http://schemas.openxmlformats.org/officeDocument/2006/relationships/image" Target="media/image112.wmf"/><Relationship Id="rId440" Type="http://schemas.openxmlformats.org/officeDocument/2006/relationships/oleObject" Target="embeddings/oleObject201.bin"/><Relationship Id="rId678" Type="http://schemas.openxmlformats.org/officeDocument/2006/relationships/image" Target="media/image351.wmf"/><Relationship Id="rId28" Type="http://schemas.openxmlformats.org/officeDocument/2006/relationships/image" Target="media/image10.wmf"/><Relationship Id="rId275" Type="http://schemas.openxmlformats.org/officeDocument/2006/relationships/oleObject" Target="embeddings/oleObject134.bin"/><Relationship Id="rId300" Type="http://schemas.openxmlformats.org/officeDocument/2006/relationships/image" Target="media/image157.emf"/><Relationship Id="rId482" Type="http://schemas.openxmlformats.org/officeDocument/2006/relationships/oleObject" Target="embeddings/oleObject222.bin"/><Relationship Id="rId538" Type="http://schemas.openxmlformats.org/officeDocument/2006/relationships/image" Target="media/image279.wmf"/><Relationship Id="rId703" Type="http://schemas.openxmlformats.org/officeDocument/2006/relationships/oleObject" Target="embeddings/oleObject323.bin"/><Relationship Id="rId745" Type="http://schemas.openxmlformats.org/officeDocument/2006/relationships/image" Target="media/image385.wmf"/><Relationship Id="rId81" Type="http://schemas.openxmlformats.org/officeDocument/2006/relationships/image" Target="media/image36.wmf"/><Relationship Id="rId135" Type="http://schemas.openxmlformats.org/officeDocument/2006/relationships/image" Target="media/image63.wmf"/><Relationship Id="rId177" Type="http://schemas.openxmlformats.org/officeDocument/2006/relationships/image" Target="media/image84.wmf"/><Relationship Id="rId342" Type="http://schemas.openxmlformats.org/officeDocument/2006/relationships/oleObject" Target="embeddings/oleObject152.bin"/><Relationship Id="rId384" Type="http://schemas.openxmlformats.org/officeDocument/2006/relationships/oleObject" Target="embeddings/oleObject173.bin"/><Relationship Id="rId591" Type="http://schemas.openxmlformats.org/officeDocument/2006/relationships/oleObject" Target="embeddings/oleObject276.bin"/><Relationship Id="rId605" Type="http://schemas.openxmlformats.org/officeDocument/2006/relationships/oleObject" Target="embeddings/oleObject286.bin"/><Relationship Id="rId202" Type="http://schemas.openxmlformats.org/officeDocument/2006/relationships/oleObject" Target="embeddings/oleObject97.bin"/><Relationship Id="rId244" Type="http://schemas.openxmlformats.org/officeDocument/2006/relationships/image" Target="media/image117.wmf"/><Relationship Id="rId647" Type="http://schemas.openxmlformats.org/officeDocument/2006/relationships/oleObject" Target="embeddings/oleObject307.bin"/><Relationship Id="rId689" Type="http://schemas.openxmlformats.org/officeDocument/2006/relationships/image" Target="media/image362.wmf"/><Relationship Id="rId39" Type="http://schemas.openxmlformats.org/officeDocument/2006/relationships/oleObject" Target="embeddings/oleObject15.bin"/><Relationship Id="rId286" Type="http://schemas.openxmlformats.org/officeDocument/2006/relationships/image" Target="media/image143.emf"/><Relationship Id="rId451" Type="http://schemas.openxmlformats.org/officeDocument/2006/relationships/image" Target="media/image236.wmf"/><Relationship Id="rId493" Type="http://schemas.openxmlformats.org/officeDocument/2006/relationships/oleObject" Target="embeddings/oleObject228.bin"/><Relationship Id="rId507" Type="http://schemas.openxmlformats.org/officeDocument/2006/relationships/oleObject" Target="embeddings/oleObject235.bin"/><Relationship Id="rId549" Type="http://schemas.openxmlformats.org/officeDocument/2006/relationships/oleObject" Target="embeddings/oleObject256.bin"/><Relationship Id="rId714" Type="http://schemas.openxmlformats.org/officeDocument/2006/relationships/oleObject" Target="embeddings/oleObject329.bin"/><Relationship Id="rId756" Type="http://schemas.openxmlformats.org/officeDocument/2006/relationships/image" Target="media/image391.wmf"/><Relationship Id="rId50" Type="http://schemas.openxmlformats.org/officeDocument/2006/relationships/image" Target="media/image21.wmf"/><Relationship Id="rId104" Type="http://schemas.openxmlformats.org/officeDocument/2006/relationships/oleObject" Target="embeddings/oleObject48.bin"/><Relationship Id="rId146" Type="http://schemas.openxmlformats.org/officeDocument/2006/relationships/oleObject" Target="embeddings/oleObject69.bin"/><Relationship Id="rId188" Type="http://schemas.openxmlformats.org/officeDocument/2006/relationships/oleObject" Target="embeddings/oleObject90.bin"/><Relationship Id="rId311" Type="http://schemas.openxmlformats.org/officeDocument/2006/relationships/image" Target="media/image166.wmf"/><Relationship Id="rId353" Type="http://schemas.openxmlformats.org/officeDocument/2006/relationships/image" Target="media/image187.wmf"/><Relationship Id="rId395" Type="http://schemas.openxmlformats.org/officeDocument/2006/relationships/image" Target="media/image208.wmf"/><Relationship Id="rId409" Type="http://schemas.openxmlformats.org/officeDocument/2006/relationships/image" Target="media/image215.wmf"/><Relationship Id="rId560" Type="http://schemas.openxmlformats.org/officeDocument/2006/relationships/image" Target="media/image290.wmf"/><Relationship Id="rId92" Type="http://schemas.openxmlformats.org/officeDocument/2006/relationships/oleObject" Target="embeddings/oleObject42.bin"/><Relationship Id="rId213" Type="http://schemas.openxmlformats.org/officeDocument/2006/relationships/image" Target="media/image102.wmf"/><Relationship Id="rId420" Type="http://schemas.openxmlformats.org/officeDocument/2006/relationships/oleObject" Target="embeddings/oleObject191.bin"/><Relationship Id="rId616" Type="http://schemas.openxmlformats.org/officeDocument/2006/relationships/image" Target="media/image316.wmf"/><Relationship Id="rId658" Type="http://schemas.openxmlformats.org/officeDocument/2006/relationships/image" Target="media/image337.wmf"/><Relationship Id="rId255" Type="http://schemas.openxmlformats.org/officeDocument/2006/relationships/oleObject" Target="embeddings/oleObject124.bin"/><Relationship Id="rId297" Type="http://schemas.openxmlformats.org/officeDocument/2006/relationships/image" Target="media/image154.emf"/><Relationship Id="rId462" Type="http://schemas.openxmlformats.org/officeDocument/2006/relationships/oleObject" Target="embeddings/oleObject212.bin"/><Relationship Id="rId518" Type="http://schemas.openxmlformats.org/officeDocument/2006/relationships/image" Target="media/image269.wmf"/><Relationship Id="rId725" Type="http://schemas.openxmlformats.org/officeDocument/2006/relationships/image" Target="media/image380.wmf"/><Relationship Id="rId115" Type="http://schemas.openxmlformats.org/officeDocument/2006/relationships/image" Target="media/image53.wmf"/><Relationship Id="rId157" Type="http://schemas.openxmlformats.org/officeDocument/2006/relationships/image" Target="media/image74.wmf"/><Relationship Id="rId322" Type="http://schemas.openxmlformats.org/officeDocument/2006/relationships/oleObject" Target="embeddings/oleObject142.bin"/><Relationship Id="rId364" Type="http://schemas.openxmlformats.org/officeDocument/2006/relationships/oleObject" Target="embeddings/oleObject163.bin"/><Relationship Id="rId767" Type="http://schemas.openxmlformats.org/officeDocument/2006/relationships/hyperlink" Target="http://www.festival.1sepember.ru" TargetMode="External"/><Relationship Id="rId61" Type="http://schemas.openxmlformats.org/officeDocument/2006/relationships/oleObject" Target="embeddings/oleObject26.bin"/><Relationship Id="rId199" Type="http://schemas.openxmlformats.org/officeDocument/2006/relationships/image" Target="media/image95.wmf"/><Relationship Id="rId571" Type="http://schemas.openxmlformats.org/officeDocument/2006/relationships/oleObject" Target="embeddings/oleObject267.bin"/><Relationship Id="rId627" Type="http://schemas.openxmlformats.org/officeDocument/2006/relationships/oleObject" Target="embeddings/oleObject297.bin"/><Relationship Id="rId669" Type="http://schemas.openxmlformats.org/officeDocument/2006/relationships/image" Target="media/image342.wmf"/><Relationship Id="rId19" Type="http://schemas.openxmlformats.org/officeDocument/2006/relationships/oleObject" Target="embeddings/oleObject5.bin"/><Relationship Id="rId224" Type="http://schemas.openxmlformats.org/officeDocument/2006/relationships/oleObject" Target="embeddings/oleObject108.bin"/><Relationship Id="rId266" Type="http://schemas.openxmlformats.org/officeDocument/2006/relationships/image" Target="media/image128.wmf"/><Relationship Id="rId431" Type="http://schemas.openxmlformats.org/officeDocument/2006/relationships/image" Target="media/image226.wmf"/><Relationship Id="rId473" Type="http://schemas.openxmlformats.org/officeDocument/2006/relationships/image" Target="media/image247.wmf"/><Relationship Id="rId529" Type="http://schemas.openxmlformats.org/officeDocument/2006/relationships/oleObject" Target="embeddings/oleObject246.bin"/><Relationship Id="rId680" Type="http://schemas.openxmlformats.org/officeDocument/2006/relationships/image" Target="media/image353.wmf"/><Relationship Id="rId736" Type="http://schemas.openxmlformats.org/officeDocument/2006/relationships/oleObject" Target="embeddings/oleObject344.bin"/><Relationship Id="rId30" Type="http://schemas.openxmlformats.org/officeDocument/2006/relationships/image" Target="media/image11.wmf"/><Relationship Id="rId126" Type="http://schemas.openxmlformats.org/officeDocument/2006/relationships/oleObject" Target="embeddings/oleObject59.bin"/><Relationship Id="rId168" Type="http://schemas.openxmlformats.org/officeDocument/2006/relationships/oleObject" Target="embeddings/oleObject80.bin"/><Relationship Id="rId333" Type="http://schemas.openxmlformats.org/officeDocument/2006/relationships/image" Target="media/image177.wmf"/><Relationship Id="rId540" Type="http://schemas.openxmlformats.org/officeDocument/2006/relationships/image" Target="media/image280.wmf"/><Relationship Id="rId778" Type="http://schemas.openxmlformats.org/officeDocument/2006/relationships/oleObject" Target="embeddings/oleObject363.bin"/><Relationship Id="rId72" Type="http://schemas.openxmlformats.org/officeDocument/2006/relationships/oleObject" Target="embeddings/oleObject32.bin"/><Relationship Id="rId375" Type="http://schemas.openxmlformats.org/officeDocument/2006/relationships/image" Target="media/image198.wmf"/><Relationship Id="rId582" Type="http://schemas.openxmlformats.org/officeDocument/2006/relationships/image" Target="media/image301.wmf"/><Relationship Id="rId638" Type="http://schemas.openxmlformats.org/officeDocument/2006/relationships/image" Target="media/image327.wmf"/><Relationship Id="rId3" Type="http://schemas.openxmlformats.org/officeDocument/2006/relationships/styles" Target="styles.xml"/><Relationship Id="rId235" Type="http://schemas.openxmlformats.org/officeDocument/2006/relationships/image" Target="media/image113.wmf"/><Relationship Id="rId277" Type="http://schemas.openxmlformats.org/officeDocument/2006/relationships/image" Target="media/image134.emf"/><Relationship Id="rId400" Type="http://schemas.openxmlformats.org/officeDocument/2006/relationships/oleObject" Target="embeddings/oleObject181.bin"/><Relationship Id="rId442" Type="http://schemas.openxmlformats.org/officeDocument/2006/relationships/oleObject" Target="embeddings/oleObject202.bin"/><Relationship Id="rId484" Type="http://schemas.openxmlformats.org/officeDocument/2006/relationships/oleObject" Target="embeddings/oleObject223.bin"/><Relationship Id="rId705" Type="http://schemas.openxmlformats.org/officeDocument/2006/relationships/image" Target="media/image372.wmf"/><Relationship Id="rId137" Type="http://schemas.openxmlformats.org/officeDocument/2006/relationships/image" Target="media/image64.wmf"/><Relationship Id="rId302" Type="http://schemas.openxmlformats.org/officeDocument/2006/relationships/image" Target="media/image159.emf"/><Relationship Id="rId344" Type="http://schemas.openxmlformats.org/officeDocument/2006/relationships/oleObject" Target="embeddings/oleObject153.bin"/><Relationship Id="rId691" Type="http://schemas.openxmlformats.org/officeDocument/2006/relationships/image" Target="media/image364.wmf"/><Relationship Id="rId747" Type="http://schemas.openxmlformats.org/officeDocument/2006/relationships/image" Target="media/image386.png"/><Relationship Id="rId41" Type="http://schemas.openxmlformats.org/officeDocument/2006/relationships/oleObject" Target="embeddings/oleObject16.bin"/><Relationship Id="rId83" Type="http://schemas.openxmlformats.org/officeDocument/2006/relationships/image" Target="media/image37.wmf"/><Relationship Id="rId179" Type="http://schemas.openxmlformats.org/officeDocument/2006/relationships/image" Target="media/image85.wmf"/><Relationship Id="rId386" Type="http://schemas.openxmlformats.org/officeDocument/2006/relationships/oleObject" Target="embeddings/oleObject174.bin"/><Relationship Id="rId551" Type="http://schemas.openxmlformats.org/officeDocument/2006/relationships/oleObject" Target="embeddings/oleObject257.bin"/><Relationship Id="rId593" Type="http://schemas.openxmlformats.org/officeDocument/2006/relationships/oleObject" Target="embeddings/oleObject278.bin"/><Relationship Id="rId607" Type="http://schemas.openxmlformats.org/officeDocument/2006/relationships/oleObject" Target="embeddings/oleObject287.bin"/><Relationship Id="rId649" Type="http://schemas.openxmlformats.org/officeDocument/2006/relationships/oleObject" Target="embeddings/oleObject308.bin"/><Relationship Id="rId190" Type="http://schemas.openxmlformats.org/officeDocument/2006/relationships/oleObject" Target="embeddings/oleObject91.bin"/><Relationship Id="rId204" Type="http://schemas.openxmlformats.org/officeDocument/2006/relationships/oleObject" Target="embeddings/oleObject98.bin"/><Relationship Id="rId246" Type="http://schemas.openxmlformats.org/officeDocument/2006/relationships/image" Target="media/image118.wmf"/><Relationship Id="rId288" Type="http://schemas.openxmlformats.org/officeDocument/2006/relationships/image" Target="media/image145.emf"/><Relationship Id="rId411" Type="http://schemas.openxmlformats.org/officeDocument/2006/relationships/image" Target="media/image216.wmf"/><Relationship Id="rId453" Type="http://schemas.openxmlformats.org/officeDocument/2006/relationships/image" Target="media/image237.wmf"/><Relationship Id="rId509" Type="http://schemas.openxmlformats.org/officeDocument/2006/relationships/oleObject" Target="embeddings/oleObject236.bin"/><Relationship Id="rId660" Type="http://schemas.openxmlformats.org/officeDocument/2006/relationships/image" Target="media/image338.wmf"/><Relationship Id="rId106" Type="http://schemas.openxmlformats.org/officeDocument/2006/relationships/oleObject" Target="embeddings/oleObject49.bin"/><Relationship Id="rId313" Type="http://schemas.openxmlformats.org/officeDocument/2006/relationships/image" Target="media/image167.wmf"/><Relationship Id="rId495" Type="http://schemas.openxmlformats.org/officeDocument/2006/relationships/oleObject" Target="embeddings/oleObject229.bin"/><Relationship Id="rId716" Type="http://schemas.openxmlformats.org/officeDocument/2006/relationships/oleObject" Target="embeddings/oleObject331.bin"/><Relationship Id="rId758" Type="http://schemas.openxmlformats.org/officeDocument/2006/relationships/image" Target="media/image392.wmf"/><Relationship Id="rId10" Type="http://schemas.openxmlformats.org/officeDocument/2006/relationships/image" Target="media/image1.wmf"/><Relationship Id="rId52" Type="http://schemas.openxmlformats.org/officeDocument/2006/relationships/image" Target="media/image22.wmf"/><Relationship Id="rId94" Type="http://schemas.openxmlformats.org/officeDocument/2006/relationships/oleObject" Target="embeddings/oleObject43.bin"/><Relationship Id="rId148" Type="http://schemas.openxmlformats.org/officeDocument/2006/relationships/oleObject" Target="embeddings/oleObject70.bin"/><Relationship Id="rId355" Type="http://schemas.openxmlformats.org/officeDocument/2006/relationships/image" Target="media/image188.wmf"/><Relationship Id="rId397" Type="http://schemas.openxmlformats.org/officeDocument/2006/relationships/image" Target="media/image209.wmf"/><Relationship Id="rId520" Type="http://schemas.openxmlformats.org/officeDocument/2006/relationships/image" Target="media/image270.wmf"/><Relationship Id="rId562" Type="http://schemas.openxmlformats.org/officeDocument/2006/relationships/image" Target="media/image291.wmf"/><Relationship Id="rId618" Type="http://schemas.openxmlformats.org/officeDocument/2006/relationships/image" Target="media/image317.wmf"/><Relationship Id="rId215" Type="http://schemas.openxmlformats.org/officeDocument/2006/relationships/image" Target="media/image103.wmf"/><Relationship Id="rId257" Type="http://schemas.openxmlformats.org/officeDocument/2006/relationships/oleObject" Target="embeddings/oleObject125.bin"/><Relationship Id="rId422" Type="http://schemas.openxmlformats.org/officeDocument/2006/relationships/oleObject" Target="embeddings/oleObject192.bin"/><Relationship Id="rId464" Type="http://schemas.openxmlformats.org/officeDocument/2006/relationships/oleObject" Target="embeddings/oleObject213.bin"/><Relationship Id="rId299" Type="http://schemas.openxmlformats.org/officeDocument/2006/relationships/image" Target="media/image156.emf"/><Relationship Id="rId727" Type="http://schemas.openxmlformats.org/officeDocument/2006/relationships/image" Target="media/image381.wmf"/><Relationship Id="rId63" Type="http://schemas.openxmlformats.org/officeDocument/2006/relationships/oleObject" Target="embeddings/oleObject27.bin"/><Relationship Id="rId159" Type="http://schemas.openxmlformats.org/officeDocument/2006/relationships/image" Target="media/image75.wmf"/><Relationship Id="rId366" Type="http://schemas.openxmlformats.org/officeDocument/2006/relationships/oleObject" Target="embeddings/oleObject164.bin"/><Relationship Id="rId573" Type="http://schemas.openxmlformats.org/officeDocument/2006/relationships/oleObject" Target="embeddings/oleObject268.bin"/><Relationship Id="rId78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F4D555D-69DA-4357-AD8D-557C414805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22238</Words>
  <Characters>126762</Characters>
  <Application>Microsoft Office Word</Application>
  <DocSecurity>0</DocSecurity>
  <Lines>1056</Lines>
  <Paragraphs>297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CtrlSoft</Company>
  <LinksUpToDate>false</LinksUpToDate>
  <CharactersWithSpaces>148703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Liceum</dc:creator>
  <cp:lastModifiedBy>Liceum1</cp:lastModifiedBy>
  <cp:revision>3</cp:revision>
  <cp:lastPrinted>2018-10-16T18:09:00Z</cp:lastPrinted>
  <dcterms:created xsi:type="dcterms:W3CDTF">2019-01-19T10:46:00Z</dcterms:created>
  <dcterms:modified xsi:type="dcterms:W3CDTF">2019-01-19T10:46:00Z</dcterms:modified>
</cp:coreProperties>
</file>